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300D94" w14:textId="77777777" w:rsidR="0031692C" w:rsidRDefault="0031692C">
      <w:pPr>
        <w:spacing w:line="192" w:lineRule="auto"/>
        <w:outlineLvl w:val="0"/>
        <w:rPr>
          <w:rFonts w:ascii="Arial" w:hAnsi="Arial"/>
          <w:b/>
          <w:i/>
          <w:sz w:val="40"/>
        </w:rPr>
      </w:pPr>
    </w:p>
    <w:p w14:paraId="19BB3354" w14:textId="1BEE61F1" w:rsidR="00A20194" w:rsidRDefault="004E5697">
      <w:pPr>
        <w:spacing w:line="192" w:lineRule="auto"/>
        <w:outlineLvl w:val="0"/>
        <w:rPr>
          <w:rFonts w:ascii="Arial" w:hAnsi="Arial"/>
          <w:b/>
          <w:i/>
          <w:sz w:val="40"/>
        </w:rPr>
      </w:pPr>
      <w:r>
        <w:rPr>
          <w:rFonts w:ascii="Arial" w:hAnsi="Arial"/>
          <w:i/>
          <w:noProof/>
          <w:snapToGrid/>
          <w:sz w:val="40"/>
        </w:rPr>
        <w:drawing>
          <wp:anchor distT="0" distB="0" distL="114300" distR="274320" simplePos="0" relativeHeight="251657216" behindDoc="0" locked="0" layoutInCell="0" allowOverlap="1" wp14:anchorId="2FDD662B" wp14:editId="5E66A6D0">
            <wp:simplePos x="0" y="0"/>
            <wp:positionH relativeFrom="column">
              <wp:posOffset>-447675</wp:posOffset>
            </wp:positionH>
            <wp:positionV relativeFrom="page">
              <wp:posOffset>314325</wp:posOffset>
            </wp:positionV>
            <wp:extent cx="1090930" cy="1371600"/>
            <wp:effectExtent l="0" t="0" r="0" b="0"/>
            <wp:wrapThrough wrapText="right">
              <wp:wrapPolygon edited="0">
                <wp:start x="0" y="0"/>
                <wp:lineTo x="0" y="21300"/>
                <wp:lineTo x="21122" y="21300"/>
                <wp:lineTo x="21122" y="0"/>
                <wp:lineTo x="0" y="0"/>
              </wp:wrapPolygon>
            </wp:wrapThrough>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sachusetts State Seal"/>
                    <pic:cNvPicPr>
                      <a:picLocks noChangeAspect="1" noChangeArrowheads="1"/>
                    </pic:cNvPicPr>
                  </pic:nvPicPr>
                  <pic:blipFill>
                    <a:blip r:embed="rId12" cstate="print">
                      <a:lum bright="18000"/>
                      <a:extLst>
                        <a:ext uri="{28A0092B-C50C-407E-A947-70E740481C1C}">
                          <a14:useLocalDpi xmlns:a14="http://schemas.microsoft.com/office/drawing/2010/main" val="0"/>
                        </a:ext>
                      </a:extLst>
                    </a:blip>
                    <a:srcRect/>
                    <a:stretch>
                      <a:fillRect/>
                    </a:stretch>
                  </pic:blipFill>
                  <pic:spPr bwMode="auto">
                    <a:xfrm>
                      <a:off x="0" y="0"/>
                      <a:ext cx="1090930" cy="1371600"/>
                    </a:xfrm>
                    <a:prstGeom prst="rect">
                      <a:avLst/>
                    </a:prstGeom>
                    <a:noFill/>
                    <a:ln>
                      <a:noFill/>
                    </a:ln>
                  </pic:spPr>
                </pic:pic>
              </a:graphicData>
            </a:graphic>
          </wp:anchor>
        </w:drawing>
      </w:r>
      <w:r w:rsidR="00C974A6">
        <w:rPr>
          <w:rFonts w:ascii="Arial" w:hAnsi="Arial"/>
          <w:b/>
          <w:i/>
          <w:sz w:val="40"/>
        </w:rPr>
        <w:t>Massachusetts Department of</w:t>
      </w:r>
    </w:p>
    <w:p w14:paraId="3DACDEB4" w14:textId="77777777" w:rsidR="00A20194" w:rsidRDefault="00C974A6" w:rsidP="008C238A">
      <w:pPr>
        <w:ind w:left="-180"/>
        <w:outlineLvl w:val="0"/>
        <w:rPr>
          <w:rFonts w:ascii="Arial" w:hAnsi="Arial"/>
          <w:b/>
          <w:i/>
          <w:sz w:val="50"/>
        </w:rPr>
      </w:pPr>
      <w:r>
        <w:rPr>
          <w:rFonts w:ascii="Arial" w:hAnsi="Arial"/>
          <w:b/>
          <w:i/>
          <w:sz w:val="40"/>
        </w:rPr>
        <w:t>Elementary and Secondary Education</w:t>
      </w:r>
    </w:p>
    <w:p w14:paraId="2BE87A48" w14:textId="77777777" w:rsidR="00A20194" w:rsidRDefault="00F878C5">
      <w:pPr>
        <w:rPr>
          <w:rFonts w:ascii="Arial" w:hAnsi="Arial"/>
          <w:i/>
        </w:rPr>
      </w:pPr>
      <w:r>
        <w:rPr>
          <w:rFonts w:ascii="Arial" w:hAnsi="Arial"/>
          <w:i/>
          <w:noProof/>
          <w:snapToGrid/>
        </w:rPr>
        <mc:AlternateContent>
          <mc:Choice Requires="wps">
            <w:drawing>
              <wp:anchor distT="4294967295" distB="4294967295" distL="114300" distR="114300" simplePos="0" relativeHeight="251658240" behindDoc="0" locked="0" layoutInCell="0" allowOverlap="1" wp14:anchorId="72180D85" wp14:editId="05330359">
                <wp:simplePos x="0" y="0"/>
                <wp:positionH relativeFrom="column">
                  <wp:posOffset>914400</wp:posOffset>
                </wp:positionH>
                <wp:positionV relativeFrom="paragraph">
                  <wp:posOffset>68580</wp:posOffset>
                </wp:positionV>
                <wp:extent cx="4800600" cy="0"/>
                <wp:effectExtent l="0" t="0" r="19050" b="19050"/>
                <wp:wrapNone/>
                <wp:docPr id="1"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0D9282" id="Line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in,5.4pt" to="450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" o:allowincell="f" strokeweight="1pt"/>
            </w:pict>
          </mc:Fallback>
        </mc:AlternateContent>
      </w:r>
    </w:p>
    <w:p w14:paraId="10A7DC4C" w14:textId="14D1E7C0" w:rsidR="00A20194" w:rsidRPr="00C974A6" w:rsidRDefault="002B4B10" w:rsidP="00025507">
      <w:pPr>
        <w:pStyle w:val="Heading3"/>
        <w:tabs>
          <w:tab w:val="right" w:pos="9000"/>
        </w:tabs>
        <w:ind w:right="360"/>
        <w:jc w:val="right"/>
        <w:rPr>
          <w:sz w:val="16"/>
          <w:szCs w:val="16"/>
        </w:rPr>
      </w:pPr>
      <w:r w:rsidRPr="002B4B10">
        <w:rPr>
          <w:sz w:val="16"/>
          <w:szCs w:val="16"/>
        </w:rPr>
        <w:t xml:space="preserve">75 Pleasant </w:t>
      </w:r>
      <w:r w:rsidR="00A20194" w:rsidRPr="00C974A6">
        <w:rPr>
          <w:sz w:val="16"/>
          <w:szCs w:val="16"/>
        </w:rPr>
        <w:t>Street, Malden, Massachusetts 02148-</w:t>
      </w:r>
      <w:r w:rsidR="002C0CF9">
        <w:rPr>
          <w:sz w:val="16"/>
          <w:szCs w:val="16"/>
        </w:rPr>
        <w:t>4906</w:t>
      </w:r>
      <w:r w:rsidR="00A20194" w:rsidRPr="00C974A6">
        <w:rPr>
          <w:sz w:val="16"/>
          <w:szCs w:val="16"/>
        </w:rPr>
        <w:t xml:space="preserve"> </w:t>
      </w:r>
      <w:r w:rsidR="00C974A6">
        <w:rPr>
          <w:sz w:val="16"/>
          <w:szCs w:val="16"/>
        </w:rPr>
        <w:tab/>
      </w:r>
      <w:r w:rsidR="00025507">
        <w:rPr>
          <w:sz w:val="16"/>
          <w:szCs w:val="16"/>
        </w:rPr>
        <w:t xml:space="preserve">       </w:t>
      </w:r>
      <w:r w:rsidR="00A20194" w:rsidRPr="00C974A6">
        <w:rPr>
          <w:sz w:val="16"/>
          <w:szCs w:val="16"/>
        </w:rPr>
        <w:t>Tele</w:t>
      </w:r>
      <w:r w:rsidR="0053546C">
        <w:rPr>
          <w:sz w:val="16"/>
          <w:szCs w:val="16"/>
        </w:rPr>
        <w:t>fòn</w:t>
      </w:r>
      <w:r w:rsidR="00A20194" w:rsidRPr="00C974A6">
        <w:rPr>
          <w:sz w:val="16"/>
          <w:szCs w:val="16"/>
        </w:rPr>
        <w:t>: (781) 338-3000</w:t>
      </w:r>
      <w:r w:rsidR="00C974A6">
        <w:rPr>
          <w:sz w:val="16"/>
          <w:szCs w:val="16"/>
        </w:rPr>
        <w:t xml:space="preserve">                                                                                                                 </w:t>
      </w:r>
      <w:r w:rsidR="00A20194" w:rsidRPr="00C974A6">
        <w:rPr>
          <w:sz w:val="16"/>
          <w:szCs w:val="16"/>
        </w:rPr>
        <w:t>TTY: N.E.T. Rel</w:t>
      </w:r>
      <w:r w:rsidR="0053546C">
        <w:rPr>
          <w:sz w:val="16"/>
          <w:szCs w:val="16"/>
        </w:rPr>
        <w:t>è</w:t>
      </w:r>
      <w:r w:rsidR="00A20194" w:rsidRPr="00C974A6">
        <w:rPr>
          <w:sz w:val="16"/>
          <w:szCs w:val="16"/>
        </w:rPr>
        <w:t xml:space="preserve"> 1-800-439-2370</w:t>
      </w:r>
    </w:p>
    <w:p w14:paraId="12BB15AC" w14:textId="77777777" w:rsidR="00A20194" w:rsidRPr="00C974A6" w:rsidRDefault="00A20194">
      <w:pPr>
        <w:ind w:left="720"/>
        <w:rPr>
          <w:rFonts w:ascii="Arial" w:hAnsi="Arial"/>
          <w:i/>
          <w:sz w:val="16"/>
          <w:szCs w:val="16"/>
        </w:rPr>
      </w:pPr>
    </w:p>
    <w:p w14:paraId="2E3B1498" w14:textId="77777777" w:rsidR="00A20194" w:rsidRDefault="00A20194">
      <w:pPr>
        <w:ind w:left="720"/>
        <w:rPr>
          <w:rFonts w:ascii="Arial" w:hAnsi="Arial"/>
          <w:i/>
          <w:sz w:val="18"/>
        </w:rPr>
        <w:sectPr w:rsidR="00A20194" w:rsidSect="009E0780">
          <w:footerReference w:type="default" r:id="rId13"/>
          <w:endnotePr>
            <w:numFmt w:val="decimal"/>
          </w:endnotePr>
          <w:pgSz w:w="12240" w:h="15840"/>
          <w:pgMar w:top="864" w:right="1080" w:bottom="900" w:left="1800" w:header="1440" w:footer="1440" w:gutter="0"/>
          <w:cols w:space="720"/>
          <w:noEndnote/>
        </w:sectPr>
      </w:pPr>
    </w:p>
    <w:p w14:paraId="2B91CC09" w14:textId="77777777" w:rsidR="00A20194" w:rsidRPr="00C974A6" w:rsidRDefault="00A20194" w:rsidP="00C974A6">
      <w:pPr>
        <w:ind w:left="720"/>
        <w:jc w:val="center"/>
        <w:rPr>
          <w:rFonts w:ascii="Arial" w:hAnsi="Arial"/>
          <w:i/>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8604"/>
      </w:tblGrid>
      <w:tr w:rsidR="00C974A6" w:rsidRPr="00C974A6" w14:paraId="51205BB3" w14:textId="77777777">
        <w:tc>
          <w:tcPr>
            <w:tcW w:w="2988" w:type="dxa"/>
          </w:tcPr>
          <w:p w14:paraId="134D2D52" w14:textId="77777777" w:rsidR="00571666" w:rsidRDefault="0041210C" w:rsidP="00571666">
            <w:pPr>
              <w:jc w:val="center"/>
              <w:rPr>
                <w:rFonts w:ascii="Arial" w:hAnsi="Arial" w:cs="Arial"/>
                <w:sz w:val="16"/>
                <w:szCs w:val="16"/>
              </w:rPr>
            </w:pPr>
            <w:r>
              <w:rPr>
                <w:rFonts w:ascii="Arial" w:hAnsi="Arial" w:cs="Arial"/>
                <w:sz w:val="16"/>
                <w:szCs w:val="16"/>
              </w:rPr>
              <w:t>Jeff</w:t>
            </w:r>
            <w:r w:rsidR="00F76E32">
              <w:rPr>
                <w:rFonts w:ascii="Arial" w:hAnsi="Arial" w:cs="Arial"/>
                <w:sz w:val="16"/>
                <w:szCs w:val="16"/>
              </w:rPr>
              <w:t>rey C. Riley</w:t>
            </w:r>
          </w:p>
          <w:p w14:paraId="12D0512C" w14:textId="5926CAEC" w:rsidR="00C974A6" w:rsidRPr="00C974A6" w:rsidRDefault="00A75BAF" w:rsidP="00C974A6">
            <w:pPr>
              <w:jc w:val="center"/>
              <w:rPr>
                <w:rFonts w:ascii="Arial" w:hAnsi="Arial"/>
                <w:i/>
                <w:sz w:val="16"/>
                <w:szCs w:val="16"/>
              </w:rPr>
            </w:pPr>
            <w:r>
              <w:rPr>
                <w:rFonts w:ascii="Arial" w:hAnsi="Arial"/>
                <w:i/>
                <w:sz w:val="16"/>
                <w:szCs w:val="16"/>
              </w:rPr>
              <w:t>Komisyonè</w:t>
            </w:r>
          </w:p>
        </w:tc>
        <w:tc>
          <w:tcPr>
            <w:tcW w:w="8604" w:type="dxa"/>
          </w:tcPr>
          <w:p w14:paraId="5CC6C92B" w14:textId="77777777" w:rsidR="00C974A6" w:rsidRPr="00C974A6" w:rsidRDefault="00C974A6" w:rsidP="00C974A6">
            <w:pPr>
              <w:jc w:val="center"/>
              <w:rPr>
                <w:rFonts w:ascii="Arial" w:hAnsi="Arial"/>
                <w:i/>
                <w:sz w:val="16"/>
                <w:szCs w:val="16"/>
              </w:rPr>
            </w:pPr>
          </w:p>
        </w:tc>
      </w:tr>
    </w:tbl>
    <w:p w14:paraId="616ABD23" w14:textId="77777777" w:rsidR="00A20194" w:rsidRDefault="00A20194">
      <w:pPr>
        <w:rPr>
          <w:rFonts w:ascii="Arial" w:hAnsi="Arial"/>
          <w:i/>
          <w:sz w:val="18"/>
        </w:rPr>
      </w:pPr>
    </w:p>
    <w:p w14:paraId="56E6E31F" w14:textId="77777777" w:rsidR="00A20194" w:rsidRDefault="00A20194">
      <w:pPr>
        <w:sectPr w:rsidR="00A20194">
          <w:endnotePr>
            <w:numFmt w:val="decimal"/>
          </w:endnotePr>
          <w:type w:val="continuous"/>
          <w:pgSz w:w="12240" w:h="15840"/>
          <w:pgMar w:top="864" w:right="432" w:bottom="1440" w:left="432" w:header="1440" w:footer="1440" w:gutter="0"/>
          <w:cols w:space="720"/>
          <w:noEndnote/>
        </w:sectPr>
      </w:pPr>
    </w:p>
    <w:p w14:paraId="3624F450" w14:textId="77777777" w:rsidR="00B82439" w:rsidRDefault="00B82439" w:rsidP="008E524C">
      <w:pPr>
        <w:ind w:right="-90"/>
        <w:rPr>
          <w:szCs w:val="24"/>
        </w:rPr>
      </w:pPr>
    </w:p>
    <w:p w14:paraId="1813AA63" w14:textId="0DA43DBA" w:rsidR="000E60F6" w:rsidRPr="008F6530" w:rsidRDefault="00A75BAF" w:rsidP="00B82439">
      <w:pPr>
        <w:ind w:right="-90"/>
        <w:rPr>
          <w:sz w:val="23"/>
          <w:szCs w:val="23"/>
        </w:rPr>
      </w:pPr>
      <w:r>
        <w:rPr>
          <w:sz w:val="23"/>
          <w:szCs w:val="23"/>
        </w:rPr>
        <w:t>30 Mas</w:t>
      </w:r>
      <w:r w:rsidR="000E60F6" w:rsidRPr="008F6530">
        <w:rPr>
          <w:sz w:val="23"/>
          <w:szCs w:val="23"/>
        </w:rPr>
        <w:t xml:space="preserve"> 2020</w:t>
      </w:r>
    </w:p>
    <w:p w14:paraId="6F68A1DF" w14:textId="77777777" w:rsidR="00B82439" w:rsidRPr="008F6530" w:rsidRDefault="00B82439" w:rsidP="00B82439">
      <w:pPr>
        <w:ind w:right="-90"/>
        <w:rPr>
          <w:sz w:val="23"/>
          <w:szCs w:val="23"/>
        </w:rPr>
      </w:pPr>
    </w:p>
    <w:p w14:paraId="0AE4CA83" w14:textId="77777777" w:rsidR="007551AC" w:rsidRPr="008F6530" w:rsidRDefault="007551AC" w:rsidP="00B82439">
      <w:pPr>
        <w:ind w:right="-90"/>
        <w:rPr>
          <w:sz w:val="23"/>
          <w:szCs w:val="23"/>
        </w:rPr>
      </w:pPr>
    </w:p>
    <w:p w14:paraId="04E0ED72" w14:textId="52FA7923" w:rsidR="000E60F6" w:rsidRPr="008F6530" w:rsidRDefault="00A75BAF" w:rsidP="00B82439">
      <w:pPr>
        <w:ind w:right="-90"/>
        <w:rPr>
          <w:sz w:val="23"/>
          <w:szCs w:val="23"/>
        </w:rPr>
      </w:pPr>
      <w:r>
        <w:rPr>
          <w:sz w:val="23"/>
          <w:szCs w:val="23"/>
        </w:rPr>
        <w:t>Chè Paran ak Gadyen</w:t>
      </w:r>
      <w:r w:rsidR="000E60F6" w:rsidRPr="008F6530">
        <w:rPr>
          <w:sz w:val="23"/>
          <w:szCs w:val="23"/>
        </w:rPr>
        <w:t xml:space="preserve">: </w:t>
      </w:r>
    </w:p>
    <w:p w14:paraId="31844785" w14:textId="77777777" w:rsidR="008B77AC" w:rsidRPr="008F6530" w:rsidRDefault="008B77AC" w:rsidP="00B82439">
      <w:pPr>
        <w:ind w:right="-90"/>
        <w:rPr>
          <w:sz w:val="23"/>
          <w:szCs w:val="23"/>
        </w:rPr>
      </w:pPr>
    </w:p>
    <w:p w14:paraId="77097EDF" w14:textId="5E27E603" w:rsidR="0053743D" w:rsidRPr="008F6530" w:rsidRDefault="00A75BAF" w:rsidP="008B77AC">
      <w:pPr>
        <w:ind w:right="-270"/>
        <w:rPr>
          <w:color w:val="000000"/>
          <w:sz w:val="23"/>
          <w:szCs w:val="23"/>
        </w:rPr>
      </w:pPr>
      <w:r>
        <w:rPr>
          <w:color w:val="000000"/>
          <w:sz w:val="23"/>
          <w:szCs w:val="23"/>
        </w:rPr>
        <w:t>Toudabò ak nan fason ki pi enpòtan, mwen espere oumenm ak fanmi ansante ak ansekirite.  Antanke komisyonè edikasyon piblik Matènèl-Klas 12</w:t>
      </w:r>
      <w:r w:rsidRPr="00A75BAF">
        <w:rPr>
          <w:color w:val="000000"/>
          <w:sz w:val="23"/>
          <w:szCs w:val="23"/>
          <w:vertAlign w:val="superscript"/>
        </w:rPr>
        <w:t>yèm</w:t>
      </w:r>
      <w:r>
        <w:rPr>
          <w:color w:val="000000"/>
          <w:sz w:val="23"/>
          <w:szCs w:val="23"/>
        </w:rPr>
        <w:t xml:space="preserve"> ane nan eta ak yon paran elèv nan lekòl piblik, Mwen konnen</w:t>
      </w:r>
      <w:r w:rsidR="00873B88" w:rsidRPr="008F6530">
        <w:rPr>
          <w:color w:val="000000"/>
          <w:sz w:val="23"/>
          <w:szCs w:val="23"/>
        </w:rPr>
        <w:t xml:space="preserve"> </w:t>
      </w:r>
      <w:r>
        <w:rPr>
          <w:color w:val="000000"/>
          <w:sz w:val="23"/>
          <w:szCs w:val="23"/>
        </w:rPr>
        <w:t>ke moman sa yo san parèy</w:t>
      </w:r>
      <w:r w:rsidR="00873B88" w:rsidRPr="008F6530">
        <w:rPr>
          <w:color w:val="000000"/>
          <w:sz w:val="23"/>
          <w:szCs w:val="23"/>
        </w:rPr>
        <w:t xml:space="preserve">, </w:t>
      </w:r>
      <w:r>
        <w:rPr>
          <w:color w:val="000000"/>
          <w:sz w:val="23"/>
          <w:szCs w:val="23"/>
        </w:rPr>
        <w:t>e anpil nan nou ap asime wòl ke nou pa abitye</w:t>
      </w:r>
      <w:r w:rsidR="00C512F3">
        <w:rPr>
          <w:color w:val="000000"/>
          <w:sz w:val="23"/>
          <w:szCs w:val="23"/>
        </w:rPr>
        <w:t>.</w:t>
      </w:r>
      <w:r w:rsidR="0053546C">
        <w:rPr>
          <w:color w:val="000000"/>
          <w:sz w:val="23"/>
          <w:szCs w:val="23"/>
        </w:rPr>
        <w:t xml:space="preserve"> </w:t>
      </w:r>
      <w:r w:rsidR="00C512F3">
        <w:rPr>
          <w:color w:val="000000"/>
          <w:sz w:val="23"/>
          <w:szCs w:val="23"/>
        </w:rPr>
        <w:t>Mwen konprann presyon esktra-òdinè nap fè fas pandan w</w:t>
      </w:r>
      <w:r w:rsidR="0053546C">
        <w:rPr>
          <w:color w:val="000000"/>
          <w:sz w:val="23"/>
          <w:szCs w:val="23"/>
        </w:rPr>
        <w:t xml:space="preserve"> </w:t>
      </w:r>
      <w:r w:rsidR="00C512F3">
        <w:rPr>
          <w:color w:val="000000"/>
          <w:sz w:val="23"/>
          <w:szCs w:val="23"/>
        </w:rPr>
        <w:t>ap balan</w:t>
      </w:r>
      <w:r w:rsidR="0053546C">
        <w:rPr>
          <w:color w:val="000000"/>
          <w:sz w:val="23"/>
          <w:szCs w:val="23"/>
        </w:rPr>
        <w:t xml:space="preserve">se pou pran swen pitit ou yo, </w:t>
      </w:r>
      <w:r w:rsidR="00C512F3">
        <w:rPr>
          <w:color w:val="000000"/>
          <w:sz w:val="23"/>
          <w:szCs w:val="23"/>
        </w:rPr>
        <w:t>ede yo aprann, nan anpil ka, kontinye pwòp travay ou.  Mwen vle asire w ke nap travay san pran souf pou bay dirijan lekòl ou yo gid ki nesesè pou sipòte elèv ak fanmi yo pandan tan difisil sa yo.  Nou tout nan sitiyasyon sa a ansanm, travay nan non timoun nou yo</w:t>
      </w:r>
      <w:r w:rsidR="0053743D" w:rsidRPr="008F6530">
        <w:rPr>
          <w:color w:val="000000"/>
          <w:sz w:val="23"/>
          <w:szCs w:val="23"/>
        </w:rPr>
        <w:t>.</w:t>
      </w:r>
    </w:p>
    <w:p w14:paraId="5AC0ABF8" w14:textId="77777777" w:rsidR="0053743D" w:rsidRPr="008F6530" w:rsidRDefault="0053743D">
      <w:pPr>
        <w:ind w:right="-90"/>
        <w:rPr>
          <w:color w:val="000000"/>
          <w:sz w:val="23"/>
          <w:szCs w:val="23"/>
        </w:rPr>
      </w:pPr>
    </w:p>
    <w:p w14:paraId="750BBC26" w14:textId="2BCF0414" w:rsidR="000E60F6" w:rsidRPr="002C13A0" w:rsidRDefault="00C512F3">
      <w:pPr>
        <w:ind w:right="-90"/>
        <w:rPr>
          <w:color w:val="000000"/>
          <w:sz w:val="23"/>
          <w:szCs w:val="23"/>
          <w:lang w:val="es-ES"/>
        </w:rPr>
      </w:pPr>
      <w:r>
        <w:rPr>
          <w:color w:val="000000"/>
          <w:sz w:val="23"/>
          <w:szCs w:val="23"/>
        </w:rPr>
        <w:t>Nan dat</w:t>
      </w:r>
      <w:r w:rsidR="00144E9D" w:rsidRPr="008F6530">
        <w:rPr>
          <w:color w:val="000000"/>
          <w:sz w:val="23"/>
          <w:szCs w:val="23"/>
        </w:rPr>
        <w:t xml:space="preserve"> </w:t>
      </w:r>
      <w:r w:rsidR="00F40957" w:rsidRPr="008F6530">
        <w:rPr>
          <w:color w:val="000000"/>
          <w:sz w:val="23"/>
          <w:szCs w:val="23"/>
        </w:rPr>
        <w:t>25</w:t>
      </w:r>
      <w:r>
        <w:rPr>
          <w:color w:val="000000"/>
          <w:sz w:val="23"/>
          <w:szCs w:val="23"/>
        </w:rPr>
        <w:t xml:space="preserve"> Mas</w:t>
      </w:r>
      <w:r w:rsidR="000E60F6" w:rsidRPr="008F6530">
        <w:rPr>
          <w:color w:val="000000"/>
          <w:sz w:val="23"/>
          <w:szCs w:val="23"/>
        </w:rPr>
        <w:t xml:space="preserve">, </w:t>
      </w:r>
      <w:r>
        <w:rPr>
          <w:color w:val="000000"/>
          <w:sz w:val="23"/>
          <w:szCs w:val="23"/>
        </w:rPr>
        <w:t xml:space="preserve">Gouvènè a te anonse ke lekòl piblik ak prive yo dwe rete fèmen nan </w:t>
      </w:r>
      <w:r w:rsidR="00057AF4" w:rsidRPr="008F6530">
        <w:rPr>
          <w:color w:val="000000"/>
          <w:sz w:val="23"/>
          <w:szCs w:val="23"/>
        </w:rPr>
        <w:t xml:space="preserve">Massachusetts </w:t>
      </w:r>
      <w:r>
        <w:rPr>
          <w:color w:val="000000"/>
          <w:sz w:val="23"/>
          <w:szCs w:val="23"/>
        </w:rPr>
        <w:t xml:space="preserve">pou enstriksyon an-pèson jiska Lendi 4 Me nan fason pou anpeche plis pwopagasyon viris kowona </w:t>
      </w:r>
      <w:r w:rsidR="009F7D50">
        <w:rPr>
          <w:color w:val="000000"/>
          <w:sz w:val="23"/>
          <w:szCs w:val="23"/>
        </w:rPr>
        <w:t>(COVID-19)</w:t>
      </w:r>
      <w:r w:rsidR="00826B05" w:rsidRPr="008F6530">
        <w:rPr>
          <w:color w:val="000000"/>
          <w:sz w:val="23"/>
          <w:szCs w:val="23"/>
        </w:rPr>
        <w:t>.</w:t>
      </w:r>
      <w:r w:rsidR="00E87B6A" w:rsidRPr="008F6530">
        <w:rPr>
          <w:color w:val="000000"/>
          <w:sz w:val="23"/>
          <w:szCs w:val="23"/>
        </w:rPr>
        <w:t xml:space="preserve"> </w:t>
      </w:r>
      <w:r w:rsidR="00991EDD" w:rsidRPr="002C13A0">
        <w:rPr>
          <w:color w:val="000000"/>
          <w:sz w:val="23"/>
          <w:szCs w:val="23"/>
          <w:lang w:val="es-ES"/>
        </w:rPr>
        <w:t>Ódonans lan pa gen ladan lekòl rezidansyèl yo pou elèv yo ki gen andikap. Pandan nap apwoche pipre dat 4 Me, nou prevwa gen plis enfòmasyon osijè si lekòl yo pral relouvri jan sa te prevwa</w:t>
      </w:r>
      <w:r w:rsidR="00CE37AC" w:rsidRPr="002C13A0">
        <w:rPr>
          <w:color w:val="000000"/>
          <w:sz w:val="23"/>
          <w:szCs w:val="23"/>
          <w:lang w:val="es-ES"/>
        </w:rPr>
        <w:t>.</w:t>
      </w:r>
      <w:r w:rsidR="00FE4204" w:rsidRPr="002C13A0">
        <w:rPr>
          <w:color w:val="000000"/>
          <w:sz w:val="23"/>
          <w:szCs w:val="23"/>
          <w:lang w:val="es-ES"/>
        </w:rPr>
        <w:t xml:space="preserve"> </w:t>
      </w:r>
    </w:p>
    <w:p w14:paraId="4F66A859" w14:textId="77777777" w:rsidR="00977444" w:rsidRPr="002C13A0" w:rsidRDefault="00977444">
      <w:pPr>
        <w:ind w:right="-90"/>
        <w:rPr>
          <w:color w:val="000000"/>
          <w:sz w:val="23"/>
          <w:szCs w:val="23"/>
          <w:lang w:val="es-ES"/>
        </w:rPr>
      </w:pPr>
    </w:p>
    <w:p w14:paraId="5F4F7ED1" w14:textId="2AF02202" w:rsidR="00DB3D5F" w:rsidRPr="008F6530" w:rsidRDefault="00991EDD" w:rsidP="00A577B9">
      <w:pPr>
        <w:ind w:right="-90"/>
        <w:rPr>
          <w:color w:val="000000"/>
          <w:sz w:val="23"/>
          <w:szCs w:val="23"/>
        </w:rPr>
      </w:pPr>
      <w:r w:rsidRPr="002C13A0">
        <w:rPr>
          <w:color w:val="000000"/>
          <w:sz w:val="23"/>
          <w:szCs w:val="23"/>
          <w:lang w:val="es-ES"/>
        </w:rPr>
        <w:t xml:space="preserve">Mwen ekri w jodia pou enfòme w sou mezi yo nap pran pou sipòte elèv yo pandan lekòl yo fèmen.  Dirijan distri ak lekòl ou an ak pwofesè yo pral an kontak avèk ou kòm plis enfòmasyon ap vin disponib. </w:t>
      </w:r>
      <w:r>
        <w:rPr>
          <w:color w:val="000000"/>
          <w:sz w:val="23"/>
          <w:szCs w:val="23"/>
        </w:rPr>
        <w:t>Pou kounye a, sa ki annaprè a kapab itil</w:t>
      </w:r>
      <w:r w:rsidR="00F17DFB" w:rsidRPr="008F6530">
        <w:rPr>
          <w:color w:val="000000"/>
          <w:sz w:val="23"/>
          <w:szCs w:val="23"/>
        </w:rPr>
        <w:t>:</w:t>
      </w:r>
    </w:p>
    <w:p w14:paraId="451CEAF3" w14:textId="77777777" w:rsidR="00A577B9" w:rsidRPr="008F6530" w:rsidRDefault="00A577B9" w:rsidP="00A577B9">
      <w:pPr>
        <w:ind w:right="-90"/>
        <w:rPr>
          <w:sz w:val="23"/>
          <w:szCs w:val="23"/>
        </w:rPr>
      </w:pPr>
    </w:p>
    <w:p w14:paraId="5E0D58EB" w14:textId="1ED29B3A" w:rsidR="007266B8" w:rsidRPr="008F6530" w:rsidRDefault="00736E51" w:rsidP="001D6A18">
      <w:pPr>
        <w:pStyle w:val="ListParagraph"/>
        <w:numPr>
          <w:ilvl w:val="0"/>
          <w:numId w:val="2"/>
        </w:numPr>
        <w:spacing w:after="0" w:line="240" w:lineRule="auto"/>
        <w:rPr>
          <w:rFonts w:ascii="Times New Roman" w:hAnsi="Times New Roman" w:cs="Times New Roman"/>
          <w:color w:val="000000"/>
          <w:sz w:val="23"/>
          <w:szCs w:val="23"/>
        </w:rPr>
      </w:pPr>
      <w:r>
        <w:rPr>
          <w:rFonts w:ascii="Times New Roman" w:hAnsi="Times New Roman" w:cs="Times New Roman"/>
          <w:b/>
          <w:bCs/>
          <w:sz w:val="23"/>
          <w:szCs w:val="23"/>
        </w:rPr>
        <w:t>Ansèyman a distans</w:t>
      </w:r>
      <w:r w:rsidR="007616B8" w:rsidRPr="008F6530">
        <w:rPr>
          <w:rFonts w:ascii="Times New Roman" w:hAnsi="Times New Roman" w:cs="Times New Roman"/>
          <w:b/>
          <w:bCs/>
          <w:sz w:val="23"/>
          <w:szCs w:val="23"/>
        </w:rPr>
        <w:t>:</w:t>
      </w:r>
      <w:r w:rsidR="007266B8" w:rsidRPr="008F6530">
        <w:rPr>
          <w:rStyle w:val="CommentReference"/>
          <w:rFonts w:ascii="Times New Roman" w:eastAsia="Times New Roman" w:hAnsi="Times New Roman" w:cs="Times New Roman"/>
          <w:snapToGrid w:val="0"/>
          <w:sz w:val="23"/>
          <w:szCs w:val="23"/>
        </w:rPr>
        <w:t xml:space="preserve"> </w:t>
      </w:r>
      <w:r w:rsidR="007266B8" w:rsidRPr="008F6530">
        <w:rPr>
          <w:rFonts w:ascii="Times New Roman" w:hAnsi="Times New Roman" w:cs="Times New Roman"/>
          <w:color w:val="000000"/>
          <w:sz w:val="23"/>
          <w:szCs w:val="23"/>
        </w:rPr>
        <w:t xml:space="preserve"> </w:t>
      </w:r>
      <w:r>
        <w:rPr>
          <w:rFonts w:ascii="Times New Roman" w:hAnsi="Times New Roman" w:cs="Times New Roman"/>
          <w:color w:val="000000"/>
          <w:sz w:val="23"/>
          <w:szCs w:val="23"/>
        </w:rPr>
        <w:t>Mwen konprann ke anyen pa ka ranplase entèaksyon an pèson</w:t>
      </w:r>
      <w:r w:rsidRPr="008F6530">
        <w:rPr>
          <w:rFonts w:ascii="Times New Roman" w:hAnsi="Times New Roman" w:cs="Times New Roman"/>
          <w:color w:val="000000"/>
          <w:sz w:val="23"/>
          <w:szCs w:val="23"/>
        </w:rPr>
        <w:t xml:space="preserve"> </w:t>
      </w:r>
      <w:r>
        <w:rPr>
          <w:rFonts w:ascii="Times New Roman" w:hAnsi="Times New Roman" w:cs="Times New Roman"/>
          <w:color w:val="000000"/>
          <w:sz w:val="23"/>
          <w:szCs w:val="23"/>
        </w:rPr>
        <w:t>ak eksperyans ansèyman lè ou nan lekòl. Tout elèv ak edikatè yo ke mwen te pale pral gravman manke ansèyman an pèson nan kad yon kominote.  Pandanke nou pa prevwa pou repwodui ansèyman a distans nan jounen lekòl tradisyonèl</w:t>
      </w:r>
      <w:r w:rsidR="00E54BE7">
        <w:rPr>
          <w:rFonts w:ascii="Times New Roman" w:hAnsi="Times New Roman" w:cs="Times New Roman"/>
          <w:color w:val="000000"/>
          <w:sz w:val="23"/>
          <w:szCs w:val="23"/>
        </w:rPr>
        <w:t xml:space="preserve"> </w:t>
      </w:r>
      <w:r>
        <w:rPr>
          <w:rFonts w:ascii="Times New Roman" w:hAnsi="Times New Roman" w:cs="Times New Roman"/>
          <w:color w:val="000000"/>
          <w:sz w:val="23"/>
          <w:szCs w:val="23"/>
        </w:rPr>
        <w:t>yo, nou pral itilize zouti ansèyman a distans ak materyèl enstriksyon pou devlope ak bay elèv yo fason estriktire ak sipò pou kontinye aprann</w:t>
      </w:r>
      <w:r w:rsidR="008B56DE" w:rsidRPr="008F6530">
        <w:rPr>
          <w:rFonts w:ascii="Times New Roman" w:eastAsia="Times New Roman" w:hAnsi="Times New Roman" w:cs="Times New Roman"/>
          <w:sz w:val="23"/>
          <w:szCs w:val="23"/>
        </w:rPr>
        <w:t xml:space="preserve">. </w:t>
      </w:r>
      <w:r w:rsidR="005C2C31" w:rsidRPr="008F6530">
        <w:rPr>
          <w:rFonts w:ascii="Times New Roman" w:hAnsi="Times New Roman" w:cs="Times New Roman"/>
          <w:color w:val="000000"/>
          <w:sz w:val="23"/>
          <w:szCs w:val="23"/>
        </w:rPr>
        <w:t xml:space="preserve"> </w:t>
      </w:r>
    </w:p>
    <w:p w14:paraId="41190B62" w14:textId="53723CF5" w:rsidR="007266B8" w:rsidRPr="008F6530" w:rsidRDefault="007266B8">
      <w:pPr>
        <w:rPr>
          <w:sz w:val="23"/>
          <w:szCs w:val="23"/>
        </w:rPr>
      </w:pPr>
    </w:p>
    <w:p w14:paraId="7AB782EA" w14:textId="440D9DE0" w:rsidR="00243318" w:rsidRPr="008F6530" w:rsidRDefault="00BD02AC">
      <w:pPr>
        <w:widowControl/>
        <w:ind w:left="360"/>
        <w:rPr>
          <w:color w:val="1D2228"/>
          <w:sz w:val="23"/>
          <w:szCs w:val="23"/>
        </w:rPr>
      </w:pPr>
      <w:r>
        <w:rPr>
          <w:color w:val="1D2228"/>
          <w:sz w:val="23"/>
          <w:szCs w:val="23"/>
        </w:rPr>
        <w:t xml:space="preserve">Ansèyman a distans ka anglobe yon laj varyete opòtinite ansèyman.  Byenke teknoloji a kapab yon zouti sipò, distri ak lekòl yo ta dwe konsidere fason </w:t>
      </w:r>
      <w:r w:rsidR="008915BB">
        <w:rPr>
          <w:color w:val="1D2228"/>
          <w:sz w:val="23"/>
          <w:szCs w:val="23"/>
        </w:rPr>
        <w:t xml:space="preserve">ansèyman elèv la ka kontinye san entènèt.  Sa ka gen ladan eksplore mond natirèl la, aktivite pou sipòte kominote lokal elèv yo </w:t>
      </w:r>
      <w:r w:rsidR="00243318" w:rsidRPr="008F6530">
        <w:rPr>
          <w:color w:val="1D2228"/>
          <w:sz w:val="23"/>
          <w:szCs w:val="23"/>
        </w:rPr>
        <w:t>(</w:t>
      </w:r>
      <w:r w:rsidR="008915BB">
        <w:rPr>
          <w:color w:val="1D2228"/>
          <w:sz w:val="23"/>
          <w:szCs w:val="23"/>
        </w:rPr>
        <w:t>avèk distans sosyal ki apwopriye) ak angaje pwojè Pratik ak kreyasyon atistik ki soti nan pwòp pasyon ak eksperyans elèv yo</w:t>
      </w:r>
      <w:r w:rsidR="00243318" w:rsidRPr="008F6530">
        <w:rPr>
          <w:color w:val="1D2228"/>
          <w:sz w:val="23"/>
          <w:szCs w:val="23"/>
        </w:rPr>
        <w:t>.</w:t>
      </w:r>
    </w:p>
    <w:p w14:paraId="6E45E004" w14:textId="77777777" w:rsidR="00243318" w:rsidRPr="008F6530" w:rsidRDefault="00243318">
      <w:pPr>
        <w:widowControl/>
        <w:rPr>
          <w:color w:val="1D2228"/>
          <w:sz w:val="23"/>
          <w:szCs w:val="23"/>
        </w:rPr>
      </w:pPr>
    </w:p>
    <w:p w14:paraId="6D265001" w14:textId="3DBEF2D0" w:rsidR="00243318" w:rsidRPr="008F6530" w:rsidRDefault="00243318">
      <w:pPr>
        <w:widowControl/>
        <w:ind w:left="360"/>
        <w:rPr>
          <w:color w:val="1D2228"/>
          <w:sz w:val="23"/>
          <w:szCs w:val="23"/>
        </w:rPr>
      </w:pPr>
      <w:r w:rsidRPr="008F6530">
        <w:rPr>
          <w:color w:val="1D2228"/>
          <w:sz w:val="23"/>
          <w:szCs w:val="23"/>
        </w:rPr>
        <w:t>E</w:t>
      </w:r>
      <w:r w:rsidR="00A100B2">
        <w:rPr>
          <w:color w:val="1D2228"/>
          <w:sz w:val="23"/>
          <w:szCs w:val="23"/>
        </w:rPr>
        <w:t xml:space="preserve">gzanp zouti ansèyman a distans gen ladan laj-gwoup videyo ak apèl konferans odyo, </w:t>
      </w:r>
      <w:r w:rsidRPr="008F6530">
        <w:rPr>
          <w:color w:val="1D2228"/>
          <w:sz w:val="23"/>
          <w:szCs w:val="23"/>
        </w:rPr>
        <w:t xml:space="preserve">1:1 </w:t>
      </w:r>
      <w:r w:rsidR="00630B1A">
        <w:rPr>
          <w:color w:val="1D2228"/>
          <w:sz w:val="23"/>
          <w:szCs w:val="23"/>
        </w:rPr>
        <w:t xml:space="preserve">apèl telefòn oswa videyo, imèl, </w:t>
      </w:r>
      <w:r w:rsidRPr="008F6530">
        <w:rPr>
          <w:color w:val="1D2228"/>
          <w:sz w:val="23"/>
          <w:szCs w:val="23"/>
        </w:rPr>
        <w:t xml:space="preserve"> </w:t>
      </w:r>
      <w:r w:rsidR="00630B1A">
        <w:rPr>
          <w:color w:val="1D2228"/>
          <w:sz w:val="23"/>
          <w:szCs w:val="23"/>
        </w:rPr>
        <w:t>twous travay, pwojè, lis lekti platfòm ansèyman anliy, ak lòt resous yo pou angaje efikasman avèk elèv</w:t>
      </w:r>
      <w:r w:rsidR="0014658C">
        <w:rPr>
          <w:color w:val="1D2228"/>
          <w:sz w:val="23"/>
          <w:szCs w:val="23"/>
        </w:rPr>
        <w:t>. Yo ka itilize zouti sa yo pou ba</w:t>
      </w:r>
      <w:r w:rsidR="009E5BC8">
        <w:rPr>
          <w:color w:val="1D2228"/>
          <w:sz w:val="23"/>
          <w:szCs w:val="23"/>
        </w:rPr>
        <w:t>y leson</w:t>
      </w:r>
      <w:r w:rsidRPr="008F6530">
        <w:rPr>
          <w:color w:val="1D2228"/>
          <w:sz w:val="23"/>
          <w:szCs w:val="23"/>
        </w:rPr>
        <w:t xml:space="preserve">, </w:t>
      </w:r>
      <w:r w:rsidR="001231D7">
        <w:rPr>
          <w:color w:val="1D2228"/>
          <w:sz w:val="23"/>
          <w:szCs w:val="23"/>
        </w:rPr>
        <w:t xml:space="preserve">bay elèv sipò endividyèl, </w:t>
      </w:r>
      <w:r w:rsidR="001231D7">
        <w:rPr>
          <w:color w:val="1D2228"/>
          <w:sz w:val="23"/>
          <w:szCs w:val="23"/>
        </w:rPr>
        <w:lastRenderedPageBreak/>
        <w:t>bay resous yo (sa ki gen ladan materyèl enstriksyon ak devwa elèv)</w:t>
      </w:r>
      <w:r w:rsidRPr="008F6530">
        <w:rPr>
          <w:color w:val="1D2228"/>
          <w:sz w:val="23"/>
          <w:szCs w:val="23"/>
        </w:rPr>
        <w:t xml:space="preserve">, </w:t>
      </w:r>
      <w:r w:rsidR="001231D7">
        <w:rPr>
          <w:color w:val="1D2228"/>
          <w:sz w:val="23"/>
          <w:szCs w:val="23"/>
        </w:rPr>
        <w:t xml:space="preserve">konekte elèv yo avèk youn lòt ak pwofesè a, epi bay kòmantè sou travay elèv. </w:t>
      </w:r>
      <w:r w:rsidRPr="008F6530">
        <w:rPr>
          <w:color w:val="1D2228"/>
          <w:sz w:val="23"/>
          <w:szCs w:val="23"/>
        </w:rPr>
        <w:t xml:space="preserve"> </w:t>
      </w:r>
    </w:p>
    <w:p w14:paraId="6099586C" w14:textId="77777777" w:rsidR="00243318" w:rsidRPr="008F6530" w:rsidRDefault="00243318">
      <w:pPr>
        <w:rPr>
          <w:sz w:val="23"/>
          <w:szCs w:val="23"/>
        </w:rPr>
      </w:pPr>
    </w:p>
    <w:p w14:paraId="7B34090B" w14:textId="667339A8" w:rsidR="007C5906" w:rsidRPr="008F6530" w:rsidRDefault="001231D7" w:rsidP="007C5906">
      <w:pPr>
        <w:pStyle w:val="CommentText"/>
        <w:ind w:left="360"/>
        <w:rPr>
          <w:sz w:val="23"/>
          <w:szCs w:val="23"/>
        </w:rPr>
      </w:pPr>
      <w:r>
        <w:rPr>
          <w:color w:val="000000"/>
          <w:sz w:val="23"/>
          <w:szCs w:val="23"/>
        </w:rPr>
        <w:t>Mwen rekonèt tou ke lekòl yo toupatou nan eta t</w:t>
      </w:r>
      <w:r w:rsidR="00E54BE7">
        <w:rPr>
          <w:color w:val="000000"/>
          <w:sz w:val="23"/>
          <w:szCs w:val="23"/>
        </w:rPr>
        <w:t xml:space="preserve"> </w:t>
      </w:r>
      <w:r>
        <w:rPr>
          <w:color w:val="000000"/>
          <w:sz w:val="23"/>
          <w:szCs w:val="23"/>
        </w:rPr>
        <w:t>ap fonksyone avèk yon varyete modèl ansèyman a distans</w:t>
      </w:r>
      <w:r w:rsidR="007C5906" w:rsidRPr="008F6530">
        <w:rPr>
          <w:color w:val="000000"/>
          <w:sz w:val="23"/>
          <w:szCs w:val="23"/>
        </w:rPr>
        <w:t xml:space="preserve"> </w:t>
      </w:r>
      <w:r>
        <w:rPr>
          <w:color w:val="000000"/>
          <w:sz w:val="23"/>
          <w:szCs w:val="23"/>
        </w:rPr>
        <w:t>pou elèv yo</w:t>
      </w:r>
      <w:r w:rsidR="007C5906" w:rsidRPr="008F6530">
        <w:rPr>
          <w:color w:val="000000"/>
          <w:sz w:val="23"/>
          <w:szCs w:val="23"/>
        </w:rPr>
        <w:t xml:space="preserve">. </w:t>
      </w:r>
      <w:r>
        <w:rPr>
          <w:color w:val="000000"/>
          <w:sz w:val="23"/>
          <w:szCs w:val="23"/>
        </w:rPr>
        <w:t>Nou travay deprè avèk anpil entèvenan pou devlope gid ki pral sèvi kòm yon mod</w:t>
      </w:r>
      <w:r w:rsidR="00E54BE7">
        <w:rPr>
          <w:color w:val="000000"/>
          <w:sz w:val="23"/>
          <w:szCs w:val="23"/>
        </w:rPr>
        <w:t>è</w:t>
      </w:r>
      <w:r>
        <w:rPr>
          <w:color w:val="000000"/>
          <w:sz w:val="23"/>
          <w:szCs w:val="23"/>
        </w:rPr>
        <w:t>l debaz pou lekòl yo itilize oswa modifye baze sou sitiyasyon inik yo.  Rekòmandasyon sa</w:t>
      </w:r>
      <w:r w:rsidR="00E54BE7">
        <w:rPr>
          <w:color w:val="000000"/>
          <w:sz w:val="23"/>
          <w:szCs w:val="23"/>
        </w:rPr>
        <w:t xml:space="preserve"> y</w:t>
      </w:r>
      <w:r>
        <w:rPr>
          <w:color w:val="000000"/>
          <w:sz w:val="23"/>
          <w:szCs w:val="23"/>
        </w:rPr>
        <w:t>o gide pa twa kwayans fondamantal</w:t>
      </w:r>
      <w:r w:rsidR="007C5906" w:rsidRPr="008F6530">
        <w:rPr>
          <w:sz w:val="23"/>
          <w:szCs w:val="23"/>
        </w:rPr>
        <w:t>:</w:t>
      </w:r>
    </w:p>
    <w:p w14:paraId="164BDA7E" w14:textId="533FB5A4" w:rsidR="007C5906" w:rsidRPr="008F6530" w:rsidRDefault="00387F35" w:rsidP="000237E1">
      <w:pPr>
        <w:pStyle w:val="CommentText"/>
        <w:numPr>
          <w:ilvl w:val="1"/>
          <w:numId w:val="11"/>
        </w:numPr>
        <w:rPr>
          <w:sz w:val="23"/>
          <w:szCs w:val="23"/>
        </w:rPr>
      </w:pPr>
      <w:r>
        <w:rPr>
          <w:sz w:val="23"/>
          <w:szCs w:val="23"/>
        </w:rPr>
        <w:t>Sante, sekirite, ak byennèt se pi gwo priyorite nou</w:t>
      </w:r>
      <w:r w:rsidR="007C5906" w:rsidRPr="008F6530">
        <w:rPr>
          <w:sz w:val="23"/>
          <w:szCs w:val="23"/>
        </w:rPr>
        <w:t xml:space="preserve">. </w:t>
      </w:r>
    </w:p>
    <w:p w14:paraId="76331015" w14:textId="29464630" w:rsidR="007C5906" w:rsidRPr="008F6530" w:rsidRDefault="00387F35" w:rsidP="000237E1">
      <w:pPr>
        <w:pStyle w:val="CommentText"/>
        <w:numPr>
          <w:ilvl w:val="1"/>
          <w:numId w:val="11"/>
        </w:numPr>
        <w:rPr>
          <w:sz w:val="23"/>
          <w:szCs w:val="23"/>
        </w:rPr>
      </w:pPr>
      <w:r>
        <w:rPr>
          <w:sz w:val="23"/>
          <w:szCs w:val="23"/>
        </w:rPr>
        <w:t>Lekòl yo ta dwe atantif sou preyokipasyon ekite ak travay pou redwi posiblite enpak pwopòsyonèl potansyèl sou popilasyon nou an ki pi vilnerab</w:t>
      </w:r>
      <w:r w:rsidR="007C5906" w:rsidRPr="008F6530">
        <w:rPr>
          <w:sz w:val="23"/>
          <w:szCs w:val="23"/>
        </w:rPr>
        <w:t xml:space="preserve">. </w:t>
      </w:r>
    </w:p>
    <w:p w14:paraId="5806418A" w14:textId="6B0C1FC6" w:rsidR="00272952" w:rsidRPr="008F6530" w:rsidRDefault="00387F35" w:rsidP="000237E1">
      <w:pPr>
        <w:pStyle w:val="CommentText"/>
        <w:numPr>
          <w:ilvl w:val="1"/>
          <w:numId w:val="11"/>
        </w:numPr>
        <w:rPr>
          <w:sz w:val="23"/>
          <w:szCs w:val="23"/>
        </w:rPr>
      </w:pPr>
      <w:r>
        <w:rPr>
          <w:sz w:val="23"/>
          <w:szCs w:val="23"/>
        </w:rPr>
        <w:t>Nou angaje pou kenbe koneksyon ant anplwaye lekòl ak elèv yo epi ede tout elèv yo kontinye ansèyman yo.</w:t>
      </w:r>
    </w:p>
    <w:p w14:paraId="378CB684" w14:textId="77777777" w:rsidR="007C5906" w:rsidRPr="008F6530" w:rsidRDefault="007C5906" w:rsidP="007C5906">
      <w:pPr>
        <w:pStyle w:val="CommentText"/>
        <w:ind w:left="360"/>
        <w:rPr>
          <w:sz w:val="23"/>
          <w:szCs w:val="23"/>
        </w:rPr>
      </w:pPr>
    </w:p>
    <w:p w14:paraId="15332127" w14:textId="2823EC85" w:rsidR="007C5906" w:rsidRPr="008F6530" w:rsidRDefault="00C15CEA" w:rsidP="007C5906">
      <w:pPr>
        <w:pStyle w:val="CommentText"/>
        <w:ind w:left="360"/>
        <w:rPr>
          <w:sz w:val="23"/>
          <w:szCs w:val="23"/>
        </w:rPr>
      </w:pPr>
      <w:r>
        <w:rPr>
          <w:sz w:val="23"/>
          <w:szCs w:val="23"/>
        </w:rPr>
        <w:t>Avèk kwayans sa yo nan lespri, mod</w:t>
      </w:r>
      <w:r w:rsidR="00E54BE7">
        <w:rPr>
          <w:sz w:val="23"/>
          <w:szCs w:val="23"/>
        </w:rPr>
        <w:t>è</w:t>
      </w:r>
      <w:r>
        <w:rPr>
          <w:sz w:val="23"/>
          <w:szCs w:val="23"/>
        </w:rPr>
        <w:t>l ansèyman a distans ki rekòmande a mete aksan sou sa ki annaprè a</w:t>
      </w:r>
      <w:r w:rsidR="007C5906" w:rsidRPr="008F6530">
        <w:rPr>
          <w:sz w:val="23"/>
          <w:szCs w:val="23"/>
        </w:rPr>
        <w:t>:</w:t>
      </w:r>
    </w:p>
    <w:p w14:paraId="1F3E7793" w14:textId="452859FE" w:rsidR="00863F66" w:rsidRPr="008F6530" w:rsidRDefault="00C15CEA" w:rsidP="000237E1">
      <w:pPr>
        <w:pStyle w:val="CommentText"/>
        <w:numPr>
          <w:ilvl w:val="0"/>
          <w:numId w:val="12"/>
        </w:numPr>
        <w:ind w:left="1080"/>
        <w:rPr>
          <w:sz w:val="23"/>
          <w:szCs w:val="23"/>
        </w:rPr>
      </w:pPr>
      <w:r>
        <w:rPr>
          <w:color w:val="1D2228"/>
          <w:sz w:val="23"/>
          <w:szCs w:val="23"/>
        </w:rPr>
        <w:t>Nou rekòmande ke lekòl yo</w:t>
      </w:r>
      <w:r w:rsidR="00F97B9D">
        <w:rPr>
          <w:color w:val="1D2228"/>
          <w:sz w:val="23"/>
          <w:szCs w:val="23"/>
        </w:rPr>
        <w:t xml:space="preserve"> sipòte elèv yo pou angaje nan </w:t>
      </w:r>
      <w:r>
        <w:rPr>
          <w:color w:val="1D2228"/>
          <w:sz w:val="23"/>
          <w:szCs w:val="23"/>
        </w:rPr>
        <w:t>ansèyman powodiktif ak siyifikati</w:t>
      </w:r>
      <w:r w:rsidR="00FA06EA">
        <w:rPr>
          <w:color w:val="1D2228"/>
          <w:sz w:val="23"/>
          <w:szCs w:val="23"/>
        </w:rPr>
        <w:t>f</w:t>
      </w:r>
      <w:r>
        <w:rPr>
          <w:color w:val="1D2228"/>
          <w:sz w:val="23"/>
          <w:szCs w:val="23"/>
        </w:rPr>
        <w:t xml:space="preserve"> pou apeperè mwatye</w:t>
      </w:r>
      <w:r w:rsidR="00863F66" w:rsidRPr="008F6530">
        <w:rPr>
          <w:color w:val="1D2228"/>
          <w:sz w:val="23"/>
          <w:szCs w:val="23"/>
        </w:rPr>
        <w:t xml:space="preserve"> </w:t>
      </w:r>
      <w:r w:rsidR="00F97B9D">
        <w:rPr>
          <w:color w:val="1D2228"/>
          <w:sz w:val="23"/>
          <w:szCs w:val="23"/>
        </w:rPr>
        <w:t>nan longè yon jou regilye lekòl.  Nou prevwa pou ansèyman fèt atravè yon konbinezon</w:t>
      </w:r>
      <w:r w:rsidR="00863F66" w:rsidRPr="008F6530">
        <w:rPr>
          <w:color w:val="1D2228"/>
          <w:sz w:val="23"/>
          <w:szCs w:val="23"/>
        </w:rPr>
        <w:t xml:space="preserve"> </w:t>
      </w:r>
      <w:r w:rsidR="007436DB">
        <w:rPr>
          <w:color w:val="1D2228"/>
          <w:sz w:val="23"/>
          <w:szCs w:val="23"/>
        </w:rPr>
        <w:t>aprantisaj ki dirije pa edikatè ak oto-aprantisaj ki dirije pa elèv yo</w:t>
      </w:r>
      <w:r w:rsidR="00863F66" w:rsidRPr="008F6530">
        <w:rPr>
          <w:color w:val="1D2228"/>
          <w:sz w:val="23"/>
          <w:szCs w:val="23"/>
        </w:rPr>
        <w:t xml:space="preserve">. </w:t>
      </w:r>
    </w:p>
    <w:p w14:paraId="3DD4E7F1" w14:textId="477085DF" w:rsidR="00863F66" w:rsidRPr="008F6530" w:rsidRDefault="007436DB" w:rsidP="000237E1">
      <w:pPr>
        <w:pStyle w:val="CommentText"/>
        <w:numPr>
          <w:ilvl w:val="0"/>
          <w:numId w:val="12"/>
        </w:numPr>
        <w:ind w:left="1080"/>
        <w:rPr>
          <w:sz w:val="23"/>
          <w:szCs w:val="23"/>
        </w:rPr>
      </w:pPr>
      <w:r>
        <w:rPr>
          <w:color w:val="1D2228"/>
          <w:sz w:val="23"/>
          <w:szCs w:val="23"/>
        </w:rPr>
        <w:t>Nou rekòmande ke ansèyman a distans chita sou ranfòsman konpetans ke yo te deja anseye nan ane lekòl sa ak aplike ak apwofondi konpetans sa yo</w:t>
      </w:r>
      <w:r w:rsidR="00863F66" w:rsidRPr="008F6530">
        <w:rPr>
          <w:color w:val="1D2228"/>
          <w:sz w:val="23"/>
          <w:szCs w:val="23"/>
        </w:rPr>
        <w:t xml:space="preserve">. </w:t>
      </w:r>
      <w:r w:rsidR="00C30537">
        <w:rPr>
          <w:color w:val="1D2228"/>
          <w:sz w:val="23"/>
          <w:szCs w:val="23"/>
        </w:rPr>
        <w:t>Nou rekonèt, toutfwa, ke nan sèten ka, pwofesè ak elèv yo</w:t>
      </w:r>
      <w:r w:rsidR="003E2B13">
        <w:rPr>
          <w:color w:val="1D2228"/>
          <w:sz w:val="23"/>
          <w:szCs w:val="23"/>
        </w:rPr>
        <w:t xml:space="preserve"> k</w:t>
      </w:r>
      <w:r w:rsidR="00C30537">
        <w:rPr>
          <w:color w:val="1D2228"/>
          <w:sz w:val="23"/>
          <w:szCs w:val="23"/>
        </w:rPr>
        <w:t>a swete kontinye</w:t>
      </w:r>
      <w:r w:rsidR="00863F66" w:rsidRPr="008F6530">
        <w:rPr>
          <w:color w:val="1D2228"/>
          <w:sz w:val="23"/>
          <w:szCs w:val="23"/>
        </w:rPr>
        <w:t xml:space="preserve"> </w:t>
      </w:r>
      <w:r w:rsidR="003E2B13">
        <w:rPr>
          <w:color w:val="1D2228"/>
          <w:sz w:val="23"/>
          <w:szCs w:val="23"/>
        </w:rPr>
        <w:t xml:space="preserve">avèk nouvo materyèl, patikilyèman nan nivo lekòl segondè.  Nan ka sa yo, lekòl yo ta dwe konsidere ekite aksè ak sipò pou tout elèv yo. </w:t>
      </w:r>
      <w:r w:rsidR="00863F66" w:rsidRPr="008F6530">
        <w:rPr>
          <w:color w:val="1D2228"/>
          <w:sz w:val="23"/>
          <w:szCs w:val="23"/>
        </w:rPr>
        <w:t xml:space="preserve"> </w:t>
      </w:r>
    </w:p>
    <w:p w14:paraId="061A98C7" w14:textId="1691BB84" w:rsidR="00E21DAC" w:rsidRPr="008F6530" w:rsidRDefault="003E2B13" w:rsidP="000237E1">
      <w:pPr>
        <w:pStyle w:val="CommentText"/>
        <w:numPr>
          <w:ilvl w:val="0"/>
          <w:numId w:val="12"/>
        </w:numPr>
        <w:ind w:left="1080"/>
        <w:rPr>
          <w:sz w:val="23"/>
          <w:szCs w:val="23"/>
        </w:rPr>
      </w:pPr>
      <w:r>
        <w:rPr>
          <w:color w:val="1D2228"/>
          <w:sz w:val="23"/>
          <w:szCs w:val="23"/>
        </w:rPr>
        <w:t>Nou rekonèt ke eksperyans endividyèl elèv pral varye depannde laj elèv la, bezwen endividyèl ak familyal, aksè ak kapasite pou ansèyman a distans (enkli aksè nan teknoloji ak entènèt), ak sante kontinyèl elèv, fanmi, ak anplwaye</w:t>
      </w:r>
      <w:r w:rsidR="001D6A18" w:rsidRPr="008F6530">
        <w:rPr>
          <w:color w:val="1D2228"/>
          <w:sz w:val="23"/>
          <w:szCs w:val="23"/>
        </w:rPr>
        <w:t>.</w:t>
      </w:r>
    </w:p>
    <w:p w14:paraId="50F3EE26" w14:textId="77777777" w:rsidR="00863F66" w:rsidRPr="008F6530" w:rsidRDefault="00863F66">
      <w:pPr>
        <w:pStyle w:val="ListParagraph"/>
        <w:spacing w:line="240" w:lineRule="auto"/>
        <w:ind w:left="360"/>
        <w:rPr>
          <w:rFonts w:ascii="Times New Roman" w:eastAsia="Times New Roman" w:hAnsi="Times New Roman" w:cs="Times New Roman"/>
          <w:color w:val="1D2228"/>
          <w:sz w:val="23"/>
          <w:szCs w:val="23"/>
        </w:rPr>
      </w:pPr>
    </w:p>
    <w:p w14:paraId="05358900" w14:textId="0713FC5A" w:rsidR="008B77AC" w:rsidRPr="008F6530" w:rsidRDefault="00FF7147" w:rsidP="008B77AC">
      <w:pPr>
        <w:pStyle w:val="ListParagraph"/>
        <w:spacing w:line="240" w:lineRule="auto"/>
        <w:ind w:left="360"/>
        <w:rPr>
          <w:rFonts w:ascii="Times New Roman" w:eastAsia="Times New Roman" w:hAnsi="Times New Roman" w:cs="Times New Roman"/>
          <w:color w:val="1D2228"/>
          <w:sz w:val="23"/>
          <w:szCs w:val="23"/>
        </w:rPr>
      </w:pPr>
      <w:r>
        <w:rPr>
          <w:rFonts w:ascii="Times New Roman" w:eastAsia="Times New Roman" w:hAnsi="Times New Roman" w:cs="Times New Roman"/>
          <w:color w:val="1D2228"/>
          <w:sz w:val="23"/>
          <w:szCs w:val="23"/>
        </w:rPr>
        <w:t xml:space="preserve">Malgre tou, mwen rekonèt ke lekòl ak pwofesè yo pi byen pozisyone pou devlope plan pou reponn a bezwen elèv yo e bezwen sa yo ka chanje pandan peryòd fèmti sa a. </w:t>
      </w:r>
    </w:p>
    <w:p w14:paraId="26D4A27A" w14:textId="77777777" w:rsidR="008B77AC" w:rsidRPr="008F6530" w:rsidRDefault="008B77AC" w:rsidP="008B77AC">
      <w:pPr>
        <w:pStyle w:val="ListParagraph"/>
        <w:spacing w:line="240" w:lineRule="auto"/>
        <w:ind w:left="360"/>
        <w:rPr>
          <w:rFonts w:ascii="Times New Roman" w:eastAsia="Times New Roman" w:hAnsi="Times New Roman" w:cs="Times New Roman"/>
          <w:color w:val="1D2228"/>
          <w:sz w:val="23"/>
          <w:szCs w:val="23"/>
        </w:rPr>
      </w:pPr>
    </w:p>
    <w:p w14:paraId="02BE33D2" w14:textId="21FE2D62" w:rsidR="00873B88" w:rsidRPr="002C13A0" w:rsidRDefault="00FF7147" w:rsidP="008B77AC">
      <w:pPr>
        <w:pStyle w:val="ListParagraph"/>
        <w:spacing w:line="240" w:lineRule="auto"/>
        <w:ind w:left="360"/>
        <w:rPr>
          <w:rFonts w:ascii="Times New Roman" w:hAnsi="Times New Roman" w:cs="Times New Roman"/>
          <w:color w:val="000000"/>
          <w:sz w:val="23"/>
          <w:szCs w:val="23"/>
          <w:lang w:val="pt-BR"/>
        </w:rPr>
      </w:pPr>
      <w:r>
        <w:rPr>
          <w:rFonts w:ascii="Times New Roman" w:hAnsi="Times New Roman" w:cs="Times New Roman"/>
          <w:sz w:val="23"/>
          <w:szCs w:val="23"/>
        </w:rPr>
        <w:t>Pou plis elaji opòtinite ansèyman pou elèv yo, nou fè patenarya avèk</w:t>
      </w:r>
      <w:r w:rsidR="00195CDE">
        <w:rPr>
          <w:rFonts w:ascii="Times New Roman" w:hAnsi="Times New Roman" w:cs="Times New Roman"/>
          <w:sz w:val="23"/>
          <w:szCs w:val="23"/>
        </w:rPr>
        <w:t xml:space="preserve"> televizyon pibklik yo </w:t>
      </w:r>
      <w:hyperlink r:id="rId14" w:history="1">
        <w:r w:rsidR="007616B8" w:rsidRPr="008F6530">
          <w:rPr>
            <w:rStyle w:val="Hyperlink"/>
            <w:rFonts w:ascii="Times New Roman" w:hAnsi="Times New Roman" w:cs="Times New Roman"/>
            <w:sz w:val="23"/>
            <w:szCs w:val="23"/>
          </w:rPr>
          <w:t>WGBH</w:t>
        </w:r>
      </w:hyperlink>
      <w:r w:rsidR="007616B8" w:rsidRPr="008F6530">
        <w:rPr>
          <w:rFonts w:ascii="Times New Roman" w:hAnsi="Times New Roman" w:cs="Times New Roman"/>
          <w:sz w:val="23"/>
          <w:szCs w:val="23"/>
        </w:rPr>
        <w:t xml:space="preserve"> an</w:t>
      </w:r>
      <w:r w:rsidR="00195CDE">
        <w:rPr>
          <w:rFonts w:ascii="Times New Roman" w:hAnsi="Times New Roman" w:cs="Times New Roman"/>
          <w:sz w:val="23"/>
          <w:szCs w:val="23"/>
        </w:rPr>
        <w:t>sanm avèk estasyon patnè</w:t>
      </w:r>
      <w:r w:rsidR="007616B8" w:rsidRPr="008F6530">
        <w:rPr>
          <w:rFonts w:ascii="Times New Roman" w:hAnsi="Times New Roman" w:cs="Times New Roman"/>
          <w:sz w:val="23"/>
          <w:szCs w:val="23"/>
        </w:rPr>
        <w:t xml:space="preserve"> </w:t>
      </w:r>
      <w:r w:rsidR="00195CDE">
        <w:rPr>
          <w:rFonts w:ascii="Times New Roman" w:hAnsi="Times New Roman" w:cs="Times New Roman"/>
          <w:sz w:val="23"/>
          <w:szCs w:val="23"/>
        </w:rPr>
        <w:t>li</w:t>
      </w:r>
      <w:r w:rsidR="007616B8" w:rsidRPr="008F6530">
        <w:rPr>
          <w:rFonts w:ascii="Times New Roman" w:hAnsi="Times New Roman" w:cs="Times New Roman"/>
          <w:sz w:val="23"/>
          <w:szCs w:val="23"/>
        </w:rPr>
        <w:t xml:space="preserve"> WGBY </w:t>
      </w:r>
      <w:r w:rsidR="00195CDE">
        <w:rPr>
          <w:rFonts w:ascii="Times New Roman" w:hAnsi="Times New Roman" w:cs="Times New Roman"/>
          <w:sz w:val="23"/>
          <w:szCs w:val="23"/>
        </w:rPr>
        <w:t>pou bay re</w:t>
      </w:r>
      <w:r w:rsidR="00FA06EA">
        <w:rPr>
          <w:rFonts w:ascii="Times New Roman" w:hAnsi="Times New Roman" w:cs="Times New Roman"/>
          <w:sz w:val="23"/>
          <w:szCs w:val="23"/>
        </w:rPr>
        <w:t>so</w:t>
      </w:r>
      <w:r w:rsidR="00195CDE">
        <w:rPr>
          <w:rFonts w:ascii="Times New Roman" w:hAnsi="Times New Roman" w:cs="Times New Roman"/>
          <w:sz w:val="23"/>
          <w:szCs w:val="23"/>
        </w:rPr>
        <w:t>us pou elèv yo kap aprann nan kay itilize</w:t>
      </w:r>
      <w:r w:rsidR="007616B8" w:rsidRPr="008F6530">
        <w:rPr>
          <w:rFonts w:ascii="Times New Roman" w:hAnsi="Times New Roman" w:cs="Times New Roman"/>
          <w:color w:val="000000"/>
          <w:sz w:val="23"/>
          <w:szCs w:val="23"/>
        </w:rPr>
        <w:t xml:space="preserve">. </w:t>
      </w:r>
      <w:r w:rsidR="00361264">
        <w:rPr>
          <w:rFonts w:ascii="Times New Roman" w:hAnsi="Times New Roman" w:cs="Times New Roman"/>
          <w:color w:val="000000"/>
          <w:sz w:val="23"/>
          <w:szCs w:val="23"/>
        </w:rPr>
        <w:t>Resous yo gen ladan estasyon yo ki fenk lanse sou</w:t>
      </w:r>
      <w:r w:rsidR="007616B8" w:rsidRPr="008F6530">
        <w:rPr>
          <w:rFonts w:ascii="Times New Roman" w:hAnsi="Times New Roman" w:cs="Times New Roman"/>
          <w:color w:val="000000"/>
          <w:sz w:val="23"/>
          <w:szCs w:val="23"/>
        </w:rPr>
        <w:t xml:space="preserve"> </w:t>
      </w:r>
      <w:hyperlink r:id="rId15" w:history="1">
        <w:r w:rsidR="00361264" w:rsidRPr="00965727">
          <w:rPr>
            <w:rStyle w:val="Hyperlink"/>
            <w:rFonts w:ascii="Times New Roman" w:hAnsi="Times New Roman" w:cs="Times New Roman"/>
            <w:sz w:val="23"/>
            <w:szCs w:val="23"/>
          </w:rPr>
          <w:t xml:space="preserve">sant ansèyman a distans </w:t>
        </w:r>
      </w:hyperlink>
      <w:r w:rsidR="00BA612E" w:rsidRPr="008F6530">
        <w:rPr>
          <w:rStyle w:val="Hyperlink"/>
          <w:rFonts w:ascii="Times New Roman" w:hAnsi="Times New Roman" w:cs="Times New Roman"/>
          <w:sz w:val="23"/>
          <w:szCs w:val="23"/>
        </w:rPr>
        <w:t xml:space="preserve"> (https://www.wgbh.org/distance-learning-center)</w:t>
      </w:r>
      <w:r w:rsidR="00DD5507" w:rsidRPr="008F6530">
        <w:rPr>
          <w:rFonts w:ascii="Times New Roman" w:hAnsi="Times New Roman" w:cs="Times New Roman"/>
          <w:color w:val="000000"/>
          <w:sz w:val="23"/>
          <w:szCs w:val="23"/>
        </w:rPr>
        <w:t xml:space="preserve"> </w:t>
      </w:r>
      <w:r w:rsidR="00361264">
        <w:rPr>
          <w:rFonts w:ascii="Times New Roman" w:hAnsi="Times New Roman" w:cs="Times New Roman"/>
          <w:color w:val="000000"/>
          <w:sz w:val="23"/>
          <w:szCs w:val="23"/>
        </w:rPr>
        <w:t>avèk leson pou chak nivo klas ak aksè gratis pou edikatè nan</w:t>
      </w:r>
      <w:r w:rsidR="00DD5507" w:rsidRPr="008F6530">
        <w:rPr>
          <w:rFonts w:ascii="Times New Roman" w:hAnsi="Times New Roman" w:cs="Times New Roman"/>
          <w:color w:val="000000"/>
          <w:sz w:val="23"/>
          <w:szCs w:val="23"/>
        </w:rPr>
        <w:t xml:space="preserve"> </w:t>
      </w:r>
      <w:r w:rsidR="00BA612E" w:rsidRPr="008F6530">
        <w:rPr>
          <w:rFonts w:ascii="Times New Roman" w:hAnsi="Times New Roman" w:cs="Times New Roman"/>
          <w:color w:val="000000"/>
          <w:sz w:val="23"/>
          <w:szCs w:val="23"/>
        </w:rPr>
        <w:t xml:space="preserve">PBS LearningMedia </w:t>
      </w:r>
      <w:r w:rsidR="003D4734" w:rsidRPr="008F6530">
        <w:rPr>
          <w:sz w:val="23"/>
          <w:szCs w:val="23"/>
        </w:rPr>
        <w:t>(</w:t>
      </w:r>
      <w:hyperlink r:id="rId16" w:history="1">
        <w:r w:rsidR="003D4734" w:rsidRPr="008F6530">
          <w:rPr>
            <w:rStyle w:val="Hyperlink"/>
            <w:rFonts w:ascii="Times New Roman" w:hAnsi="Times New Roman" w:cs="Times New Roman"/>
            <w:sz w:val="23"/>
            <w:szCs w:val="23"/>
          </w:rPr>
          <w:t>https://mass.pbslearningmedia.org/</w:t>
        </w:r>
      </w:hyperlink>
      <w:r w:rsidR="003D4734" w:rsidRPr="008F6530">
        <w:rPr>
          <w:sz w:val="23"/>
          <w:szCs w:val="23"/>
        </w:rPr>
        <w:t>)</w:t>
      </w:r>
      <w:r w:rsidR="00DD5507" w:rsidRPr="008F6530">
        <w:rPr>
          <w:rFonts w:ascii="Times New Roman" w:hAnsi="Times New Roman" w:cs="Times New Roman"/>
          <w:color w:val="000000"/>
          <w:sz w:val="23"/>
          <w:szCs w:val="23"/>
        </w:rPr>
        <w:t>.</w:t>
      </w:r>
      <w:r w:rsidR="00E21DAC" w:rsidRPr="008F6530">
        <w:rPr>
          <w:rFonts w:ascii="Times New Roman" w:hAnsi="Times New Roman" w:cs="Times New Roman"/>
          <w:color w:val="000000"/>
          <w:sz w:val="23"/>
          <w:szCs w:val="23"/>
        </w:rPr>
        <w:t xml:space="preserve"> </w:t>
      </w:r>
      <w:r w:rsidR="005C2C31" w:rsidRPr="008F6530">
        <w:rPr>
          <w:rFonts w:ascii="Times New Roman" w:hAnsi="Times New Roman" w:cs="Times New Roman"/>
          <w:color w:val="000000"/>
          <w:sz w:val="23"/>
          <w:szCs w:val="23"/>
        </w:rPr>
        <w:t xml:space="preserve"> </w:t>
      </w:r>
      <w:r w:rsidR="00450FE5">
        <w:rPr>
          <w:rFonts w:ascii="Times New Roman" w:hAnsi="Times New Roman" w:cs="Times New Roman"/>
          <w:color w:val="000000"/>
          <w:sz w:val="23"/>
          <w:szCs w:val="23"/>
        </w:rPr>
        <w:t xml:space="preserve">Elèv lekòl pre-segondè ak segondè gen aksè tou a plis pwogram edikasyon sou </w:t>
      </w:r>
      <w:r w:rsidR="00E21DAC" w:rsidRPr="008F6530">
        <w:rPr>
          <w:rFonts w:ascii="Times New Roman" w:hAnsi="Times New Roman" w:cs="Times New Roman"/>
          <w:color w:val="000000"/>
          <w:sz w:val="23"/>
          <w:szCs w:val="23"/>
        </w:rPr>
        <w:t xml:space="preserve">WGBH </w:t>
      </w:r>
      <w:r w:rsidR="003D4734" w:rsidRPr="008F6530">
        <w:rPr>
          <w:rFonts w:ascii="Times New Roman" w:hAnsi="Times New Roman" w:cs="Times New Roman"/>
          <w:color w:val="000000"/>
          <w:sz w:val="23"/>
          <w:szCs w:val="23"/>
        </w:rPr>
        <w:t>a</w:t>
      </w:r>
      <w:r w:rsidR="00450FE5">
        <w:rPr>
          <w:rFonts w:ascii="Times New Roman" w:hAnsi="Times New Roman" w:cs="Times New Roman"/>
          <w:color w:val="000000"/>
          <w:sz w:val="23"/>
          <w:szCs w:val="23"/>
        </w:rPr>
        <w:t>k</w:t>
      </w:r>
      <w:r w:rsidR="003D4734" w:rsidRPr="008F6530">
        <w:rPr>
          <w:rFonts w:ascii="Times New Roman" w:hAnsi="Times New Roman" w:cs="Times New Roman"/>
          <w:color w:val="000000"/>
          <w:sz w:val="23"/>
          <w:szCs w:val="23"/>
        </w:rPr>
        <w:t xml:space="preserve"> WGBY </w:t>
      </w:r>
      <w:r w:rsidR="00E21DAC" w:rsidRPr="008F6530">
        <w:rPr>
          <w:rFonts w:ascii="Times New Roman" w:hAnsi="Times New Roman" w:cs="Times New Roman"/>
          <w:color w:val="000000"/>
          <w:sz w:val="23"/>
          <w:szCs w:val="23"/>
        </w:rPr>
        <w:t xml:space="preserve">WORLD </w:t>
      </w:r>
      <w:r w:rsidR="003D4734" w:rsidRPr="008F6530">
        <w:rPr>
          <w:rFonts w:ascii="Times New Roman" w:hAnsi="Times New Roman" w:cs="Times New Roman"/>
          <w:color w:val="000000"/>
          <w:sz w:val="23"/>
          <w:szCs w:val="23"/>
        </w:rPr>
        <w:t>C</w:t>
      </w:r>
      <w:r w:rsidR="00E21DAC" w:rsidRPr="008F6530">
        <w:rPr>
          <w:rFonts w:ascii="Times New Roman" w:hAnsi="Times New Roman" w:cs="Times New Roman"/>
          <w:color w:val="000000"/>
          <w:sz w:val="23"/>
          <w:szCs w:val="23"/>
        </w:rPr>
        <w:t xml:space="preserve">hannel </w:t>
      </w:r>
      <w:r w:rsidR="00450FE5">
        <w:rPr>
          <w:rFonts w:ascii="Times New Roman" w:hAnsi="Times New Roman" w:cs="Times New Roman"/>
          <w:color w:val="000000"/>
          <w:sz w:val="23"/>
          <w:szCs w:val="23"/>
        </w:rPr>
        <w:t>apati</w:t>
      </w:r>
      <w:r w:rsidR="00E21DAC" w:rsidRPr="008F6530">
        <w:rPr>
          <w:rFonts w:ascii="Times New Roman" w:hAnsi="Times New Roman" w:cs="Times New Roman"/>
          <w:color w:val="000000"/>
          <w:sz w:val="23"/>
          <w:szCs w:val="23"/>
        </w:rPr>
        <w:t xml:space="preserve"> </w:t>
      </w:r>
      <w:r w:rsidR="00450FE5">
        <w:rPr>
          <w:rFonts w:ascii="Times New Roman" w:hAnsi="Times New Roman" w:cs="Times New Roman"/>
          <w:color w:val="000000"/>
          <w:sz w:val="23"/>
          <w:szCs w:val="23"/>
        </w:rPr>
        <w:t xml:space="preserve">midi pou rive </w:t>
      </w:r>
      <w:r w:rsidR="00E21DAC" w:rsidRPr="008F6530">
        <w:rPr>
          <w:rFonts w:ascii="Times New Roman" w:hAnsi="Times New Roman" w:cs="Times New Roman"/>
          <w:color w:val="000000"/>
          <w:sz w:val="23"/>
          <w:szCs w:val="23"/>
        </w:rPr>
        <w:t>5</w:t>
      </w:r>
      <w:r w:rsidR="003D4734" w:rsidRPr="008F6530">
        <w:rPr>
          <w:rFonts w:ascii="Times New Roman" w:hAnsi="Times New Roman" w:cs="Times New Roman"/>
          <w:color w:val="000000"/>
          <w:sz w:val="23"/>
          <w:szCs w:val="23"/>
        </w:rPr>
        <w:t xml:space="preserve"> </w:t>
      </w:r>
      <w:r w:rsidR="00E21DAC" w:rsidRPr="008F6530">
        <w:rPr>
          <w:rFonts w:ascii="Times New Roman" w:hAnsi="Times New Roman" w:cs="Times New Roman"/>
          <w:color w:val="000000"/>
          <w:sz w:val="23"/>
          <w:szCs w:val="23"/>
        </w:rPr>
        <w:t>p</w:t>
      </w:r>
      <w:r w:rsidR="003D4734" w:rsidRPr="008F6530">
        <w:rPr>
          <w:rFonts w:ascii="Times New Roman" w:hAnsi="Times New Roman" w:cs="Times New Roman"/>
          <w:color w:val="000000"/>
          <w:sz w:val="23"/>
          <w:szCs w:val="23"/>
        </w:rPr>
        <w:t>.</w:t>
      </w:r>
      <w:r w:rsidR="00E21DAC" w:rsidRPr="008F6530">
        <w:rPr>
          <w:rFonts w:ascii="Times New Roman" w:hAnsi="Times New Roman" w:cs="Times New Roman"/>
          <w:color w:val="000000"/>
          <w:sz w:val="23"/>
          <w:szCs w:val="23"/>
        </w:rPr>
        <w:t>m</w:t>
      </w:r>
      <w:r w:rsidR="003D4734" w:rsidRPr="008F6530">
        <w:rPr>
          <w:rFonts w:ascii="Times New Roman" w:hAnsi="Times New Roman" w:cs="Times New Roman"/>
          <w:color w:val="000000"/>
          <w:sz w:val="23"/>
          <w:szCs w:val="23"/>
        </w:rPr>
        <w:t>.,</w:t>
      </w:r>
      <w:r w:rsidR="00E21DAC" w:rsidRPr="008F6530">
        <w:rPr>
          <w:rFonts w:ascii="Times New Roman" w:hAnsi="Times New Roman" w:cs="Times New Roman"/>
          <w:color w:val="000000"/>
          <w:sz w:val="23"/>
          <w:szCs w:val="23"/>
        </w:rPr>
        <w:t xml:space="preserve"> </w:t>
      </w:r>
      <w:r w:rsidR="00450FE5">
        <w:rPr>
          <w:rFonts w:ascii="Times New Roman" w:hAnsi="Times New Roman" w:cs="Times New Roman"/>
          <w:color w:val="000000"/>
          <w:sz w:val="23"/>
          <w:szCs w:val="23"/>
        </w:rPr>
        <w:t>e timoun ki pi piti yo</w:t>
      </w:r>
      <w:r w:rsidR="00FA06EA">
        <w:rPr>
          <w:rFonts w:ascii="Times New Roman" w:hAnsi="Times New Roman" w:cs="Times New Roman"/>
          <w:color w:val="000000"/>
          <w:sz w:val="23"/>
          <w:szCs w:val="23"/>
        </w:rPr>
        <w:t xml:space="preserve"> k</w:t>
      </w:r>
      <w:r w:rsidR="00450FE5">
        <w:rPr>
          <w:rFonts w:ascii="Times New Roman" w:hAnsi="Times New Roman" w:cs="Times New Roman"/>
          <w:color w:val="000000"/>
          <w:sz w:val="23"/>
          <w:szCs w:val="23"/>
        </w:rPr>
        <w:t>a konekte sou lòt chan</w:t>
      </w:r>
      <w:r w:rsidR="00FA06EA">
        <w:rPr>
          <w:rFonts w:ascii="Times New Roman" w:hAnsi="Times New Roman" w:cs="Times New Roman"/>
          <w:color w:val="000000"/>
          <w:sz w:val="23"/>
          <w:szCs w:val="23"/>
        </w:rPr>
        <w:t>è</w:t>
      </w:r>
      <w:r w:rsidR="00450FE5">
        <w:rPr>
          <w:rFonts w:ascii="Times New Roman" w:hAnsi="Times New Roman" w:cs="Times New Roman"/>
          <w:color w:val="000000"/>
          <w:sz w:val="23"/>
          <w:szCs w:val="23"/>
        </w:rPr>
        <w:t xml:space="preserve">l radio-difizyon tankou </w:t>
      </w:r>
      <w:r w:rsidR="00E21DAC" w:rsidRPr="008F6530">
        <w:rPr>
          <w:rFonts w:ascii="Times New Roman" w:hAnsi="Times New Roman" w:cs="Times New Roman"/>
          <w:color w:val="000000"/>
          <w:sz w:val="23"/>
          <w:szCs w:val="23"/>
        </w:rPr>
        <w:t xml:space="preserve">WGBH </w:t>
      </w:r>
      <w:r w:rsidR="003D4734" w:rsidRPr="008F6530">
        <w:rPr>
          <w:rFonts w:ascii="Times New Roman" w:hAnsi="Times New Roman" w:cs="Times New Roman"/>
          <w:color w:val="000000"/>
          <w:sz w:val="23"/>
          <w:szCs w:val="23"/>
        </w:rPr>
        <w:t>K</w:t>
      </w:r>
      <w:r w:rsidR="00E21DAC" w:rsidRPr="008F6530">
        <w:rPr>
          <w:rFonts w:ascii="Times New Roman" w:hAnsi="Times New Roman" w:cs="Times New Roman"/>
          <w:color w:val="000000"/>
          <w:sz w:val="23"/>
          <w:szCs w:val="23"/>
        </w:rPr>
        <w:t xml:space="preserve">ids </w:t>
      </w:r>
      <w:r w:rsidR="00450FE5">
        <w:rPr>
          <w:rFonts w:ascii="Times New Roman" w:hAnsi="Times New Roman" w:cs="Times New Roman"/>
          <w:color w:val="000000"/>
          <w:sz w:val="23"/>
          <w:szCs w:val="23"/>
        </w:rPr>
        <w:t xml:space="preserve">pou pwogramasyon edikasyon.  </w:t>
      </w:r>
      <w:r w:rsidR="00450FE5" w:rsidRPr="002C13A0">
        <w:rPr>
          <w:rFonts w:ascii="Times New Roman" w:hAnsi="Times New Roman" w:cs="Times New Roman"/>
          <w:color w:val="000000"/>
          <w:sz w:val="23"/>
          <w:szCs w:val="23"/>
          <w:lang w:val="pt-BR"/>
        </w:rPr>
        <w:t>Yo te afiche lòt resous edikasyon siplemantè sou</w:t>
      </w:r>
      <w:r w:rsidR="00091DB8" w:rsidRPr="002C13A0">
        <w:rPr>
          <w:rFonts w:ascii="Times New Roman" w:hAnsi="Times New Roman" w:cs="Times New Roman"/>
          <w:sz w:val="23"/>
          <w:szCs w:val="23"/>
          <w:lang w:val="pt-BR"/>
        </w:rPr>
        <w:t xml:space="preserve"> </w:t>
      </w:r>
      <w:r w:rsidR="00450FE5" w:rsidRPr="002C13A0">
        <w:rPr>
          <w:rFonts w:ascii="Times New Roman" w:hAnsi="Times New Roman" w:cs="Times New Roman"/>
          <w:sz w:val="23"/>
          <w:szCs w:val="23"/>
          <w:lang w:val="pt-BR"/>
        </w:rPr>
        <w:t>sit entènèt nou an</w:t>
      </w:r>
      <w:r w:rsidR="00091DB8" w:rsidRPr="002C13A0">
        <w:rPr>
          <w:rFonts w:ascii="Times New Roman" w:hAnsi="Times New Roman" w:cs="Times New Roman"/>
          <w:sz w:val="23"/>
          <w:szCs w:val="23"/>
          <w:lang w:val="pt-BR"/>
        </w:rPr>
        <w:t xml:space="preserve"> (</w:t>
      </w:r>
      <w:hyperlink w:history="1"/>
      <w:r w:rsidR="00091DB8" w:rsidRPr="002C13A0">
        <w:rPr>
          <w:rFonts w:ascii="Times New Roman" w:hAnsi="Times New Roman" w:cs="Times New Roman"/>
          <w:sz w:val="23"/>
          <w:szCs w:val="23"/>
          <w:lang w:val="pt-BR"/>
        </w:rPr>
        <w:t xml:space="preserve">http://www.doe.mass.edu/covid19/ed-resources.html). </w:t>
      </w:r>
    </w:p>
    <w:p w14:paraId="3C56B76B" w14:textId="77777777" w:rsidR="008F6530" w:rsidRPr="002C13A0" w:rsidRDefault="008F6530" w:rsidP="008F6530">
      <w:pPr>
        <w:pStyle w:val="ListParagraph"/>
        <w:tabs>
          <w:tab w:val="left" w:pos="360"/>
        </w:tabs>
        <w:spacing w:line="240" w:lineRule="auto"/>
        <w:ind w:left="360"/>
        <w:rPr>
          <w:rFonts w:ascii="Times New Roman" w:hAnsi="Times New Roman" w:cs="Times New Roman"/>
          <w:sz w:val="23"/>
          <w:szCs w:val="23"/>
          <w:lang w:val="pt-BR"/>
        </w:rPr>
      </w:pPr>
    </w:p>
    <w:p w14:paraId="13060E62" w14:textId="5EEEE8CF" w:rsidR="009F2DC8" w:rsidRPr="002C13A0" w:rsidRDefault="009C54A8" w:rsidP="001D6A18">
      <w:pPr>
        <w:pStyle w:val="ListParagraph"/>
        <w:numPr>
          <w:ilvl w:val="0"/>
          <w:numId w:val="6"/>
        </w:numPr>
        <w:tabs>
          <w:tab w:val="left" w:pos="360"/>
        </w:tabs>
        <w:spacing w:line="240" w:lineRule="auto"/>
        <w:ind w:left="360"/>
        <w:rPr>
          <w:rFonts w:ascii="Times New Roman" w:hAnsi="Times New Roman" w:cs="Times New Roman"/>
          <w:sz w:val="23"/>
          <w:szCs w:val="23"/>
          <w:lang w:val="pt-BR"/>
        </w:rPr>
      </w:pPr>
      <w:r w:rsidRPr="002C13A0">
        <w:rPr>
          <w:rFonts w:ascii="Times New Roman" w:hAnsi="Times New Roman" w:cs="Times New Roman"/>
          <w:b/>
          <w:bCs/>
          <w:sz w:val="23"/>
          <w:szCs w:val="23"/>
          <w:lang w:val="pt-BR"/>
        </w:rPr>
        <w:t>Jou obligatwa lekòl</w:t>
      </w:r>
      <w:r w:rsidR="000E60F6" w:rsidRPr="002C13A0">
        <w:rPr>
          <w:rFonts w:ascii="Times New Roman" w:hAnsi="Times New Roman" w:cs="Times New Roman"/>
          <w:b/>
          <w:bCs/>
          <w:sz w:val="23"/>
          <w:szCs w:val="23"/>
          <w:lang w:val="pt-BR"/>
        </w:rPr>
        <w:t xml:space="preserve">: </w:t>
      </w:r>
      <w:r w:rsidR="006E4620" w:rsidRPr="002C13A0">
        <w:rPr>
          <w:rFonts w:ascii="Times New Roman" w:hAnsi="Times New Roman" w:cs="Times New Roman"/>
          <w:b/>
          <w:bCs/>
          <w:sz w:val="23"/>
          <w:szCs w:val="23"/>
          <w:lang w:val="pt-BR"/>
        </w:rPr>
        <w:t xml:space="preserve"> </w:t>
      </w:r>
      <w:r w:rsidRPr="002C13A0">
        <w:rPr>
          <w:rFonts w:ascii="Times New Roman" w:hAnsi="Times New Roman" w:cs="Times New Roman"/>
          <w:sz w:val="23"/>
          <w:szCs w:val="23"/>
          <w:lang w:val="pt-BR"/>
        </w:rPr>
        <w:t>Lekòl yo pa gen pou ratrape jou ki te anile yo akoz ijans sante piblik</w:t>
      </w:r>
      <w:r w:rsidR="00E130CC" w:rsidRPr="002C13A0">
        <w:rPr>
          <w:rFonts w:ascii="Times New Roman" w:hAnsi="Times New Roman" w:cs="Times New Roman"/>
          <w:sz w:val="23"/>
          <w:szCs w:val="23"/>
          <w:lang w:val="pt-BR"/>
        </w:rPr>
        <w:t xml:space="preserve">, </w:t>
      </w:r>
      <w:r w:rsidR="0007132A" w:rsidRPr="002C13A0">
        <w:rPr>
          <w:rFonts w:ascii="Times New Roman" w:hAnsi="Times New Roman" w:cs="Times New Roman"/>
          <w:sz w:val="23"/>
          <w:szCs w:val="23"/>
          <w:lang w:val="pt-BR"/>
        </w:rPr>
        <w:t>a</w:t>
      </w:r>
      <w:r w:rsidR="00CE3E24" w:rsidRPr="002C13A0">
        <w:rPr>
          <w:rFonts w:ascii="Times New Roman" w:hAnsi="Times New Roman" w:cs="Times New Roman"/>
          <w:sz w:val="23"/>
          <w:szCs w:val="23"/>
          <w:lang w:val="pt-BR"/>
        </w:rPr>
        <w:t>pa</w:t>
      </w:r>
      <w:r w:rsidR="0007132A" w:rsidRPr="002C13A0">
        <w:rPr>
          <w:rFonts w:ascii="Times New Roman" w:hAnsi="Times New Roman" w:cs="Times New Roman"/>
          <w:sz w:val="23"/>
          <w:szCs w:val="23"/>
          <w:lang w:val="pt-BR"/>
        </w:rPr>
        <w:t xml:space="preserve"> senk jou pou nèj ke yo te mete akote</w:t>
      </w:r>
      <w:r w:rsidR="009F2DC8" w:rsidRPr="002C13A0">
        <w:rPr>
          <w:rFonts w:ascii="Times New Roman" w:hAnsi="Times New Roman" w:cs="Times New Roman"/>
          <w:sz w:val="23"/>
          <w:szCs w:val="23"/>
          <w:lang w:val="pt-BR"/>
        </w:rPr>
        <w:t>.</w:t>
      </w:r>
      <w:r w:rsidR="00E02965" w:rsidRPr="002C13A0">
        <w:rPr>
          <w:rFonts w:ascii="Times New Roman" w:hAnsi="Times New Roman" w:cs="Times New Roman"/>
          <w:sz w:val="23"/>
          <w:szCs w:val="23"/>
          <w:lang w:val="pt-BR"/>
        </w:rPr>
        <w:t xml:space="preserve"> </w:t>
      </w:r>
      <w:r w:rsidR="0007132A" w:rsidRPr="002C13A0">
        <w:rPr>
          <w:rFonts w:ascii="Times New Roman" w:hAnsi="Times New Roman" w:cs="Times New Roman"/>
          <w:sz w:val="23"/>
          <w:szCs w:val="23"/>
          <w:lang w:val="pt-BR"/>
        </w:rPr>
        <w:t>Eta a pa egzije okenn lekòl pou ale odela 185 jou nan ane lekòl ki te deja pwograme a</w:t>
      </w:r>
      <w:r w:rsidR="00B010E2" w:rsidRPr="002C13A0">
        <w:rPr>
          <w:rFonts w:ascii="Times New Roman" w:hAnsi="Times New Roman" w:cs="Times New Roman"/>
          <w:sz w:val="23"/>
          <w:szCs w:val="23"/>
          <w:lang w:val="pt-BR"/>
        </w:rPr>
        <w:t>,</w:t>
      </w:r>
      <w:r w:rsidR="00E02965" w:rsidRPr="002C13A0">
        <w:rPr>
          <w:rFonts w:ascii="Times New Roman" w:hAnsi="Times New Roman" w:cs="Times New Roman"/>
          <w:sz w:val="23"/>
          <w:szCs w:val="23"/>
          <w:lang w:val="pt-BR"/>
        </w:rPr>
        <w:t xml:space="preserve"> </w:t>
      </w:r>
      <w:r w:rsidR="0007132A" w:rsidRPr="002C13A0">
        <w:rPr>
          <w:rFonts w:ascii="Times New Roman" w:hAnsi="Times New Roman" w:cs="Times New Roman"/>
          <w:sz w:val="23"/>
          <w:szCs w:val="23"/>
          <w:lang w:val="pt-BR"/>
        </w:rPr>
        <w:t>byenke chak distri lekòl ka deside pou ale pi long</w:t>
      </w:r>
      <w:r w:rsidR="00E02965" w:rsidRPr="002C13A0">
        <w:rPr>
          <w:rFonts w:ascii="Times New Roman" w:hAnsi="Times New Roman" w:cs="Times New Roman"/>
          <w:sz w:val="23"/>
          <w:szCs w:val="23"/>
          <w:lang w:val="pt-BR"/>
        </w:rPr>
        <w:t>.</w:t>
      </w:r>
      <w:r w:rsidR="009F2DC8" w:rsidRPr="002C13A0">
        <w:rPr>
          <w:rFonts w:ascii="Times New Roman" w:hAnsi="Times New Roman" w:cs="Times New Roman"/>
          <w:sz w:val="23"/>
          <w:szCs w:val="23"/>
          <w:lang w:val="pt-BR"/>
        </w:rPr>
        <w:br/>
      </w:r>
    </w:p>
    <w:p w14:paraId="6E5AAA22" w14:textId="67BDEF38" w:rsidR="00DB3D5F" w:rsidRPr="008F6530" w:rsidRDefault="0007132A">
      <w:pPr>
        <w:pStyle w:val="ListParagraph"/>
        <w:numPr>
          <w:ilvl w:val="0"/>
          <w:numId w:val="2"/>
        </w:numPr>
        <w:spacing w:after="0" w:line="240" w:lineRule="auto"/>
        <w:ind w:right="-180"/>
        <w:rPr>
          <w:rFonts w:ascii="Times New Roman" w:hAnsi="Times New Roman" w:cs="Times New Roman"/>
          <w:b/>
          <w:bCs/>
          <w:sz w:val="23"/>
          <w:szCs w:val="23"/>
        </w:rPr>
      </w:pPr>
      <w:r>
        <w:rPr>
          <w:rFonts w:ascii="Times New Roman" w:hAnsi="Times New Roman" w:cs="Times New Roman"/>
          <w:b/>
          <w:bCs/>
          <w:sz w:val="23"/>
          <w:szCs w:val="23"/>
        </w:rPr>
        <w:t>Tès M</w:t>
      </w:r>
      <w:r w:rsidR="000E60F6" w:rsidRPr="008F6530">
        <w:rPr>
          <w:rFonts w:ascii="Times New Roman" w:hAnsi="Times New Roman" w:cs="Times New Roman"/>
          <w:b/>
          <w:bCs/>
          <w:sz w:val="23"/>
          <w:szCs w:val="23"/>
        </w:rPr>
        <w:t>CAS:</w:t>
      </w:r>
      <w:r w:rsidR="00DD5507" w:rsidRPr="008F6530">
        <w:rPr>
          <w:rFonts w:ascii="Times New Roman" w:hAnsi="Times New Roman" w:cs="Times New Roman"/>
          <w:sz w:val="23"/>
          <w:szCs w:val="23"/>
        </w:rPr>
        <w:t xml:space="preserve"> </w:t>
      </w:r>
      <w:bookmarkStart w:id="0" w:name="_Hlk36026306"/>
      <w:r w:rsidR="00BB5D06">
        <w:rPr>
          <w:rFonts w:ascii="Times New Roman" w:hAnsi="Times New Roman" w:cs="Times New Roman"/>
          <w:color w:val="201F1E"/>
          <w:sz w:val="23"/>
          <w:szCs w:val="23"/>
        </w:rPr>
        <w:t>Nou konprann ke edikatè, paran, ak elèv yo angwase pou konnen plis enfòmasyon sou tès yo.  Tanpri kenbe nan lespri w ke tès anyèl la obligatwa pou alafwa gouvènman eta ak federal. Pou kounye a</w:t>
      </w:r>
      <w:r w:rsidR="008D5D4A" w:rsidRPr="008F6530">
        <w:rPr>
          <w:rFonts w:ascii="Times New Roman" w:hAnsi="Times New Roman" w:cs="Times New Roman"/>
          <w:color w:val="201F1E"/>
          <w:sz w:val="23"/>
          <w:szCs w:val="23"/>
        </w:rPr>
        <w:t>,</w:t>
      </w:r>
      <w:r w:rsidR="004E4B04" w:rsidRPr="008F6530">
        <w:rPr>
          <w:rFonts w:ascii="Times New Roman" w:hAnsi="Times New Roman" w:cs="Times New Roman"/>
          <w:color w:val="201F1E"/>
          <w:sz w:val="23"/>
          <w:szCs w:val="23"/>
        </w:rPr>
        <w:t xml:space="preserve"> </w:t>
      </w:r>
      <w:r w:rsidR="00BB5D06">
        <w:rPr>
          <w:rFonts w:ascii="Times New Roman" w:hAnsi="Times New Roman" w:cs="Times New Roman"/>
          <w:color w:val="201F1E"/>
          <w:sz w:val="23"/>
          <w:szCs w:val="23"/>
        </w:rPr>
        <w:t xml:space="preserve">nou te resevwa yon egzansyon inisyal nan egzijans federal e nap travay nan nivo eta pou </w:t>
      </w:r>
      <w:r w:rsidR="00BB5D06">
        <w:rPr>
          <w:rFonts w:ascii="Times New Roman" w:hAnsi="Times New Roman" w:cs="Times New Roman"/>
          <w:color w:val="201F1E"/>
          <w:sz w:val="23"/>
          <w:szCs w:val="23"/>
        </w:rPr>
        <w:lastRenderedPageBreak/>
        <w:t xml:space="preserve">eksplore opsyon </w:t>
      </w:r>
      <w:r w:rsidR="00D97F1C">
        <w:rPr>
          <w:rFonts w:ascii="Times New Roman" w:hAnsi="Times New Roman" w:cs="Times New Roman"/>
          <w:color w:val="201F1E"/>
          <w:sz w:val="23"/>
          <w:szCs w:val="23"/>
        </w:rPr>
        <w:t>yo ki nan pi bon enterè elèv yo. Nou pral deside opli vit ke posib sou tès ane sa a ak Detèminasyon Konpetans ki obligatwa pou gradyasyon elèv lekòl segondè yo.</w:t>
      </w:r>
      <w:r w:rsidR="00DD5507" w:rsidRPr="008F6530">
        <w:rPr>
          <w:rFonts w:ascii="Times New Roman" w:hAnsi="Times New Roman" w:cs="Times New Roman"/>
          <w:color w:val="201F1E"/>
          <w:sz w:val="23"/>
          <w:szCs w:val="23"/>
        </w:rPr>
        <w:t xml:space="preserve"> </w:t>
      </w:r>
      <w:r w:rsidR="00DD5507" w:rsidRPr="008F6530">
        <w:rPr>
          <w:rFonts w:ascii="Times New Roman" w:hAnsi="Times New Roman" w:cs="Times New Roman"/>
          <w:sz w:val="23"/>
          <w:szCs w:val="23"/>
        </w:rPr>
        <w:t xml:space="preserve"> </w:t>
      </w:r>
    </w:p>
    <w:bookmarkEnd w:id="0"/>
    <w:p w14:paraId="3E130F08" w14:textId="77777777" w:rsidR="00DD5507" w:rsidRPr="008F6530" w:rsidRDefault="00DD5507">
      <w:pPr>
        <w:pStyle w:val="ListParagraph"/>
        <w:spacing w:after="0" w:line="240" w:lineRule="auto"/>
        <w:ind w:left="360" w:right="-180"/>
        <w:rPr>
          <w:rFonts w:ascii="Times New Roman" w:hAnsi="Times New Roman" w:cs="Times New Roman"/>
          <w:b/>
          <w:bCs/>
          <w:sz w:val="23"/>
          <w:szCs w:val="23"/>
        </w:rPr>
      </w:pPr>
    </w:p>
    <w:p w14:paraId="0A9755F5" w14:textId="04D1244F" w:rsidR="00EE05B7" w:rsidRPr="008F6530" w:rsidRDefault="001A5775">
      <w:pPr>
        <w:pStyle w:val="CommentText"/>
        <w:numPr>
          <w:ilvl w:val="0"/>
          <w:numId w:val="2"/>
        </w:numPr>
        <w:rPr>
          <w:color w:val="000000"/>
          <w:sz w:val="23"/>
          <w:szCs w:val="23"/>
          <w:bdr w:val="none" w:sz="0" w:space="0" w:color="auto" w:frame="1"/>
        </w:rPr>
      </w:pPr>
      <w:r>
        <w:rPr>
          <w:b/>
          <w:bCs/>
          <w:sz w:val="23"/>
          <w:szCs w:val="23"/>
        </w:rPr>
        <w:t>Edikasyon Spesyal</w:t>
      </w:r>
      <w:r w:rsidR="000E60F6" w:rsidRPr="008F6530">
        <w:rPr>
          <w:b/>
          <w:bCs/>
          <w:sz w:val="23"/>
          <w:szCs w:val="23"/>
        </w:rPr>
        <w:t xml:space="preserve">: </w:t>
      </w:r>
      <w:r>
        <w:rPr>
          <w:color w:val="000000"/>
          <w:sz w:val="23"/>
          <w:szCs w:val="23"/>
          <w:bdr w:val="none" w:sz="0" w:space="0" w:color="auto" w:frame="1"/>
        </w:rPr>
        <w:t>Na</w:t>
      </w:r>
      <w:r w:rsidR="00F35C8D" w:rsidRPr="008F6530">
        <w:rPr>
          <w:color w:val="000000"/>
          <w:sz w:val="23"/>
          <w:szCs w:val="23"/>
          <w:bdr w:val="none" w:sz="0" w:space="0" w:color="auto" w:frame="1"/>
        </w:rPr>
        <w:t xml:space="preserve">n </w:t>
      </w:r>
      <w:r>
        <w:rPr>
          <w:color w:val="000000"/>
          <w:sz w:val="23"/>
          <w:szCs w:val="23"/>
          <w:bdr w:val="none" w:sz="0" w:space="0" w:color="auto" w:frame="1"/>
        </w:rPr>
        <w:t>dat 21 Mas</w:t>
      </w:r>
      <w:r w:rsidR="00F35C8D" w:rsidRPr="008F6530">
        <w:rPr>
          <w:color w:val="000000"/>
          <w:sz w:val="23"/>
          <w:szCs w:val="23"/>
          <w:bdr w:val="none" w:sz="0" w:space="0" w:color="auto" w:frame="1"/>
        </w:rPr>
        <w:t xml:space="preserve">, </w:t>
      </w:r>
      <w:r>
        <w:rPr>
          <w:color w:val="000000"/>
          <w:sz w:val="23"/>
          <w:szCs w:val="23"/>
          <w:bdr w:val="none" w:sz="0" w:space="0" w:color="auto" w:frame="1"/>
        </w:rPr>
        <w:t xml:space="preserve">Depatman Edikasyon Etazini te pibliye yon </w:t>
      </w:r>
      <w:hyperlink r:id="rId17" w:history="1">
        <w:r w:rsidR="00795E36" w:rsidRPr="008F6530">
          <w:rPr>
            <w:rStyle w:val="Hyperlink"/>
            <w:sz w:val="23"/>
            <w:szCs w:val="23"/>
            <w:bdr w:val="none" w:sz="0" w:space="0" w:color="auto" w:frame="1"/>
          </w:rPr>
          <w:t>f</w:t>
        </w:r>
        <w:r>
          <w:rPr>
            <w:rStyle w:val="Hyperlink"/>
            <w:sz w:val="23"/>
            <w:szCs w:val="23"/>
            <w:bdr w:val="none" w:sz="0" w:space="0" w:color="auto" w:frame="1"/>
          </w:rPr>
          <w:t>èy enfòmasyon</w:t>
        </w:r>
        <w:r w:rsidR="00795E36" w:rsidRPr="008F6530">
          <w:rPr>
            <w:rStyle w:val="Hyperlink"/>
            <w:sz w:val="23"/>
            <w:szCs w:val="23"/>
            <w:bdr w:val="none" w:sz="0" w:space="0" w:color="auto" w:frame="1"/>
          </w:rPr>
          <w:t xml:space="preserve"> </w:t>
        </w:r>
      </w:hyperlink>
      <w:r w:rsidR="00795E36" w:rsidRPr="008F6530">
        <w:rPr>
          <w:color w:val="000000"/>
          <w:sz w:val="23"/>
          <w:szCs w:val="23"/>
          <w:bdr w:val="none" w:sz="0" w:space="0" w:color="auto" w:frame="1"/>
        </w:rPr>
        <w:t xml:space="preserve"> </w:t>
      </w:r>
      <w:r>
        <w:rPr>
          <w:color w:val="000000"/>
          <w:sz w:val="23"/>
          <w:szCs w:val="23"/>
          <w:bdr w:val="none" w:sz="0" w:space="0" w:color="auto" w:frame="1"/>
        </w:rPr>
        <w:t xml:space="preserve">pou klarifye sa lwa federal sou edikasyon spesyal mande pou elèv yo ki gen andikap pandanke lekòl yo fèmen nan ijans sante piblik sa a.  An patikilye, gid la te klè ke lekòl yo dwe bay yon edikasyon piblik apwopriye gratis </w:t>
      </w:r>
      <w:r w:rsidR="005D0C2C" w:rsidRPr="008F6530">
        <w:rPr>
          <w:color w:val="000000"/>
          <w:sz w:val="23"/>
          <w:szCs w:val="23"/>
          <w:bdr w:val="none" w:sz="0" w:space="0" w:color="auto" w:frame="1"/>
        </w:rPr>
        <w:t xml:space="preserve">(FAPE) </w:t>
      </w:r>
      <w:r>
        <w:rPr>
          <w:color w:val="000000"/>
          <w:sz w:val="23"/>
          <w:szCs w:val="23"/>
          <w:bdr w:val="none" w:sz="0" w:space="0" w:color="auto" w:frame="1"/>
        </w:rPr>
        <w:t xml:space="preserve">pou elèv yo ki gen andikap ki konsistan avèk bezwen pou pwoteje sante ak sekirite elèv yo, edikatè, ak founisè sèvis yo.  Nan sikonstans eksepsyonèl sa yo, nou pral bay sèvis edikasyon spesyal nan yon fason diferan ke jan li ye lè lekòl la ap fonksyone </w:t>
      </w:r>
      <w:r w:rsidR="00CE3E24">
        <w:rPr>
          <w:color w:val="000000"/>
          <w:sz w:val="23"/>
          <w:szCs w:val="23"/>
          <w:bdr w:val="none" w:sz="0" w:space="0" w:color="auto" w:frame="1"/>
        </w:rPr>
        <w:t xml:space="preserve"> nan </w:t>
      </w:r>
      <w:r>
        <w:rPr>
          <w:color w:val="000000"/>
          <w:sz w:val="23"/>
          <w:szCs w:val="23"/>
          <w:bdr w:val="none" w:sz="0" w:space="0" w:color="auto" w:frame="1"/>
        </w:rPr>
        <w:t>nòmal</w:t>
      </w:r>
      <w:r w:rsidR="00A1395B" w:rsidRPr="008F6530">
        <w:rPr>
          <w:color w:val="000000"/>
          <w:sz w:val="23"/>
          <w:szCs w:val="23"/>
          <w:bdr w:val="none" w:sz="0" w:space="0" w:color="auto" w:frame="1"/>
        </w:rPr>
        <w:t>.</w:t>
      </w:r>
      <w:r w:rsidR="00F35C8D" w:rsidRPr="008F6530">
        <w:rPr>
          <w:color w:val="000000"/>
          <w:sz w:val="23"/>
          <w:szCs w:val="23"/>
          <w:bdr w:val="none" w:sz="0" w:space="0" w:color="auto" w:frame="1"/>
        </w:rPr>
        <w:t xml:space="preserve"> </w:t>
      </w:r>
    </w:p>
    <w:p w14:paraId="3A1FDFC3" w14:textId="77777777" w:rsidR="00795E36" w:rsidRPr="008F6530" w:rsidRDefault="00795E36">
      <w:pPr>
        <w:pStyle w:val="NormalWeb"/>
        <w:ind w:left="360"/>
        <w:rPr>
          <w:rFonts w:ascii="Times New Roman" w:hAnsi="Times New Roman" w:cs="Times New Roman"/>
          <w:color w:val="323130"/>
          <w:sz w:val="23"/>
          <w:szCs w:val="23"/>
          <w:bdr w:val="none" w:sz="0" w:space="0" w:color="auto" w:frame="1"/>
        </w:rPr>
      </w:pPr>
    </w:p>
    <w:p w14:paraId="18FBAA16" w14:textId="3E5C9BC0" w:rsidR="002718C6" w:rsidRPr="008F6530" w:rsidRDefault="00714405" w:rsidP="002718C6">
      <w:pPr>
        <w:pStyle w:val="NormalWeb"/>
        <w:ind w:left="360"/>
        <w:rPr>
          <w:rFonts w:ascii="Times New Roman" w:hAnsi="Times New Roman" w:cs="Times New Roman"/>
          <w:color w:val="323130"/>
          <w:sz w:val="23"/>
          <w:szCs w:val="23"/>
          <w:bdr w:val="none" w:sz="0" w:space="0" w:color="auto" w:frame="1"/>
        </w:rPr>
      </w:pPr>
      <w:r>
        <w:rPr>
          <w:rFonts w:ascii="Times New Roman" w:hAnsi="Times New Roman" w:cs="Times New Roman"/>
          <w:color w:val="000000"/>
          <w:sz w:val="23"/>
          <w:szCs w:val="23"/>
          <w:bdr w:val="none" w:sz="0" w:space="0" w:color="auto" w:frame="1"/>
        </w:rPr>
        <w:t xml:space="preserve">Opòtinite aprantisaj enpòtan ak koneksyon kontinyèl avèk pwofesè ak founisè sèvis yo gen yon enpòtans </w:t>
      </w:r>
      <w:r w:rsidR="00CE3E24">
        <w:rPr>
          <w:rFonts w:ascii="Times New Roman" w:hAnsi="Times New Roman" w:cs="Times New Roman"/>
          <w:color w:val="000000"/>
          <w:sz w:val="23"/>
          <w:szCs w:val="23"/>
          <w:bdr w:val="none" w:sz="0" w:space="0" w:color="auto" w:frame="1"/>
        </w:rPr>
        <w:t>k</w:t>
      </w:r>
      <w:r>
        <w:rPr>
          <w:rFonts w:ascii="Times New Roman" w:hAnsi="Times New Roman" w:cs="Times New Roman"/>
          <w:color w:val="000000"/>
          <w:sz w:val="23"/>
          <w:szCs w:val="23"/>
          <w:bdr w:val="none" w:sz="0" w:space="0" w:color="auto" w:frame="1"/>
        </w:rPr>
        <w:t>apital pou elèv yo ki gen andikap.  Pandan sem</w:t>
      </w:r>
      <w:r w:rsidR="00CE3E24">
        <w:rPr>
          <w:rFonts w:ascii="Times New Roman" w:hAnsi="Times New Roman" w:cs="Times New Roman"/>
          <w:color w:val="000000"/>
          <w:sz w:val="23"/>
          <w:szCs w:val="23"/>
          <w:bdr w:val="none" w:sz="0" w:space="0" w:color="auto" w:frame="1"/>
        </w:rPr>
        <w:t>è</w:t>
      </w:r>
      <w:r>
        <w:rPr>
          <w:rFonts w:ascii="Times New Roman" w:hAnsi="Times New Roman" w:cs="Times New Roman"/>
          <w:color w:val="000000"/>
          <w:sz w:val="23"/>
          <w:szCs w:val="23"/>
          <w:bdr w:val="none" w:sz="0" w:space="0" w:color="auto" w:frame="1"/>
        </w:rPr>
        <w:t xml:space="preserve">n kap vini yo, lekòl yo pral kontinye devlope ak etann fason pou bay sèvis edikasyon spesyal a distans.  Si pitit ou gen yon Pwogram Edikasyon Endividyalize </w:t>
      </w:r>
      <w:r w:rsidR="00CF5031" w:rsidRPr="008F6530">
        <w:rPr>
          <w:rFonts w:ascii="Times New Roman" w:hAnsi="Times New Roman" w:cs="Times New Roman"/>
          <w:color w:val="000000"/>
          <w:sz w:val="23"/>
          <w:szCs w:val="23"/>
          <w:bdr w:val="none" w:sz="0" w:space="0" w:color="auto" w:frame="1"/>
        </w:rPr>
        <w:t>(IEP</w:t>
      </w:r>
      <w:r>
        <w:rPr>
          <w:rFonts w:ascii="Times New Roman" w:hAnsi="Times New Roman" w:cs="Times New Roman"/>
          <w:color w:val="000000"/>
          <w:sz w:val="23"/>
          <w:szCs w:val="23"/>
          <w:bdr w:val="none" w:sz="0" w:space="0" w:color="auto" w:frame="1"/>
        </w:rPr>
        <w:t xml:space="preserve"> yo</w:t>
      </w:r>
      <w:r w:rsidR="00CF5031" w:rsidRPr="008F6530">
        <w:rPr>
          <w:rFonts w:ascii="Times New Roman" w:hAnsi="Times New Roman" w:cs="Times New Roman"/>
          <w:color w:val="000000"/>
          <w:sz w:val="23"/>
          <w:szCs w:val="23"/>
          <w:bdr w:val="none" w:sz="0" w:space="0" w:color="auto" w:frame="1"/>
        </w:rPr>
        <w:t xml:space="preserve">) </w:t>
      </w:r>
      <w:r w:rsidR="0059640F">
        <w:rPr>
          <w:rFonts w:ascii="Times New Roman" w:hAnsi="Times New Roman" w:cs="Times New Roman"/>
          <w:color w:val="000000"/>
          <w:sz w:val="23"/>
          <w:szCs w:val="23"/>
          <w:bdr w:val="none" w:sz="0" w:space="0" w:color="auto" w:frame="1"/>
        </w:rPr>
        <w:t xml:space="preserve">ta dwe prevwa </w:t>
      </w:r>
      <w:r w:rsidR="002928C7">
        <w:rPr>
          <w:rFonts w:ascii="Times New Roman" w:hAnsi="Times New Roman" w:cs="Times New Roman"/>
          <w:color w:val="000000"/>
          <w:sz w:val="23"/>
          <w:szCs w:val="23"/>
          <w:bdr w:val="none" w:sz="0" w:space="0" w:color="auto" w:frame="1"/>
        </w:rPr>
        <w:t>ke manm yo nan ekip edikasyon spesyal pitit ou pral tcheke avèk ou ansanm avèk pitit ou pou aksede sèvis sa yo</w:t>
      </w:r>
      <w:r w:rsidR="002718C6" w:rsidRPr="008F6530">
        <w:rPr>
          <w:rFonts w:ascii="Times New Roman" w:hAnsi="Times New Roman" w:cs="Times New Roman"/>
          <w:color w:val="000000"/>
          <w:sz w:val="23"/>
          <w:szCs w:val="23"/>
          <w:bdr w:val="none" w:sz="0" w:space="0" w:color="auto" w:frame="1"/>
        </w:rPr>
        <w:t>.</w:t>
      </w:r>
    </w:p>
    <w:p w14:paraId="270A94F9" w14:textId="09B8D062" w:rsidR="005D0C2C" w:rsidRPr="008F6530" w:rsidRDefault="005D0C2C">
      <w:pPr>
        <w:pStyle w:val="NormalWeb"/>
        <w:ind w:left="360"/>
        <w:rPr>
          <w:rFonts w:ascii="Times New Roman" w:hAnsi="Times New Roman" w:cs="Times New Roman"/>
          <w:color w:val="323130"/>
          <w:sz w:val="23"/>
          <w:szCs w:val="23"/>
          <w:bdr w:val="none" w:sz="0" w:space="0" w:color="auto" w:frame="1"/>
        </w:rPr>
      </w:pPr>
    </w:p>
    <w:p w14:paraId="69AD91B6" w14:textId="1DEA03A0" w:rsidR="00795E36" w:rsidRPr="008F6530" w:rsidRDefault="0010249A" w:rsidP="002718C6">
      <w:pPr>
        <w:pStyle w:val="NormalWeb"/>
        <w:ind w:left="360"/>
        <w:rPr>
          <w:rFonts w:ascii="Times New Roman" w:hAnsi="Times New Roman" w:cs="Times New Roman"/>
          <w:sz w:val="23"/>
          <w:szCs w:val="23"/>
          <w:bdr w:val="none" w:sz="0" w:space="0" w:color="auto" w:frame="1"/>
        </w:rPr>
      </w:pPr>
      <w:r>
        <w:rPr>
          <w:rFonts w:ascii="Times New Roman" w:hAnsi="Times New Roman" w:cs="Times New Roman"/>
          <w:sz w:val="23"/>
          <w:szCs w:val="23"/>
          <w:bdr w:val="none" w:sz="0" w:space="0" w:color="auto" w:frame="1"/>
        </w:rPr>
        <w:t>Patisipasyon pitit ou nan aktivite ak sipò lekòl la bay pa pral lakoz chanjman nan IEP pitit ou</w:t>
      </w:r>
      <w:r w:rsidR="00EE05B7" w:rsidRPr="008F6530">
        <w:rPr>
          <w:rFonts w:ascii="Times New Roman" w:hAnsi="Times New Roman" w:cs="Times New Roman"/>
          <w:sz w:val="23"/>
          <w:szCs w:val="23"/>
          <w:bdr w:val="none" w:sz="0" w:space="0" w:color="auto" w:frame="1"/>
        </w:rPr>
        <w:t>.</w:t>
      </w:r>
      <w:r w:rsidR="0090103C" w:rsidRPr="008F6530">
        <w:rPr>
          <w:rFonts w:ascii="Times New Roman" w:hAnsi="Times New Roman" w:cs="Times New Roman"/>
          <w:sz w:val="23"/>
          <w:szCs w:val="23"/>
          <w:bdr w:val="none" w:sz="0" w:space="0" w:color="auto" w:frame="1"/>
        </w:rPr>
        <w:t xml:space="preserve"> </w:t>
      </w:r>
      <w:r>
        <w:rPr>
          <w:rFonts w:ascii="Times New Roman" w:hAnsi="Times New Roman" w:cs="Times New Roman"/>
          <w:sz w:val="23"/>
          <w:szCs w:val="23"/>
          <w:bdr w:val="none" w:sz="0" w:space="0" w:color="auto" w:frame="1"/>
        </w:rPr>
        <w:t xml:space="preserve">Reyinyon </w:t>
      </w:r>
      <w:r w:rsidR="00D159C6" w:rsidRPr="008F6530">
        <w:rPr>
          <w:rFonts w:ascii="Times New Roman" w:hAnsi="Times New Roman" w:cs="Times New Roman"/>
          <w:sz w:val="23"/>
          <w:szCs w:val="23"/>
          <w:bdr w:val="none" w:sz="0" w:space="0" w:color="auto" w:frame="1"/>
        </w:rPr>
        <w:t xml:space="preserve">IEP </w:t>
      </w:r>
      <w:r>
        <w:rPr>
          <w:rFonts w:ascii="Times New Roman" w:hAnsi="Times New Roman" w:cs="Times New Roman"/>
          <w:sz w:val="23"/>
          <w:szCs w:val="23"/>
          <w:bdr w:val="none" w:sz="0" w:space="0" w:color="auto" w:frame="1"/>
        </w:rPr>
        <w:t xml:space="preserve">yo pa nesesè nan fason pou lekòl la bay sèvis </w:t>
      </w:r>
      <w:r w:rsidR="003A6017">
        <w:rPr>
          <w:rFonts w:ascii="Times New Roman" w:hAnsi="Times New Roman" w:cs="Times New Roman"/>
          <w:sz w:val="23"/>
          <w:szCs w:val="23"/>
          <w:bdr w:val="none" w:sz="0" w:space="0" w:color="auto" w:frame="1"/>
        </w:rPr>
        <w:t xml:space="preserve">a distans. Lè lekòl rekòmanse, ekip IEP pitit </w:t>
      </w:r>
      <w:r>
        <w:rPr>
          <w:rFonts w:ascii="Times New Roman" w:hAnsi="Times New Roman" w:cs="Times New Roman"/>
          <w:sz w:val="23"/>
          <w:szCs w:val="23"/>
          <w:bdr w:val="none" w:sz="0" w:space="0" w:color="auto" w:frame="1"/>
        </w:rPr>
        <w:t>ou pral fè swivi jan sa nesesè pou detèmine pwochen etap yo nan sipòte pwogrè pitit ou</w:t>
      </w:r>
      <w:r w:rsidR="00EE05B7" w:rsidRPr="008F6530">
        <w:rPr>
          <w:rFonts w:ascii="Times New Roman" w:hAnsi="Times New Roman" w:cs="Times New Roman"/>
          <w:sz w:val="23"/>
          <w:szCs w:val="23"/>
          <w:bdr w:val="none" w:sz="0" w:space="0" w:color="auto" w:frame="1"/>
        </w:rPr>
        <w:t>.</w:t>
      </w:r>
      <w:r w:rsidR="00795E36" w:rsidRPr="008F6530">
        <w:rPr>
          <w:rFonts w:ascii="Times New Roman" w:hAnsi="Times New Roman" w:cs="Times New Roman"/>
          <w:sz w:val="23"/>
          <w:szCs w:val="23"/>
          <w:bdr w:val="none" w:sz="0" w:space="0" w:color="auto" w:frame="1"/>
        </w:rPr>
        <w:t xml:space="preserve"> </w:t>
      </w:r>
    </w:p>
    <w:p w14:paraId="52764E02" w14:textId="77777777" w:rsidR="00795E36" w:rsidRPr="008F6530" w:rsidRDefault="00795E36">
      <w:pPr>
        <w:pStyle w:val="NormalWeb"/>
        <w:ind w:left="360"/>
        <w:rPr>
          <w:rFonts w:ascii="Times New Roman" w:hAnsi="Times New Roman" w:cs="Times New Roman"/>
          <w:color w:val="000000"/>
          <w:sz w:val="23"/>
          <w:szCs w:val="23"/>
          <w:bdr w:val="none" w:sz="0" w:space="0" w:color="auto" w:frame="1"/>
        </w:rPr>
      </w:pPr>
    </w:p>
    <w:p w14:paraId="50E973C1" w14:textId="6937612C" w:rsidR="005D0C2C" w:rsidRPr="008F6530" w:rsidRDefault="0010249A">
      <w:pPr>
        <w:pStyle w:val="NormalWeb"/>
        <w:ind w:left="360"/>
        <w:rPr>
          <w:rFonts w:ascii="Times New Roman" w:hAnsi="Times New Roman" w:cs="Times New Roman"/>
          <w:sz w:val="23"/>
          <w:szCs w:val="23"/>
        </w:rPr>
      </w:pPr>
      <w:r>
        <w:rPr>
          <w:rFonts w:ascii="Times New Roman" w:hAnsi="Times New Roman" w:cs="Times New Roman"/>
          <w:color w:val="000000"/>
          <w:sz w:val="23"/>
          <w:szCs w:val="23"/>
          <w:bdr w:val="none" w:sz="0" w:space="0" w:color="auto" w:frame="1"/>
        </w:rPr>
        <w:t>Nou ankouraje fanmi yo, administrat</w:t>
      </w:r>
      <w:r w:rsidR="003A6017">
        <w:rPr>
          <w:rFonts w:ascii="Times New Roman" w:hAnsi="Times New Roman" w:cs="Times New Roman"/>
          <w:color w:val="000000"/>
          <w:sz w:val="23"/>
          <w:szCs w:val="23"/>
          <w:bdr w:val="none" w:sz="0" w:space="0" w:color="auto" w:frame="1"/>
        </w:rPr>
        <w:t>è</w:t>
      </w:r>
      <w:r>
        <w:rPr>
          <w:rFonts w:ascii="Times New Roman" w:hAnsi="Times New Roman" w:cs="Times New Roman"/>
          <w:color w:val="000000"/>
          <w:sz w:val="23"/>
          <w:szCs w:val="23"/>
          <w:bdr w:val="none" w:sz="0" w:space="0" w:color="auto" w:frame="1"/>
        </w:rPr>
        <w:t xml:space="preserve"> lekòl, ak pwofesè yo pou travay ansanm pou jwenn pi bon fason pou sipòte chak timoun pandan tan difisil sa a</w:t>
      </w:r>
      <w:r w:rsidR="00F35C8D" w:rsidRPr="008F6530">
        <w:rPr>
          <w:rFonts w:ascii="Times New Roman" w:hAnsi="Times New Roman" w:cs="Times New Roman"/>
          <w:color w:val="000000"/>
          <w:sz w:val="23"/>
          <w:szCs w:val="23"/>
          <w:bdr w:val="none" w:sz="0" w:space="0" w:color="auto" w:frame="1"/>
        </w:rPr>
        <w:t>.</w:t>
      </w:r>
    </w:p>
    <w:p w14:paraId="38389A46" w14:textId="77777777" w:rsidR="00873B88" w:rsidRPr="008F6530" w:rsidRDefault="00873B88" w:rsidP="00066C4F">
      <w:pPr>
        <w:ind w:right="-180"/>
        <w:rPr>
          <w:b/>
          <w:bCs/>
          <w:sz w:val="23"/>
          <w:szCs w:val="23"/>
        </w:rPr>
      </w:pPr>
    </w:p>
    <w:p w14:paraId="6E8330EA" w14:textId="14CE5E61" w:rsidR="00873B88" w:rsidRPr="008F6530" w:rsidRDefault="00873B88" w:rsidP="002C65A2">
      <w:pPr>
        <w:pStyle w:val="ListParagraph"/>
        <w:numPr>
          <w:ilvl w:val="0"/>
          <w:numId w:val="2"/>
        </w:numPr>
        <w:spacing w:after="0" w:line="240" w:lineRule="auto"/>
        <w:contextualSpacing w:val="0"/>
        <w:rPr>
          <w:rFonts w:ascii="Times New Roman" w:eastAsia="Times New Roman" w:hAnsi="Times New Roman" w:cs="Times New Roman"/>
          <w:color w:val="000000"/>
          <w:sz w:val="23"/>
          <w:szCs w:val="23"/>
        </w:rPr>
      </w:pPr>
      <w:r w:rsidRPr="008F6530">
        <w:rPr>
          <w:rFonts w:ascii="Times New Roman" w:eastAsia="Times New Roman" w:hAnsi="Times New Roman" w:cs="Times New Roman"/>
          <w:b/>
          <w:bCs/>
          <w:color w:val="000000"/>
          <w:sz w:val="23"/>
          <w:szCs w:val="23"/>
        </w:rPr>
        <w:t>E</w:t>
      </w:r>
      <w:r w:rsidR="00587A5A">
        <w:rPr>
          <w:rFonts w:ascii="Times New Roman" w:eastAsia="Times New Roman" w:hAnsi="Times New Roman" w:cs="Times New Roman"/>
          <w:b/>
          <w:bCs/>
          <w:color w:val="000000"/>
          <w:sz w:val="23"/>
          <w:szCs w:val="23"/>
        </w:rPr>
        <w:t>dikasyon moun kap aprann Angle</w:t>
      </w:r>
      <w:r w:rsidRPr="008F6530">
        <w:rPr>
          <w:rFonts w:ascii="Times New Roman" w:eastAsia="Times New Roman" w:hAnsi="Times New Roman" w:cs="Times New Roman"/>
          <w:b/>
          <w:bCs/>
          <w:color w:val="000000"/>
          <w:sz w:val="23"/>
          <w:szCs w:val="23"/>
        </w:rPr>
        <w:t xml:space="preserve">: </w:t>
      </w:r>
      <w:r w:rsidRPr="008F6530">
        <w:rPr>
          <w:rFonts w:ascii="Times New Roman" w:eastAsia="Times New Roman" w:hAnsi="Times New Roman" w:cs="Times New Roman"/>
          <w:color w:val="000000"/>
          <w:sz w:val="23"/>
          <w:szCs w:val="23"/>
        </w:rPr>
        <w:t xml:space="preserve"> </w:t>
      </w:r>
      <w:r w:rsidR="00587A5A">
        <w:rPr>
          <w:rFonts w:ascii="Times New Roman" w:eastAsia="Times New Roman" w:hAnsi="Times New Roman" w:cs="Times New Roman"/>
          <w:color w:val="000000"/>
          <w:sz w:val="23"/>
          <w:szCs w:val="23"/>
        </w:rPr>
        <w:t>Rekòmandasyon Ansèyman a distans rekonèt ekite bezwen</w:t>
      </w:r>
      <w:r w:rsidR="002055C4">
        <w:rPr>
          <w:rFonts w:ascii="Times New Roman" w:eastAsia="Times New Roman" w:hAnsi="Times New Roman" w:cs="Times New Roman"/>
          <w:color w:val="000000"/>
          <w:sz w:val="23"/>
          <w:szCs w:val="23"/>
        </w:rPr>
        <w:t xml:space="preserve"> pou l yon gwo konsiderasyon nan efò planifikasyon lo</w:t>
      </w:r>
      <w:r w:rsidR="003A6017">
        <w:rPr>
          <w:rFonts w:ascii="Times New Roman" w:eastAsia="Times New Roman" w:hAnsi="Times New Roman" w:cs="Times New Roman"/>
          <w:color w:val="000000"/>
          <w:sz w:val="23"/>
          <w:szCs w:val="23"/>
        </w:rPr>
        <w:t>k</w:t>
      </w:r>
      <w:r w:rsidR="002055C4">
        <w:rPr>
          <w:rFonts w:ascii="Times New Roman" w:eastAsia="Times New Roman" w:hAnsi="Times New Roman" w:cs="Times New Roman"/>
          <w:color w:val="000000"/>
          <w:sz w:val="23"/>
          <w:szCs w:val="23"/>
        </w:rPr>
        <w:t>al e distri yo bezwen pou sipòte elèv yo pou angaje nan ansèyman pwodiktif ak enpòtan</w:t>
      </w:r>
      <w:r w:rsidRPr="008F6530">
        <w:rPr>
          <w:rFonts w:ascii="Times New Roman" w:eastAsia="Times New Roman" w:hAnsi="Times New Roman" w:cs="Times New Roman"/>
          <w:color w:val="000000"/>
          <w:sz w:val="23"/>
          <w:szCs w:val="23"/>
        </w:rPr>
        <w:t xml:space="preserve"> </w:t>
      </w:r>
      <w:r w:rsidR="002055C4">
        <w:rPr>
          <w:rFonts w:ascii="Times New Roman" w:eastAsia="Times New Roman" w:hAnsi="Times New Roman" w:cs="Times New Roman"/>
          <w:color w:val="000000"/>
          <w:sz w:val="23"/>
          <w:szCs w:val="23"/>
        </w:rPr>
        <w:t>avèk konpreyansyon ke eksperyans endividyèl elèv la pral varye depannde diferan faktè</w:t>
      </w:r>
      <w:r w:rsidRPr="008F6530">
        <w:rPr>
          <w:rFonts w:ascii="Times New Roman" w:eastAsia="Times New Roman" w:hAnsi="Times New Roman" w:cs="Times New Roman"/>
          <w:color w:val="000000"/>
          <w:sz w:val="23"/>
          <w:szCs w:val="23"/>
        </w:rPr>
        <w:t xml:space="preserve">. </w:t>
      </w:r>
      <w:r w:rsidR="00696DC5">
        <w:rPr>
          <w:rFonts w:ascii="Times New Roman" w:eastAsia="Times New Roman" w:hAnsi="Times New Roman" w:cs="Times New Roman"/>
          <w:color w:val="000000"/>
          <w:sz w:val="23"/>
          <w:szCs w:val="23"/>
        </w:rPr>
        <w:t xml:space="preserve">Lwa sou dwa sivil </w:t>
      </w:r>
      <w:r w:rsidR="00972A51" w:rsidRPr="008F6530">
        <w:rPr>
          <w:rFonts w:ascii="Times New Roman" w:eastAsia="Times New Roman" w:hAnsi="Times New Roman" w:cs="Times New Roman"/>
          <w:color w:val="000000"/>
          <w:sz w:val="23"/>
          <w:szCs w:val="23"/>
        </w:rPr>
        <w:t>F</w:t>
      </w:r>
      <w:r w:rsidRPr="008F6530">
        <w:rPr>
          <w:rFonts w:ascii="Times New Roman" w:eastAsia="Times New Roman" w:hAnsi="Times New Roman" w:cs="Times New Roman"/>
          <w:color w:val="000000"/>
          <w:sz w:val="23"/>
          <w:szCs w:val="23"/>
        </w:rPr>
        <w:t xml:space="preserve">ederal </w:t>
      </w:r>
      <w:r w:rsidR="00696DC5">
        <w:rPr>
          <w:rFonts w:ascii="Times New Roman" w:eastAsia="Times New Roman" w:hAnsi="Times New Roman" w:cs="Times New Roman"/>
          <w:color w:val="000000"/>
          <w:sz w:val="23"/>
          <w:szCs w:val="23"/>
        </w:rPr>
        <w:t>mande lekòl yo pran aksyon apwopriye pou reponn a obstak langaj ki anpeche moun kap aprann Angle yo</w:t>
      </w:r>
      <w:r w:rsidRPr="008F6530">
        <w:rPr>
          <w:rFonts w:ascii="Times New Roman" w:eastAsia="Times New Roman" w:hAnsi="Times New Roman" w:cs="Times New Roman"/>
          <w:color w:val="000000"/>
          <w:sz w:val="23"/>
          <w:szCs w:val="23"/>
        </w:rPr>
        <w:t xml:space="preserve"> </w:t>
      </w:r>
      <w:r w:rsidR="00696DC5">
        <w:rPr>
          <w:rFonts w:ascii="Times New Roman" w:eastAsia="Times New Roman" w:hAnsi="Times New Roman" w:cs="Times New Roman"/>
          <w:color w:val="000000"/>
          <w:sz w:val="23"/>
          <w:szCs w:val="23"/>
        </w:rPr>
        <w:t>pou patisipe nan fason siyifikatif nan edikasyon ak pou sipòte planifikasyon lokal</w:t>
      </w:r>
      <w:r w:rsidR="00972A51" w:rsidRPr="008F6530">
        <w:rPr>
          <w:rFonts w:ascii="Times New Roman" w:eastAsia="Times New Roman" w:hAnsi="Times New Roman" w:cs="Times New Roman"/>
          <w:color w:val="000000"/>
          <w:sz w:val="23"/>
          <w:szCs w:val="23"/>
        </w:rPr>
        <w:t>.</w:t>
      </w:r>
      <w:r w:rsidRPr="008F6530">
        <w:rPr>
          <w:rFonts w:ascii="Times New Roman" w:eastAsia="Times New Roman" w:hAnsi="Times New Roman" w:cs="Times New Roman"/>
          <w:color w:val="000000"/>
          <w:sz w:val="23"/>
          <w:szCs w:val="23"/>
        </w:rPr>
        <w:t xml:space="preserve"> </w:t>
      </w:r>
      <w:r w:rsidR="00826564">
        <w:rPr>
          <w:rFonts w:ascii="Times New Roman" w:eastAsia="Times New Roman" w:hAnsi="Times New Roman" w:cs="Times New Roman"/>
          <w:color w:val="000000"/>
          <w:sz w:val="23"/>
          <w:szCs w:val="23"/>
        </w:rPr>
        <w:t>Nou pral byento pibliye plis direktiv sou fason pou sipòte elèv kap aprann Angle yo pandan</w:t>
      </w:r>
      <w:r w:rsidR="003A6017">
        <w:rPr>
          <w:rFonts w:ascii="Times New Roman" w:eastAsia="Times New Roman" w:hAnsi="Times New Roman" w:cs="Times New Roman"/>
          <w:color w:val="000000"/>
          <w:sz w:val="23"/>
          <w:szCs w:val="23"/>
        </w:rPr>
        <w:t xml:space="preserve"> peryòd pwolo</w:t>
      </w:r>
      <w:r w:rsidR="002F600F">
        <w:rPr>
          <w:rFonts w:ascii="Times New Roman" w:eastAsia="Times New Roman" w:hAnsi="Times New Roman" w:cs="Times New Roman"/>
          <w:color w:val="000000"/>
          <w:sz w:val="23"/>
          <w:szCs w:val="23"/>
        </w:rPr>
        <w:t>nje fèmti lekòl.</w:t>
      </w:r>
      <w:r w:rsidRPr="008F6530">
        <w:rPr>
          <w:rFonts w:ascii="Times New Roman" w:eastAsia="Times New Roman" w:hAnsi="Times New Roman" w:cs="Times New Roman"/>
          <w:color w:val="000000"/>
          <w:sz w:val="23"/>
          <w:szCs w:val="23"/>
        </w:rPr>
        <w:t xml:space="preserve"> </w:t>
      </w:r>
    </w:p>
    <w:p w14:paraId="7332E1FE" w14:textId="77777777" w:rsidR="00873B88" w:rsidRPr="008F6530" w:rsidRDefault="00873B88" w:rsidP="00873B88">
      <w:pPr>
        <w:pStyle w:val="ListParagraph"/>
        <w:spacing w:after="0" w:line="240" w:lineRule="auto"/>
        <w:ind w:left="360" w:right="-180"/>
        <w:rPr>
          <w:rFonts w:ascii="Times New Roman" w:hAnsi="Times New Roman" w:cs="Times New Roman"/>
          <w:b/>
          <w:bCs/>
          <w:sz w:val="23"/>
          <w:szCs w:val="23"/>
        </w:rPr>
      </w:pPr>
    </w:p>
    <w:p w14:paraId="4F2E4886" w14:textId="48AC5311" w:rsidR="00DB3D5F" w:rsidRPr="008F6530" w:rsidRDefault="00EA2E6C">
      <w:pPr>
        <w:pStyle w:val="ListParagraph"/>
        <w:numPr>
          <w:ilvl w:val="0"/>
          <w:numId w:val="2"/>
        </w:numPr>
        <w:spacing w:after="0" w:line="240" w:lineRule="auto"/>
        <w:ind w:right="-180"/>
        <w:rPr>
          <w:rFonts w:ascii="Times New Roman" w:hAnsi="Times New Roman" w:cs="Times New Roman"/>
          <w:b/>
          <w:bCs/>
          <w:sz w:val="23"/>
          <w:szCs w:val="23"/>
        </w:rPr>
      </w:pPr>
      <w:r>
        <w:rPr>
          <w:rFonts w:ascii="Times New Roman" w:hAnsi="Times New Roman" w:cs="Times New Roman"/>
          <w:b/>
          <w:bCs/>
          <w:sz w:val="23"/>
          <w:szCs w:val="23"/>
        </w:rPr>
        <w:t>Lekòl rezidansyèl pou elèv yo ki genyen andikap</w:t>
      </w:r>
      <w:r w:rsidR="000E60F6" w:rsidRPr="008F6530">
        <w:rPr>
          <w:rFonts w:ascii="Times New Roman" w:hAnsi="Times New Roman" w:cs="Times New Roman"/>
          <w:b/>
          <w:bCs/>
          <w:sz w:val="23"/>
          <w:szCs w:val="23"/>
        </w:rPr>
        <w:t xml:space="preserve">: </w:t>
      </w:r>
      <w:r>
        <w:rPr>
          <w:rFonts w:ascii="Times New Roman" w:hAnsi="Times New Roman" w:cs="Times New Roman"/>
          <w:bCs/>
          <w:sz w:val="23"/>
          <w:szCs w:val="23"/>
        </w:rPr>
        <w:t>Ódonans 25 Mas Gouvènè a pou pwolonje fèmti lekòl yo pa aplike pou lekòl rezidansyèl pou elèv ki gen andikap yo. Lekòl sa yo an konsiltasyon avèk</w:t>
      </w:r>
      <w:r w:rsidR="000E60F6" w:rsidRPr="008F6530">
        <w:rPr>
          <w:rFonts w:ascii="Times New Roman" w:hAnsi="Times New Roman" w:cs="Times New Roman"/>
          <w:bCs/>
          <w:sz w:val="23"/>
          <w:szCs w:val="23"/>
        </w:rPr>
        <w:t xml:space="preserve"> </w:t>
      </w:r>
      <w:r>
        <w:rPr>
          <w:rFonts w:ascii="Times New Roman" w:hAnsi="Times New Roman" w:cs="Times New Roman"/>
          <w:bCs/>
          <w:sz w:val="23"/>
          <w:szCs w:val="23"/>
        </w:rPr>
        <w:t xml:space="preserve">konsèy sante lokal ak </w:t>
      </w:r>
      <w:r w:rsidR="005E0DE5">
        <w:rPr>
          <w:rFonts w:ascii="Times New Roman" w:hAnsi="Times New Roman" w:cs="Times New Roman"/>
          <w:bCs/>
          <w:sz w:val="23"/>
          <w:szCs w:val="23"/>
        </w:rPr>
        <w:t>Depatman Sante Piblik eta pou pran desizyon sou kijan pou fè fas avèk sitiyasyon spesifik yo.  Nou an kominikasyon deprè avèk lekòl sa yo pou sipòte kontinwite</w:t>
      </w:r>
      <w:r w:rsidR="00F81E48" w:rsidRPr="008F6530">
        <w:rPr>
          <w:rFonts w:ascii="Times New Roman" w:hAnsi="Times New Roman" w:cs="Times New Roman"/>
          <w:bCs/>
          <w:sz w:val="23"/>
          <w:szCs w:val="23"/>
        </w:rPr>
        <w:t xml:space="preserve"> </w:t>
      </w:r>
      <w:r w:rsidR="005E0DE5">
        <w:rPr>
          <w:rFonts w:ascii="Times New Roman" w:hAnsi="Times New Roman" w:cs="Times New Roman"/>
          <w:bCs/>
          <w:sz w:val="23"/>
          <w:szCs w:val="23"/>
        </w:rPr>
        <w:t>sèvis nan nivo maksimòm posib ak pou sipòte sante ak sekirite elèv ak anplwaye yo</w:t>
      </w:r>
      <w:r w:rsidR="006E4620" w:rsidRPr="008F6530">
        <w:rPr>
          <w:rFonts w:ascii="Times New Roman" w:hAnsi="Times New Roman" w:cs="Times New Roman"/>
          <w:sz w:val="23"/>
          <w:szCs w:val="23"/>
        </w:rPr>
        <w:t>.</w:t>
      </w:r>
    </w:p>
    <w:p w14:paraId="2D85EC99" w14:textId="77777777" w:rsidR="00A577B9" w:rsidRPr="008F6530" w:rsidRDefault="00A577B9" w:rsidP="00A577B9">
      <w:pPr>
        <w:ind w:right="-180"/>
        <w:rPr>
          <w:b/>
          <w:bCs/>
          <w:sz w:val="23"/>
          <w:szCs w:val="23"/>
        </w:rPr>
      </w:pPr>
    </w:p>
    <w:p w14:paraId="016E5674" w14:textId="4C076AF5" w:rsidR="00A577B9" w:rsidRPr="008F6530" w:rsidRDefault="0053232C" w:rsidP="00A577B9">
      <w:pPr>
        <w:pStyle w:val="ListParagraph"/>
        <w:numPr>
          <w:ilvl w:val="0"/>
          <w:numId w:val="2"/>
        </w:numPr>
        <w:spacing w:line="240" w:lineRule="auto"/>
        <w:ind w:right="-90"/>
        <w:rPr>
          <w:rFonts w:ascii="Times New Roman" w:hAnsi="Times New Roman" w:cs="Times New Roman"/>
          <w:b/>
          <w:bCs/>
          <w:i/>
          <w:iCs/>
          <w:sz w:val="23"/>
          <w:szCs w:val="23"/>
        </w:rPr>
      </w:pPr>
      <w:r>
        <w:rPr>
          <w:rFonts w:ascii="Times New Roman" w:hAnsi="Times New Roman" w:cs="Times New Roman"/>
          <w:b/>
          <w:bCs/>
          <w:sz w:val="23"/>
          <w:szCs w:val="23"/>
        </w:rPr>
        <w:t>Manje lekòl</w:t>
      </w:r>
      <w:r w:rsidR="00A577B9" w:rsidRPr="008F6530">
        <w:rPr>
          <w:rFonts w:ascii="Times New Roman" w:hAnsi="Times New Roman" w:cs="Times New Roman"/>
          <w:b/>
          <w:bCs/>
          <w:sz w:val="23"/>
          <w:szCs w:val="23"/>
        </w:rPr>
        <w:t>:</w:t>
      </w:r>
      <w:r w:rsidR="00A577B9" w:rsidRPr="008F6530">
        <w:rPr>
          <w:rFonts w:ascii="Times New Roman" w:hAnsi="Times New Roman" w:cs="Times New Roman"/>
          <w:sz w:val="23"/>
          <w:szCs w:val="23"/>
        </w:rPr>
        <w:t xml:space="preserve">  </w:t>
      </w:r>
      <w:r>
        <w:rPr>
          <w:rFonts w:ascii="Times New Roman" w:hAnsi="Times New Roman" w:cs="Times New Roman"/>
          <w:sz w:val="23"/>
          <w:szCs w:val="23"/>
        </w:rPr>
        <w:t xml:space="preserve">Nap travay avèk lekòl yo ansanm avèk  lòt òganizasyon ki baze sou kominote pou ede bay elèv ki ka bezwen manje. Gen plis pase </w:t>
      </w:r>
      <w:r w:rsidR="00A577B9" w:rsidRPr="008F6530">
        <w:rPr>
          <w:rFonts w:ascii="Times New Roman" w:hAnsi="Times New Roman" w:cs="Times New Roman"/>
          <w:sz w:val="23"/>
          <w:szCs w:val="23"/>
        </w:rPr>
        <w:t xml:space="preserve">1,000 </w:t>
      </w:r>
      <w:r>
        <w:rPr>
          <w:rFonts w:ascii="Times New Roman" w:hAnsi="Times New Roman" w:cs="Times New Roman"/>
          <w:sz w:val="23"/>
          <w:szCs w:val="23"/>
        </w:rPr>
        <w:t xml:space="preserve">lokal manje ki ouvè toupatou nan eta.  Pou w jwenn yon lokal toupre w, tanpri vizite sit rechèch Pwojè </w:t>
      </w:r>
      <w:r w:rsidR="00A577B9" w:rsidRPr="008F6530">
        <w:rPr>
          <w:rFonts w:ascii="Times New Roman" w:hAnsi="Times New Roman" w:cs="Times New Roman"/>
          <w:sz w:val="23"/>
          <w:szCs w:val="23"/>
        </w:rPr>
        <w:t xml:space="preserve">Bread meal </w:t>
      </w:r>
      <w:r>
        <w:rPr>
          <w:rFonts w:ascii="Times New Roman" w:hAnsi="Times New Roman" w:cs="Times New Roman"/>
          <w:sz w:val="23"/>
          <w:szCs w:val="23"/>
        </w:rPr>
        <w:t>anliy nan</w:t>
      </w:r>
      <w:r w:rsidR="00A577B9" w:rsidRPr="008F6530">
        <w:rPr>
          <w:rFonts w:ascii="Times New Roman" w:hAnsi="Times New Roman" w:cs="Times New Roman"/>
          <w:sz w:val="23"/>
          <w:szCs w:val="23"/>
        </w:rPr>
        <w:t xml:space="preserve"> </w:t>
      </w:r>
      <w:hyperlink r:id="rId18" w:history="1">
        <w:r w:rsidR="00A577B9" w:rsidRPr="008F6530">
          <w:rPr>
            <w:rStyle w:val="Hyperlink"/>
            <w:rFonts w:ascii="Times New Roman" w:hAnsi="Times New Roman" w:cs="Times New Roman"/>
            <w:sz w:val="23"/>
            <w:szCs w:val="23"/>
          </w:rPr>
          <w:t>https://meals4kids.org/schoolclosure</w:t>
        </w:r>
      </w:hyperlink>
      <w:r w:rsidR="00A577B9" w:rsidRPr="008F6530">
        <w:rPr>
          <w:rFonts w:ascii="Times New Roman" w:hAnsi="Times New Roman" w:cs="Times New Roman"/>
          <w:sz w:val="23"/>
          <w:szCs w:val="23"/>
        </w:rPr>
        <w:t xml:space="preserve"> o</w:t>
      </w:r>
      <w:r w:rsidR="001704DF">
        <w:rPr>
          <w:rFonts w:ascii="Times New Roman" w:hAnsi="Times New Roman" w:cs="Times New Roman"/>
          <w:sz w:val="23"/>
          <w:szCs w:val="23"/>
        </w:rPr>
        <w:t>swa kontakte yo pa telefòn nan</w:t>
      </w:r>
      <w:r w:rsidR="00A577B9" w:rsidRPr="008F6530">
        <w:rPr>
          <w:rFonts w:ascii="Times New Roman" w:hAnsi="Times New Roman" w:cs="Times New Roman"/>
          <w:sz w:val="23"/>
          <w:szCs w:val="23"/>
        </w:rPr>
        <w:t xml:space="preserve"> 800-645-8333.</w:t>
      </w:r>
    </w:p>
    <w:p w14:paraId="68D1CB0B" w14:textId="77777777" w:rsidR="00654B0F" w:rsidRPr="008F6530" w:rsidRDefault="00654B0F">
      <w:pPr>
        <w:ind w:right="-180"/>
        <w:rPr>
          <w:b/>
          <w:bCs/>
          <w:i/>
          <w:sz w:val="23"/>
          <w:szCs w:val="23"/>
        </w:rPr>
      </w:pPr>
    </w:p>
    <w:p w14:paraId="5327AA93" w14:textId="3FE93D16" w:rsidR="000E60F6" w:rsidRPr="002C13A0" w:rsidRDefault="00905839">
      <w:pPr>
        <w:ind w:right="-180"/>
        <w:rPr>
          <w:b/>
          <w:bCs/>
          <w:i/>
          <w:sz w:val="23"/>
          <w:szCs w:val="23"/>
          <w:lang w:val="es-ES"/>
        </w:rPr>
      </w:pPr>
      <w:r w:rsidRPr="002C13A0">
        <w:rPr>
          <w:b/>
          <w:bCs/>
          <w:i/>
          <w:sz w:val="23"/>
          <w:szCs w:val="23"/>
          <w:lang w:val="es-ES"/>
        </w:rPr>
        <w:t>Anpe</w:t>
      </w:r>
      <w:r w:rsidR="001704DF" w:rsidRPr="002C13A0">
        <w:rPr>
          <w:b/>
          <w:bCs/>
          <w:i/>
          <w:sz w:val="23"/>
          <w:szCs w:val="23"/>
          <w:lang w:val="es-ES"/>
        </w:rPr>
        <w:t>che</w:t>
      </w:r>
      <w:r w:rsidRPr="002C13A0">
        <w:rPr>
          <w:b/>
          <w:bCs/>
          <w:i/>
          <w:sz w:val="23"/>
          <w:szCs w:val="23"/>
          <w:lang w:val="es-ES"/>
        </w:rPr>
        <w:t xml:space="preserve"> ak Sispann Entimidasyon ak Arasman </w:t>
      </w:r>
    </w:p>
    <w:p w14:paraId="4411834E" w14:textId="480C845B" w:rsidR="00DD7748" w:rsidRPr="002C13A0" w:rsidRDefault="009C6D67">
      <w:pPr>
        <w:ind w:right="-180"/>
        <w:rPr>
          <w:color w:val="000000"/>
          <w:sz w:val="23"/>
          <w:szCs w:val="23"/>
          <w:bdr w:val="none" w:sz="0" w:space="0" w:color="auto" w:frame="1"/>
          <w:lang w:val="pt-BR"/>
        </w:rPr>
      </w:pPr>
      <w:r w:rsidRPr="002C13A0">
        <w:rPr>
          <w:color w:val="000000"/>
          <w:sz w:val="23"/>
          <w:szCs w:val="23"/>
          <w:bdr w:val="none" w:sz="0" w:space="0" w:color="auto" w:frame="1"/>
          <w:lang w:val="pt-BR"/>
        </w:rPr>
        <w:t xml:space="preserve">COVID-19 </w:t>
      </w:r>
      <w:r w:rsidR="00905839" w:rsidRPr="002C13A0">
        <w:rPr>
          <w:color w:val="000000"/>
          <w:sz w:val="23"/>
          <w:szCs w:val="23"/>
          <w:bdr w:val="none" w:sz="0" w:space="0" w:color="auto" w:frame="1"/>
          <w:lang w:val="pt-BR"/>
        </w:rPr>
        <w:t xml:space="preserve">pa gen rapò ditou avèk ras, etnisite, oswa nasyonalite. </w:t>
      </w:r>
      <w:r w:rsidR="00905839" w:rsidRPr="002C13A0">
        <w:rPr>
          <w:i/>
          <w:iCs/>
          <w:color w:val="000000"/>
          <w:sz w:val="23"/>
          <w:szCs w:val="23"/>
          <w:bdr w:val="none" w:sz="0" w:space="0" w:color="auto" w:frame="1"/>
          <w:lang w:val="pt-BR"/>
        </w:rPr>
        <w:t xml:space="preserve">Entimidasyon oswa arasman </w:t>
      </w:r>
      <w:r w:rsidR="00905839" w:rsidRPr="002C13A0">
        <w:rPr>
          <w:color w:val="000000"/>
          <w:sz w:val="23"/>
          <w:szCs w:val="23"/>
          <w:bdr w:val="none" w:sz="0" w:space="0" w:color="auto" w:frame="1"/>
          <w:lang w:val="pt-BR"/>
        </w:rPr>
        <w:t xml:space="preserve">ki gen rapò avèk </w:t>
      </w:r>
      <w:r w:rsidR="00DD7748" w:rsidRPr="002C13A0">
        <w:rPr>
          <w:color w:val="000000"/>
          <w:sz w:val="23"/>
          <w:szCs w:val="23"/>
          <w:bdr w:val="none" w:sz="0" w:space="0" w:color="auto" w:frame="1"/>
          <w:lang w:val="pt-BR"/>
        </w:rPr>
        <w:t xml:space="preserve">COVID-19 </w:t>
      </w:r>
      <w:r w:rsidR="00905839" w:rsidRPr="002C13A0">
        <w:rPr>
          <w:color w:val="000000"/>
          <w:sz w:val="23"/>
          <w:szCs w:val="23"/>
          <w:bdr w:val="none" w:sz="0" w:space="0" w:color="auto" w:frame="1"/>
          <w:lang w:val="pt-BR"/>
        </w:rPr>
        <w:t>ki baze sou ras aktyèl oswa ki pèsevwa</w:t>
      </w:r>
      <w:r w:rsidRPr="002C13A0">
        <w:rPr>
          <w:color w:val="000000"/>
          <w:sz w:val="23"/>
          <w:szCs w:val="23"/>
          <w:bdr w:val="none" w:sz="0" w:space="0" w:color="auto" w:frame="1"/>
          <w:lang w:val="pt-BR"/>
        </w:rPr>
        <w:t xml:space="preserve">, </w:t>
      </w:r>
      <w:r w:rsidR="00905839" w:rsidRPr="002C13A0">
        <w:rPr>
          <w:color w:val="000000"/>
          <w:sz w:val="23"/>
          <w:szCs w:val="23"/>
          <w:bdr w:val="none" w:sz="0" w:space="0" w:color="auto" w:frame="1"/>
          <w:lang w:val="pt-BR"/>
        </w:rPr>
        <w:t>koulè</w:t>
      </w:r>
      <w:r w:rsidRPr="002C13A0">
        <w:rPr>
          <w:color w:val="000000"/>
          <w:sz w:val="23"/>
          <w:szCs w:val="23"/>
          <w:bdr w:val="none" w:sz="0" w:space="0" w:color="auto" w:frame="1"/>
          <w:lang w:val="pt-BR"/>
        </w:rPr>
        <w:t xml:space="preserve">, </w:t>
      </w:r>
      <w:r w:rsidR="00905839" w:rsidRPr="002C13A0">
        <w:rPr>
          <w:color w:val="000000"/>
          <w:sz w:val="23"/>
          <w:szCs w:val="23"/>
          <w:bdr w:val="none" w:sz="0" w:space="0" w:color="auto" w:frame="1"/>
          <w:lang w:val="pt-BR"/>
        </w:rPr>
        <w:t>orijin nasyonal</w:t>
      </w:r>
      <w:r w:rsidRPr="002C13A0">
        <w:rPr>
          <w:color w:val="000000"/>
          <w:sz w:val="23"/>
          <w:szCs w:val="23"/>
          <w:bdr w:val="none" w:sz="0" w:space="0" w:color="auto" w:frame="1"/>
          <w:lang w:val="pt-BR"/>
        </w:rPr>
        <w:t>, o</w:t>
      </w:r>
      <w:r w:rsidR="00905839" w:rsidRPr="002C13A0">
        <w:rPr>
          <w:color w:val="000000"/>
          <w:sz w:val="23"/>
          <w:szCs w:val="23"/>
          <w:bdr w:val="none" w:sz="0" w:space="0" w:color="auto" w:frame="1"/>
          <w:lang w:val="pt-BR"/>
        </w:rPr>
        <w:t>swa andikap</w:t>
      </w:r>
      <w:r w:rsidRPr="002C13A0">
        <w:rPr>
          <w:color w:val="000000"/>
          <w:sz w:val="23"/>
          <w:szCs w:val="23"/>
          <w:bdr w:val="none" w:sz="0" w:space="0" w:color="auto" w:frame="1"/>
          <w:lang w:val="pt-BR"/>
        </w:rPr>
        <w:t xml:space="preserve"> </w:t>
      </w:r>
      <w:r w:rsidR="00905839" w:rsidRPr="002C13A0">
        <w:rPr>
          <w:i/>
          <w:iCs/>
          <w:color w:val="000000"/>
          <w:sz w:val="23"/>
          <w:szCs w:val="23"/>
          <w:bdr w:val="none" w:sz="0" w:space="0" w:color="auto" w:frame="1"/>
          <w:lang w:val="pt-BR"/>
        </w:rPr>
        <w:t xml:space="preserve">pa pral tolere. </w:t>
      </w:r>
      <w:r w:rsidR="00905839" w:rsidRPr="002C13A0">
        <w:rPr>
          <w:color w:val="000000"/>
          <w:sz w:val="23"/>
          <w:szCs w:val="23"/>
          <w:bdr w:val="none" w:sz="0" w:space="0" w:color="auto" w:frame="1"/>
          <w:lang w:val="pt-BR"/>
        </w:rPr>
        <w:t>Li ka lakoz nan yon vyolasyon lwa sou dwa sivil eta ak federal.</w:t>
      </w:r>
    </w:p>
    <w:p w14:paraId="35B3D8B7" w14:textId="77777777" w:rsidR="00DD7748" w:rsidRPr="002C13A0" w:rsidRDefault="00DD7748">
      <w:pPr>
        <w:ind w:right="-180"/>
        <w:rPr>
          <w:color w:val="000000"/>
          <w:sz w:val="23"/>
          <w:szCs w:val="23"/>
          <w:bdr w:val="none" w:sz="0" w:space="0" w:color="auto" w:frame="1"/>
          <w:lang w:val="pt-BR"/>
        </w:rPr>
      </w:pPr>
    </w:p>
    <w:p w14:paraId="7C59419B" w14:textId="18C0CCFB" w:rsidR="00DB3D5F" w:rsidRPr="002C13A0" w:rsidRDefault="00C40E2A">
      <w:pPr>
        <w:ind w:right="-180"/>
        <w:rPr>
          <w:color w:val="333333"/>
          <w:sz w:val="23"/>
          <w:szCs w:val="23"/>
          <w:bdr w:val="none" w:sz="0" w:space="0" w:color="auto" w:frame="1"/>
          <w:lang w:val="pt-BR"/>
        </w:rPr>
      </w:pPr>
      <w:r w:rsidRPr="002C13A0">
        <w:rPr>
          <w:color w:val="000000"/>
          <w:sz w:val="23"/>
          <w:szCs w:val="23"/>
          <w:bdr w:val="none" w:sz="0" w:space="0" w:color="auto" w:frame="1"/>
          <w:lang w:val="pt-BR"/>
        </w:rPr>
        <w:t>Si ou panse oumenm</w:t>
      </w:r>
      <w:r w:rsidR="009C6D67" w:rsidRPr="002C13A0">
        <w:rPr>
          <w:color w:val="000000"/>
          <w:sz w:val="23"/>
          <w:szCs w:val="23"/>
          <w:bdr w:val="none" w:sz="0" w:space="0" w:color="auto" w:frame="1"/>
          <w:lang w:val="pt-BR"/>
        </w:rPr>
        <w:t xml:space="preserve"> </w:t>
      </w:r>
      <w:r w:rsidRPr="002C13A0">
        <w:rPr>
          <w:color w:val="000000"/>
          <w:sz w:val="23"/>
          <w:szCs w:val="23"/>
          <w:bdr w:val="none" w:sz="0" w:space="0" w:color="auto" w:frame="1"/>
          <w:lang w:val="pt-BR"/>
        </w:rPr>
        <w:t>oswa pitit ou</w:t>
      </w:r>
      <w:r w:rsidR="003A6017" w:rsidRPr="002C13A0">
        <w:rPr>
          <w:color w:val="000000"/>
          <w:sz w:val="23"/>
          <w:szCs w:val="23"/>
          <w:bdr w:val="none" w:sz="0" w:space="0" w:color="auto" w:frame="1"/>
          <w:lang w:val="pt-BR"/>
        </w:rPr>
        <w:t xml:space="preserve"> t</w:t>
      </w:r>
      <w:r w:rsidRPr="002C13A0">
        <w:rPr>
          <w:color w:val="000000"/>
          <w:sz w:val="23"/>
          <w:szCs w:val="23"/>
          <w:bdr w:val="none" w:sz="0" w:space="0" w:color="auto" w:frame="1"/>
          <w:lang w:val="pt-BR"/>
        </w:rPr>
        <w:t>e eksperimante entimidasyon oswa arasman ki gen rapò avèk epidemi</w:t>
      </w:r>
      <w:r w:rsidR="009C6D67" w:rsidRPr="002C13A0">
        <w:rPr>
          <w:color w:val="000000"/>
          <w:sz w:val="23"/>
          <w:szCs w:val="23"/>
          <w:bdr w:val="none" w:sz="0" w:space="0" w:color="auto" w:frame="1"/>
          <w:lang w:val="pt-BR"/>
        </w:rPr>
        <w:t xml:space="preserve"> </w:t>
      </w:r>
      <w:r w:rsidR="009C6D67" w:rsidRPr="002C13A0">
        <w:rPr>
          <w:color w:val="000000"/>
          <w:sz w:val="23"/>
          <w:szCs w:val="23"/>
          <w:bdr w:val="none" w:sz="0" w:space="0" w:color="auto" w:frame="1"/>
          <w:lang w:val="pt-BR"/>
        </w:rPr>
        <w:lastRenderedPageBreak/>
        <w:t>COVID-19, o</w:t>
      </w:r>
      <w:r w:rsidR="00005CEC" w:rsidRPr="002C13A0">
        <w:rPr>
          <w:color w:val="000000"/>
          <w:sz w:val="23"/>
          <w:szCs w:val="23"/>
          <w:bdr w:val="none" w:sz="0" w:space="0" w:color="auto" w:frame="1"/>
          <w:lang w:val="pt-BR"/>
        </w:rPr>
        <w:t>swa si</w:t>
      </w:r>
      <w:r w:rsidR="003A6017" w:rsidRPr="002C13A0">
        <w:rPr>
          <w:color w:val="000000"/>
          <w:sz w:val="23"/>
          <w:szCs w:val="23"/>
          <w:bdr w:val="none" w:sz="0" w:space="0" w:color="auto" w:frame="1"/>
          <w:lang w:val="pt-BR"/>
        </w:rPr>
        <w:t xml:space="preserve"> s</w:t>
      </w:r>
      <w:r w:rsidR="00005CEC" w:rsidRPr="002C13A0">
        <w:rPr>
          <w:color w:val="000000"/>
          <w:sz w:val="23"/>
          <w:szCs w:val="23"/>
          <w:bdr w:val="none" w:sz="0" w:space="0" w:color="auto" w:frame="1"/>
          <w:lang w:val="pt-BR"/>
        </w:rPr>
        <w:t xml:space="preserve">a rive nan lavni, tanpri kontakte ofisye dwa sivil lekòl ou, biwo direktè oswa sipè-entandan w nan </w:t>
      </w:r>
      <w:r w:rsidR="009C6D67" w:rsidRPr="002C13A0">
        <w:rPr>
          <w:color w:val="333333"/>
          <w:sz w:val="23"/>
          <w:szCs w:val="23"/>
          <w:bdr w:val="none" w:sz="0" w:space="0" w:color="auto" w:frame="1"/>
          <w:lang w:val="pt-BR"/>
        </w:rPr>
        <w:t>781-338-3700 o</w:t>
      </w:r>
      <w:r w:rsidR="00005CEC" w:rsidRPr="002C13A0">
        <w:rPr>
          <w:color w:val="333333"/>
          <w:sz w:val="23"/>
          <w:szCs w:val="23"/>
          <w:bdr w:val="none" w:sz="0" w:space="0" w:color="auto" w:frame="1"/>
          <w:lang w:val="pt-BR"/>
        </w:rPr>
        <w:t>swa</w:t>
      </w:r>
      <w:r w:rsidR="009C6D67" w:rsidRPr="002C13A0">
        <w:rPr>
          <w:color w:val="333333"/>
          <w:sz w:val="23"/>
          <w:szCs w:val="23"/>
          <w:bdr w:val="none" w:sz="0" w:space="0" w:color="auto" w:frame="1"/>
          <w:lang w:val="pt-BR"/>
        </w:rPr>
        <w:t xml:space="preserve"> </w:t>
      </w:r>
      <w:hyperlink r:id="rId19" w:tgtFrame="_blank" w:history="1">
        <w:r w:rsidR="009C6D67" w:rsidRPr="002C13A0">
          <w:rPr>
            <w:rStyle w:val="Hyperlink"/>
            <w:color w:val="0066CC"/>
            <w:sz w:val="23"/>
            <w:szCs w:val="23"/>
            <w:bdr w:val="none" w:sz="0" w:space="0" w:color="auto" w:frame="1"/>
            <w:lang w:val="pt-BR"/>
          </w:rPr>
          <w:t>compliance@doe.mass.edu</w:t>
        </w:r>
      </w:hyperlink>
      <w:r w:rsidR="009C6D67" w:rsidRPr="002C13A0">
        <w:rPr>
          <w:color w:val="333333"/>
          <w:sz w:val="23"/>
          <w:szCs w:val="23"/>
          <w:bdr w:val="none" w:sz="0" w:space="0" w:color="auto" w:frame="1"/>
          <w:lang w:val="pt-BR"/>
        </w:rPr>
        <w:t>.</w:t>
      </w:r>
    </w:p>
    <w:p w14:paraId="035F9E30" w14:textId="77777777" w:rsidR="009C6D67" w:rsidRPr="002C13A0" w:rsidRDefault="009C6D67">
      <w:pPr>
        <w:ind w:right="-180"/>
        <w:rPr>
          <w:color w:val="000000"/>
          <w:sz w:val="23"/>
          <w:szCs w:val="23"/>
          <w:lang w:val="pt-BR"/>
        </w:rPr>
      </w:pPr>
    </w:p>
    <w:p w14:paraId="7C519F61" w14:textId="20CF7212" w:rsidR="00091DB8" w:rsidRPr="002C13A0" w:rsidRDefault="00411488">
      <w:pPr>
        <w:ind w:right="-180"/>
        <w:rPr>
          <w:color w:val="000000"/>
          <w:kern w:val="36"/>
          <w:sz w:val="23"/>
          <w:szCs w:val="23"/>
          <w:lang w:val="pt-BR"/>
        </w:rPr>
      </w:pPr>
      <w:r w:rsidRPr="002C13A0">
        <w:rPr>
          <w:color w:val="000000"/>
          <w:kern w:val="36"/>
          <w:sz w:val="23"/>
          <w:szCs w:val="23"/>
          <w:lang w:val="pt-BR"/>
        </w:rPr>
        <w:t>Pou w jwenn plis enfòmasyon, tanpri vizite sit entènèt COVID-19 ki annaprè yo</w:t>
      </w:r>
      <w:r w:rsidR="00091DB8" w:rsidRPr="002C13A0">
        <w:rPr>
          <w:color w:val="000000"/>
          <w:kern w:val="36"/>
          <w:sz w:val="23"/>
          <w:szCs w:val="23"/>
          <w:lang w:val="pt-BR"/>
        </w:rPr>
        <w:t>:</w:t>
      </w:r>
    </w:p>
    <w:p w14:paraId="01BCEDEC" w14:textId="4872093D" w:rsidR="00091DB8" w:rsidRPr="008F6530" w:rsidRDefault="00411488" w:rsidP="000237E1">
      <w:pPr>
        <w:pStyle w:val="ListParagraph"/>
        <w:numPr>
          <w:ilvl w:val="0"/>
          <w:numId w:val="13"/>
        </w:numPr>
        <w:spacing w:line="240" w:lineRule="auto"/>
        <w:ind w:left="540" w:right="-180"/>
        <w:rPr>
          <w:rFonts w:ascii="Times New Roman" w:hAnsi="Times New Roman" w:cs="Times New Roman"/>
          <w:color w:val="000000"/>
          <w:kern w:val="36"/>
          <w:sz w:val="23"/>
          <w:szCs w:val="23"/>
        </w:rPr>
      </w:pPr>
      <w:r>
        <w:rPr>
          <w:rFonts w:ascii="Times New Roman" w:hAnsi="Times New Roman" w:cs="Times New Roman"/>
          <w:color w:val="000000"/>
          <w:kern w:val="36"/>
          <w:sz w:val="23"/>
          <w:szCs w:val="23"/>
        </w:rPr>
        <w:t>Sant pou Kontwòl ak Prevansyon Maladi</w:t>
      </w:r>
      <w:r w:rsidR="00B82439" w:rsidRPr="008F6530">
        <w:rPr>
          <w:rFonts w:ascii="Times New Roman" w:hAnsi="Times New Roman" w:cs="Times New Roman"/>
          <w:color w:val="000000"/>
          <w:kern w:val="36"/>
          <w:sz w:val="23"/>
          <w:szCs w:val="23"/>
        </w:rPr>
        <w:t xml:space="preserve"> </w:t>
      </w:r>
      <w:r>
        <w:rPr>
          <w:rFonts w:ascii="Times New Roman" w:hAnsi="Times New Roman" w:cs="Times New Roman"/>
          <w:color w:val="000000"/>
          <w:kern w:val="36"/>
          <w:sz w:val="23"/>
          <w:szCs w:val="23"/>
        </w:rPr>
        <w:t>[</w:t>
      </w:r>
      <w:r w:rsidR="00B82439" w:rsidRPr="008F6530">
        <w:rPr>
          <w:rFonts w:ascii="Times New Roman" w:hAnsi="Times New Roman" w:cs="Times New Roman"/>
          <w:color w:val="000000"/>
          <w:kern w:val="36"/>
          <w:sz w:val="23"/>
          <w:szCs w:val="23"/>
        </w:rPr>
        <w:t>Centers for Disease Control and Prevention</w:t>
      </w:r>
      <w:r>
        <w:rPr>
          <w:rFonts w:ascii="Times New Roman" w:hAnsi="Times New Roman" w:cs="Times New Roman"/>
          <w:color w:val="000000"/>
          <w:kern w:val="36"/>
          <w:sz w:val="23"/>
          <w:szCs w:val="23"/>
        </w:rPr>
        <w:t>]</w:t>
      </w:r>
      <w:r w:rsidR="00B82439" w:rsidRPr="008F6530">
        <w:rPr>
          <w:rFonts w:ascii="Times New Roman" w:hAnsi="Times New Roman" w:cs="Times New Roman"/>
          <w:color w:val="000000"/>
          <w:kern w:val="36"/>
          <w:sz w:val="23"/>
          <w:szCs w:val="23"/>
        </w:rPr>
        <w:t xml:space="preserve"> (</w:t>
      </w:r>
      <w:r w:rsidR="00B82439" w:rsidRPr="008F6530">
        <w:rPr>
          <w:rStyle w:val="Hyperlink"/>
          <w:rFonts w:ascii="Times New Roman" w:hAnsi="Times New Roman" w:cs="Times New Roman"/>
          <w:kern w:val="36"/>
          <w:sz w:val="23"/>
          <w:szCs w:val="23"/>
        </w:rPr>
        <w:t>https://www.cdc.gov/coronavirus/2019-ncov/index.html</w:t>
      </w:r>
      <w:r w:rsidR="00B82439" w:rsidRPr="008F6530">
        <w:rPr>
          <w:rFonts w:ascii="Times New Roman" w:hAnsi="Times New Roman" w:cs="Times New Roman"/>
          <w:kern w:val="36"/>
          <w:sz w:val="23"/>
          <w:szCs w:val="23"/>
        </w:rPr>
        <w:t>)</w:t>
      </w:r>
    </w:p>
    <w:p w14:paraId="6BB30D3B" w14:textId="22DB1AE4" w:rsidR="00091DB8" w:rsidRPr="008F6530" w:rsidRDefault="003E4848" w:rsidP="000237E1">
      <w:pPr>
        <w:pStyle w:val="ListParagraph"/>
        <w:numPr>
          <w:ilvl w:val="0"/>
          <w:numId w:val="13"/>
        </w:numPr>
        <w:spacing w:line="240" w:lineRule="auto"/>
        <w:ind w:left="540" w:right="-180"/>
        <w:rPr>
          <w:rFonts w:ascii="Times New Roman" w:hAnsi="Times New Roman" w:cs="Times New Roman"/>
          <w:color w:val="000000"/>
          <w:kern w:val="36"/>
          <w:sz w:val="23"/>
          <w:szCs w:val="23"/>
        </w:rPr>
      </w:pPr>
      <w:r>
        <w:rPr>
          <w:rFonts w:ascii="Times New Roman" w:hAnsi="Times New Roman" w:cs="Times New Roman"/>
          <w:color w:val="000000"/>
          <w:kern w:val="36"/>
          <w:sz w:val="23"/>
          <w:szCs w:val="23"/>
        </w:rPr>
        <w:t>Depatman Sante Piblik Massachusetts</w:t>
      </w:r>
      <w:r w:rsidR="00B82439" w:rsidRPr="008F6530">
        <w:rPr>
          <w:rFonts w:ascii="Times New Roman" w:hAnsi="Times New Roman" w:cs="Times New Roman"/>
          <w:color w:val="000000"/>
          <w:kern w:val="36"/>
          <w:sz w:val="23"/>
          <w:szCs w:val="23"/>
        </w:rPr>
        <w:t xml:space="preserve"> </w:t>
      </w:r>
      <w:r>
        <w:rPr>
          <w:rFonts w:ascii="Times New Roman" w:hAnsi="Times New Roman" w:cs="Times New Roman"/>
          <w:color w:val="000000"/>
          <w:kern w:val="36"/>
          <w:sz w:val="23"/>
          <w:szCs w:val="23"/>
        </w:rPr>
        <w:t>[</w:t>
      </w:r>
      <w:r w:rsidR="00B82439" w:rsidRPr="008F6530">
        <w:rPr>
          <w:rFonts w:ascii="Times New Roman" w:hAnsi="Times New Roman" w:cs="Times New Roman"/>
          <w:color w:val="000000"/>
          <w:kern w:val="36"/>
          <w:sz w:val="23"/>
          <w:szCs w:val="23"/>
        </w:rPr>
        <w:t>Massachusetts Department of Public Health (</w:t>
      </w:r>
      <w:hyperlink r:id="rId20" w:history="1">
        <w:r w:rsidR="00B82439" w:rsidRPr="008F6530">
          <w:rPr>
            <w:rStyle w:val="Hyperlink"/>
            <w:rFonts w:ascii="Times New Roman" w:hAnsi="Times New Roman" w:cs="Times New Roman"/>
            <w:kern w:val="36"/>
            <w:sz w:val="23"/>
            <w:szCs w:val="23"/>
          </w:rPr>
          <w:t>www.mass.gov/covid19</w:t>
        </w:r>
      </w:hyperlink>
      <w:r w:rsidR="00B82439" w:rsidRPr="008F6530">
        <w:rPr>
          <w:rFonts w:ascii="Times New Roman" w:hAnsi="Times New Roman" w:cs="Times New Roman"/>
          <w:color w:val="000000"/>
          <w:kern w:val="36"/>
          <w:sz w:val="23"/>
          <w:szCs w:val="23"/>
        </w:rPr>
        <w:t>)</w:t>
      </w:r>
      <w:r>
        <w:rPr>
          <w:rFonts w:ascii="Times New Roman" w:hAnsi="Times New Roman" w:cs="Times New Roman"/>
          <w:color w:val="000000"/>
          <w:kern w:val="36"/>
          <w:sz w:val="23"/>
          <w:szCs w:val="23"/>
        </w:rPr>
        <w:t>]</w:t>
      </w:r>
      <w:r w:rsidR="00B82439" w:rsidRPr="008F6530">
        <w:rPr>
          <w:rFonts w:ascii="Times New Roman" w:hAnsi="Times New Roman" w:cs="Times New Roman"/>
          <w:color w:val="000000"/>
          <w:kern w:val="36"/>
          <w:sz w:val="23"/>
          <w:szCs w:val="23"/>
        </w:rPr>
        <w:t xml:space="preserve"> </w:t>
      </w:r>
    </w:p>
    <w:p w14:paraId="382356B4" w14:textId="66A66E27" w:rsidR="00091DB8" w:rsidRPr="008F6530" w:rsidRDefault="003E4848" w:rsidP="000237E1">
      <w:pPr>
        <w:pStyle w:val="ListParagraph"/>
        <w:numPr>
          <w:ilvl w:val="0"/>
          <w:numId w:val="13"/>
        </w:numPr>
        <w:spacing w:line="240" w:lineRule="auto"/>
        <w:ind w:left="540" w:right="-1440"/>
        <w:rPr>
          <w:rFonts w:ascii="Times New Roman" w:hAnsi="Times New Roman" w:cs="Times New Roman"/>
          <w:color w:val="000000"/>
          <w:kern w:val="36"/>
          <w:sz w:val="23"/>
          <w:szCs w:val="23"/>
        </w:rPr>
      </w:pPr>
      <w:r>
        <w:rPr>
          <w:rFonts w:ascii="Times New Roman" w:hAnsi="Times New Roman" w:cs="Times New Roman"/>
          <w:color w:val="000000"/>
          <w:kern w:val="36"/>
          <w:sz w:val="23"/>
          <w:szCs w:val="23"/>
        </w:rPr>
        <w:t>Depatman Edikasyon Primè ak Segondè Massachusetts [</w:t>
      </w:r>
      <w:r w:rsidR="00091DB8" w:rsidRPr="008F6530">
        <w:rPr>
          <w:rFonts w:ascii="Times New Roman" w:hAnsi="Times New Roman" w:cs="Times New Roman"/>
          <w:color w:val="000000"/>
          <w:kern w:val="36"/>
          <w:sz w:val="23"/>
          <w:szCs w:val="23"/>
        </w:rPr>
        <w:t>T</w:t>
      </w:r>
      <w:r w:rsidR="000E60F6" w:rsidRPr="008F6530">
        <w:rPr>
          <w:rFonts w:ascii="Times New Roman" w:hAnsi="Times New Roman" w:cs="Times New Roman"/>
          <w:color w:val="000000"/>
          <w:kern w:val="36"/>
          <w:sz w:val="23"/>
          <w:szCs w:val="23"/>
        </w:rPr>
        <w:t>he</w:t>
      </w:r>
      <w:r w:rsidR="00B82439" w:rsidRPr="008F6530">
        <w:rPr>
          <w:rFonts w:ascii="Times New Roman" w:hAnsi="Times New Roman" w:cs="Times New Roman"/>
          <w:color w:val="000000"/>
          <w:kern w:val="36"/>
          <w:sz w:val="23"/>
          <w:szCs w:val="23"/>
        </w:rPr>
        <w:t xml:space="preserve"> Massachusetts Department of Elementary and Secondary Education (</w:t>
      </w:r>
      <w:hyperlink w:history="1"/>
      <w:hyperlink r:id="rId21" w:history="1">
        <w:r w:rsidR="00D9243C">
          <w:rPr>
            <w:rStyle w:val="Hyperlink"/>
            <w:rFonts w:ascii="Times New Roman" w:hAnsi="Times New Roman" w:cs="Times New Roman"/>
            <w:kern w:val="36"/>
            <w:sz w:val="23"/>
            <w:szCs w:val="23"/>
          </w:rPr>
          <w:t>http://www.doe.mass.edu/covid19/</w:t>
        </w:r>
      </w:hyperlink>
      <w:bookmarkStart w:id="1" w:name="_GoBack"/>
      <w:bookmarkEnd w:id="1"/>
      <w:r w:rsidR="00B82439" w:rsidRPr="008F6530">
        <w:rPr>
          <w:rFonts w:ascii="Times New Roman" w:hAnsi="Times New Roman" w:cs="Times New Roman"/>
          <w:color w:val="000000"/>
          <w:kern w:val="36"/>
          <w:sz w:val="23"/>
          <w:szCs w:val="23"/>
        </w:rPr>
        <w:t>)</w:t>
      </w:r>
      <w:r>
        <w:rPr>
          <w:rFonts w:ascii="Times New Roman" w:hAnsi="Times New Roman" w:cs="Times New Roman"/>
          <w:color w:val="000000"/>
          <w:kern w:val="36"/>
          <w:sz w:val="23"/>
          <w:szCs w:val="23"/>
        </w:rPr>
        <w:t>]</w:t>
      </w:r>
    </w:p>
    <w:p w14:paraId="5EABD388" w14:textId="6FD04F7A" w:rsidR="000E60F6" w:rsidRPr="008F6530" w:rsidRDefault="00411488">
      <w:pPr>
        <w:ind w:right="-180"/>
        <w:rPr>
          <w:color w:val="000000"/>
          <w:kern w:val="36"/>
          <w:sz w:val="23"/>
          <w:szCs w:val="23"/>
        </w:rPr>
      </w:pPr>
      <w:r>
        <w:rPr>
          <w:color w:val="000000"/>
          <w:kern w:val="36"/>
          <w:sz w:val="23"/>
          <w:szCs w:val="23"/>
        </w:rPr>
        <w:t>Egalman</w:t>
      </w:r>
      <w:r w:rsidR="000E60F6" w:rsidRPr="008F6530">
        <w:rPr>
          <w:color w:val="000000"/>
          <w:kern w:val="36"/>
          <w:sz w:val="23"/>
          <w:szCs w:val="23"/>
        </w:rPr>
        <w:t xml:space="preserve">, </w:t>
      </w:r>
      <w:r w:rsidR="003E4848">
        <w:rPr>
          <w:color w:val="000000"/>
          <w:kern w:val="36"/>
          <w:sz w:val="23"/>
          <w:szCs w:val="23"/>
        </w:rPr>
        <w:t>Asosyasyon Nasyonal Sikolojis Lekòl [</w:t>
      </w:r>
      <w:r w:rsidR="000E60F6" w:rsidRPr="008F6530">
        <w:rPr>
          <w:color w:val="000000"/>
          <w:kern w:val="36"/>
          <w:sz w:val="23"/>
          <w:szCs w:val="23"/>
        </w:rPr>
        <w:t>National Association of School Psychologists</w:t>
      </w:r>
      <w:r w:rsidR="003A6017">
        <w:rPr>
          <w:color w:val="000000"/>
          <w:kern w:val="36"/>
          <w:sz w:val="23"/>
          <w:szCs w:val="23"/>
        </w:rPr>
        <w:t>] te konse</w:t>
      </w:r>
      <w:r w:rsidR="003E4848">
        <w:rPr>
          <w:color w:val="000000"/>
          <w:kern w:val="36"/>
          <w:sz w:val="23"/>
          <w:szCs w:val="23"/>
        </w:rPr>
        <w:t>ye sou fason pou pale sou viris la avèk timoun yo</w:t>
      </w:r>
      <w:r w:rsidR="000E60F6" w:rsidRPr="008F6530">
        <w:rPr>
          <w:color w:val="000000"/>
          <w:kern w:val="36"/>
          <w:sz w:val="23"/>
          <w:szCs w:val="23"/>
        </w:rPr>
        <w:t xml:space="preserve"> </w:t>
      </w:r>
      <w:r w:rsidR="00454E65" w:rsidRPr="008F6530">
        <w:rPr>
          <w:color w:val="000000"/>
          <w:kern w:val="36"/>
          <w:sz w:val="23"/>
          <w:szCs w:val="23"/>
        </w:rPr>
        <w:t>(</w:t>
      </w:r>
      <w:hyperlink w:history="1"/>
      <w:hyperlink r:id="rId22" w:history="1">
        <w:r w:rsidR="0090103C" w:rsidRPr="008F6530">
          <w:rPr>
            <w:rStyle w:val="Hyperlink"/>
            <w:kern w:val="36"/>
            <w:sz w:val="23"/>
            <w:szCs w:val="23"/>
          </w:rPr>
          <w:t>https://www.nasponline.org/resources-and-publications/resources-and-podcasts/school-climate-safety-and-crisis/health-crisis-resources/talking-to-children-about-covid-19-%28coronavirus%29-a-parent-resource</w:t>
        </w:r>
      </w:hyperlink>
      <w:r w:rsidR="00454E65" w:rsidRPr="008F6530">
        <w:rPr>
          <w:color w:val="000000"/>
          <w:kern w:val="36"/>
          <w:sz w:val="23"/>
          <w:szCs w:val="23"/>
        </w:rPr>
        <w:t>).</w:t>
      </w:r>
    </w:p>
    <w:p w14:paraId="56E8ACCF" w14:textId="31B6C29D" w:rsidR="0090103C" w:rsidRPr="008F6530" w:rsidRDefault="0090103C">
      <w:pPr>
        <w:ind w:right="-180"/>
        <w:rPr>
          <w:color w:val="000000"/>
          <w:kern w:val="36"/>
          <w:sz w:val="23"/>
          <w:szCs w:val="23"/>
        </w:rPr>
      </w:pPr>
    </w:p>
    <w:p w14:paraId="11F8CE11" w14:textId="1C7CFE8E" w:rsidR="0090103C" w:rsidRPr="008F6530" w:rsidRDefault="000229A3">
      <w:pPr>
        <w:ind w:right="-180"/>
        <w:rPr>
          <w:color w:val="000000"/>
          <w:kern w:val="36"/>
          <w:sz w:val="23"/>
          <w:szCs w:val="23"/>
        </w:rPr>
      </w:pPr>
      <w:r>
        <w:rPr>
          <w:color w:val="000000"/>
          <w:kern w:val="36"/>
          <w:sz w:val="23"/>
          <w:szCs w:val="23"/>
        </w:rPr>
        <w:t xml:space="preserve">Mwen konnen pou </w:t>
      </w:r>
      <w:r w:rsidR="003A6017">
        <w:rPr>
          <w:color w:val="000000"/>
          <w:kern w:val="36"/>
          <w:sz w:val="23"/>
          <w:szCs w:val="23"/>
        </w:rPr>
        <w:t xml:space="preserve">byen </w:t>
      </w:r>
      <w:r>
        <w:rPr>
          <w:color w:val="000000"/>
          <w:kern w:val="36"/>
          <w:sz w:val="23"/>
          <w:szCs w:val="23"/>
        </w:rPr>
        <w:t xml:space="preserve">sipòte timoun nou yo, nou tout bezwen kenbe pwòp sante mantal nou.  Mwen ankouraje w pou egzamine resous yo ki disponib pou sipòte pwòp sante ak byennèt ou </w:t>
      </w:r>
      <w:r w:rsidR="0090103C" w:rsidRPr="008F6530">
        <w:rPr>
          <w:color w:val="000000"/>
          <w:kern w:val="36"/>
          <w:sz w:val="23"/>
          <w:szCs w:val="23"/>
        </w:rPr>
        <w:t>(</w:t>
      </w:r>
      <w:hyperlink r:id="rId23" w:history="1">
        <w:r w:rsidR="0090103C" w:rsidRPr="008F6530">
          <w:rPr>
            <w:rStyle w:val="Hyperlink"/>
            <w:kern w:val="36"/>
            <w:sz w:val="23"/>
            <w:szCs w:val="23"/>
          </w:rPr>
          <w:t>https://www.mass.gov/info-details/maintaining-emotional-health-well-being-during-the-covid-19-outbreak</w:t>
        </w:r>
      </w:hyperlink>
      <w:r w:rsidR="0090103C" w:rsidRPr="008F6530">
        <w:rPr>
          <w:color w:val="000000"/>
          <w:kern w:val="36"/>
          <w:sz w:val="23"/>
          <w:szCs w:val="23"/>
        </w:rPr>
        <w:t>).</w:t>
      </w:r>
    </w:p>
    <w:p w14:paraId="00DEF009" w14:textId="77777777" w:rsidR="000E60F6" w:rsidRPr="008F6530" w:rsidRDefault="000E60F6">
      <w:pPr>
        <w:ind w:right="-180"/>
        <w:rPr>
          <w:color w:val="000000"/>
          <w:kern w:val="36"/>
          <w:sz w:val="23"/>
          <w:szCs w:val="23"/>
        </w:rPr>
      </w:pPr>
    </w:p>
    <w:p w14:paraId="3E6166FC" w14:textId="148F27BE" w:rsidR="00D56C8B" w:rsidRPr="002C13A0" w:rsidRDefault="00C40E2A">
      <w:pPr>
        <w:ind w:right="-180"/>
        <w:rPr>
          <w:sz w:val="23"/>
          <w:szCs w:val="23"/>
          <w:lang w:val="pt-BR"/>
        </w:rPr>
      </w:pPr>
      <w:r>
        <w:rPr>
          <w:color w:val="000000"/>
          <w:kern w:val="36"/>
          <w:sz w:val="23"/>
          <w:szCs w:val="23"/>
        </w:rPr>
        <w:t>Nou pral bay lòt enfòmasyon sou egzijans</w:t>
      </w:r>
      <w:r w:rsidR="00066C4F" w:rsidRPr="008F6530">
        <w:rPr>
          <w:color w:val="000000"/>
          <w:kern w:val="36"/>
          <w:sz w:val="23"/>
          <w:szCs w:val="23"/>
        </w:rPr>
        <w:t xml:space="preserve"> MCAS</w:t>
      </w:r>
      <w:r w:rsidR="008B77AC" w:rsidRPr="008F6530">
        <w:rPr>
          <w:color w:val="000000"/>
          <w:kern w:val="36"/>
          <w:sz w:val="23"/>
          <w:szCs w:val="23"/>
        </w:rPr>
        <w:t xml:space="preserve"> a</w:t>
      </w:r>
      <w:r>
        <w:rPr>
          <w:color w:val="000000"/>
          <w:kern w:val="36"/>
          <w:sz w:val="23"/>
          <w:szCs w:val="23"/>
        </w:rPr>
        <w:t xml:space="preserve">k gradyasyon byento. </w:t>
      </w:r>
      <w:r w:rsidRPr="002C13A0">
        <w:rPr>
          <w:color w:val="000000"/>
          <w:kern w:val="36"/>
          <w:sz w:val="23"/>
          <w:szCs w:val="23"/>
          <w:lang w:val="pt-BR"/>
        </w:rPr>
        <w:t xml:space="preserve">Si ou gen kesyon ki pa adrese isit la, tanpri imèl nou nan </w:t>
      </w:r>
      <w:hyperlink r:id="rId24" w:history="1">
        <w:r w:rsidR="0098109E" w:rsidRPr="002C13A0">
          <w:rPr>
            <w:rStyle w:val="Hyperlink"/>
            <w:sz w:val="23"/>
            <w:szCs w:val="23"/>
            <w:lang w:val="pt-BR"/>
          </w:rPr>
          <w:t>COVID19K12ParentInfo@mass.gov</w:t>
        </w:r>
      </w:hyperlink>
      <w:r w:rsidR="00873B88" w:rsidRPr="002C13A0">
        <w:rPr>
          <w:sz w:val="23"/>
          <w:szCs w:val="23"/>
          <w:lang w:val="pt-BR"/>
        </w:rPr>
        <w:t xml:space="preserve"> o</w:t>
      </w:r>
      <w:r w:rsidRPr="002C13A0">
        <w:rPr>
          <w:sz w:val="23"/>
          <w:szCs w:val="23"/>
          <w:lang w:val="pt-BR"/>
        </w:rPr>
        <w:t>swa rele nou nan</w:t>
      </w:r>
      <w:r w:rsidR="00873B88" w:rsidRPr="002C13A0">
        <w:rPr>
          <w:sz w:val="23"/>
          <w:szCs w:val="23"/>
          <w:lang w:val="pt-BR"/>
        </w:rPr>
        <w:t xml:space="preserve"> (781) 338-3700.</w:t>
      </w:r>
    </w:p>
    <w:p w14:paraId="7A68FF98" w14:textId="77777777" w:rsidR="00D56C8B" w:rsidRPr="002C13A0" w:rsidRDefault="00D56C8B">
      <w:pPr>
        <w:ind w:right="-180"/>
        <w:rPr>
          <w:sz w:val="23"/>
          <w:szCs w:val="23"/>
          <w:lang w:val="pt-BR"/>
        </w:rPr>
      </w:pPr>
    </w:p>
    <w:p w14:paraId="03AB44C4" w14:textId="3CF53AF3" w:rsidR="000E60F6" w:rsidRPr="002C13A0" w:rsidRDefault="007C4E06">
      <w:pPr>
        <w:ind w:right="-180"/>
        <w:rPr>
          <w:sz w:val="23"/>
          <w:szCs w:val="23"/>
          <w:lang w:val="es-ES"/>
        </w:rPr>
      </w:pPr>
      <w:r w:rsidRPr="002C13A0">
        <w:rPr>
          <w:sz w:val="23"/>
          <w:szCs w:val="23"/>
          <w:lang w:val="es-ES"/>
        </w:rPr>
        <w:t>Mèsi pou tout sa nou fè pou sipòte timoun yo pandan moman difisil sa yo</w:t>
      </w:r>
      <w:r w:rsidR="000E60F6" w:rsidRPr="002C13A0">
        <w:rPr>
          <w:sz w:val="23"/>
          <w:szCs w:val="23"/>
          <w:lang w:val="es-ES"/>
        </w:rPr>
        <w:t xml:space="preserve">.   </w:t>
      </w:r>
    </w:p>
    <w:p w14:paraId="5C79CF38" w14:textId="2607B433" w:rsidR="000E60F6" w:rsidRPr="008F6530" w:rsidRDefault="000B2700">
      <w:pPr>
        <w:rPr>
          <w:sz w:val="23"/>
          <w:szCs w:val="23"/>
        </w:rPr>
      </w:pPr>
      <w:r w:rsidRPr="002C13A0">
        <w:rPr>
          <w:sz w:val="23"/>
          <w:szCs w:val="23"/>
          <w:lang w:val="es-ES"/>
        </w:rPr>
        <w:br/>
      </w:r>
      <w:r w:rsidR="007C4E06">
        <w:rPr>
          <w:sz w:val="23"/>
          <w:szCs w:val="23"/>
        </w:rPr>
        <w:t>Kòdyalman</w:t>
      </w:r>
      <w:r w:rsidR="000E60F6" w:rsidRPr="008F6530">
        <w:rPr>
          <w:sz w:val="23"/>
          <w:szCs w:val="23"/>
        </w:rPr>
        <w:t>,</w:t>
      </w:r>
    </w:p>
    <w:p w14:paraId="0FF6597C" w14:textId="231A5294" w:rsidR="00DF1486" w:rsidRPr="008F6530" w:rsidRDefault="00DF1486">
      <w:pPr>
        <w:rPr>
          <w:sz w:val="23"/>
          <w:szCs w:val="23"/>
        </w:rPr>
      </w:pPr>
    </w:p>
    <w:p w14:paraId="3F4C1697" w14:textId="73BF1E2D" w:rsidR="00654B0F" w:rsidRPr="008F6530" w:rsidRDefault="00654B0F">
      <w:pPr>
        <w:rPr>
          <w:sz w:val="23"/>
          <w:szCs w:val="23"/>
        </w:rPr>
      </w:pPr>
    </w:p>
    <w:p w14:paraId="697A0D69" w14:textId="0A615D86" w:rsidR="00DF1486" w:rsidRPr="008F6530" w:rsidRDefault="00DF1486">
      <w:pPr>
        <w:rPr>
          <w:sz w:val="23"/>
          <w:szCs w:val="23"/>
        </w:rPr>
      </w:pPr>
    </w:p>
    <w:p w14:paraId="3224F010" w14:textId="77777777" w:rsidR="00272952" w:rsidRPr="008F6530" w:rsidRDefault="000E60F6">
      <w:pPr>
        <w:rPr>
          <w:sz w:val="23"/>
          <w:szCs w:val="23"/>
        </w:rPr>
      </w:pPr>
      <w:r w:rsidRPr="008F6530">
        <w:rPr>
          <w:sz w:val="23"/>
          <w:szCs w:val="23"/>
        </w:rPr>
        <w:t>Jeffrey C. Riley</w:t>
      </w:r>
    </w:p>
    <w:p w14:paraId="0392C006" w14:textId="5311D423" w:rsidR="00201172" w:rsidRPr="008F6530" w:rsidRDefault="007C4E06">
      <w:pPr>
        <w:rPr>
          <w:sz w:val="23"/>
          <w:szCs w:val="23"/>
        </w:rPr>
      </w:pPr>
      <w:r>
        <w:rPr>
          <w:sz w:val="23"/>
          <w:szCs w:val="23"/>
        </w:rPr>
        <w:t>Komisyonè</w:t>
      </w:r>
      <w:r w:rsidR="004E4B04" w:rsidRPr="008F6530">
        <w:rPr>
          <w:sz w:val="23"/>
          <w:szCs w:val="23"/>
        </w:rPr>
        <w:t xml:space="preserve"> </w:t>
      </w:r>
    </w:p>
    <w:sectPr w:rsidR="00201172" w:rsidRPr="008F6530" w:rsidSect="00272952">
      <w:footerReference w:type="default" r:id="rId25"/>
      <w:endnotePr>
        <w:numFmt w:val="decimal"/>
      </w:endnotePr>
      <w:type w:val="continuous"/>
      <w:pgSz w:w="12240" w:h="15840"/>
      <w:pgMar w:top="1170" w:right="1170" w:bottom="0" w:left="1440" w:header="1440" w:footer="1440"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C9C08" w14:textId="77777777" w:rsidR="00F57B98" w:rsidRDefault="00F57B98">
      <w:r>
        <w:separator/>
      </w:r>
    </w:p>
  </w:endnote>
  <w:endnote w:type="continuationSeparator" w:id="0">
    <w:p w14:paraId="504474A0" w14:textId="77777777" w:rsidR="00F57B98" w:rsidRDefault="00F57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A415B" w14:textId="2B87C92D" w:rsidR="00654B0F" w:rsidRPr="00654B0F" w:rsidRDefault="00654B0F" w:rsidP="00654B0F">
    <w:pPr>
      <w:pStyle w:val="Footer"/>
      <w:rPr>
        <w:sz w:val="18"/>
        <w:szCs w:val="18"/>
      </w:rPr>
    </w:pPr>
  </w:p>
  <w:p w14:paraId="442BC60B" w14:textId="77777777" w:rsidR="002213D0" w:rsidRDefault="002213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3EE87" w14:textId="4800B5D2" w:rsidR="00691C6F" w:rsidRDefault="00D924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B6B29" w14:textId="77777777" w:rsidR="00F57B98" w:rsidRDefault="00F57B98">
      <w:r>
        <w:separator/>
      </w:r>
    </w:p>
  </w:footnote>
  <w:footnote w:type="continuationSeparator" w:id="0">
    <w:p w14:paraId="549FFF78" w14:textId="77777777" w:rsidR="00F57B98" w:rsidRDefault="00F57B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41764"/>
    <w:multiLevelType w:val="hybridMultilevel"/>
    <w:tmpl w:val="3BDA87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383159"/>
    <w:multiLevelType w:val="hybridMultilevel"/>
    <w:tmpl w:val="D8827252"/>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314525"/>
    <w:multiLevelType w:val="hybridMultilevel"/>
    <w:tmpl w:val="C8004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865EB9"/>
    <w:multiLevelType w:val="multilevel"/>
    <w:tmpl w:val="62D88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E758F7"/>
    <w:multiLevelType w:val="hybridMultilevel"/>
    <w:tmpl w:val="64987E3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AD55818"/>
    <w:multiLevelType w:val="hybridMultilevel"/>
    <w:tmpl w:val="C3E492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70B5A66"/>
    <w:multiLevelType w:val="hybridMultilevel"/>
    <w:tmpl w:val="6464C8D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96E678C"/>
    <w:multiLevelType w:val="hybridMultilevel"/>
    <w:tmpl w:val="73645B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93641C"/>
    <w:multiLevelType w:val="hybridMultilevel"/>
    <w:tmpl w:val="913400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2635F03"/>
    <w:multiLevelType w:val="hybridMultilevel"/>
    <w:tmpl w:val="85407B8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7C9718D"/>
    <w:multiLevelType w:val="hybridMultilevel"/>
    <w:tmpl w:val="1C4E44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AC43E1C"/>
    <w:multiLevelType w:val="hybridMultilevel"/>
    <w:tmpl w:val="F7BCA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2"/>
  </w:num>
  <w:num w:numId="4">
    <w:abstractNumId w:val="2"/>
  </w:num>
  <w:num w:numId="5">
    <w:abstractNumId w:val="11"/>
  </w:num>
  <w:num w:numId="6">
    <w:abstractNumId w:val="10"/>
  </w:num>
  <w:num w:numId="7">
    <w:abstractNumId w:val="3"/>
  </w:num>
  <w:num w:numId="8">
    <w:abstractNumId w:val="1"/>
  </w:num>
  <w:num w:numId="9">
    <w:abstractNumId w:val="9"/>
  </w:num>
  <w:num w:numId="10">
    <w:abstractNumId w:val="8"/>
  </w:num>
  <w:num w:numId="11">
    <w:abstractNumId w:val="5"/>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8193"/>
  </w:hdrShapeDefaults>
  <w:footnotePr>
    <w:footnote w:id="-1"/>
    <w:footnote w:id="0"/>
  </w:footnotePr>
  <w:endnotePr>
    <w:numFmt w:val="decimal"/>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60F6"/>
    <w:rsid w:val="0000070E"/>
    <w:rsid w:val="00005CEC"/>
    <w:rsid w:val="00010CE6"/>
    <w:rsid w:val="000229A3"/>
    <w:rsid w:val="000237E1"/>
    <w:rsid w:val="00025507"/>
    <w:rsid w:val="00041CA1"/>
    <w:rsid w:val="00042DF2"/>
    <w:rsid w:val="00057AF4"/>
    <w:rsid w:val="00066C4F"/>
    <w:rsid w:val="0007132A"/>
    <w:rsid w:val="000907A0"/>
    <w:rsid w:val="00091DB8"/>
    <w:rsid w:val="00092CC0"/>
    <w:rsid w:val="000B0A15"/>
    <w:rsid w:val="000B2700"/>
    <w:rsid w:val="000C1A85"/>
    <w:rsid w:val="000D033A"/>
    <w:rsid w:val="000E0994"/>
    <w:rsid w:val="000E60F6"/>
    <w:rsid w:val="00102202"/>
    <w:rsid w:val="0010249A"/>
    <w:rsid w:val="001128BA"/>
    <w:rsid w:val="0012314E"/>
    <w:rsid w:val="001231D7"/>
    <w:rsid w:val="00144E9D"/>
    <w:rsid w:val="0014658C"/>
    <w:rsid w:val="00150D31"/>
    <w:rsid w:val="0015538E"/>
    <w:rsid w:val="001704DF"/>
    <w:rsid w:val="0017249B"/>
    <w:rsid w:val="00193A3B"/>
    <w:rsid w:val="00195CDE"/>
    <w:rsid w:val="001A2B75"/>
    <w:rsid w:val="001A5775"/>
    <w:rsid w:val="001B2722"/>
    <w:rsid w:val="001C7A64"/>
    <w:rsid w:val="001D6A18"/>
    <w:rsid w:val="001E07E7"/>
    <w:rsid w:val="001E5B3A"/>
    <w:rsid w:val="001F64E3"/>
    <w:rsid w:val="00201172"/>
    <w:rsid w:val="002030B5"/>
    <w:rsid w:val="002055C4"/>
    <w:rsid w:val="00205CA9"/>
    <w:rsid w:val="002071B5"/>
    <w:rsid w:val="002213D0"/>
    <w:rsid w:val="002302E4"/>
    <w:rsid w:val="00233CD5"/>
    <w:rsid w:val="00243318"/>
    <w:rsid w:val="00254B93"/>
    <w:rsid w:val="002718C6"/>
    <w:rsid w:val="00271928"/>
    <w:rsid w:val="00272952"/>
    <w:rsid w:val="002779F3"/>
    <w:rsid w:val="002928C7"/>
    <w:rsid w:val="00294928"/>
    <w:rsid w:val="00295815"/>
    <w:rsid w:val="002A3E22"/>
    <w:rsid w:val="002B4B10"/>
    <w:rsid w:val="002C0CF9"/>
    <w:rsid w:val="002C13A0"/>
    <w:rsid w:val="002C5411"/>
    <w:rsid w:val="002C7213"/>
    <w:rsid w:val="002F5424"/>
    <w:rsid w:val="002F600F"/>
    <w:rsid w:val="00315EC7"/>
    <w:rsid w:val="0031692C"/>
    <w:rsid w:val="00323572"/>
    <w:rsid w:val="003305E7"/>
    <w:rsid w:val="00332EEE"/>
    <w:rsid w:val="00361264"/>
    <w:rsid w:val="00387F35"/>
    <w:rsid w:val="003906AC"/>
    <w:rsid w:val="00394B85"/>
    <w:rsid w:val="003953C8"/>
    <w:rsid w:val="003A215C"/>
    <w:rsid w:val="003A6017"/>
    <w:rsid w:val="003B10D2"/>
    <w:rsid w:val="003C22B1"/>
    <w:rsid w:val="003C304E"/>
    <w:rsid w:val="003D4734"/>
    <w:rsid w:val="003D621D"/>
    <w:rsid w:val="003D6D6C"/>
    <w:rsid w:val="003E2B13"/>
    <w:rsid w:val="003E4848"/>
    <w:rsid w:val="004021CD"/>
    <w:rsid w:val="00402B46"/>
    <w:rsid w:val="00410B87"/>
    <w:rsid w:val="00411064"/>
    <w:rsid w:val="00411488"/>
    <w:rsid w:val="0041210C"/>
    <w:rsid w:val="00436596"/>
    <w:rsid w:val="0044047A"/>
    <w:rsid w:val="0044556E"/>
    <w:rsid w:val="00450FE5"/>
    <w:rsid w:val="00454E65"/>
    <w:rsid w:val="00463410"/>
    <w:rsid w:val="0047697A"/>
    <w:rsid w:val="004A37A6"/>
    <w:rsid w:val="004E4B04"/>
    <w:rsid w:val="004E5697"/>
    <w:rsid w:val="0050075F"/>
    <w:rsid w:val="00506B8A"/>
    <w:rsid w:val="00515537"/>
    <w:rsid w:val="0053232C"/>
    <w:rsid w:val="00533A82"/>
    <w:rsid w:val="0053546C"/>
    <w:rsid w:val="0053743D"/>
    <w:rsid w:val="005430E2"/>
    <w:rsid w:val="00570E60"/>
    <w:rsid w:val="00571666"/>
    <w:rsid w:val="005776A8"/>
    <w:rsid w:val="00581D55"/>
    <w:rsid w:val="005822E9"/>
    <w:rsid w:val="00587A5A"/>
    <w:rsid w:val="0059640F"/>
    <w:rsid w:val="005C1013"/>
    <w:rsid w:val="005C2C31"/>
    <w:rsid w:val="005C2C94"/>
    <w:rsid w:val="005D0C2C"/>
    <w:rsid w:val="005E0DE5"/>
    <w:rsid w:val="005E1DD9"/>
    <w:rsid w:val="005E3535"/>
    <w:rsid w:val="0060344C"/>
    <w:rsid w:val="00614F21"/>
    <w:rsid w:val="00623EF2"/>
    <w:rsid w:val="0062618E"/>
    <w:rsid w:val="00630B1A"/>
    <w:rsid w:val="00634061"/>
    <w:rsid w:val="00635070"/>
    <w:rsid w:val="0065395C"/>
    <w:rsid w:val="00654B0F"/>
    <w:rsid w:val="006600F7"/>
    <w:rsid w:val="00663578"/>
    <w:rsid w:val="00665C4D"/>
    <w:rsid w:val="006674ED"/>
    <w:rsid w:val="00696DC5"/>
    <w:rsid w:val="006B08FD"/>
    <w:rsid w:val="006B2EDE"/>
    <w:rsid w:val="006B3995"/>
    <w:rsid w:val="006D05BE"/>
    <w:rsid w:val="006E2CD1"/>
    <w:rsid w:val="006E4620"/>
    <w:rsid w:val="007034E2"/>
    <w:rsid w:val="00714405"/>
    <w:rsid w:val="007201BD"/>
    <w:rsid w:val="007266B8"/>
    <w:rsid w:val="00736E51"/>
    <w:rsid w:val="007435F2"/>
    <w:rsid w:val="007436DB"/>
    <w:rsid w:val="007458B9"/>
    <w:rsid w:val="0075053C"/>
    <w:rsid w:val="00752AC5"/>
    <w:rsid w:val="007551AC"/>
    <w:rsid w:val="00756874"/>
    <w:rsid w:val="007616B8"/>
    <w:rsid w:val="00761FD8"/>
    <w:rsid w:val="00764D8D"/>
    <w:rsid w:val="007732FB"/>
    <w:rsid w:val="007802B1"/>
    <w:rsid w:val="007810E6"/>
    <w:rsid w:val="00786758"/>
    <w:rsid w:val="00795E36"/>
    <w:rsid w:val="007C25A2"/>
    <w:rsid w:val="007C4E06"/>
    <w:rsid w:val="007C5906"/>
    <w:rsid w:val="007D5738"/>
    <w:rsid w:val="007F2404"/>
    <w:rsid w:val="00811331"/>
    <w:rsid w:val="00821D85"/>
    <w:rsid w:val="00823424"/>
    <w:rsid w:val="00826564"/>
    <w:rsid w:val="00826B05"/>
    <w:rsid w:val="00826CD8"/>
    <w:rsid w:val="00844997"/>
    <w:rsid w:val="00850FF2"/>
    <w:rsid w:val="008513CA"/>
    <w:rsid w:val="00863F66"/>
    <w:rsid w:val="00865AFA"/>
    <w:rsid w:val="00873B88"/>
    <w:rsid w:val="008753BD"/>
    <w:rsid w:val="008810CB"/>
    <w:rsid w:val="008827F3"/>
    <w:rsid w:val="00886B33"/>
    <w:rsid w:val="008915BB"/>
    <w:rsid w:val="008B56DE"/>
    <w:rsid w:val="008B77AC"/>
    <w:rsid w:val="008C238A"/>
    <w:rsid w:val="008C4777"/>
    <w:rsid w:val="008C5F3D"/>
    <w:rsid w:val="008D5D4A"/>
    <w:rsid w:val="008E3668"/>
    <w:rsid w:val="008E524C"/>
    <w:rsid w:val="008F6530"/>
    <w:rsid w:val="008F70D3"/>
    <w:rsid w:val="0090103C"/>
    <w:rsid w:val="00905839"/>
    <w:rsid w:val="00905EBC"/>
    <w:rsid w:val="00930E9E"/>
    <w:rsid w:val="00935CF2"/>
    <w:rsid w:val="00941D8A"/>
    <w:rsid w:val="00943698"/>
    <w:rsid w:val="009532A4"/>
    <w:rsid w:val="00972A51"/>
    <w:rsid w:val="00977444"/>
    <w:rsid w:val="0098109E"/>
    <w:rsid w:val="00984E58"/>
    <w:rsid w:val="00991EDD"/>
    <w:rsid w:val="009B29FB"/>
    <w:rsid w:val="009B73CC"/>
    <w:rsid w:val="009C54A8"/>
    <w:rsid w:val="009C6D67"/>
    <w:rsid w:val="009E0780"/>
    <w:rsid w:val="009E11C1"/>
    <w:rsid w:val="009E5BC8"/>
    <w:rsid w:val="009F0D96"/>
    <w:rsid w:val="009F2DC8"/>
    <w:rsid w:val="009F7D50"/>
    <w:rsid w:val="00A100B2"/>
    <w:rsid w:val="00A1395B"/>
    <w:rsid w:val="00A20194"/>
    <w:rsid w:val="00A4210F"/>
    <w:rsid w:val="00A577B9"/>
    <w:rsid w:val="00A70FE3"/>
    <w:rsid w:val="00A75BAF"/>
    <w:rsid w:val="00A7681B"/>
    <w:rsid w:val="00A91519"/>
    <w:rsid w:val="00AA001A"/>
    <w:rsid w:val="00AA1276"/>
    <w:rsid w:val="00AA2743"/>
    <w:rsid w:val="00AA6D0A"/>
    <w:rsid w:val="00AC32B7"/>
    <w:rsid w:val="00AD11EC"/>
    <w:rsid w:val="00B010E2"/>
    <w:rsid w:val="00B11163"/>
    <w:rsid w:val="00B15E7C"/>
    <w:rsid w:val="00B34968"/>
    <w:rsid w:val="00B4537A"/>
    <w:rsid w:val="00B67D0A"/>
    <w:rsid w:val="00B7003B"/>
    <w:rsid w:val="00B82439"/>
    <w:rsid w:val="00B86EF8"/>
    <w:rsid w:val="00BA612E"/>
    <w:rsid w:val="00BB5D06"/>
    <w:rsid w:val="00BD02AC"/>
    <w:rsid w:val="00BD3624"/>
    <w:rsid w:val="00BE5A71"/>
    <w:rsid w:val="00BE6A96"/>
    <w:rsid w:val="00C15CEA"/>
    <w:rsid w:val="00C20392"/>
    <w:rsid w:val="00C30537"/>
    <w:rsid w:val="00C40E2A"/>
    <w:rsid w:val="00C512F3"/>
    <w:rsid w:val="00C53FBC"/>
    <w:rsid w:val="00C620D9"/>
    <w:rsid w:val="00C63A16"/>
    <w:rsid w:val="00C67C77"/>
    <w:rsid w:val="00C952FC"/>
    <w:rsid w:val="00C974A6"/>
    <w:rsid w:val="00C97E60"/>
    <w:rsid w:val="00CC568F"/>
    <w:rsid w:val="00CD4A07"/>
    <w:rsid w:val="00CD4AA5"/>
    <w:rsid w:val="00CE37AC"/>
    <w:rsid w:val="00CE3E24"/>
    <w:rsid w:val="00CE65B1"/>
    <w:rsid w:val="00CF5031"/>
    <w:rsid w:val="00D159C6"/>
    <w:rsid w:val="00D1782C"/>
    <w:rsid w:val="00D456B8"/>
    <w:rsid w:val="00D56C8B"/>
    <w:rsid w:val="00D70B0B"/>
    <w:rsid w:val="00D737DE"/>
    <w:rsid w:val="00D73B50"/>
    <w:rsid w:val="00D90147"/>
    <w:rsid w:val="00D9243C"/>
    <w:rsid w:val="00D94803"/>
    <w:rsid w:val="00D97F1C"/>
    <w:rsid w:val="00DB3D5F"/>
    <w:rsid w:val="00DD5507"/>
    <w:rsid w:val="00DD7748"/>
    <w:rsid w:val="00DE79F3"/>
    <w:rsid w:val="00DF1486"/>
    <w:rsid w:val="00E024C1"/>
    <w:rsid w:val="00E02965"/>
    <w:rsid w:val="00E130CC"/>
    <w:rsid w:val="00E21DAC"/>
    <w:rsid w:val="00E35B8A"/>
    <w:rsid w:val="00E503EE"/>
    <w:rsid w:val="00E54BE7"/>
    <w:rsid w:val="00E552B4"/>
    <w:rsid w:val="00E73176"/>
    <w:rsid w:val="00E74820"/>
    <w:rsid w:val="00E77FAD"/>
    <w:rsid w:val="00E876E3"/>
    <w:rsid w:val="00E87B6A"/>
    <w:rsid w:val="00EA05D0"/>
    <w:rsid w:val="00EA2B0C"/>
    <w:rsid w:val="00EA2E6C"/>
    <w:rsid w:val="00EA34D9"/>
    <w:rsid w:val="00EA7CB4"/>
    <w:rsid w:val="00EB1A94"/>
    <w:rsid w:val="00EC50FC"/>
    <w:rsid w:val="00EE05B7"/>
    <w:rsid w:val="00EE0A55"/>
    <w:rsid w:val="00EE7DEF"/>
    <w:rsid w:val="00F17DFB"/>
    <w:rsid w:val="00F25840"/>
    <w:rsid w:val="00F35C8D"/>
    <w:rsid w:val="00F40957"/>
    <w:rsid w:val="00F57B98"/>
    <w:rsid w:val="00F6097C"/>
    <w:rsid w:val="00F658A4"/>
    <w:rsid w:val="00F76E32"/>
    <w:rsid w:val="00F81E48"/>
    <w:rsid w:val="00F878C5"/>
    <w:rsid w:val="00F92B1A"/>
    <w:rsid w:val="00F93567"/>
    <w:rsid w:val="00F97B9D"/>
    <w:rsid w:val="00FA06EA"/>
    <w:rsid w:val="00FC1295"/>
    <w:rsid w:val="00FD40AA"/>
    <w:rsid w:val="00FD6F01"/>
    <w:rsid w:val="00FE4204"/>
    <w:rsid w:val="00FF555C"/>
    <w:rsid w:val="00FF71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C6A0CD"/>
  <w15:docId w15:val="{01CB5F66-E9E9-4DFA-9986-834D6DABA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widowControl w:val="0"/>
    </w:pPr>
    <w:rPr>
      <w:snapToGrid w:val="0"/>
      <w:sz w:val="24"/>
    </w:rPr>
  </w:style>
  <w:style w:type="paragraph" w:styleId="Heading1">
    <w:name w:val="heading 1"/>
    <w:basedOn w:val="Normal"/>
    <w:next w:val="Normal"/>
    <w:qFormat/>
    <w:pPr>
      <w:keepNext/>
      <w:tabs>
        <w:tab w:val="center" w:pos="4680"/>
      </w:tabs>
      <w:jc w:val="center"/>
      <w:outlineLvl w:val="0"/>
    </w:pPr>
    <w:rPr>
      <w:b/>
    </w:rPr>
  </w:style>
  <w:style w:type="paragraph" w:styleId="Heading2">
    <w:name w:val="heading 2"/>
    <w:basedOn w:val="Normal"/>
    <w:next w:val="Normal"/>
    <w:qFormat/>
    <w:pPr>
      <w:keepNext/>
      <w:ind w:left="720"/>
      <w:jc w:val="right"/>
      <w:outlineLvl w:val="1"/>
    </w:pPr>
    <w:rPr>
      <w:rFonts w:ascii="Arial" w:hAnsi="Arial"/>
      <w:i/>
      <w:sz w:val="18"/>
    </w:rPr>
  </w:style>
  <w:style w:type="paragraph" w:styleId="Heading3">
    <w:name w:val="heading 3"/>
    <w:basedOn w:val="Normal"/>
    <w:next w:val="Normal"/>
    <w:qFormat/>
    <w:pPr>
      <w:keepNext/>
      <w:tabs>
        <w:tab w:val="left" w:pos="5400"/>
      </w:tabs>
      <w:ind w:left="720"/>
      <w:outlineLvl w:val="2"/>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emiHidden/>
  </w:style>
  <w:style w:type="table" w:styleId="TableGrid">
    <w:name w:val="Table Grid"/>
    <w:basedOn w:val="TableNormal"/>
    <w:rsid w:val="00C974A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4E5697"/>
    <w:rPr>
      <w:rFonts w:ascii="Tahoma" w:hAnsi="Tahoma" w:cs="Tahoma"/>
      <w:sz w:val="16"/>
      <w:szCs w:val="16"/>
    </w:rPr>
  </w:style>
  <w:style w:type="character" w:customStyle="1" w:styleId="BalloonTextChar">
    <w:name w:val="Balloon Text Char"/>
    <w:basedOn w:val="DefaultParagraphFont"/>
    <w:link w:val="BalloonText"/>
    <w:rsid w:val="004E5697"/>
    <w:rPr>
      <w:rFonts w:ascii="Tahoma" w:hAnsi="Tahoma" w:cs="Tahoma"/>
      <w:snapToGrid w:val="0"/>
      <w:sz w:val="16"/>
      <w:szCs w:val="16"/>
    </w:rPr>
  </w:style>
  <w:style w:type="character" w:styleId="Hyperlink">
    <w:name w:val="Hyperlink"/>
    <w:uiPriority w:val="99"/>
    <w:unhideWhenUsed/>
    <w:rsid w:val="000E60F6"/>
    <w:rPr>
      <w:color w:val="0000FF"/>
      <w:u w:val="single"/>
    </w:rPr>
  </w:style>
  <w:style w:type="paragraph" w:styleId="ListParagraph">
    <w:name w:val="List Paragraph"/>
    <w:basedOn w:val="Normal"/>
    <w:uiPriority w:val="34"/>
    <w:qFormat/>
    <w:rsid w:val="000E60F6"/>
    <w:pPr>
      <w:widowControl/>
      <w:spacing w:after="160" w:line="259" w:lineRule="auto"/>
      <w:ind w:left="720"/>
      <w:contextualSpacing/>
    </w:pPr>
    <w:rPr>
      <w:rFonts w:asciiTheme="minorHAnsi" w:eastAsiaTheme="minorHAnsi" w:hAnsiTheme="minorHAnsi" w:cstheme="minorBidi"/>
      <w:snapToGrid/>
      <w:sz w:val="22"/>
      <w:szCs w:val="22"/>
    </w:rPr>
  </w:style>
  <w:style w:type="paragraph" w:styleId="Footer">
    <w:name w:val="footer"/>
    <w:basedOn w:val="Normal"/>
    <w:link w:val="FooterChar"/>
    <w:uiPriority w:val="99"/>
    <w:unhideWhenUsed/>
    <w:rsid w:val="000E60F6"/>
    <w:pPr>
      <w:tabs>
        <w:tab w:val="center" w:pos="4680"/>
        <w:tab w:val="right" w:pos="9360"/>
      </w:tabs>
    </w:pPr>
  </w:style>
  <w:style w:type="character" w:customStyle="1" w:styleId="FooterChar">
    <w:name w:val="Footer Char"/>
    <w:basedOn w:val="DefaultParagraphFont"/>
    <w:link w:val="Footer"/>
    <w:uiPriority w:val="99"/>
    <w:rsid w:val="000E60F6"/>
    <w:rPr>
      <w:snapToGrid w:val="0"/>
      <w:sz w:val="24"/>
    </w:rPr>
  </w:style>
  <w:style w:type="character" w:styleId="CommentReference">
    <w:name w:val="annotation reference"/>
    <w:basedOn w:val="DefaultParagraphFont"/>
    <w:uiPriority w:val="99"/>
    <w:semiHidden/>
    <w:unhideWhenUsed/>
    <w:rsid w:val="006B3995"/>
    <w:rPr>
      <w:sz w:val="16"/>
      <w:szCs w:val="16"/>
    </w:rPr>
  </w:style>
  <w:style w:type="paragraph" w:styleId="CommentText">
    <w:name w:val="annotation text"/>
    <w:basedOn w:val="Normal"/>
    <w:link w:val="CommentTextChar"/>
    <w:uiPriority w:val="99"/>
    <w:unhideWhenUsed/>
    <w:rsid w:val="006B3995"/>
    <w:rPr>
      <w:sz w:val="20"/>
    </w:rPr>
  </w:style>
  <w:style w:type="character" w:customStyle="1" w:styleId="CommentTextChar">
    <w:name w:val="Comment Text Char"/>
    <w:basedOn w:val="DefaultParagraphFont"/>
    <w:link w:val="CommentText"/>
    <w:uiPriority w:val="99"/>
    <w:rsid w:val="006B3995"/>
    <w:rPr>
      <w:snapToGrid w:val="0"/>
    </w:rPr>
  </w:style>
  <w:style w:type="paragraph" w:styleId="CommentSubject">
    <w:name w:val="annotation subject"/>
    <w:basedOn w:val="CommentText"/>
    <w:next w:val="CommentText"/>
    <w:link w:val="CommentSubjectChar"/>
    <w:semiHidden/>
    <w:unhideWhenUsed/>
    <w:rsid w:val="006B3995"/>
    <w:rPr>
      <w:b/>
      <w:bCs/>
    </w:rPr>
  </w:style>
  <w:style w:type="character" w:customStyle="1" w:styleId="CommentSubjectChar">
    <w:name w:val="Comment Subject Char"/>
    <w:basedOn w:val="CommentTextChar"/>
    <w:link w:val="CommentSubject"/>
    <w:semiHidden/>
    <w:rsid w:val="006B3995"/>
    <w:rPr>
      <w:b/>
      <w:bCs/>
      <w:snapToGrid w:val="0"/>
    </w:rPr>
  </w:style>
  <w:style w:type="character" w:styleId="FollowedHyperlink">
    <w:name w:val="FollowedHyperlink"/>
    <w:basedOn w:val="DefaultParagraphFont"/>
    <w:semiHidden/>
    <w:unhideWhenUsed/>
    <w:rsid w:val="005C2C94"/>
    <w:rPr>
      <w:color w:val="800080" w:themeColor="followedHyperlink"/>
      <w:u w:val="single"/>
    </w:rPr>
  </w:style>
  <w:style w:type="character" w:customStyle="1" w:styleId="UnresolvedMention1">
    <w:name w:val="Unresolved Mention1"/>
    <w:basedOn w:val="DefaultParagraphFont"/>
    <w:uiPriority w:val="99"/>
    <w:semiHidden/>
    <w:unhideWhenUsed/>
    <w:rsid w:val="005C2C94"/>
    <w:rPr>
      <w:color w:val="605E5C"/>
      <w:shd w:val="clear" w:color="auto" w:fill="E1DFDD"/>
    </w:rPr>
  </w:style>
  <w:style w:type="paragraph" w:customStyle="1" w:styleId="xxmsonormal">
    <w:name w:val="x_xmsonormal"/>
    <w:basedOn w:val="Normal"/>
    <w:rsid w:val="00DD7748"/>
    <w:pPr>
      <w:widowControl/>
    </w:pPr>
    <w:rPr>
      <w:rFonts w:ascii="Calibri" w:eastAsiaTheme="minorHAnsi" w:hAnsi="Calibri" w:cs="Calibri"/>
      <w:snapToGrid/>
      <w:sz w:val="22"/>
      <w:szCs w:val="22"/>
    </w:rPr>
  </w:style>
  <w:style w:type="character" w:styleId="Emphasis">
    <w:name w:val="Emphasis"/>
    <w:basedOn w:val="DefaultParagraphFont"/>
    <w:uiPriority w:val="20"/>
    <w:qFormat/>
    <w:rsid w:val="00DD7748"/>
    <w:rPr>
      <w:i/>
      <w:iCs/>
    </w:rPr>
  </w:style>
  <w:style w:type="paragraph" w:styleId="NormalWeb">
    <w:name w:val="Normal (Web)"/>
    <w:basedOn w:val="Normal"/>
    <w:uiPriority w:val="99"/>
    <w:unhideWhenUsed/>
    <w:rsid w:val="004A37A6"/>
    <w:pPr>
      <w:widowControl/>
    </w:pPr>
    <w:rPr>
      <w:rFonts w:ascii="Calibri" w:eastAsiaTheme="minorHAnsi" w:hAnsi="Calibri" w:cs="Calibri"/>
      <w:snapToGrid/>
      <w:sz w:val="22"/>
      <w:szCs w:val="22"/>
    </w:rPr>
  </w:style>
  <w:style w:type="paragraph" w:styleId="Header">
    <w:name w:val="header"/>
    <w:basedOn w:val="Normal"/>
    <w:link w:val="HeaderChar"/>
    <w:unhideWhenUsed/>
    <w:rsid w:val="002213D0"/>
    <w:pPr>
      <w:tabs>
        <w:tab w:val="center" w:pos="4680"/>
        <w:tab w:val="right" w:pos="9360"/>
      </w:tabs>
    </w:pPr>
  </w:style>
  <w:style w:type="character" w:customStyle="1" w:styleId="HeaderChar">
    <w:name w:val="Header Char"/>
    <w:basedOn w:val="DefaultParagraphFont"/>
    <w:link w:val="Header"/>
    <w:rsid w:val="002213D0"/>
    <w:rPr>
      <w:snapToGrid w:val="0"/>
      <w:sz w:val="24"/>
    </w:rPr>
  </w:style>
  <w:style w:type="paragraph" w:styleId="Revision">
    <w:name w:val="Revision"/>
    <w:hidden/>
    <w:uiPriority w:val="99"/>
    <w:semiHidden/>
    <w:rsid w:val="008D5D4A"/>
    <w:rPr>
      <w:snapToGrid w:val="0"/>
      <w:sz w:val="24"/>
    </w:rPr>
  </w:style>
  <w:style w:type="paragraph" w:styleId="FootnoteText">
    <w:name w:val="footnote text"/>
    <w:basedOn w:val="Normal"/>
    <w:link w:val="FootnoteTextChar"/>
    <w:uiPriority w:val="99"/>
    <w:semiHidden/>
    <w:unhideWhenUsed/>
    <w:rsid w:val="00243318"/>
    <w:pPr>
      <w:widowControl/>
    </w:pPr>
    <w:rPr>
      <w:rFonts w:asciiTheme="minorHAnsi" w:eastAsiaTheme="minorHAnsi" w:hAnsiTheme="minorHAnsi" w:cstheme="minorBidi"/>
      <w:snapToGrid/>
      <w:sz w:val="20"/>
    </w:rPr>
  </w:style>
  <w:style w:type="character" w:customStyle="1" w:styleId="FootnoteTextChar">
    <w:name w:val="Footnote Text Char"/>
    <w:basedOn w:val="DefaultParagraphFont"/>
    <w:link w:val="FootnoteText"/>
    <w:uiPriority w:val="99"/>
    <w:semiHidden/>
    <w:rsid w:val="00243318"/>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118613">
      <w:bodyDiv w:val="1"/>
      <w:marLeft w:val="0"/>
      <w:marRight w:val="0"/>
      <w:marTop w:val="0"/>
      <w:marBottom w:val="0"/>
      <w:divBdr>
        <w:top w:val="none" w:sz="0" w:space="0" w:color="auto"/>
        <w:left w:val="none" w:sz="0" w:space="0" w:color="auto"/>
        <w:bottom w:val="none" w:sz="0" w:space="0" w:color="auto"/>
        <w:right w:val="none" w:sz="0" w:space="0" w:color="auto"/>
      </w:divBdr>
    </w:div>
    <w:div w:id="228662382">
      <w:bodyDiv w:val="1"/>
      <w:marLeft w:val="0"/>
      <w:marRight w:val="0"/>
      <w:marTop w:val="0"/>
      <w:marBottom w:val="0"/>
      <w:divBdr>
        <w:top w:val="none" w:sz="0" w:space="0" w:color="auto"/>
        <w:left w:val="none" w:sz="0" w:space="0" w:color="auto"/>
        <w:bottom w:val="none" w:sz="0" w:space="0" w:color="auto"/>
        <w:right w:val="none" w:sz="0" w:space="0" w:color="auto"/>
      </w:divBdr>
    </w:div>
    <w:div w:id="1569995024">
      <w:bodyDiv w:val="1"/>
      <w:marLeft w:val="0"/>
      <w:marRight w:val="0"/>
      <w:marTop w:val="0"/>
      <w:marBottom w:val="0"/>
      <w:divBdr>
        <w:top w:val="none" w:sz="0" w:space="0" w:color="auto"/>
        <w:left w:val="none" w:sz="0" w:space="0" w:color="auto"/>
        <w:bottom w:val="none" w:sz="0" w:space="0" w:color="auto"/>
        <w:right w:val="none" w:sz="0" w:space="0" w:color="auto"/>
      </w:divBdr>
    </w:div>
    <w:div w:id="201013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meals4kids.org/schoolclosur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doe.mass.edu/covid19/"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2.ed.gov/about/offices/list/ocr/frontpage/faq/rr/policyguidance/Supple%20Fact%20Sheet%203.21.20%20FINAL.pdf"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mass.pbslearningmedia.org/" TargetMode="External"/><Relationship Id="rId20" Type="http://schemas.openxmlformats.org/officeDocument/2006/relationships/hyperlink" Target="http://www.mass.gov/covid19"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COVID19K12ParentInfo@mass.gov" TargetMode="External"/><Relationship Id="rId5" Type="http://schemas.openxmlformats.org/officeDocument/2006/relationships/customXml" Target="../customXml/item5.xml"/><Relationship Id="rId15" Type="http://schemas.openxmlformats.org/officeDocument/2006/relationships/hyperlink" Target="sant%20ans&#232;yman%20a%20distans%20" TargetMode="External"/><Relationship Id="rId23" Type="http://schemas.openxmlformats.org/officeDocument/2006/relationships/hyperlink" Target="https://www.mass.gov/info-details/maintaining-emotional-health-well-being-during-the-covid-19-outbreak" TargetMode="External"/><Relationship Id="rId10" Type="http://schemas.openxmlformats.org/officeDocument/2006/relationships/footnotes" Target="footnotes.xml"/><Relationship Id="rId19" Type="http://schemas.openxmlformats.org/officeDocument/2006/relationships/hyperlink" Target="mailto:compliance@doe.mass.ed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wgbh.org/foundation/press/wgbh-partners-with-massachusetts-department-of-elementary-and-secondary-education-to-provide-tv-and-digital-distance-learning-options-for-students-and-educators-during-school-closures" TargetMode="External"/><Relationship Id="rId22" Type="http://schemas.openxmlformats.org/officeDocument/2006/relationships/hyperlink" Target="https://www.nasponline.org/resources-and-publications/resources-and-podcasts/school-climate-safety-and-crisis/health-crisis-resources/talking-to-children-about-covid-19-%28coronavirus%29-a-parent-resourc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DESE-231-59349</_dlc_DocId>
    <_dlc_DocIdUrl xmlns="733efe1c-5bbe-4968-87dc-d400e65c879f">
      <Url>https://sharepoint.doemass.org/ese/webteam/cps/_layouts/DocIdRedir.aspx?ID=DESE-231-59349</Url>
      <Description>DESE-231-59349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DropOffZoneRoutingForm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DA2A4-E817-4FED-9C41-6C0767FFAD22}">
  <ds:schemaRefs>
    <ds:schemaRef ds:uri="http://purl.org/dc/terms/"/>
    <ds:schemaRef ds:uri="0a4e05da-b9bc-4326-ad73-01ef31b95567"/>
    <ds:schemaRef ds:uri="http://purl.org/dc/dcmitype/"/>
    <ds:schemaRef ds:uri="733efe1c-5bbe-4968-87dc-d400e65c879f"/>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AF5C17DB-43CA-481D-853A-4E9407A1F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6C7BBD-8EE7-4362-8045-83C95E6DDD64}">
  <ds:schemaRefs>
    <ds:schemaRef ds:uri="http://schemas.microsoft.com/sharepoint/v3/contenttype/forms"/>
  </ds:schemaRefs>
</ds:datastoreItem>
</file>

<file path=customXml/itemProps4.xml><?xml version="1.0" encoding="utf-8"?>
<ds:datastoreItem xmlns:ds="http://schemas.openxmlformats.org/officeDocument/2006/customXml" ds:itemID="{70EEB410-0A27-4D43-A5CB-94AC53E81E25}">
  <ds:schemaRefs>
    <ds:schemaRef ds:uri="http://schemas.microsoft.com/sharepoint/events"/>
  </ds:schemaRefs>
</ds:datastoreItem>
</file>

<file path=customXml/itemProps5.xml><?xml version="1.0" encoding="utf-8"?>
<ds:datastoreItem xmlns:ds="http://schemas.openxmlformats.org/officeDocument/2006/customXml" ds:itemID="{81861BCA-9B60-4043-9A9B-5E914AEF5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1831</Words>
  <Characters>10442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DESE letter to families related to the coronavirus and school closings, March 30, 2020 - Haitian Creole Translation</vt:lpstr>
    </vt:vector>
  </TitlesOfParts>
  <Company/>
  <LinksUpToDate>false</LinksUpToDate>
  <CharactersWithSpaces>12249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DESE letter to families related to the coronavirus and school closings, March 30, 2020 - Haitian Creole Translation</dc:title>
  <dc:creator>DESE</dc:creator>
  <cp:lastModifiedBy>Zou, Dong (EOE)</cp:lastModifiedBy>
  <cp:revision>3</cp:revision>
  <cp:lastPrinted>2008-03-05T18:17:00Z</cp:lastPrinted>
  <dcterms:created xsi:type="dcterms:W3CDTF">2020-03-28T23:56:00Z</dcterms:created>
  <dcterms:modified xsi:type="dcterms:W3CDTF">2020-05-24T19:10:00Z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0x010100524261BFE874874F899C38CF9C771BFF</vt:lpwstr>
  </property>
  <property fmtid="{D5CDD505-2E9C-101B-9397-08002B2CF9AE}" pid="3" name="_dlc_DocIdItemGuid">
    <vt:lpwstr>95ee46c4-b532-4062-ad5a-da6accb0c77e</vt:lpwstr>
  </property>
  <property fmtid="{D5CDD505-2E9C-101B-9397-08002B2CF9AE}" pid="4" name="metadate">
    <vt:lpwstr>Mar 31 2020</vt:lpwstr>
  </property>
</Properties>
</file>