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DBA2D" w14:textId="77777777" w:rsidR="00FD23FE" w:rsidRPr="00C655F7" w:rsidRDefault="00CC0E1C">
      <w:pPr>
        <w:spacing w:line="192" w:lineRule="auto"/>
        <w:outlineLvl w:val="0"/>
        <w:rPr>
          <w:rFonts w:eastAsia="SimSun"/>
          <w:b/>
          <w:i/>
          <w:sz w:val="40"/>
          <w:lang w:eastAsia="zh-CN"/>
        </w:rPr>
      </w:pPr>
      <w:r w:rsidRPr="00C655F7">
        <w:rPr>
          <w:rFonts w:eastAsia="SimSun"/>
          <w:noProof/>
          <w:snapToGrid/>
          <w:sz w:val="40"/>
          <w:lang w:eastAsia="zh-CN"/>
        </w:rPr>
        <w:drawing>
          <wp:anchor distT="0" distB="0" distL="114300" distR="274320" simplePos="0" relativeHeight="251657216" behindDoc="0" locked="0" layoutInCell="0" allowOverlap="1" wp14:anchorId="13BAA677" wp14:editId="127E3287">
            <wp:simplePos x="0" y="0"/>
            <wp:positionH relativeFrom="column">
              <wp:posOffset>-457200</wp:posOffset>
            </wp:positionH>
            <wp:positionV relativeFrom="page">
              <wp:posOffset>304800</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Pr="00C655F7">
        <w:rPr>
          <w:rFonts w:eastAsia="SimSun"/>
          <w:b/>
          <w:bCs/>
          <w:i/>
          <w:iCs/>
          <w:sz w:val="40"/>
          <w:lang w:eastAsia="zh-CN"/>
        </w:rPr>
        <w:t>马萨诸塞州中小学教育部</w:t>
      </w:r>
    </w:p>
    <w:p w14:paraId="239C3594" w14:textId="77777777" w:rsidR="00FD23FE" w:rsidRPr="00C655F7" w:rsidRDefault="00FD23FE">
      <w:pPr>
        <w:outlineLvl w:val="0"/>
        <w:rPr>
          <w:rFonts w:eastAsia="SimSun"/>
          <w:b/>
          <w:i/>
          <w:sz w:val="50"/>
          <w:lang w:eastAsia="zh-CN"/>
        </w:rPr>
      </w:pPr>
    </w:p>
    <w:p w14:paraId="3AC03174" w14:textId="723F86C6" w:rsidR="00FD23FE" w:rsidRPr="00C655F7" w:rsidRDefault="00A8475E">
      <w:pPr>
        <w:rPr>
          <w:rFonts w:eastAsia="SimSun"/>
          <w:i/>
          <w:lang w:eastAsia="zh-CN"/>
        </w:rPr>
      </w:pPr>
      <w:r>
        <w:rPr>
          <w:rFonts w:eastAsia="SimSun"/>
          <w:i/>
          <w:iCs/>
          <w:noProof/>
          <w:snapToGrid/>
          <w:lang w:eastAsia="zh-CN"/>
        </w:rPr>
        <mc:AlternateContent>
          <mc:Choice Requires="wps">
            <w:drawing>
              <wp:anchor distT="4294967294" distB="4294967294" distL="114300" distR="114300" simplePos="0" relativeHeight="251658240" behindDoc="0" locked="0" layoutInCell="0" allowOverlap="1" wp14:anchorId="25862184" wp14:editId="640AEEF6">
                <wp:simplePos x="0" y="0"/>
                <wp:positionH relativeFrom="column">
                  <wp:posOffset>885825</wp:posOffset>
                </wp:positionH>
                <wp:positionV relativeFrom="paragraph">
                  <wp:posOffset>68579</wp:posOffset>
                </wp:positionV>
                <wp:extent cx="4838700" cy="0"/>
                <wp:effectExtent l="0" t="0" r="0" b="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8700"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D913D5C" id="Line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75pt,5.4pt" to="450.7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" o:allowincell="f" strokeweight="1pt"/>
            </w:pict>
          </mc:Fallback>
        </mc:AlternateContent>
      </w:r>
    </w:p>
    <w:p w14:paraId="7A35FBF0" w14:textId="77777777" w:rsidR="00FD23FE" w:rsidRPr="00C655F7" w:rsidRDefault="00FD23FE" w:rsidP="00CC0E1C">
      <w:pPr>
        <w:pStyle w:val="Heading3"/>
        <w:tabs>
          <w:tab w:val="right" w:pos="9090"/>
        </w:tabs>
        <w:ind w:right="360"/>
        <w:rPr>
          <w:rFonts w:ascii="Times New Roman" w:eastAsia="SimSun" w:hAnsi="Times New Roman"/>
          <w:sz w:val="16"/>
          <w:szCs w:val="16"/>
        </w:rPr>
      </w:pPr>
      <w:r w:rsidRPr="00C655F7">
        <w:rPr>
          <w:rFonts w:ascii="Times New Roman" w:eastAsia="SimSun" w:hAnsi="Times New Roman"/>
          <w:iCs/>
          <w:sz w:val="16"/>
          <w:szCs w:val="16"/>
          <w:lang w:eastAsia="zh-CN"/>
        </w:rPr>
        <w:t xml:space="preserve">75 Pleasant Street, Malden, Massachusetts 02148-4906 </w:t>
      </w:r>
      <w:r w:rsidRPr="00C655F7">
        <w:rPr>
          <w:rFonts w:ascii="Times New Roman" w:eastAsia="SimSun" w:hAnsi="Times New Roman"/>
          <w:iCs/>
          <w:sz w:val="16"/>
          <w:szCs w:val="16"/>
          <w:lang w:eastAsia="zh-CN"/>
        </w:rPr>
        <w:tab/>
      </w:r>
      <w:r w:rsidRPr="00C655F7">
        <w:rPr>
          <w:rFonts w:ascii="Times New Roman" w:eastAsia="SimSun" w:hAnsi="Times New Roman"/>
          <w:iCs/>
          <w:sz w:val="16"/>
          <w:szCs w:val="16"/>
          <w:lang w:eastAsia="zh-CN"/>
        </w:rPr>
        <w:t>电话：</w:t>
      </w:r>
      <w:r w:rsidRPr="00C655F7">
        <w:rPr>
          <w:rFonts w:ascii="Times New Roman" w:eastAsia="SimSun" w:hAnsi="Times New Roman"/>
          <w:iCs/>
          <w:sz w:val="16"/>
          <w:szCs w:val="16"/>
          <w:lang w:eastAsia="zh-CN"/>
        </w:rPr>
        <w:t>(781) 338-3000</w:t>
      </w:r>
    </w:p>
    <w:p w14:paraId="040F2D5D" w14:textId="77777777" w:rsidR="00FD23FE" w:rsidRPr="00C655F7" w:rsidRDefault="003F71BE" w:rsidP="00CC0E1C">
      <w:pPr>
        <w:pStyle w:val="Heading2"/>
        <w:tabs>
          <w:tab w:val="right" w:pos="9000"/>
        </w:tabs>
        <w:ind w:right="360"/>
        <w:rPr>
          <w:rFonts w:ascii="Times New Roman" w:eastAsia="SimSun" w:hAnsi="Times New Roman"/>
          <w:sz w:val="16"/>
          <w:szCs w:val="16"/>
        </w:rPr>
      </w:pPr>
      <w:r w:rsidRPr="00C655F7">
        <w:rPr>
          <w:rFonts w:ascii="Times New Roman" w:eastAsia="SimSun" w:hAnsi="Times New Roman"/>
          <w:iCs/>
          <w:sz w:val="16"/>
          <w:szCs w:val="16"/>
          <w:lang w:eastAsia="zh-CN"/>
        </w:rPr>
        <w:t xml:space="preserve">                                                         </w:t>
      </w:r>
      <w:proofErr w:type="spellStart"/>
      <w:r w:rsidRPr="00C655F7">
        <w:rPr>
          <w:rFonts w:ascii="Times New Roman" w:eastAsia="SimSun" w:hAnsi="Times New Roman"/>
          <w:iCs/>
          <w:sz w:val="16"/>
          <w:szCs w:val="16"/>
          <w:lang w:eastAsia="zh-CN"/>
        </w:rPr>
        <w:t>TTY:N.E.T.Relay</w:t>
      </w:r>
      <w:proofErr w:type="spellEnd"/>
      <w:r w:rsidRPr="00C655F7">
        <w:rPr>
          <w:rFonts w:ascii="Times New Roman" w:eastAsia="SimSun" w:hAnsi="Times New Roman"/>
          <w:iCs/>
          <w:sz w:val="16"/>
          <w:szCs w:val="16"/>
          <w:lang w:eastAsia="zh-CN"/>
        </w:rPr>
        <w:t xml:space="preserve"> 1-800-439-2370</w:t>
      </w:r>
    </w:p>
    <w:p w14:paraId="554BEFF9" w14:textId="77777777" w:rsidR="00FD23FE" w:rsidRPr="00C655F7" w:rsidRDefault="00FD23FE">
      <w:pPr>
        <w:ind w:left="720"/>
        <w:rPr>
          <w:rFonts w:eastAsia="SimSun"/>
          <w:i/>
          <w:sz w:val="16"/>
          <w:szCs w:val="16"/>
        </w:rPr>
      </w:pPr>
    </w:p>
    <w:p w14:paraId="5D41FD38" w14:textId="77777777" w:rsidR="00FD23FE" w:rsidRPr="00C655F7" w:rsidRDefault="00FD23FE">
      <w:pPr>
        <w:ind w:left="720"/>
        <w:rPr>
          <w:rFonts w:eastAsia="SimSun"/>
          <w:i/>
          <w:sz w:val="18"/>
        </w:rPr>
        <w:sectPr w:rsidR="00FD23FE" w:rsidRPr="00C655F7">
          <w:footerReference w:type="even" r:id="rId12"/>
          <w:footerReference w:type="default" r:id="rId13"/>
          <w:endnotePr>
            <w:numFmt w:val="decimal"/>
          </w:endnotePr>
          <w:pgSz w:w="12240" w:h="15840"/>
          <w:pgMar w:top="864" w:right="1080" w:bottom="1440" w:left="1800" w:header="1440" w:footer="1440" w:gutter="0"/>
          <w:cols w:space="720"/>
          <w:noEndnote/>
          <w:titlePg/>
        </w:sectPr>
      </w:pPr>
    </w:p>
    <w:p w14:paraId="479C3E69" w14:textId="77777777" w:rsidR="00FD23FE" w:rsidRPr="00C655F7" w:rsidRDefault="00FD23FE">
      <w:pPr>
        <w:ind w:left="720"/>
        <w:jc w:val="center"/>
        <w:rPr>
          <w:rFonts w:eastAsia="SimSun"/>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1"/>
        <w:gridCol w:w="8435"/>
      </w:tblGrid>
      <w:tr w:rsidR="00FD23FE" w:rsidRPr="00C655F7" w14:paraId="56B90175" w14:textId="77777777" w:rsidTr="00A8475E">
        <w:tc>
          <w:tcPr>
            <w:tcW w:w="2988" w:type="dxa"/>
          </w:tcPr>
          <w:p w14:paraId="50131FA8" w14:textId="77777777" w:rsidR="00FD23FE" w:rsidRPr="00C655F7" w:rsidRDefault="00814D48">
            <w:pPr>
              <w:jc w:val="center"/>
              <w:rPr>
                <w:rFonts w:eastAsia="SimSun"/>
                <w:sz w:val="16"/>
                <w:szCs w:val="16"/>
              </w:rPr>
            </w:pPr>
            <w:r w:rsidRPr="00C655F7">
              <w:rPr>
                <w:rFonts w:eastAsia="SimSun"/>
                <w:sz w:val="16"/>
                <w:szCs w:val="16"/>
                <w:lang w:eastAsia="zh-CN"/>
              </w:rPr>
              <w:t>Jeffrey C. Riley</w:t>
            </w:r>
          </w:p>
          <w:p w14:paraId="08B23DE3" w14:textId="77777777" w:rsidR="00FD23FE" w:rsidRPr="00C655F7" w:rsidRDefault="00FD23FE">
            <w:pPr>
              <w:jc w:val="center"/>
              <w:rPr>
                <w:rFonts w:eastAsia="SimSun"/>
                <w:i/>
                <w:sz w:val="16"/>
                <w:szCs w:val="16"/>
              </w:rPr>
            </w:pPr>
            <w:r w:rsidRPr="00C655F7">
              <w:rPr>
                <w:rFonts w:eastAsia="SimSun"/>
                <w:i/>
                <w:iCs/>
                <w:sz w:val="16"/>
                <w:szCs w:val="16"/>
                <w:lang w:eastAsia="zh-CN"/>
              </w:rPr>
              <w:t>教育部长</w:t>
            </w:r>
          </w:p>
        </w:tc>
        <w:tc>
          <w:tcPr>
            <w:tcW w:w="8604" w:type="dxa"/>
          </w:tcPr>
          <w:p w14:paraId="38FCD660" w14:textId="77777777" w:rsidR="00FD23FE" w:rsidRPr="00C655F7" w:rsidRDefault="00FD23FE">
            <w:pPr>
              <w:jc w:val="center"/>
              <w:rPr>
                <w:rFonts w:eastAsia="SimSun"/>
                <w:i/>
                <w:sz w:val="16"/>
                <w:szCs w:val="16"/>
              </w:rPr>
            </w:pPr>
          </w:p>
        </w:tc>
      </w:tr>
    </w:tbl>
    <w:p w14:paraId="1279C484" w14:textId="77777777" w:rsidR="00FD23FE" w:rsidRPr="00C655F7" w:rsidRDefault="00FD23FE">
      <w:pPr>
        <w:rPr>
          <w:rFonts w:eastAsia="SimSun"/>
          <w:i/>
          <w:sz w:val="18"/>
        </w:rPr>
      </w:pPr>
    </w:p>
    <w:p w14:paraId="6474BBB7" w14:textId="77777777" w:rsidR="00FD23FE" w:rsidRPr="00C655F7" w:rsidRDefault="00FD23FE">
      <w:pPr>
        <w:rPr>
          <w:rFonts w:eastAsia="SimSun"/>
          <w:sz w:val="28"/>
          <w:szCs w:val="28"/>
        </w:rPr>
        <w:sectPr w:rsidR="00FD23FE" w:rsidRPr="00C655F7">
          <w:endnotePr>
            <w:numFmt w:val="decimal"/>
          </w:endnotePr>
          <w:type w:val="continuous"/>
          <w:pgSz w:w="12240" w:h="15840"/>
          <w:pgMar w:top="864" w:right="432" w:bottom="1440" w:left="432" w:header="1440" w:footer="1440" w:gutter="0"/>
          <w:cols w:space="720"/>
          <w:noEndnote/>
        </w:sectPr>
      </w:pPr>
    </w:p>
    <w:p w14:paraId="6D524B6C" w14:textId="77777777" w:rsidR="00942CA5" w:rsidRPr="00C655F7" w:rsidRDefault="00942CA5" w:rsidP="00942CA5">
      <w:pPr>
        <w:jc w:val="center"/>
        <w:rPr>
          <w:rFonts w:eastAsia="SimSun"/>
          <w:b/>
          <w:sz w:val="28"/>
          <w:szCs w:val="28"/>
          <w:lang w:eastAsia="zh-CN"/>
        </w:rPr>
      </w:pPr>
      <w:r w:rsidRPr="00C655F7">
        <w:rPr>
          <w:rFonts w:eastAsia="SimSun"/>
          <w:b/>
          <w:bCs/>
          <w:sz w:val="28"/>
          <w:szCs w:val="28"/>
          <w:lang w:eastAsia="zh-CN"/>
        </w:rPr>
        <w:t>请求机动快速响应小组的规定</w:t>
      </w:r>
    </w:p>
    <w:p w14:paraId="09245650" w14:textId="77777777" w:rsidR="00942CA5" w:rsidRPr="00C655F7" w:rsidRDefault="00942CA5" w:rsidP="00942CA5">
      <w:pPr>
        <w:jc w:val="center"/>
        <w:rPr>
          <w:rFonts w:eastAsia="SimSun"/>
          <w:szCs w:val="24"/>
          <w:lang w:eastAsia="zh-CN"/>
        </w:rPr>
      </w:pPr>
      <w:r w:rsidRPr="00C655F7">
        <w:rPr>
          <w:rFonts w:eastAsia="SimSun"/>
          <w:szCs w:val="24"/>
          <w:lang w:eastAsia="zh-CN"/>
        </w:rPr>
        <w:t>2020</w:t>
      </w:r>
      <w:r w:rsidRPr="00C655F7">
        <w:rPr>
          <w:rFonts w:eastAsia="SimSun"/>
          <w:szCs w:val="24"/>
          <w:lang w:eastAsia="zh-CN"/>
        </w:rPr>
        <w:t>年</w:t>
      </w:r>
      <w:r w:rsidRPr="00C655F7">
        <w:rPr>
          <w:rFonts w:eastAsia="SimSun"/>
          <w:szCs w:val="24"/>
          <w:lang w:eastAsia="zh-CN"/>
        </w:rPr>
        <w:t>9</w:t>
      </w:r>
      <w:r w:rsidRPr="00C655F7">
        <w:rPr>
          <w:rFonts w:eastAsia="SimSun"/>
          <w:szCs w:val="24"/>
          <w:lang w:eastAsia="zh-CN"/>
        </w:rPr>
        <w:t>月</w:t>
      </w:r>
      <w:r w:rsidRPr="00C655F7">
        <w:rPr>
          <w:rFonts w:eastAsia="SimSun"/>
          <w:szCs w:val="24"/>
          <w:lang w:eastAsia="zh-CN"/>
        </w:rPr>
        <w:t>11</w:t>
      </w:r>
      <w:r w:rsidRPr="00C655F7">
        <w:rPr>
          <w:rFonts w:eastAsia="SimSun"/>
          <w:szCs w:val="24"/>
          <w:lang w:eastAsia="zh-CN"/>
        </w:rPr>
        <w:t>日</w:t>
      </w:r>
    </w:p>
    <w:p w14:paraId="520FFA14" w14:textId="77777777" w:rsidR="00942CA5" w:rsidRPr="00C655F7" w:rsidRDefault="00942CA5" w:rsidP="00942CA5">
      <w:pPr>
        <w:rPr>
          <w:rFonts w:eastAsia="SimSun"/>
          <w:szCs w:val="24"/>
          <w:lang w:eastAsia="zh-CN"/>
        </w:rPr>
      </w:pPr>
    </w:p>
    <w:p w14:paraId="49F9A1E3" w14:textId="77777777" w:rsidR="00942CA5" w:rsidRPr="00C655F7" w:rsidRDefault="00942CA5" w:rsidP="00942CA5">
      <w:pPr>
        <w:pStyle w:val="NormalWeb"/>
        <w:shd w:val="clear" w:color="auto" w:fill="FFFFFF"/>
        <w:spacing w:before="0" w:beforeAutospacing="0"/>
        <w:rPr>
          <w:rFonts w:eastAsia="SimSun"/>
          <w:lang w:eastAsia="zh-CN"/>
        </w:rPr>
      </w:pPr>
      <w:r w:rsidRPr="00C655F7">
        <w:rPr>
          <w:rFonts w:eastAsia="SimSun"/>
          <w:lang w:eastAsia="zh-CN"/>
        </w:rPr>
        <w:t>全州各学校和学区都在努力落实由中小学教育部（</w:t>
      </w:r>
      <w:r w:rsidRPr="00C655F7">
        <w:rPr>
          <w:rFonts w:eastAsia="SimSun"/>
          <w:lang w:eastAsia="zh-CN"/>
        </w:rPr>
        <w:t>DESE</w:t>
      </w:r>
      <w:r w:rsidRPr="00C655F7">
        <w:rPr>
          <w:rFonts w:eastAsia="SimSun"/>
          <w:lang w:eastAsia="zh-CN"/>
        </w:rPr>
        <w:t>）针对课堂教学或复合教学模式制定的健康和安全指导方针。为了进一步促进学生、教职员工的健康和安全，</w:t>
      </w:r>
      <w:r w:rsidRPr="00C655F7">
        <w:rPr>
          <w:rFonts w:eastAsia="SimSun"/>
          <w:lang w:eastAsia="zh-CN"/>
        </w:rPr>
        <w:t>DESE</w:t>
      </w:r>
      <w:r w:rsidRPr="00C655F7">
        <w:rPr>
          <w:rFonts w:eastAsia="SimSun"/>
          <w:lang w:eastAsia="zh-CN"/>
        </w:rPr>
        <w:t>和公共卫生部（</w:t>
      </w:r>
      <w:r w:rsidRPr="00C655F7">
        <w:rPr>
          <w:rFonts w:eastAsia="SimSun"/>
          <w:lang w:eastAsia="zh-CN"/>
        </w:rPr>
        <w:t>DPH</w:t>
      </w:r>
      <w:r w:rsidRPr="00C655F7">
        <w:rPr>
          <w:rFonts w:eastAsia="SimSun"/>
          <w:lang w:eastAsia="zh-CN"/>
        </w:rPr>
        <w:t>）建立了一个选项，从而使当地公立和私立学校的官员在与公共卫生部门协商后，将能够在确定潜在的</w:t>
      </w:r>
      <w:r w:rsidRPr="00C655F7">
        <w:rPr>
          <w:rFonts w:eastAsia="SimSun"/>
          <w:lang w:eastAsia="zh-CN"/>
        </w:rPr>
        <w:t>COVID-19</w:t>
      </w:r>
      <w:r w:rsidRPr="00C655F7">
        <w:rPr>
          <w:rFonts w:eastAsia="SimSun"/>
          <w:lang w:eastAsia="zh-CN"/>
        </w:rPr>
        <w:t>病例群且在校内发生传播时，请求由州政府赞助的机动快速响应小组对学生和</w:t>
      </w:r>
      <w:r w:rsidRPr="00C655F7">
        <w:rPr>
          <w:rFonts w:eastAsia="SimSun"/>
          <w:lang w:eastAsia="zh-CN"/>
        </w:rPr>
        <w:t>/</w:t>
      </w:r>
      <w:r w:rsidRPr="00C655F7">
        <w:rPr>
          <w:rFonts w:eastAsia="SimSun"/>
          <w:lang w:eastAsia="zh-CN"/>
        </w:rPr>
        <w:t>或教职员工进行检测。</w:t>
      </w:r>
      <w:r w:rsidRPr="00C655F7">
        <w:rPr>
          <w:rStyle w:val="FootnoteReference"/>
          <w:rFonts w:eastAsia="SimSun"/>
          <w:vertAlign w:val="superscript"/>
          <w:lang w:eastAsia="zh-CN"/>
        </w:rPr>
        <w:footnoteReference w:id="1"/>
      </w:r>
      <w:r w:rsidRPr="00C655F7">
        <w:rPr>
          <w:rFonts w:eastAsia="SimSun"/>
          <w:lang w:eastAsia="zh-CN"/>
        </w:rPr>
        <w:t xml:space="preserve"> </w:t>
      </w:r>
    </w:p>
    <w:p w14:paraId="08C46C64" w14:textId="77777777" w:rsidR="00942CA5" w:rsidRPr="00C655F7" w:rsidRDefault="00942CA5" w:rsidP="00942CA5">
      <w:pPr>
        <w:rPr>
          <w:rFonts w:eastAsia="SimSun"/>
          <w:color w:val="000000"/>
          <w:szCs w:val="24"/>
          <w:lang w:eastAsia="zh-CN"/>
        </w:rPr>
      </w:pPr>
      <w:r w:rsidRPr="00C655F7">
        <w:rPr>
          <w:rFonts w:eastAsia="SimSun"/>
          <w:szCs w:val="24"/>
          <w:lang w:eastAsia="zh-CN"/>
        </w:rPr>
        <w:t>本备忘录旨在为各学校和各学区提供此计划的简介，以及有关使用机动快速响应小组的规定信息和有关学生隐私的注意事项。</w:t>
      </w:r>
      <w:r w:rsidRPr="00C655F7">
        <w:rPr>
          <w:rFonts w:eastAsia="SimSun"/>
          <w:color w:val="000000"/>
          <w:szCs w:val="24"/>
          <w:lang w:eastAsia="zh-CN"/>
        </w:rPr>
        <w:t>但是，实施应该以可行、实用和可接受的方式为指导，并应针对每个学校社区的需求进行调整。</w:t>
      </w:r>
    </w:p>
    <w:p w14:paraId="727EF385" w14:textId="77777777" w:rsidR="003F71BE" w:rsidRPr="00C655F7" w:rsidRDefault="00942CA5" w:rsidP="00942CA5">
      <w:pPr>
        <w:pStyle w:val="NormalWeb"/>
        <w:shd w:val="clear" w:color="auto" w:fill="FFFFFF"/>
        <w:rPr>
          <w:rFonts w:eastAsia="SimSun"/>
          <w:i/>
          <w:iCs/>
          <w:color w:val="000000"/>
          <w:lang w:eastAsia="zh-CN"/>
        </w:rPr>
      </w:pPr>
      <w:r w:rsidRPr="00C655F7">
        <w:rPr>
          <w:rFonts w:eastAsia="SimSun"/>
          <w:i/>
          <w:iCs/>
          <w:color w:val="000000"/>
          <w:lang w:eastAsia="zh-CN"/>
        </w:rPr>
        <w:t>计划简介</w:t>
      </w:r>
    </w:p>
    <w:p w14:paraId="0B512231" w14:textId="26D28251" w:rsidR="00942CA5" w:rsidRPr="00C655F7" w:rsidRDefault="00942CA5" w:rsidP="00942CA5">
      <w:pPr>
        <w:pStyle w:val="NormalWeb"/>
        <w:shd w:val="clear" w:color="auto" w:fill="FFFFFF"/>
        <w:rPr>
          <w:rFonts w:eastAsia="SimSun"/>
          <w:i/>
          <w:iCs/>
          <w:color w:val="000000"/>
          <w:lang w:eastAsia="zh-CN"/>
        </w:rPr>
      </w:pPr>
      <w:r w:rsidRPr="00C655F7">
        <w:rPr>
          <w:rFonts w:eastAsia="SimSun"/>
          <w:color w:val="000000"/>
          <w:shd w:val="clear" w:color="auto" w:fill="FFFFFF"/>
          <w:lang w:eastAsia="zh-CN"/>
        </w:rPr>
        <w:t>机动快速响应小组的目的是在有证据表明过去</w:t>
      </w:r>
      <w:r w:rsidRPr="00C655F7">
        <w:rPr>
          <w:rFonts w:eastAsia="SimSun"/>
          <w:color w:val="000000"/>
          <w:shd w:val="clear" w:color="auto" w:fill="FFFFFF"/>
          <w:lang w:eastAsia="zh-CN"/>
        </w:rPr>
        <w:t>14</w:t>
      </w:r>
      <w:r w:rsidRPr="00C655F7">
        <w:rPr>
          <w:rFonts w:eastAsia="SimSun"/>
          <w:color w:val="000000"/>
          <w:shd w:val="clear" w:color="auto" w:fill="FFFFFF"/>
          <w:lang w:eastAsia="zh-CN"/>
        </w:rPr>
        <w:t>天内在教室或学校内可能发生过</w:t>
      </w:r>
      <w:r w:rsidRPr="00C655F7">
        <w:rPr>
          <w:rFonts w:eastAsia="SimSun"/>
          <w:color w:val="000000"/>
          <w:shd w:val="clear" w:color="auto" w:fill="FFFFFF"/>
          <w:lang w:eastAsia="zh-CN"/>
        </w:rPr>
        <w:t>COVID-19</w:t>
      </w:r>
      <w:r w:rsidRPr="00C655F7">
        <w:rPr>
          <w:rFonts w:eastAsia="SimSun"/>
          <w:color w:val="000000"/>
          <w:shd w:val="clear" w:color="auto" w:fill="FFFFFF"/>
          <w:lang w:eastAsia="zh-CN"/>
        </w:rPr>
        <w:t>传播的情况下，对无症状的无密切接触者提供免费的可选检测。机动快速响应小组检测并不是为了给出现</w:t>
      </w:r>
      <w:r w:rsidRPr="00C655F7">
        <w:rPr>
          <w:rFonts w:eastAsia="SimSun"/>
          <w:color w:val="000000"/>
          <w:shd w:val="clear" w:color="auto" w:fill="FFFFFF"/>
          <w:lang w:eastAsia="zh-CN"/>
        </w:rPr>
        <w:t>COVID-19</w:t>
      </w:r>
      <w:r w:rsidRPr="00C655F7">
        <w:rPr>
          <w:rFonts w:eastAsia="SimSun"/>
          <w:color w:val="000000"/>
          <w:shd w:val="clear" w:color="auto" w:fill="FFFFFF"/>
          <w:lang w:eastAsia="zh-CN"/>
        </w:rPr>
        <w:t>症状的个人或与</w:t>
      </w:r>
      <w:r w:rsidRPr="00C655F7">
        <w:rPr>
          <w:rFonts w:eastAsia="SimSun"/>
          <w:color w:val="000000"/>
          <w:shd w:val="clear" w:color="auto" w:fill="FFFFFF"/>
          <w:lang w:eastAsia="zh-CN"/>
        </w:rPr>
        <w:t>COVID-19</w:t>
      </w:r>
      <w:r w:rsidRPr="00C655F7">
        <w:rPr>
          <w:rFonts w:eastAsia="SimSun"/>
          <w:color w:val="000000"/>
          <w:shd w:val="clear" w:color="auto" w:fill="FFFFFF"/>
          <w:lang w:eastAsia="zh-CN"/>
        </w:rPr>
        <w:t>检测结果呈阳性者有密切接触的个人提供检测。</w:t>
      </w:r>
      <w:r w:rsidRPr="00C655F7">
        <w:rPr>
          <w:rFonts w:eastAsia="SimSun"/>
          <w:lang w:eastAsia="zh-CN"/>
        </w:rPr>
        <w:t>密切接触者的定义仅仅是与有传染性的个人的距离在</w:t>
      </w:r>
      <w:r w:rsidRPr="00C655F7">
        <w:rPr>
          <w:rFonts w:eastAsia="SimSun"/>
          <w:lang w:eastAsia="zh-CN"/>
        </w:rPr>
        <w:t>6</w:t>
      </w:r>
      <w:r w:rsidRPr="00C655F7">
        <w:rPr>
          <w:rFonts w:eastAsia="SimSun"/>
          <w:lang w:eastAsia="zh-CN"/>
        </w:rPr>
        <w:t>英尺以内至少十五分钟的那些人。</w:t>
      </w:r>
      <w:r w:rsidRPr="00C655F7">
        <w:rPr>
          <w:rFonts w:eastAsia="SimSun"/>
          <w:color w:val="000000"/>
          <w:lang w:eastAsia="zh-CN"/>
        </w:rPr>
        <w:t>（感染期从症状发作或无症状者首次阳性检测之前</w:t>
      </w:r>
      <w:r w:rsidRPr="00C655F7">
        <w:rPr>
          <w:rFonts w:eastAsia="SimSun"/>
          <w:color w:val="000000"/>
          <w:lang w:eastAsia="zh-CN"/>
        </w:rPr>
        <w:t>2</w:t>
      </w:r>
      <w:r w:rsidRPr="00C655F7">
        <w:rPr>
          <w:rFonts w:eastAsia="SimSun"/>
          <w:color w:val="000000"/>
          <w:lang w:eastAsia="zh-CN"/>
        </w:rPr>
        <w:t>天开始。）</w:t>
      </w:r>
      <w:r w:rsidRPr="00C655F7">
        <w:rPr>
          <w:rFonts w:eastAsia="SimSun"/>
          <w:color w:val="000000"/>
          <w:shd w:val="clear" w:color="auto" w:fill="FFFFFF"/>
          <w:lang w:eastAsia="zh-CN"/>
        </w:rPr>
        <w:t>这些人应由其医疗保健提供者或</w:t>
      </w:r>
      <w:r w:rsidRPr="00C655F7">
        <w:rPr>
          <w:rFonts w:eastAsia="SimSun"/>
          <w:color w:val="000000"/>
          <w:shd w:val="clear" w:color="auto" w:fill="FFFFFF"/>
          <w:lang w:eastAsia="zh-CN"/>
        </w:rPr>
        <w:t>COVID-19</w:t>
      </w:r>
      <w:r w:rsidRPr="00C655F7">
        <w:rPr>
          <w:rFonts w:eastAsia="SimSun"/>
          <w:color w:val="000000"/>
          <w:shd w:val="clear" w:color="auto" w:fill="FFFFFF"/>
          <w:lang w:eastAsia="zh-CN"/>
        </w:rPr>
        <w:t>检测点进行检测。（有关其他信息和对</w:t>
      </w:r>
      <w:r w:rsidRPr="00C655F7">
        <w:rPr>
          <w:rFonts w:eastAsia="SimSun"/>
          <w:color w:val="000000"/>
          <w:shd w:val="clear" w:color="auto" w:fill="FFFFFF"/>
          <w:lang w:eastAsia="zh-CN"/>
        </w:rPr>
        <w:t>COVID-19</w:t>
      </w:r>
      <w:r w:rsidRPr="00C655F7">
        <w:rPr>
          <w:rFonts w:eastAsia="SimSun"/>
          <w:color w:val="000000"/>
          <w:shd w:val="clear" w:color="auto" w:fill="FFFFFF"/>
          <w:lang w:eastAsia="zh-CN"/>
        </w:rPr>
        <w:t>症状的描述，请参阅</w:t>
      </w:r>
      <w:hyperlink r:id="rId14" w:history="1">
        <w:r w:rsidRPr="00C655F7">
          <w:rPr>
            <w:rStyle w:val="Hyperlink"/>
            <w:rFonts w:eastAsia="SimSun"/>
            <w:lang w:eastAsia="zh-CN"/>
          </w:rPr>
          <w:t>在学校、校车或社区环境中对</w:t>
        </w:r>
        <w:r w:rsidRPr="00C655F7">
          <w:rPr>
            <w:rStyle w:val="Hyperlink"/>
            <w:rFonts w:eastAsia="SimSun"/>
            <w:lang w:eastAsia="zh-CN"/>
          </w:rPr>
          <w:t>COVID-19</w:t>
        </w:r>
        <w:r w:rsidRPr="00C655F7">
          <w:rPr>
            <w:rStyle w:val="Hyperlink"/>
            <w:rFonts w:eastAsia="SimSun"/>
            <w:lang w:eastAsia="zh-CN"/>
          </w:rPr>
          <w:t>疫情做出响应的规定</w:t>
        </w:r>
      </w:hyperlink>
      <w:r w:rsidRPr="00C655F7">
        <w:rPr>
          <w:rFonts w:eastAsia="SimSun"/>
          <w:lang w:eastAsia="zh-CN"/>
        </w:rPr>
        <w:t>。）</w:t>
      </w:r>
      <w:r w:rsidRPr="00C655F7">
        <w:rPr>
          <w:rFonts w:eastAsia="SimSun"/>
          <w:lang w:eastAsia="zh-CN"/>
        </w:rPr>
        <w:t xml:space="preserve"> </w:t>
      </w:r>
    </w:p>
    <w:p w14:paraId="4299626E" w14:textId="77777777" w:rsidR="00942CA5" w:rsidRPr="00C655F7" w:rsidRDefault="00942CA5" w:rsidP="00942CA5">
      <w:pPr>
        <w:rPr>
          <w:rFonts w:eastAsia="SimSun"/>
          <w:szCs w:val="24"/>
          <w:lang w:eastAsia="zh-CN"/>
        </w:rPr>
      </w:pPr>
      <w:r w:rsidRPr="00C655F7">
        <w:rPr>
          <w:rFonts w:eastAsia="SimSun"/>
          <w:szCs w:val="24"/>
          <w:lang w:eastAsia="zh-CN"/>
        </w:rPr>
        <w:t>下文说明了由公共卫生部确定的可以部署机动快速响应小组的最低条件：</w:t>
      </w:r>
    </w:p>
    <w:p w14:paraId="1161EB62" w14:textId="77777777" w:rsidR="00942CA5" w:rsidRPr="00C655F7" w:rsidRDefault="00942CA5" w:rsidP="00942CA5">
      <w:pPr>
        <w:widowControl/>
        <w:numPr>
          <w:ilvl w:val="0"/>
          <w:numId w:val="15"/>
        </w:numPr>
        <w:textAlignment w:val="center"/>
        <w:rPr>
          <w:rFonts w:eastAsia="SimSun"/>
          <w:bCs/>
          <w:szCs w:val="24"/>
          <w:lang w:eastAsia="zh-CN"/>
        </w:rPr>
      </w:pPr>
      <w:r w:rsidRPr="00C655F7">
        <w:rPr>
          <w:rFonts w:eastAsia="SimSun"/>
          <w:szCs w:val="24"/>
          <w:lang w:eastAsia="zh-CN"/>
        </w:rPr>
        <w:t>在</w:t>
      </w:r>
      <w:r w:rsidRPr="00C655F7">
        <w:rPr>
          <w:rFonts w:eastAsia="SimSun"/>
          <w:szCs w:val="24"/>
          <w:lang w:eastAsia="zh-CN"/>
        </w:rPr>
        <w:t>14</w:t>
      </w:r>
      <w:r w:rsidRPr="00C655F7">
        <w:rPr>
          <w:rFonts w:eastAsia="SimSun"/>
          <w:szCs w:val="24"/>
          <w:lang w:eastAsia="zh-CN"/>
        </w:rPr>
        <w:t>天期间内，如果同一教室内有两个或更多的人检测出</w:t>
      </w:r>
      <w:r w:rsidRPr="00C655F7">
        <w:rPr>
          <w:rFonts w:eastAsia="SimSun"/>
          <w:szCs w:val="24"/>
          <w:lang w:eastAsia="zh-CN"/>
        </w:rPr>
        <w:t>COVID-19</w:t>
      </w:r>
      <w:r w:rsidRPr="00C655F7">
        <w:rPr>
          <w:rFonts w:eastAsia="SimSun"/>
          <w:szCs w:val="24"/>
          <w:lang w:eastAsia="zh-CN"/>
        </w:rPr>
        <w:t>阳性，而且该教室内很可能发生了传播</w:t>
      </w:r>
      <w:r w:rsidRPr="00C655F7">
        <w:rPr>
          <w:rFonts w:eastAsia="SimSun"/>
          <w:szCs w:val="24"/>
          <w:lang w:eastAsia="zh-CN"/>
        </w:rPr>
        <w:t>/</w:t>
      </w:r>
      <w:r w:rsidRPr="00C655F7">
        <w:rPr>
          <w:rFonts w:eastAsia="SimSun"/>
          <w:szCs w:val="24"/>
          <w:lang w:eastAsia="zh-CN"/>
        </w:rPr>
        <w:t>接触，则可以为</w:t>
      </w:r>
      <w:r w:rsidRPr="00C655F7">
        <w:rPr>
          <w:rFonts w:eastAsia="SimSun"/>
          <w:szCs w:val="24"/>
          <w:u w:val="single"/>
          <w:lang w:eastAsia="zh-CN"/>
        </w:rPr>
        <w:t>该教室内</w:t>
      </w:r>
      <w:r w:rsidRPr="00C655F7">
        <w:rPr>
          <w:rFonts w:eastAsia="SimSun"/>
          <w:szCs w:val="24"/>
          <w:lang w:eastAsia="zh-CN"/>
        </w:rPr>
        <w:t>的所有无症状个人部署一个机动快速响应小组。</w:t>
      </w:r>
    </w:p>
    <w:p w14:paraId="748FC4C6" w14:textId="77777777" w:rsidR="00942CA5" w:rsidRPr="00C655F7" w:rsidRDefault="00942CA5" w:rsidP="00942CA5">
      <w:pPr>
        <w:widowControl/>
        <w:numPr>
          <w:ilvl w:val="0"/>
          <w:numId w:val="15"/>
        </w:numPr>
        <w:textAlignment w:val="center"/>
        <w:rPr>
          <w:rFonts w:eastAsia="SimSun"/>
          <w:bCs/>
          <w:szCs w:val="24"/>
          <w:lang w:eastAsia="zh-CN"/>
        </w:rPr>
      </w:pPr>
      <w:r w:rsidRPr="00C655F7">
        <w:rPr>
          <w:rFonts w:eastAsia="SimSun"/>
          <w:szCs w:val="24"/>
          <w:lang w:eastAsia="zh-CN"/>
        </w:rPr>
        <w:t>在</w:t>
      </w:r>
      <w:r w:rsidRPr="00C655F7">
        <w:rPr>
          <w:rFonts w:eastAsia="SimSun"/>
          <w:szCs w:val="24"/>
          <w:lang w:eastAsia="zh-CN"/>
        </w:rPr>
        <w:t>14</w:t>
      </w:r>
      <w:r w:rsidRPr="00C655F7">
        <w:rPr>
          <w:rFonts w:eastAsia="SimSun"/>
          <w:szCs w:val="24"/>
          <w:lang w:eastAsia="zh-CN"/>
        </w:rPr>
        <w:t>天期间内，如果给定年级或同类群组有</w:t>
      </w:r>
      <w:r w:rsidRPr="00C655F7">
        <w:rPr>
          <w:rFonts w:eastAsia="SimSun"/>
          <w:szCs w:val="24"/>
          <w:lang w:eastAsia="zh-CN"/>
        </w:rPr>
        <w:t>3</w:t>
      </w:r>
      <w:r w:rsidRPr="00C655F7">
        <w:rPr>
          <w:rFonts w:eastAsia="SimSun"/>
          <w:szCs w:val="24"/>
          <w:lang w:eastAsia="zh-CN"/>
        </w:rPr>
        <w:t>个或更多个人或</w:t>
      </w:r>
      <w:r w:rsidRPr="00C655F7">
        <w:rPr>
          <w:rFonts w:eastAsia="SimSun"/>
          <w:szCs w:val="24"/>
          <w:lang w:eastAsia="zh-CN"/>
        </w:rPr>
        <w:t>3%</w:t>
      </w:r>
      <w:r w:rsidRPr="00C655F7">
        <w:rPr>
          <w:rFonts w:eastAsia="SimSun"/>
          <w:szCs w:val="24"/>
          <w:lang w:eastAsia="zh-CN"/>
        </w:rPr>
        <w:t>（以较高者为准）检测出</w:t>
      </w:r>
      <w:r w:rsidRPr="00C655F7">
        <w:rPr>
          <w:rFonts w:eastAsia="SimSun"/>
          <w:szCs w:val="24"/>
          <w:lang w:eastAsia="zh-CN"/>
        </w:rPr>
        <w:t>COVID-19</w:t>
      </w:r>
      <w:r w:rsidRPr="00C655F7">
        <w:rPr>
          <w:rFonts w:eastAsia="SimSun"/>
          <w:szCs w:val="24"/>
          <w:lang w:eastAsia="zh-CN"/>
        </w:rPr>
        <w:t>阳性，而且在学校中很可能发生了传播</w:t>
      </w:r>
      <w:r w:rsidRPr="00C655F7">
        <w:rPr>
          <w:rFonts w:eastAsia="SimSun"/>
          <w:szCs w:val="24"/>
          <w:lang w:eastAsia="zh-CN"/>
        </w:rPr>
        <w:t>/</w:t>
      </w:r>
      <w:r w:rsidRPr="00C655F7">
        <w:rPr>
          <w:rFonts w:eastAsia="SimSun"/>
          <w:szCs w:val="24"/>
          <w:lang w:eastAsia="zh-CN"/>
        </w:rPr>
        <w:t>接触，则可以为</w:t>
      </w:r>
      <w:r w:rsidRPr="00C655F7">
        <w:rPr>
          <w:rFonts w:eastAsia="SimSun"/>
          <w:szCs w:val="24"/>
          <w:u w:val="single"/>
          <w:lang w:eastAsia="zh-CN"/>
        </w:rPr>
        <w:t>该年级或同类群组中的所有无症状个人</w:t>
      </w:r>
      <w:r w:rsidRPr="00C655F7">
        <w:rPr>
          <w:rFonts w:eastAsia="SimSun"/>
          <w:szCs w:val="24"/>
          <w:lang w:eastAsia="zh-CN"/>
        </w:rPr>
        <w:t>部署一个机动快速响应小组。</w:t>
      </w:r>
      <w:r w:rsidRPr="00C655F7">
        <w:rPr>
          <w:rFonts w:eastAsia="SimSun"/>
          <w:szCs w:val="24"/>
          <w:lang w:eastAsia="zh-CN"/>
        </w:rPr>
        <w:t xml:space="preserve"> </w:t>
      </w:r>
    </w:p>
    <w:p w14:paraId="4A7CC648" w14:textId="77777777" w:rsidR="00942CA5" w:rsidRPr="00C655F7" w:rsidRDefault="00942CA5" w:rsidP="00942CA5">
      <w:pPr>
        <w:widowControl/>
        <w:numPr>
          <w:ilvl w:val="0"/>
          <w:numId w:val="15"/>
        </w:numPr>
        <w:textAlignment w:val="center"/>
        <w:rPr>
          <w:rFonts w:eastAsia="SimSun"/>
          <w:bCs/>
          <w:szCs w:val="24"/>
          <w:lang w:eastAsia="zh-CN"/>
        </w:rPr>
      </w:pPr>
      <w:r w:rsidRPr="00C655F7">
        <w:rPr>
          <w:rFonts w:eastAsia="SimSun"/>
          <w:szCs w:val="24"/>
          <w:lang w:eastAsia="zh-CN"/>
        </w:rPr>
        <w:lastRenderedPageBreak/>
        <w:t>在</w:t>
      </w:r>
      <w:r w:rsidRPr="00C655F7">
        <w:rPr>
          <w:rFonts w:eastAsia="SimSun"/>
          <w:szCs w:val="24"/>
          <w:lang w:eastAsia="zh-CN"/>
        </w:rPr>
        <w:t>14</w:t>
      </w:r>
      <w:r w:rsidRPr="00C655F7">
        <w:rPr>
          <w:rFonts w:eastAsia="SimSun"/>
          <w:szCs w:val="24"/>
          <w:lang w:eastAsia="zh-CN"/>
        </w:rPr>
        <w:t>天期间内，如果一所学校有</w:t>
      </w:r>
      <w:r w:rsidRPr="00C655F7">
        <w:rPr>
          <w:rFonts w:eastAsia="SimSun"/>
          <w:szCs w:val="24"/>
          <w:lang w:eastAsia="zh-CN"/>
        </w:rPr>
        <w:t>3%</w:t>
      </w:r>
      <w:r w:rsidRPr="00C655F7">
        <w:rPr>
          <w:rFonts w:eastAsia="SimSun"/>
          <w:szCs w:val="24"/>
          <w:lang w:eastAsia="zh-CN"/>
        </w:rPr>
        <w:t>的人检测出</w:t>
      </w:r>
      <w:r w:rsidRPr="00C655F7">
        <w:rPr>
          <w:rFonts w:eastAsia="SimSun"/>
          <w:szCs w:val="24"/>
          <w:lang w:eastAsia="zh-CN"/>
        </w:rPr>
        <w:t>COVID-19</w:t>
      </w:r>
      <w:r w:rsidRPr="00C655F7">
        <w:rPr>
          <w:rFonts w:eastAsia="SimSun"/>
          <w:szCs w:val="24"/>
          <w:lang w:eastAsia="zh-CN"/>
        </w:rPr>
        <w:t>阳性，而且在该学校中很可能发生了传播</w:t>
      </w:r>
      <w:r w:rsidRPr="00C655F7">
        <w:rPr>
          <w:rFonts w:eastAsia="SimSun"/>
          <w:szCs w:val="24"/>
          <w:lang w:eastAsia="zh-CN"/>
        </w:rPr>
        <w:t>/</w:t>
      </w:r>
      <w:r w:rsidRPr="00C655F7">
        <w:rPr>
          <w:rFonts w:eastAsia="SimSun"/>
          <w:szCs w:val="24"/>
          <w:lang w:eastAsia="zh-CN"/>
        </w:rPr>
        <w:t>接触，则可以为</w:t>
      </w:r>
      <w:r w:rsidRPr="00C655F7">
        <w:rPr>
          <w:rFonts w:eastAsia="SimSun"/>
          <w:szCs w:val="24"/>
          <w:u w:val="single"/>
          <w:lang w:eastAsia="zh-CN"/>
        </w:rPr>
        <w:t>整个学校的所有无症状人群</w:t>
      </w:r>
      <w:r w:rsidRPr="00C655F7">
        <w:rPr>
          <w:rFonts w:eastAsia="SimSun"/>
          <w:szCs w:val="24"/>
          <w:lang w:eastAsia="zh-CN"/>
        </w:rPr>
        <w:t>部署一个机动检测小组。</w:t>
      </w:r>
    </w:p>
    <w:p w14:paraId="2FCF96CB" w14:textId="77777777" w:rsidR="00942CA5" w:rsidRPr="00C655F7" w:rsidRDefault="00942CA5" w:rsidP="00942CA5">
      <w:pPr>
        <w:widowControl/>
        <w:numPr>
          <w:ilvl w:val="0"/>
          <w:numId w:val="15"/>
        </w:numPr>
        <w:textAlignment w:val="center"/>
        <w:rPr>
          <w:rFonts w:eastAsia="SimSun"/>
          <w:bCs/>
          <w:szCs w:val="24"/>
          <w:lang w:eastAsia="zh-CN"/>
        </w:rPr>
      </w:pPr>
      <w:r w:rsidRPr="00C655F7">
        <w:rPr>
          <w:rFonts w:eastAsia="SimSun"/>
          <w:szCs w:val="24"/>
          <w:lang w:eastAsia="zh-CN"/>
        </w:rPr>
        <w:t>在</w:t>
      </w:r>
      <w:r w:rsidRPr="00C655F7">
        <w:rPr>
          <w:rFonts w:eastAsia="SimSun"/>
          <w:szCs w:val="24"/>
          <w:lang w:eastAsia="zh-CN"/>
        </w:rPr>
        <w:t>14</w:t>
      </w:r>
      <w:r w:rsidRPr="00C655F7">
        <w:rPr>
          <w:rFonts w:eastAsia="SimSun"/>
          <w:szCs w:val="24"/>
          <w:lang w:eastAsia="zh-CN"/>
        </w:rPr>
        <w:t>天期间内，如果在同一辆校车内有</w:t>
      </w:r>
      <w:r w:rsidRPr="00C655F7">
        <w:rPr>
          <w:rFonts w:eastAsia="SimSun"/>
          <w:szCs w:val="24"/>
          <w:lang w:eastAsia="zh-CN"/>
        </w:rPr>
        <w:t>2</w:t>
      </w:r>
      <w:r w:rsidRPr="00C655F7">
        <w:rPr>
          <w:rFonts w:eastAsia="SimSun"/>
          <w:szCs w:val="24"/>
          <w:lang w:eastAsia="zh-CN"/>
        </w:rPr>
        <w:t>个或更多的人检测出</w:t>
      </w:r>
      <w:r w:rsidRPr="00C655F7">
        <w:rPr>
          <w:rFonts w:eastAsia="SimSun"/>
          <w:szCs w:val="24"/>
          <w:lang w:eastAsia="zh-CN"/>
        </w:rPr>
        <w:t>COVID-19</w:t>
      </w:r>
      <w:r w:rsidRPr="00C655F7">
        <w:rPr>
          <w:rFonts w:eastAsia="SimSun"/>
          <w:szCs w:val="24"/>
          <w:lang w:eastAsia="zh-CN"/>
        </w:rPr>
        <w:t>阳性，而且该校车内很可能发生了传播</w:t>
      </w:r>
      <w:r w:rsidRPr="00C655F7">
        <w:rPr>
          <w:rFonts w:eastAsia="SimSun"/>
          <w:szCs w:val="24"/>
          <w:lang w:eastAsia="zh-CN"/>
        </w:rPr>
        <w:t>/</w:t>
      </w:r>
      <w:r w:rsidRPr="00C655F7">
        <w:rPr>
          <w:rFonts w:eastAsia="SimSun"/>
          <w:szCs w:val="24"/>
          <w:lang w:eastAsia="zh-CN"/>
        </w:rPr>
        <w:t>接触，则可以为</w:t>
      </w:r>
      <w:r w:rsidRPr="00C655F7">
        <w:rPr>
          <w:rFonts w:eastAsia="SimSun"/>
          <w:szCs w:val="24"/>
          <w:u w:val="single"/>
          <w:lang w:eastAsia="zh-CN"/>
        </w:rPr>
        <w:t>该校车内的所有无症状个人</w:t>
      </w:r>
      <w:r w:rsidRPr="00C655F7">
        <w:rPr>
          <w:rFonts w:eastAsia="SimSun"/>
          <w:szCs w:val="24"/>
          <w:lang w:eastAsia="zh-CN"/>
        </w:rPr>
        <w:t>部署一个机动快速响应小组。</w:t>
      </w:r>
      <w:r w:rsidRPr="00C655F7">
        <w:rPr>
          <w:rFonts w:eastAsia="SimSun"/>
          <w:szCs w:val="24"/>
          <w:lang w:eastAsia="zh-CN"/>
        </w:rPr>
        <w:t xml:space="preserve"> </w:t>
      </w:r>
    </w:p>
    <w:p w14:paraId="49D8AD08" w14:textId="77777777" w:rsidR="00942CA5" w:rsidRPr="00C655F7" w:rsidRDefault="00942CA5" w:rsidP="00942CA5">
      <w:pPr>
        <w:rPr>
          <w:rFonts w:eastAsia="SimSun"/>
          <w:szCs w:val="24"/>
          <w:lang w:eastAsia="zh-CN"/>
        </w:rPr>
      </w:pPr>
    </w:p>
    <w:p w14:paraId="1872EA18" w14:textId="77777777" w:rsidR="00942CA5" w:rsidRPr="00C655F7" w:rsidRDefault="00942CA5" w:rsidP="00942CA5">
      <w:pPr>
        <w:rPr>
          <w:rFonts w:eastAsia="SimSun"/>
          <w:b/>
          <w:szCs w:val="24"/>
          <w:lang w:eastAsia="zh-CN"/>
        </w:rPr>
      </w:pPr>
      <w:r w:rsidRPr="00C655F7">
        <w:rPr>
          <w:rFonts w:eastAsia="SimSun"/>
          <w:b/>
          <w:bCs/>
          <w:szCs w:val="24"/>
          <w:lang w:eastAsia="zh-CN"/>
        </w:rPr>
        <w:t>实施步骤</w:t>
      </w:r>
    </w:p>
    <w:p w14:paraId="0B8B5A90" w14:textId="77777777" w:rsidR="00942CA5" w:rsidRPr="00C655F7" w:rsidRDefault="00942CA5" w:rsidP="00942CA5">
      <w:pPr>
        <w:rPr>
          <w:rFonts w:eastAsia="SimSun"/>
          <w:szCs w:val="24"/>
          <w:lang w:eastAsia="zh-CN"/>
        </w:rPr>
      </w:pPr>
    </w:p>
    <w:p w14:paraId="7C1DF07E" w14:textId="77777777" w:rsidR="00942CA5" w:rsidRPr="00C655F7" w:rsidRDefault="00942CA5" w:rsidP="00942CA5">
      <w:pPr>
        <w:rPr>
          <w:rFonts w:eastAsia="SimSun"/>
          <w:i/>
          <w:iCs/>
          <w:szCs w:val="24"/>
          <w:lang w:eastAsia="zh-CN"/>
        </w:rPr>
      </w:pPr>
      <w:r w:rsidRPr="00C655F7">
        <w:rPr>
          <w:rFonts w:eastAsia="SimSun"/>
          <w:i/>
          <w:iCs/>
          <w:szCs w:val="24"/>
          <w:lang w:eastAsia="zh-CN"/>
        </w:rPr>
        <w:t>在使用机动快速响应小组之前</w:t>
      </w:r>
    </w:p>
    <w:p w14:paraId="23A01C18" w14:textId="77777777" w:rsidR="00942CA5" w:rsidRPr="00C655F7" w:rsidRDefault="00942CA5" w:rsidP="00942CA5">
      <w:pPr>
        <w:pStyle w:val="ListParagraph"/>
        <w:numPr>
          <w:ilvl w:val="0"/>
          <w:numId w:val="18"/>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校监或其指定人员应告知教职员工、家长和学生有这个机动现场检测选项，在学年中可能会需要。此类沟通应包括有关可能导致请求此检测服务和后勤服务情况的详细信息（例如需要学生的家长许可等）。</w:t>
      </w:r>
      <w:r w:rsidRPr="00C655F7">
        <w:rPr>
          <w:rFonts w:ascii="Times New Roman" w:eastAsia="SimSun" w:hAnsi="Times New Roman" w:cs="Times New Roman"/>
          <w:sz w:val="24"/>
          <w:szCs w:val="24"/>
          <w:lang w:eastAsia="zh-CN"/>
        </w:rPr>
        <w:t xml:space="preserve"> </w:t>
      </w:r>
    </w:p>
    <w:p w14:paraId="5062842F" w14:textId="77777777" w:rsidR="00942CA5" w:rsidRPr="00C655F7" w:rsidRDefault="00942CA5" w:rsidP="00942CA5">
      <w:pPr>
        <w:pStyle w:val="ListParagraph"/>
        <w:numPr>
          <w:ilvl w:val="0"/>
          <w:numId w:val="18"/>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在学区和地方卫生局（</w:t>
      </w:r>
      <w:r w:rsidRPr="00C655F7">
        <w:rPr>
          <w:rFonts w:ascii="Times New Roman" w:eastAsia="SimSun" w:hAnsi="Times New Roman" w:cs="Times New Roman"/>
          <w:sz w:val="24"/>
          <w:szCs w:val="24"/>
          <w:lang w:eastAsia="zh-CN"/>
        </w:rPr>
        <w:t>LBOH</w:t>
      </w:r>
      <w:r w:rsidRPr="00C655F7">
        <w:rPr>
          <w:rFonts w:ascii="Times New Roman" w:eastAsia="SimSun" w:hAnsi="Times New Roman" w:cs="Times New Roman"/>
          <w:sz w:val="24"/>
          <w:szCs w:val="24"/>
          <w:lang w:eastAsia="zh-CN"/>
        </w:rPr>
        <w:t>）之间建立和保持明确的沟通渠道是此检测策略取得成功的关键所在。校监或其指定人员应与他们的</w:t>
      </w:r>
      <w:r w:rsidRPr="00C655F7">
        <w:rPr>
          <w:rFonts w:ascii="Times New Roman" w:eastAsia="SimSun" w:hAnsi="Times New Roman" w:cs="Times New Roman"/>
          <w:sz w:val="24"/>
          <w:szCs w:val="24"/>
          <w:lang w:eastAsia="zh-CN"/>
        </w:rPr>
        <w:t>LBOH</w:t>
      </w:r>
      <w:r w:rsidRPr="00C655F7">
        <w:rPr>
          <w:rFonts w:ascii="Times New Roman" w:eastAsia="SimSun" w:hAnsi="Times New Roman" w:cs="Times New Roman"/>
          <w:sz w:val="24"/>
          <w:szCs w:val="24"/>
          <w:lang w:eastAsia="zh-CN"/>
        </w:rPr>
        <w:t>负责人讨论如何在学年期间分享有关</w:t>
      </w:r>
      <w:r w:rsidRPr="00C655F7">
        <w:rPr>
          <w:rFonts w:ascii="Times New Roman" w:eastAsia="SimSun" w:hAnsi="Times New Roman" w:cs="Times New Roman"/>
          <w:sz w:val="24"/>
          <w:szCs w:val="24"/>
          <w:lang w:eastAsia="zh-CN"/>
        </w:rPr>
        <w:t>COVID-19</w:t>
      </w:r>
      <w:r w:rsidRPr="00C655F7">
        <w:rPr>
          <w:rFonts w:ascii="Times New Roman" w:eastAsia="SimSun" w:hAnsi="Times New Roman" w:cs="Times New Roman"/>
          <w:sz w:val="24"/>
          <w:szCs w:val="24"/>
          <w:lang w:eastAsia="zh-CN"/>
        </w:rPr>
        <w:t>阳性检测结果的信息，以便他们能够确定是否以及何时满足上述可能需要机动快速响应小组的最低条件。校监或其指定人员以及</w:t>
      </w:r>
      <w:r w:rsidRPr="00C655F7">
        <w:rPr>
          <w:rFonts w:ascii="Times New Roman" w:eastAsia="SimSun" w:hAnsi="Times New Roman" w:cs="Times New Roman"/>
          <w:sz w:val="24"/>
          <w:szCs w:val="24"/>
          <w:lang w:eastAsia="zh-CN"/>
        </w:rPr>
        <w:t>LBOH</w:t>
      </w:r>
      <w:r w:rsidRPr="00C655F7">
        <w:rPr>
          <w:rFonts w:ascii="Times New Roman" w:eastAsia="SimSun" w:hAnsi="Times New Roman" w:cs="Times New Roman"/>
          <w:sz w:val="24"/>
          <w:szCs w:val="24"/>
          <w:lang w:eastAsia="zh-CN"/>
        </w:rPr>
        <w:t>还应确定谁是他们需要利用此资源时的本地联系人。</w:t>
      </w:r>
      <w:r w:rsidRPr="00C655F7">
        <w:rPr>
          <w:rStyle w:val="FootnoteReference"/>
          <w:rFonts w:ascii="Times New Roman" w:eastAsia="SimSun" w:hAnsi="Times New Roman" w:cs="Times New Roman"/>
          <w:sz w:val="24"/>
          <w:szCs w:val="24"/>
          <w:vertAlign w:val="superscript"/>
          <w:lang w:eastAsia="zh-CN"/>
        </w:rPr>
        <w:footnoteReference w:id="2"/>
      </w:r>
      <w:r w:rsidRPr="00C655F7">
        <w:rPr>
          <w:rFonts w:ascii="Times New Roman" w:eastAsia="SimSun" w:hAnsi="Times New Roman" w:cs="Times New Roman"/>
          <w:sz w:val="24"/>
          <w:szCs w:val="24"/>
          <w:lang w:eastAsia="zh-CN"/>
        </w:rPr>
        <w:t>最后，如果需要根据当地情况定制下面描述的步骤（例如确定学校部门或</w:t>
      </w:r>
      <w:r w:rsidRPr="00C655F7">
        <w:rPr>
          <w:rFonts w:ascii="Times New Roman" w:eastAsia="SimSun" w:hAnsi="Times New Roman" w:cs="Times New Roman"/>
          <w:sz w:val="24"/>
          <w:szCs w:val="24"/>
          <w:lang w:eastAsia="zh-CN"/>
        </w:rPr>
        <w:t>LBOH</w:t>
      </w:r>
      <w:r w:rsidRPr="00C655F7">
        <w:rPr>
          <w:rFonts w:ascii="Times New Roman" w:eastAsia="SimSun" w:hAnsi="Times New Roman" w:cs="Times New Roman"/>
          <w:sz w:val="24"/>
          <w:szCs w:val="24"/>
          <w:lang w:eastAsia="zh-CN"/>
        </w:rPr>
        <w:t>的哪个人将与</w:t>
      </w:r>
      <w:r w:rsidRPr="00C655F7">
        <w:rPr>
          <w:rFonts w:ascii="Times New Roman" w:eastAsia="SimSun" w:hAnsi="Times New Roman" w:cs="Times New Roman"/>
          <w:sz w:val="24"/>
          <w:szCs w:val="24"/>
          <w:lang w:eastAsia="zh-CN"/>
        </w:rPr>
        <w:t>DPH</w:t>
      </w:r>
      <w:r w:rsidRPr="00C655F7">
        <w:rPr>
          <w:rFonts w:ascii="Times New Roman" w:eastAsia="SimSun" w:hAnsi="Times New Roman" w:cs="Times New Roman"/>
          <w:sz w:val="24"/>
          <w:szCs w:val="24"/>
          <w:lang w:eastAsia="zh-CN"/>
        </w:rPr>
        <w:t>联系），他们则需要编制出实施此检测策略的所有本地注意事项。</w:t>
      </w:r>
    </w:p>
    <w:p w14:paraId="6E75D324" w14:textId="77777777" w:rsidR="00942CA5" w:rsidRPr="00C655F7" w:rsidRDefault="00942CA5" w:rsidP="00942CA5">
      <w:pPr>
        <w:rPr>
          <w:rFonts w:eastAsia="SimSun"/>
          <w:szCs w:val="24"/>
          <w:lang w:eastAsia="zh-CN"/>
        </w:rPr>
      </w:pPr>
    </w:p>
    <w:p w14:paraId="393204A3" w14:textId="77777777" w:rsidR="00942CA5" w:rsidRPr="00C655F7" w:rsidRDefault="00942CA5" w:rsidP="00942CA5">
      <w:pPr>
        <w:rPr>
          <w:rFonts w:eastAsia="SimSun"/>
          <w:szCs w:val="24"/>
          <w:lang w:eastAsia="zh-CN"/>
        </w:rPr>
      </w:pPr>
      <w:r w:rsidRPr="00C655F7">
        <w:rPr>
          <w:rFonts w:eastAsia="SimSun"/>
          <w:i/>
          <w:iCs/>
          <w:szCs w:val="24"/>
          <w:lang w:eastAsia="zh-CN"/>
        </w:rPr>
        <w:t>使用机动快速响应小组的规定</w:t>
      </w:r>
    </w:p>
    <w:p w14:paraId="4EE8C518" w14:textId="77777777" w:rsidR="00942CA5" w:rsidRPr="00C655F7" w:rsidRDefault="00942CA5" w:rsidP="00942CA5">
      <w:pPr>
        <w:pStyle w:val="ListParagraph"/>
        <w:numPr>
          <w:ilvl w:val="0"/>
          <w:numId w:val="17"/>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如上所述，在学区可能满足上述最低条件的那个时间点，本地联系人将与公共卫生部</w:t>
      </w:r>
      <w:hyperlink r:id="rId15" w:history="1">
        <w:r w:rsidRPr="00C655F7">
          <w:rPr>
            <w:rStyle w:val="Hyperlink"/>
            <w:rFonts w:ascii="Times New Roman" w:eastAsia="SimSun" w:hAnsi="Times New Roman" w:cs="Times New Roman"/>
            <w:sz w:val="24"/>
            <w:szCs w:val="24"/>
            <w:lang w:eastAsia="zh-CN"/>
          </w:rPr>
          <w:t>流行病学和免疫部门</w:t>
        </w:r>
      </w:hyperlink>
      <w:r w:rsidRPr="00C655F7">
        <w:rPr>
          <w:rFonts w:ascii="Times New Roman" w:eastAsia="SimSun" w:hAnsi="Times New Roman" w:cs="Times New Roman"/>
          <w:sz w:val="24"/>
          <w:szCs w:val="24"/>
          <w:lang w:eastAsia="zh-CN"/>
        </w:rPr>
        <w:t>流行病学家联系，电话是</w:t>
      </w:r>
      <w:r w:rsidRPr="00C655F7">
        <w:rPr>
          <w:rFonts w:ascii="Times New Roman" w:eastAsia="SimSun" w:hAnsi="Times New Roman" w:cs="Times New Roman"/>
          <w:sz w:val="24"/>
          <w:szCs w:val="24"/>
          <w:lang w:eastAsia="zh-CN"/>
        </w:rPr>
        <w:t>617-983-6800</w:t>
      </w:r>
      <w:r w:rsidRPr="00C655F7">
        <w:rPr>
          <w:rFonts w:ascii="Times New Roman" w:eastAsia="SimSun" w:hAnsi="Times New Roman" w:cs="Times New Roman"/>
          <w:sz w:val="24"/>
          <w:szCs w:val="24"/>
          <w:lang w:eastAsia="zh-CN"/>
        </w:rPr>
        <w:t>。</w:t>
      </w:r>
      <w:r w:rsidRPr="00C655F7">
        <w:rPr>
          <w:rFonts w:ascii="Times New Roman" w:eastAsia="SimSun" w:hAnsi="Times New Roman" w:cs="Times New Roman"/>
          <w:sz w:val="24"/>
          <w:szCs w:val="24"/>
          <w:lang w:eastAsia="zh-CN"/>
        </w:rPr>
        <w:t xml:space="preserve"> </w:t>
      </w:r>
    </w:p>
    <w:p w14:paraId="52DE086D" w14:textId="77777777" w:rsidR="00942CA5" w:rsidRPr="00C655F7" w:rsidRDefault="00942CA5" w:rsidP="00942CA5">
      <w:pPr>
        <w:widowControl/>
        <w:numPr>
          <w:ilvl w:val="0"/>
          <w:numId w:val="17"/>
        </w:numPr>
        <w:rPr>
          <w:rFonts w:eastAsia="SimSun"/>
          <w:szCs w:val="24"/>
          <w:lang w:eastAsia="zh-CN"/>
        </w:rPr>
      </w:pPr>
      <w:r w:rsidRPr="00C655F7">
        <w:rPr>
          <w:rFonts w:eastAsia="SimSun"/>
          <w:szCs w:val="24"/>
          <w:lang w:eastAsia="zh-CN"/>
        </w:rPr>
        <w:t>在与本地联系人讨论情况之后，</w:t>
      </w:r>
      <w:r w:rsidRPr="00C655F7">
        <w:rPr>
          <w:rFonts w:eastAsia="SimSun"/>
          <w:szCs w:val="24"/>
          <w:lang w:eastAsia="zh-CN"/>
        </w:rPr>
        <w:t>DPH</w:t>
      </w:r>
      <w:r w:rsidRPr="00C655F7">
        <w:rPr>
          <w:rFonts w:eastAsia="SimSun"/>
          <w:szCs w:val="24"/>
          <w:lang w:eastAsia="zh-CN"/>
        </w:rPr>
        <w:t>流行病学家将确定是否可能在教室、学校或校车上发生了传播。</w:t>
      </w:r>
    </w:p>
    <w:p w14:paraId="2AF62E37" w14:textId="77777777" w:rsidR="00942CA5" w:rsidRPr="00C655F7" w:rsidRDefault="00942CA5" w:rsidP="00942CA5">
      <w:pPr>
        <w:pStyle w:val="ListParagraph"/>
        <w:numPr>
          <w:ilvl w:val="1"/>
          <w:numId w:val="14"/>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如果发生了传播，将采取以下行动：</w:t>
      </w:r>
    </w:p>
    <w:p w14:paraId="4157CE0B" w14:textId="77777777" w:rsidR="00942CA5" w:rsidRPr="00C655F7" w:rsidRDefault="00942CA5" w:rsidP="00942CA5">
      <w:pPr>
        <w:pStyle w:val="ListParagraph"/>
        <w:numPr>
          <w:ilvl w:val="2"/>
          <w:numId w:val="14"/>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DPH</w:t>
      </w:r>
      <w:r w:rsidRPr="00C655F7">
        <w:rPr>
          <w:rFonts w:ascii="Times New Roman" w:eastAsia="SimSun" w:hAnsi="Times New Roman" w:cs="Times New Roman"/>
          <w:sz w:val="24"/>
          <w:szCs w:val="24"/>
          <w:lang w:eastAsia="zh-CN"/>
        </w:rPr>
        <w:t>将向学区联系人和机动快速响应小组提供方发送电子邮件，以授权其部署机动快速检测小组，并确定谁有资格进行检测。</w:t>
      </w:r>
      <w:r w:rsidRPr="00C655F7">
        <w:rPr>
          <w:rFonts w:ascii="Times New Roman" w:eastAsia="SimSun" w:hAnsi="Times New Roman" w:cs="Times New Roman"/>
          <w:sz w:val="24"/>
          <w:szCs w:val="24"/>
          <w:lang w:eastAsia="zh-CN"/>
        </w:rPr>
        <w:t xml:space="preserve"> </w:t>
      </w:r>
    </w:p>
    <w:p w14:paraId="60886292" w14:textId="77777777" w:rsidR="00942CA5" w:rsidRPr="00C655F7" w:rsidRDefault="00942CA5" w:rsidP="00942CA5">
      <w:pPr>
        <w:pStyle w:val="ListParagraph"/>
        <w:numPr>
          <w:ilvl w:val="2"/>
          <w:numId w:val="14"/>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在获得授权后，学区联系人会安排将机动快速响应小组部署到学校，最佳时间是在最后一次已知接触后的</w:t>
      </w:r>
      <w:r w:rsidRPr="00C655F7">
        <w:rPr>
          <w:rFonts w:ascii="Times New Roman" w:eastAsia="SimSun" w:hAnsi="Times New Roman" w:cs="Times New Roman"/>
          <w:sz w:val="24"/>
          <w:szCs w:val="24"/>
          <w:lang w:eastAsia="zh-CN"/>
        </w:rPr>
        <w:t>4-5</w:t>
      </w:r>
      <w:r w:rsidRPr="00C655F7">
        <w:rPr>
          <w:rFonts w:ascii="Times New Roman" w:eastAsia="SimSun" w:hAnsi="Times New Roman" w:cs="Times New Roman"/>
          <w:sz w:val="24"/>
          <w:szCs w:val="24"/>
          <w:lang w:eastAsia="zh-CN"/>
        </w:rPr>
        <w:t>天。包括所有必要的详细信息，例如日期、时间和小组安排检测的具体地点。</w:t>
      </w:r>
    </w:p>
    <w:p w14:paraId="6B3A6E6D" w14:textId="77777777" w:rsidR="00942CA5" w:rsidRPr="00C655F7" w:rsidRDefault="00942CA5" w:rsidP="00942CA5">
      <w:pPr>
        <w:pStyle w:val="ListParagraph"/>
        <w:numPr>
          <w:ilvl w:val="1"/>
          <w:numId w:val="14"/>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如果没有发生传播，则不部署机动快速响应小组。</w:t>
      </w:r>
    </w:p>
    <w:p w14:paraId="3BAB4150" w14:textId="77777777" w:rsidR="00942CA5" w:rsidRPr="00C655F7" w:rsidRDefault="00942CA5" w:rsidP="00942CA5">
      <w:pPr>
        <w:pStyle w:val="ListParagraph"/>
        <w:numPr>
          <w:ilvl w:val="0"/>
          <w:numId w:val="17"/>
        </w:numPr>
        <w:spacing w:line="240" w:lineRule="auto"/>
        <w:rPr>
          <w:rFonts w:ascii="Times New Roman" w:eastAsia="SimSun" w:hAnsi="Times New Roman" w:cs="Times New Roman"/>
          <w:sz w:val="24"/>
          <w:szCs w:val="24"/>
        </w:rPr>
      </w:pPr>
      <w:r w:rsidRPr="00C655F7">
        <w:rPr>
          <w:rFonts w:ascii="Times New Roman" w:eastAsia="SimSun" w:hAnsi="Times New Roman" w:cs="Times New Roman"/>
          <w:sz w:val="24"/>
          <w:szCs w:val="24"/>
          <w:lang w:eastAsia="zh-CN"/>
        </w:rPr>
        <w:t>向该教室或学校的员工发送通讯。然后，向该教室或学校中的其他学生家长发送通讯。该通讯应该：</w:t>
      </w:r>
    </w:p>
    <w:p w14:paraId="33F55B53" w14:textId="77777777" w:rsidR="00942CA5" w:rsidRPr="00C655F7" w:rsidRDefault="00942CA5" w:rsidP="00F117AC">
      <w:pPr>
        <w:pStyle w:val="ListParagraph"/>
        <w:numPr>
          <w:ilvl w:val="0"/>
          <w:numId w:val="20"/>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通知他们在</w:t>
      </w:r>
      <w:r w:rsidRPr="00C655F7">
        <w:rPr>
          <w:rFonts w:ascii="Times New Roman" w:eastAsia="SimSun" w:hAnsi="Times New Roman" w:cs="Times New Roman"/>
          <w:sz w:val="24"/>
          <w:szCs w:val="24"/>
          <w:lang w:eastAsia="zh-CN"/>
        </w:rPr>
        <w:t>14</w:t>
      </w:r>
      <w:r w:rsidRPr="00C655F7">
        <w:rPr>
          <w:rFonts w:ascii="Times New Roman" w:eastAsia="SimSun" w:hAnsi="Times New Roman" w:cs="Times New Roman"/>
          <w:sz w:val="24"/>
          <w:szCs w:val="24"/>
          <w:lang w:eastAsia="zh-CN"/>
        </w:rPr>
        <w:t>天内至少有两个阳性病例（不要提及个人姓名），并且有证据表明可能在教室、学校或校车上发生了</w:t>
      </w:r>
      <w:r w:rsidRPr="00C655F7">
        <w:rPr>
          <w:rFonts w:ascii="Times New Roman" w:eastAsia="SimSun" w:hAnsi="Times New Roman" w:cs="Times New Roman"/>
          <w:sz w:val="24"/>
          <w:szCs w:val="24"/>
          <w:lang w:eastAsia="zh-CN"/>
        </w:rPr>
        <w:t>COVID-19</w:t>
      </w:r>
      <w:r w:rsidRPr="00C655F7">
        <w:rPr>
          <w:rFonts w:ascii="Times New Roman" w:eastAsia="SimSun" w:hAnsi="Times New Roman" w:cs="Times New Roman"/>
          <w:sz w:val="24"/>
          <w:szCs w:val="24"/>
          <w:lang w:eastAsia="zh-CN"/>
        </w:rPr>
        <w:t>传播。</w:t>
      </w:r>
      <w:r w:rsidRPr="00C655F7">
        <w:rPr>
          <w:rFonts w:ascii="Times New Roman" w:eastAsia="SimSun" w:hAnsi="Times New Roman" w:cs="Times New Roman"/>
          <w:sz w:val="24"/>
          <w:szCs w:val="24"/>
          <w:lang w:eastAsia="zh-CN"/>
        </w:rPr>
        <w:t xml:space="preserve"> </w:t>
      </w:r>
    </w:p>
    <w:p w14:paraId="66BD6102" w14:textId="77777777" w:rsidR="00942CA5" w:rsidRPr="00C655F7" w:rsidRDefault="00942CA5" w:rsidP="00F117AC">
      <w:pPr>
        <w:pStyle w:val="ListParagraph"/>
        <w:numPr>
          <w:ilvl w:val="0"/>
          <w:numId w:val="20"/>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lastRenderedPageBreak/>
        <w:t>说明机动快速响应小组的目的是为无症状的无密切接触者提供免费可选检测。</w:t>
      </w:r>
    </w:p>
    <w:p w14:paraId="0A3F6C1C" w14:textId="77777777" w:rsidR="00942CA5" w:rsidRPr="00C655F7" w:rsidRDefault="00942CA5" w:rsidP="00942CA5">
      <w:pPr>
        <w:pStyle w:val="ListParagraph"/>
        <w:numPr>
          <w:ilvl w:val="2"/>
          <w:numId w:val="14"/>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密切接触者的定义仅仅是与有传染性的个人的距离在</w:t>
      </w:r>
      <w:r w:rsidRPr="00C655F7">
        <w:rPr>
          <w:rFonts w:ascii="Times New Roman" w:eastAsia="SimSun" w:hAnsi="Times New Roman" w:cs="Times New Roman"/>
          <w:sz w:val="24"/>
          <w:szCs w:val="24"/>
          <w:lang w:eastAsia="zh-CN"/>
        </w:rPr>
        <w:t>6</w:t>
      </w:r>
      <w:r w:rsidRPr="00C655F7">
        <w:rPr>
          <w:rFonts w:ascii="Times New Roman" w:eastAsia="SimSun" w:hAnsi="Times New Roman" w:cs="Times New Roman"/>
          <w:sz w:val="24"/>
          <w:szCs w:val="24"/>
          <w:lang w:eastAsia="zh-CN"/>
        </w:rPr>
        <w:t>英尺以内至少十五分钟的那些人。</w:t>
      </w:r>
      <w:r w:rsidRPr="00C655F7">
        <w:rPr>
          <w:rFonts w:ascii="Times New Roman" w:eastAsia="SimSun" w:hAnsi="Times New Roman" w:cs="Times New Roman"/>
          <w:color w:val="000000"/>
          <w:sz w:val="24"/>
          <w:szCs w:val="24"/>
          <w:lang w:eastAsia="zh-CN"/>
        </w:rPr>
        <w:t xml:space="preserve"> </w:t>
      </w:r>
    </w:p>
    <w:p w14:paraId="3E23349B" w14:textId="77777777" w:rsidR="00942CA5" w:rsidRPr="00C655F7" w:rsidRDefault="00942CA5" w:rsidP="00F117AC">
      <w:pPr>
        <w:pStyle w:val="ListParagraph"/>
        <w:numPr>
          <w:ilvl w:val="0"/>
          <w:numId w:val="20"/>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告知他们所有密切接触者均已得到确定，并已通知所要求的隔离规定。重申已实施的清洁规定。</w:t>
      </w:r>
      <w:r w:rsidRPr="00C655F7">
        <w:rPr>
          <w:rFonts w:ascii="Times New Roman" w:eastAsia="SimSun" w:hAnsi="Times New Roman" w:cs="Times New Roman"/>
          <w:sz w:val="24"/>
          <w:szCs w:val="24"/>
          <w:lang w:eastAsia="zh-CN"/>
        </w:rPr>
        <w:t xml:space="preserve"> </w:t>
      </w:r>
    </w:p>
    <w:p w14:paraId="67A5EE41" w14:textId="77777777" w:rsidR="00942CA5" w:rsidRPr="00C655F7" w:rsidRDefault="00942CA5" w:rsidP="00F117AC">
      <w:pPr>
        <w:pStyle w:val="ListParagraph"/>
        <w:numPr>
          <w:ilvl w:val="0"/>
          <w:numId w:val="20"/>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提供机动快速响应小组的日期、时间和地点。</w:t>
      </w:r>
      <w:r w:rsidRPr="00C655F7">
        <w:rPr>
          <w:rFonts w:ascii="Times New Roman" w:eastAsia="SimSun" w:hAnsi="Times New Roman" w:cs="Times New Roman"/>
          <w:sz w:val="24"/>
          <w:szCs w:val="24"/>
          <w:lang w:eastAsia="zh-CN"/>
        </w:rPr>
        <w:t xml:space="preserve"> </w:t>
      </w:r>
    </w:p>
    <w:p w14:paraId="63B22C8C" w14:textId="77777777" w:rsidR="00942CA5" w:rsidRPr="00C655F7" w:rsidRDefault="00942CA5" w:rsidP="00F117AC">
      <w:pPr>
        <w:pStyle w:val="ListParagraph"/>
        <w:numPr>
          <w:ilvl w:val="0"/>
          <w:numId w:val="20"/>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对于</w:t>
      </w:r>
      <w:r w:rsidRPr="00C655F7">
        <w:rPr>
          <w:rFonts w:ascii="Times New Roman" w:eastAsia="SimSun" w:hAnsi="Times New Roman" w:cs="Times New Roman"/>
          <w:sz w:val="24"/>
          <w:szCs w:val="24"/>
          <w:lang w:eastAsia="zh-CN"/>
        </w:rPr>
        <w:t>18</w:t>
      </w:r>
      <w:r w:rsidRPr="00C655F7">
        <w:rPr>
          <w:rFonts w:ascii="Times New Roman" w:eastAsia="SimSun" w:hAnsi="Times New Roman" w:cs="Times New Roman"/>
          <w:sz w:val="24"/>
          <w:szCs w:val="24"/>
          <w:lang w:eastAsia="zh-CN"/>
        </w:rPr>
        <w:t>岁以下的青少年，请通知家长或法定代理人，他们必须使用学区提供的表格提供书面许可，以便对其学生进行检测。</w:t>
      </w:r>
      <w:r w:rsidRPr="00C655F7">
        <w:rPr>
          <w:rFonts w:ascii="Times New Roman" w:eastAsia="SimSun" w:hAnsi="Times New Roman" w:cs="Times New Roman"/>
          <w:sz w:val="24"/>
          <w:szCs w:val="24"/>
          <w:lang w:eastAsia="zh-CN"/>
        </w:rPr>
        <w:t xml:space="preserve"> </w:t>
      </w:r>
    </w:p>
    <w:p w14:paraId="4563D724" w14:textId="77777777" w:rsidR="00942CA5" w:rsidRPr="00C655F7" w:rsidRDefault="00942CA5" w:rsidP="00F117AC">
      <w:pPr>
        <w:pStyle w:val="ListParagraph"/>
        <w:numPr>
          <w:ilvl w:val="0"/>
          <w:numId w:val="20"/>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通知家长或法定代理人，他们可以在检测当天陪伴其学生。</w:t>
      </w:r>
    </w:p>
    <w:p w14:paraId="22416994" w14:textId="77777777" w:rsidR="00942CA5" w:rsidRPr="00C655F7" w:rsidRDefault="00942CA5" w:rsidP="00F117AC">
      <w:pPr>
        <w:pStyle w:val="ListParagraph"/>
        <w:numPr>
          <w:ilvl w:val="0"/>
          <w:numId w:val="20"/>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通知家长或法定代理人，如果他们选择不让其学生接受检测，则不必对其学生进行隔离，并且可以返回学校，除非发现与该学生有密切接触的其他病例。</w:t>
      </w:r>
    </w:p>
    <w:p w14:paraId="427C2304" w14:textId="77777777" w:rsidR="00942CA5" w:rsidRPr="00C655F7" w:rsidRDefault="00942CA5" w:rsidP="00F117AC">
      <w:pPr>
        <w:pStyle w:val="ListParagraph"/>
        <w:numPr>
          <w:ilvl w:val="0"/>
          <w:numId w:val="20"/>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请参阅附件中的授权表样本。</w:t>
      </w:r>
    </w:p>
    <w:p w14:paraId="2F581889" w14:textId="77777777" w:rsidR="00942CA5" w:rsidRPr="00C655F7" w:rsidRDefault="00942CA5" w:rsidP="00942CA5">
      <w:pPr>
        <w:pStyle w:val="ListParagraph"/>
        <w:numPr>
          <w:ilvl w:val="0"/>
          <w:numId w:val="17"/>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通知学校社区（例如，学校委员会成员，市</w:t>
      </w:r>
      <w:r w:rsidRPr="00C655F7">
        <w:rPr>
          <w:rFonts w:ascii="Times New Roman" w:eastAsia="SimSun" w:hAnsi="Times New Roman" w:cs="Times New Roman"/>
          <w:sz w:val="24"/>
          <w:szCs w:val="24"/>
          <w:lang w:eastAsia="zh-CN"/>
        </w:rPr>
        <w:t>/</w:t>
      </w:r>
      <w:r w:rsidRPr="00C655F7">
        <w:rPr>
          <w:rFonts w:ascii="Times New Roman" w:eastAsia="SimSun" w:hAnsi="Times New Roman" w:cs="Times New Roman"/>
          <w:sz w:val="24"/>
          <w:szCs w:val="24"/>
          <w:lang w:eastAsia="zh-CN"/>
        </w:rPr>
        <w:t>镇负责人等）有关使用机动快速响应小组的计划。</w:t>
      </w:r>
    </w:p>
    <w:p w14:paraId="61B20F91" w14:textId="77777777" w:rsidR="00942CA5" w:rsidRPr="00C655F7" w:rsidRDefault="00942CA5" w:rsidP="00942CA5">
      <w:pPr>
        <w:pStyle w:val="ListParagraph"/>
        <w:numPr>
          <w:ilvl w:val="0"/>
          <w:numId w:val="17"/>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在机动快速响应小组到达的那天，通知符合条件的员工何时可以使用这项服务，并实行护送学生到机动快速响应小组进行检测的制度。</w:t>
      </w:r>
      <w:r w:rsidRPr="00C655F7">
        <w:rPr>
          <w:rFonts w:ascii="Times New Roman" w:eastAsia="SimSun" w:hAnsi="Times New Roman" w:cs="Times New Roman"/>
          <w:sz w:val="24"/>
          <w:szCs w:val="24"/>
          <w:lang w:eastAsia="zh-CN"/>
        </w:rPr>
        <w:t xml:space="preserve"> </w:t>
      </w:r>
    </w:p>
    <w:p w14:paraId="070C18AD" w14:textId="77777777" w:rsidR="00942CA5" w:rsidRPr="00C655F7" w:rsidRDefault="00942CA5" w:rsidP="00942CA5">
      <w:pPr>
        <w:pStyle w:val="ListParagraph"/>
        <w:numPr>
          <w:ilvl w:val="0"/>
          <w:numId w:val="19"/>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学生可以单独或以小组形式参加测试。所有学生在等待接受测试时都必须戴口罩。</w:t>
      </w:r>
    </w:p>
    <w:p w14:paraId="761B6702" w14:textId="77777777" w:rsidR="00942CA5" w:rsidRPr="00C655F7" w:rsidRDefault="00942CA5" w:rsidP="00942CA5">
      <w:pPr>
        <w:pStyle w:val="ListParagraph"/>
        <w:numPr>
          <w:ilvl w:val="0"/>
          <w:numId w:val="19"/>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在测试之前、测试过程中和测试之后，学生必须始终由指定的学校人员护送和陪同。</w:t>
      </w:r>
      <w:r w:rsidRPr="00C655F7">
        <w:rPr>
          <w:rFonts w:ascii="Times New Roman" w:eastAsia="SimSun" w:hAnsi="Times New Roman" w:cs="Times New Roman"/>
          <w:sz w:val="24"/>
          <w:szCs w:val="24"/>
          <w:lang w:eastAsia="zh-CN"/>
        </w:rPr>
        <w:t xml:space="preserve"> </w:t>
      </w:r>
    </w:p>
    <w:p w14:paraId="144BA07B" w14:textId="77777777" w:rsidR="00942CA5" w:rsidRPr="00C655F7" w:rsidRDefault="00942CA5" w:rsidP="00942CA5">
      <w:pPr>
        <w:pStyle w:val="ListParagraph"/>
        <w:numPr>
          <w:ilvl w:val="0"/>
          <w:numId w:val="19"/>
        </w:numPr>
        <w:spacing w:line="240" w:lineRule="auto"/>
        <w:rPr>
          <w:rFonts w:ascii="Times New Roman" w:eastAsia="SimSun" w:hAnsi="Times New Roman" w:cs="Times New Roman"/>
          <w:sz w:val="24"/>
          <w:szCs w:val="24"/>
          <w:lang w:eastAsia="zh-CN"/>
        </w:rPr>
      </w:pPr>
      <w:r w:rsidRPr="00C655F7">
        <w:rPr>
          <w:rFonts w:ascii="Times New Roman" w:eastAsia="SimSun" w:hAnsi="Times New Roman" w:cs="Times New Roman"/>
          <w:sz w:val="24"/>
          <w:szCs w:val="24"/>
          <w:lang w:eastAsia="zh-CN"/>
        </w:rPr>
        <w:t>陪同学生接受快速响应小组检测的家长或法定代理人必须始终戴口罩</w:t>
      </w:r>
      <w:r w:rsidRPr="00C655F7">
        <w:rPr>
          <w:rFonts w:ascii="Times New Roman" w:eastAsia="SimSun" w:hAnsi="Times New Roman" w:cs="Times New Roman"/>
          <w:sz w:val="24"/>
          <w:szCs w:val="24"/>
          <w:lang w:eastAsia="zh-CN"/>
        </w:rPr>
        <w:t>/</w:t>
      </w:r>
      <w:r w:rsidRPr="00C655F7">
        <w:rPr>
          <w:rFonts w:ascii="Times New Roman" w:eastAsia="SimSun" w:hAnsi="Times New Roman" w:cs="Times New Roman"/>
          <w:sz w:val="24"/>
          <w:szCs w:val="24"/>
          <w:lang w:eastAsia="zh-CN"/>
        </w:rPr>
        <w:t>面罩。不允许对家长或法定代理人进行检测。</w:t>
      </w:r>
      <w:r w:rsidRPr="00C655F7">
        <w:rPr>
          <w:rFonts w:ascii="Times New Roman" w:eastAsia="SimSun" w:hAnsi="Times New Roman" w:cs="Times New Roman"/>
          <w:sz w:val="24"/>
          <w:szCs w:val="24"/>
          <w:lang w:eastAsia="zh-CN"/>
        </w:rPr>
        <w:t xml:space="preserve"> </w:t>
      </w:r>
    </w:p>
    <w:p w14:paraId="34583FC3" w14:textId="77777777" w:rsidR="00A7500D" w:rsidRPr="00C655F7" w:rsidRDefault="00A7500D">
      <w:pPr>
        <w:widowControl/>
        <w:rPr>
          <w:rFonts w:eastAsia="SimSun"/>
          <w:szCs w:val="24"/>
          <w:lang w:eastAsia="zh-CN"/>
        </w:rPr>
      </w:pPr>
    </w:p>
    <w:p w14:paraId="3892F4B5" w14:textId="77777777" w:rsidR="00942CA5" w:rsidRPr="00C655F7" w:rsidRDefault="00942CA5" w:rsidP="00942CA5">
      <w:pPr>
        <w:rPr>
          <w:rFonts w:eastAsia="SimSun"/>
          <w:szCs w:val="24"/>
          <w:lang w:eastAsia="zh-CN"/>
        </w:rPr>
      </w:pPr>
      <w:r w:rsidRPr="00C655F7">
        <w:rPr>
          <w:rFonts w:eastAsia="SimSun"/>
          <w:szCs w:val="24"/>
          <w:lang w:eastAsia="zh-CN"/>
        </w:rPr>
        <w:t>为了支持健康与安全文化，</w:t>
      </w:r>
      <w:r w:rsidRPr="00C655F7">
        <w:rPr>
          <w:rFonts w:eastAsia="SimSun"/>
          <w:b/>
          <w:bCs/>
          <w:szCs w:val="24"/>
          <w:lang w:eastAsia="zh-CN"/>
        </w:rPr>
        <w:t>学校必须以积极和可靠的方式与所有家长、学生、老师和员工进行沟通</w:t>
      </w:r>
      <w:r w:rsidRPr="00C655F7">
        <w:rPr>
          <w:rFonts w:eastAsia="SimSun"/>
          <w:szCs w:val="24"/>
          <w:lang w:eastAsia="zh-CN"/>
        </w:rPr>
        <w:t>，以便发送和接收与</w:t>
      </w:r>
      <w:r w:rsidRPr="00C655F7">
        <w:rPr>
          <w:rFonts w:eastAsia="SimSun"/>
          <w:szCs w:val="24"/>
          <w:lang w:eastAsia="zh-CN"/>
        </w:rPr>
        <w:t>COVID-19</w:t>
      </w:r>
      <w:r w:rsidRPr="00C655F7">
        <w:rPr>
          <w:rFonts w:eastAsia="SimSun"/>
          <w:szCs w:val="24"/>
          <w:lang w:eastAsia="zh-CN"/>
        </w:rPr>
        <w:t>检测有关的关键信息。</w:t>
      </w:r>
    </w:p>
    <w:p w14:paraId="78C28790" w14:textId="77777777" w:rsidR="00942CA5" w:rsidRPr="00C655F7" w:rsidRDefault="00942CA5" w:rsidP="00942CA5">
      <w:pPr>
        <w:rPr>
          <w:rFonts w:eastAsia="SimSun"/>
          <w:i/>
          <w:iCs/>
          <w:szCs w:val="24"/>
          <w:lang w:eastAsia="zh-CN"/>
        </w:rPr>
      </w:pPr>
    </w:p>
    <w:p w14:paraId="59D787E9" w14:textId="77777777" w:rsidR="00942CA5" w:rsidRPr="00C655F7" w:rsidRDefault="00942CA5" w:rsidP="00942CA5">
      <w:pPr>
        <w:rPr>
          <w:rFonts w:eastAsia="SimSun"/>
          <w:i/>
          <w:iCs/>
          <w:szCs w:val="24"/>
          <w:lang w:eastAsia="zh-CN"/>
        </w:rPr>
      </w:pPr>
      <w:r w:rsidRPr="00C655F7">
        <w:rPr>
          <w:rFonts w:eastAsia="SimSun"/>
          <w:i/>
          <w:iCs/>
          <w:szCs w:val="24"/>
          <w:lang w:eastAsia="zh-CN"/>
        </w:rPr>
        <w:t>学生隐私注意事项</w:t>
      </w:r>
    </w:p>
    <w:p w14:paraId="3C85E55D" w14:textId="77777777" w:rsidR="00942CA5" w:rsidRPr="00C655F7" w:rsidRDefault="00942CA5" w:rsidP="00942CA5">
      <w:pPr>
        <w:rPr>
          <w:rFonts w:eastAsia="SimSun"/>
          <w:szCs w:val="24"/>
        </w:rPr>
      </w:pPr>
      <w:r w:rsidRPr="00C655F7">
        <w:rPr>
          <w:rFonts w:eastAsia="SimSun"/>
          <w:color w:val="000000"/>
          <w:szCs w:val="24"/>
          <w:bdr w:val="none" w:sz="0" w:space="0" w:color="auto" w:frame="1"/>
          <w:lang w:eastAsia="zh-CN"/>
        </w:rPr>
        <w:t>在机动快速响应检测期间，学校和学区必须适当保护学生和教职员工的隐私权，这很重要。有一系列法规适用于与</w:t>
      </w:r>
      <w:r w:rsidRPr="00C655F7">
        <w:rPr>
          <w:rFonts w:eastAsia="SimSun"/>
          <w:color w:val="000000"/>
          <w:szCs w:val="24"/>
          <w:bdr w:val="none" w:sz="0" w:space="0" w:color="auto" w:frame="1"/>
          <w:lang w:eastAsia="zh-CN"/>
        </w:rPr>
        <w:t>COVID-19</w:t>
      </w:r>
      <w:r w:rsidRPr="00C655F7">
        <w:rPr>
          <w:rFonts w:eastAsia="SimSun"/>
          <w:color w:val="000000"/>
          <w:szCs w:val="24"/>
          <w:bdr w:val="none" w:sz="0" w:space="0" w:color="auto" w:frame="1"/>
          <w:lang w:eastAsia="zh-CN"/>
        </w:rPr>
        <w:t>检测相关的隐私权，但是对于学生而言，学区必须确保遵守联邦《家庭教育权利隐私法案》（</w:t>
      </w:r>
      <w:r w:rsidRPr="00C655F7">
        <w:rPr>
          <w:rFonts w:eastAsia="SimSun"/>
          <w:color w:val="000000"/>
          <w:szCs w:val="24"/>
          <w:bdr w:val="none" w:sz="0" w:space="0" w:color="auto" w:frame="1"/>
          <w:lang w:eastAsia="zh-CN"/>
        </w:rPr>
        <w:t>FERPA</w:t>
      </w:r>
      <w:r w:rsidRPr="00C655F7">
        <w:rPr>
          <w:rFonts w:eastAsia="SimSun"/>
          <w:color w:val="000000"/>
          <w:szCs w:val="24"/>
          <w:bdr w:val="none" w:sz="0" w:space="0" w:color="auto" w:frame="1"/>
          <w:lang w:eastAsia="zh-CN"/>
        </w:rPr>
        <w:t>）和马萨诸塞州学生记录法规。在此过程中，学校和学区应考虑以下方面：</w:t>
      </w:r>
      <w:r w:rsidRPr="00C655F7">
        <w:rPr>
          <w:rFonts w:eastAsia="SimSun"/>
          <w:color w:val="000000"/>
          <w:szCs w:val="24"/>
          <w:bdr w:val="none" w:sz="0" w:space="0" w:color="auto" w:frame="1"/>
          <w:lang w:eastAsia="zh-CN"/>
        </w:rPr>
        <w:t xml:space="preserve"> </w:t>
      </w:r>
    </w:p>
    <w:p w14:paraId="77BCF3F4" w14:textId="77777777" w:rsidR="00942CA5" w:rsidRPr="00C655F7" w:rsidRDefault="00942CA5" w:rsidP="00942CA5">
      <w:pPr>
        <w:widowControl/>
        <w:numPr>
          <w:ilvl w:val="0"/>
          <w:numId w:val="16"/>
        </w:numPr>
        <w:shd w:val="clear" w:color="auto" w:fill="FFFFFF"/>
        <w:spacing w:beforeAutospacing="1" w:afterAutospacing="1"/>
        <w:rPr>
          <w:rFonts w:eastAsia="SimSun"/>
          <w:color w:val="000000"/>
          <w:szCs w:val="24"/>
          <w:lang w:eastAsia="zh-CN"/>
        </w:rPr>
      </w:pPr>
      <w:r w:rsidRPr="00C655F7">
        <w:rPr>
          <w:rFonts w:eastAsia="SimSun"/>
          <w:color w:val="000000"/>
          <w:szCs w:val="24"/>
          <w:bdr w:val="none" w:sz="0" w:space="0" w:color="auto" w:frame="1"/>
          <w:lang w:eastAsia="zh-CN"/>
        </w:rPr>
        <w:t>FERPA, 34 C.F.R. Part 99</w:t>
      </w:r>
      <w:r w:rsidRPr="00C655F7">
        <w:rPr>
          <w:rFonts w:eastAsia="SimSun"/>
          <w:color w:val="000000"/>
          <w:szCs w:val="24"/>
          <w:bdr w:val="none" w:sz="0" w:space="0" w:color="auto" w:frame="1"/>
          <w:lang w:eastAsia="zh-CN"/>
        </w:rPr>
        <w:t>和</w:t>
      </w:r>
      <w:r w:rsidRPr="00C655F7">
        <w:rPr>
          <w:rFonts w:eastAsia="SimSun"/>
          <w:b/>
          <w:bCs/>
          <w:color w:val="000000"/>
          <w:szCs w:val="24"/>
          <w:bdr w:val="none" w:sz="0" w:space="0" w:color="auto" w:frame="1"/>
          <w:lang w:eastAsia="zh-CN"/>
        </w:rPr>
        <w:t>马萨诸塞州学生记录条例</w:t>
      </w:r>
      <w:r w:rsidRPr="00C655F7">
        <w:rPr>
          <w:rFonts w:eastAsia="SimSun"/>
          <w:color w:val="000000"/>
          <w:szCs w:val="24"/>
          <w:bdr w:val="none" w:sz="0" w:space="0" w:color="auto" w:frame="1"/>
          <w:lang w:eastAsia="zh-CN"/>
        </w:rPr>
        <w:t>603 CMR 23.00</w:t>
      </w:r>
      <w:r w:rsidRPr="00C655F7">
        <w:rPr>
          <w:rFonts w:eastAsia="SimSun"/>
          <w:color w:val="000000"/>
          <w:szCs w:val="24"/>
          <w:bdr w:val="none" w:sz="0" w:space="0" w:color="auto" w:frame="1"/>
          <w:lang w:eastAsia="zh-CN"/>
        </w:rPr>
        <w:t>，禁止在未经许可或在没有法律详细规定的非常具体的条件下披露教育记录中所包含的学生个人身份信息。</w:t>
      </w:r>
      <w:r w:rsidRPr="00C655F7">
        <w:rPr>
          <w:rFonts w:eastAsia="SimSun"/>
          <w:color w:val="000000"/>
          <w:szCs w:val="24"/>
          <w:bdr w:val="none" w:sz="0" w:space="0" w:color="auto" w:frame="1"/>
          <w:lang w:eastAsia="zh-CN"/>
        </w:rPr>
        <w:t xml:space="preserve"> </w:t>
      </w:r>
    </w:p>
    <w:p w14:paraId="26E7C94F" w14:textId="77777777" w:rsidR="00942CA5" w:rsidRPr="00C655F7" w:rsidRDefault="00942CA5" w:rsidP="00942CA5">
      <w:pPr>
        <w:widowControl/>
        <w:numPr>
          <w:ilvl w:val="0"/>
          <w:numId w:val="16"/>
        </w:numPr>
        <w:shd w:val="clear" w:color="auto" w:fill="FFFFFF"/>
        <w:spacing w:beforeAutospacing="1" w:afterAutospacing="1"/>
        <w:rPr>
          <w:rFonts w:eastAsia="SimSun"/>
          <w:color w:val="000000"/>
          <w:szCs w:val="24"/>
          <w:lang w:eastAsia="zh-CN"/>
        </w:rPr>
      </w:pPr>
      <w:r w:rsidRPr="00C655F7">
        <w:rPr>
          <w:rFonts w:eastAsia="SimSun"/>
          <w:color w:val="000000"/>
          <w:szCs w:val="24"/>
          <w:bdr w:val="none" w:sz="0" w:space="0" w:color="auto" w:frame="1"/>
          <w:lang w:eastAsia="zh-CN"/>
        </w:rPr>
        <w:t>通过保留有关参加检测的学生的信息以及可以确定其身份的信息（年级、班级、老师等），学校和学区就可以分享关于检测结果和对学校社区可能产生的影响方面的详细信息。</w:t>
      </w:r>
      <w:r w:rsidRPr="00C655F7">
        <w:rPr>
          <w:rFonts w:eastAsia="SimSun"/>
          <w:color w:val="000000"/>
          <w:szCs w:val="24"/>
          <w:bdr w:val="none" w:sz="0" w:space="0" w:color="auto" w:frame="1"/>
          <w:lang w:eastAsia="zh-CN"/>
        </w:rPr>
        <w:t xml:space="preserve">   </w:t>
      </w:r>
    </w:p>
    <w:p w14:paraId="2522A44F" w14:textId="77777777" w:rsidR="00942CA5" w:rsidRPr="00C655F7" w:rsidRDefault="00942CA5" w:rsidP="00942CA5">
      <w:pPr>
        <w:widowControl/>
        <w:numPr>
          <w:ilvl w:val="0"/>
          <w:numId w:val="16"/>
        </w:numPr>
        <w:shd w:val="clear" w:color="auto" w:fill="FFFFFF"/>
        <w:spacing w:beforeAutospacing="1" w:afterAutospacing="1"/>
        <w:rPr>
          <w:rFonts w:eastAsia="SimSun"/>
          <w:color w:val="000000"/>
          <w:szCs w:val="24"/>
          <w:lang w:eastAsia="zh-CN"/>
        </w:rPr>
      </w:pPr>
      <w:r w:rsidRPr="00C655F7">
        <w:rPr>
          <w:rFonts w:eastAsia="SimSun"/>
          <w:color w:val="000000"/>
          <w:szCs w:val="24"/>
          <w:bdr w:val="none" w:sz="0" w:space="0" w:color="auto" w:frame="1"/>
          <w:lang w:eastAsia="zh-CN"/>
        </w:rPr>
        <w:lastRenderedPageBreak/>
        <w:t>FERPA</w:t>
      </w:r>
      <w:r w:rsidRPr="00C655F7">
        <w:rPr>
          <w:rFonts w:eastAsia="SimSun"/>
          <w:color w:val="000000"/>
          <w:szCs w:val="24"/>
          <w:bdr w:val="none" w:sz="0" w:space="0" w:color="auto" w:frame="1"/>
          <w:lang w:eastAsia="zh-CN"/>
        </w:rPr>
        <w:t>和</w:t>
      </w:r>
      <w:r w:rsidRPr="00C655F7">
        <w:rPr>
          <w:rFonts w:eastAsia="SimSun"/>
          <w:b/>
          <w:bCs/>
          <w:color w:val="000000"/>
          <w:szCs w:val="24"/>
          <w:bdr w:val="none" w:sz="0" w:space="0" w:color="auto" w:frame="1"/>
          <w:lang w:eastAsia="zh-CN"/>
        </w:rPr>
        <w:t>马萨诸塞州学生记录条例</w:t>
      </w:r>
      <w:r w:rsidRPr="00C655F7">
        <w:rPr>
          <w:rFonts w:eastAsia="SimSun"/>
          <w:color w:val="000000"/>
          <w:szCs w:val="24"/>
          <w:bdr w:val="none" w:sz="0" w:space="0" w:color="auto" w:frame="1"/>
          <w:lang w:eastAsia="zh-CN"/>
        </w:rPr>
        <w:t>允许在健康和安全紧急情况下向有关各方披露教育记录中所包含的学生个人身份信息。</w:t>
      </w:r>
      <w:r w:rsidRPr="00C655F7">
        <w:rPr>
          <w:rFonts w:eastAsia="SimSun"/>
          <w:color w:val="000000"/>
          <w:szCs w:val="24"/>
          <w:bdr w:val="none" w:sz="0" w:space="0" w:color="auto" w:frame="1"/>
          <w:lang w:eastAsia="zh-CN"/>
        </w:rPr>
        <w:t>34 C.F.R. § 99.31(a)(10), 34 C.F.R. § 99.36; 603 CMR 23.07(4)(e)</w:t>
      </w:r>
      <w:r w:rsidRPr="00C655F7">
        <w:rPr>
          <w:rFonts w:eastAsia="SimSun"/>
          <w:color w:val="000000"/>
          <w:szCs w:val="24"/>
          <w:bdr w:val="none" w:sz="0" w:space="0" w:color="auto" w:frame="1"/>
          <w:lang w:eastAsia="zh-CN"/>
        </w:rPr>
        <w:t>。在很多情况下，这项豁免可以允许将教育记录中的学生个人身份信息向相应的当地和州政府公共卫生官员进行必要的披露。</w:t>
      </w:r>
    </w:p>
    <w:p w14:paraId="3D061E8D" w14:textId="77777777" w:rsidR="00942CA5" w:rsidRPr="00C655F7" w:rsidRDefault="00942CA5" w:rsidP="00942CA5">
      <w:pPr>
        <w:widowControl/>
        <w:numPr>
          <w:ilvl w:val="0"/>
          <w:numId w:val="16"/>
        </w:numPr>
        <w:shd w:val="clear" w:color="auto" w:fill="FFFFFF"/>
        <w:spacing w:beforeAutospacing="1" w:afterAutospacing="1"/>
        <w:rPr>
          <w:rFonts w:eastAsia="SimSun"/>
          <w:color w:val="000000"/>
          <w:szCs w:val="24"/>
          <w:lang w:eastAsia="zh-CN"/>
        </w:rPr>
      </w:pPr>
      <w:r w:rsidRPr="00C655F7">
        <w:rPr>
          <w:rFonts w:eastAsia="SimSun"/>
          <w:color w:val="000000"/>
          <w:szCs w:val="24"/>
          <w:bdr w:val="none" w:sz="0" w:space="0" w:color="auto" w:frame="1"/>
          <w:lang w:eastAsia="zh-CN"/>
        </w:rPr>
        <w:t>美国教育部已就</w:t>
      </w:r>
      <w:hyperlink r:id="rId16" w:history="1">
        <w:r w:rsidRPr="00C655F7">
          <w:rPr>
            <w:rStyle w:val="Hyperlink"/>
            <w:rFonts w:eastAsia="SimSun"/>
            <w:szCs w:val="24"/>
            <w:bdr w:val="none" w:sz="0" w:space="0" w:color="auto" w:frame="1"/>
            <w:lang w:eastAsia="zh-CN"/>
          </w:rPr>
          <w:t>此事发布了详细指南</w:t>
        </w:r>
      </w:hyperlink>
      <w:r w:rsidRPr="00C655F7">
        <w:rPr>
          <w:rFonts w:eastAsia="SimSun"/>
          <w:color w:val="000000"/>
          <w:szCs w:val="24"/>
          <w:bdr w:val="none" w:sz="0" w:space="0" w:color="auto" w:frame="1"/>
          <w:lang w:eastAsia="zh-CN"/>
        </w:rPr>
        <w:t>。</w:t>
      </w:r>
    </w:p>
    <w:p w14:paraId="2ECED560" w14:textId="77777777" w:rsidR="00942CA5" w:rsidRPr="00C655F7" w:rsidRDefault="00942CA5" w:rsidP="00942CA5">
      <w:pPr>
        <w:widowControl/>
        <w:numPr>
          <w:ilvl w:val="0"/>
          <w:numId w:val="16"/>
        </w:numPr>
        <w:shd w:val="clear" w:color="auto" w:fill="FFFFFF"/>
        <w:spacing w:beforeAutospacing="1" w:afterAutospacing="1"/>
        <w:rPr>
          <w:rFonts w:eastAsia="SimSun"/>
          <w:color w:val="000000"/>
          <w:szCs w:val="24"/>
          <w:lang w:eastAsia="zh-CN"/>
        </w:rPr>
      </w:pPr>
      <w:r w:rsidRPr="00C655F7">
        <w:rPr>
          <w:rFonts w:eastAsia="SimSun"/>
          <w:color w:val="000000"/>
          <w:szCs w:val="24"/>
          <w:lang w:eastAsia="zh-CN"/>
        </w:rPr>
        <w:t>在此提醒</w:t>
      </w:r>
      <w:r w:rsidRPr="00C655F7">
        <w:rPr>
          <w:rFonts w:eastAsia="SimSun"/>
          <w:color w:val="000000"/>
          <w:szCs w:val="24"/>
          <w:lang w:eastAsia="zh-CN"/>
        </w:rPr>
        <w:t>HIPAA</w:t>
      </w:r>
      <w:r w:rsidRPr="00C655F7">
        <w:rPr>
          <w:rFonts w:eastAsia="SimSun"/>
          <w:color w:val="000000"/>
          <w:szCs w:val="24"/>
          <w:lang w:eastAsia="zh-CN"/>
        </w:rPr>
        <w:t>涵盖实体，</w:t>
      </w:r>
      <w:r w:rsidRPr="00C655F7">
        <w:rPr>
          <w:rFonts w:eastAsia="SimSun"/>
          <w:color w:val="000000"/>
          <w:szCs w:val="24"/>
          <w:lang w:eastAsia="zh-CN"/>
        </w:rPr>
        <w:t>HIPAA</w:t>
      </w:r>
      <w:r w:rsidRPr="00C655F7">
        <w:rPr>
          <w:rFonts w:eastAsia="SimSun"/>
          <w:color w:val="000000"/>
          <w:szCs w:val="24"/>
          <w:lang w:eastAsia="zh-CN"/>
        </w:rPr>
        <w:t>隐私规则允许涵盖实体在未经授权的情况下向公共卫生部门（例如，美国卫生部和当地卫生局）披露受保护的健康信息，而公共卫生部门出于预防或控制疾病、伤害或残疾的目的获得接收此类报告的合法授权。</w:t>
      </w:r>
      <w:r w:rsidRPr="00C655F7">
        <w:rPr>
          <w:rFonts w:eastAsia="SimSun"/>
          <w:color w:val="000000"/>
          <w:szCs w:val="24"/>
          <w:lang w:eastAsia="zh-CN"/>
        </w:rPr>
        <w:t>45 CFR 164.512(b)(1)(i)</w:t>
      </w:r>
      <w:r w:rsidRPr="00C655F7">
        <w:rPr>
          <w:rFonts w:eastAsia="SimSun"/>
          <w:color w:val="000000"/>
          <w:szCs w:val="24"/>
          <w:lang w:eastAsia="zh-CN"/>
        </w:rPr>
        <w:t>。美国卫生与公众服务部在下列网站提供了进一步信息：</w:t>
      </w:r>
      <w:hyperlink r:id="rId17" w:history="1">
        <w:r w:rsidRPr="00C655F7">
          <w:rPr>
            <w:rStyle w:val="Hyperlink"/>
            <w:rFonts w:eastAsia="SimSun"/>
            <w:szCs w:val="24"/>
            <w:lang w:eastAsia="zh-CN"/>
          </w:rPr>
          <w:t>https://www.hhs.gov/hipaa/for-professionals/privacy/guidance/disclosures-public-health-activities/index.html</w:t>
        </w:r>
      </w:hyperlink>
      <w:r w:rsidRPr="00C655F7">
        <w:rPr>
          <w:rFonts w:eastAsia="SimSun"/>
          <w:color w:val="000000"/>
          <w:szCs w:val="24"/>
          <w:lang w:eastAsia="zh-CN"/>
        </w:rPr>
        <w:t>。</w:t>
      </w:r>
      <w:r w:rsidRPr="00C655F7">
        <w:rPr>
          <w:rFonts w:eastAsia="SimSun"/>
          <w:color w:val="000000"/>
          <w:szCs w:val="24"/>
          <w:lang w:eastAsia="zh-CN"/>
        </w:rPr>
        <w:t xml:space="preserve">  </w:t>
      </w:r>
    </w:p>
    <w:p w14:paraId="4FDC88A9" w14:textId="77777777" w:rsidR="00942CA5" w:rsidRPr="00C655F7" w:rsidRDefault="00942CA5" w:rsidP="00942CA5">
      <w:pPr>
        <w:spacing w:after="160" w:line="259" w:lineRule="auto"/>
        <w:rPr>
          <w:rFonts w:eastAsia="SimSun"/>
          <w:szCs w:val="24"/>
          <w:lang w:eastAsia="zh-CN"/>
        </w:rPr>
      </w:pPr>
      <w:r w:rsidRPr="00C655F7">
        <w:rPr>
          <w:rFonts w:eastAsia="SimSun"/>
          <w:szCs w:val="24"/>
          <w:lang w:eastAsia="zh-CN"/>
        </w:rPr>
        <w:br w:type="page"/>
      </w:r>
    </w:p>
    <w:p w14:paraId="5A738B7E" w14:textId="77777777" w:rsidR="00942CA5" w:rsidRPr="00C655F7" w:rsidRDefault="00942CA5" w:rsidP="00942CA5">
      <w:pPr>
        <w:rPr>
          <w:rFonts w:eastAsia="SimSun"/>
          <w:szCs w:val="24"/>
          <w:lang w:eastAsia="zh-CN"/>
        </w:rPr>
      </w:pPr>
      <w:r w:rsidRPr="00C655F7">
        <w:rPr>
          <w:rFonts w:eastAsia="SimSun"/>
          <w:szCs w:val="24"/>
          <w:lang w:eastAsia="zh-CN"/>
        </w:rPr>
        <w:lastRenderedPageBreak/>
        <w:t>附件</w:t>
      </w:r>
      <w:r w:rsidRPr="00C655F7">
        <w:rPr>
          <w:rFonts w:eastAsia="SimSun"/>
          <w:szCs w:val="24"/>
          <w:lang w:eastAsia="zh-CN"/>
        </w:rPr>
        <w:t xml:space="preserve"> A</w:t>
      </w:r>
      <w:r w:rsidRPr="00C655F7">
        <w:rPr>
          <w:rFonts w:eastAsia="SimSun"/>
          <w:szCs w:val="24"/>
          <w:lang w:eastAsia="zh-CN"/>
        </w:rPr>
        <w:t>：无法自己表示同意的学生的授权书样本</w:t>
      </w:r>
    </w:p>
    <w:p w14:paraId="1DBB4149" w14:textId="77777777" w:rsidR="00942CA5" w:rsidRPr="00C655F7" w:rsidRDefault="00942CA5" w:rsidP="00942CA5">
      <w:pPr>
        <w:rPr>
          <w:rFonts w:eastAsia="SimSun"/>
          <w:szCs w:val="24"/>
          <w:lang w:eastAsia="zh-CN"/>
        </w:rPr>
      </w:pPr>
    </w:p>
    <w:p w14:paraId="33C43F33" w14:textId="77777777" w:rsidR="00942CA5" w:rsidRPr="00C655F7" w:rsidRDefault="00942CA5" w:rsidP="00942CA5">
      <w:pPr>
        <w:ind w:right="-540"/>
        <w:jc w:val="center"/>
        <w:rPr>
          <w:rFonts w:eastAsia="SimSun"/>
          <w:b/>
          <w:szCs w:val="24"/>
          <w:lang w:eastAsia="zh-CN"/>
        </w:rPr>
      </w:pPr>
      <w:r w:rsidRPr="00C655F7">
        <w:rPr>
          <w:rFonts w:eastAsia="SimSun"/>
          <w:b/>
          <w:bCs/>
          <w:szCs w:val="24"/>
          <w:lang w:eastAsia="zh-CN"/>
        </w:rPr>
        <w:t>在学校接受</w:t>
      </w:r>
      <w:r w:rsidRPr="00C655F7">
        <w:rPr>
          <w:rFonts w:eastAsia="SimSun"/>
          <w:b/>
          <w:bCs/>
          <w:szCs w:val="24"/>
          <w:lang w:eastAsia="zh-CN"/>
        </w:rPr>
        <w:t>COVID-19</w:t>
      </w:r>
      <w:r w:rsidRPr="00C655F7">
        <w:rPr>
          <w:rFonts w:eastAsia="SimSun"/>
          <w:b/>
          <w:bCs/>
          <w:szCs w:val="24"/>
          <w:lang w:eastAsia="zh-CN"/>
        </w:rPr>
        <w:t>检测的家长</w:t>
      </w:r>
      <w:r w:rsidRPr="00C655F7">
        <w:rPr>
          <w:rFonts w:eastAsia="SimSun"/>
          <w:b/>
          <w:bCs/>
          <w:szCs w:val="24"/>
          <w:lang w:eastAsia="zh-CN"/>
        </w:rPr>
        <w:t>/</w:t>
      </w:r>
      <w:r w:rsidRPr="00C655F7">
        <w:rPr>
          <w:rFonts w:eastAsia="SimSun"/>
          <w:b/>
          <w:bCs/>
          <w:szCs w:val="24"/>
          <w:lang w:eastAsia="zh-CN"/>
        </w:rPr>
        <w:t>监护人授权书</w:t>
      </w:r>
      <w:r w:rsidRPr="00C655F7">
        <w:rPr>
          <w:rFonts w:eastAsia="SimSun"/>
          <w:b/>
          <w:bCs/>
          <w:szCs w:val="24"/>
          <w:lang w:eastAsia="zh-CN"/>
        </w:rPr>
        <w:t xml:space="preserve"> </w:t>
      </w:r>
    </w:p>
    <w:p w14:paraId="0AB94B6A" w14:textId="77777777" w:rsidR="00942CA5" w:rsidRPr="00C655F7" w:rsidRDefault="00942CA5" w:rsidP="00942CA5">
      <w:pPr>
        <w:ind w:right="-540"/>
        <w:rPr>
          <w:rFonts w:eastAsia="SimSun"/>
          <w:szCs w:val="24"/>
          <w:lang w:eastAsia="zh-CN"/>
        </w:rPr>
      </w:pPr>
    </w:p>
    <w:p w14:paraId="018EEAB8" w14:textId="77777777" w:rsidR="00942CA5" w:rsidRPr="00C655F7" w:rsidRDefault="00942CA5" w:rsidP="00942CA5">
      <w:pPr>
        <w:spacing w:line="288" w:lineRule="atLeast"/>
        <w:rPr>
          <w:rFonts w:eastAsia="SimSun"/>
          <w:b/>
          <w:szCs w:val="24"/>
          <w:lang w:eastAsia="zh-CN"/>
        </w:rPr>
      </w:pPr>
      <w:r w:rsidRPr="00C655F7">
        <w:rPr>
          <w:rFonts w:eastAsia="SimSun"/>
          <w:b/>
          <w:bCs/>
          <w:szCs w:val="24"/>
          <w:lang w:eastAsia="zh-CN"/>
        </w:rPr>
        <w:t>填写此表格并签名后，我确认我是适当的家长和</w:t>
      </w:r>
      <w:r w:rsidRPr="00C655F7">
        <w:rPr>
          <w:rFonts w:eastAsia="SimSun"/>
          <w:b/>
          <w:bCs/>
          <w:szCs w:val="24"/>
          <w:lang w:eastAsia="zh-CN"/>
        </w:rPr>
        <w:t>/</w:t>
      </w:r>
      <w:r w:rsidRPr="00C655F7">
        <w:rPr>
          <w:rFonts w:eastAsia="SimSun"/>
          <w:b/>
          <w:bCs/>
          <w:szCs w:val="24"/>
          <w:lang w:eastAsia="zh-CN"/>
        </w:rPr>
        <w:t>或监护人，并授权</w:t>
      </w:r>
      <w:r w:rsidRPr="00C655F7">
        <w:rPr>
          <w:rFonts w:eastAsia="SimSun"/>
          <w:b/>
          <w:bCs/>
          <w:szCs w:val="24"/>
          <w:lang w:eastAsia="zh-CN"/>
        </w:rPr>
        <w:t>___________________</w:t>
      </w:r>
      <w:r w:rsidRPr="00C655F7">
        <w:rPr>
          <w:rFonts w:eastAsia="SimSun"/>
          <w:b/>
          <w:bCs/>
          <w:szCs w:val="24"/>
          <w:lang w:eastAsia="zh-CN"/>
        </w:rPr>
        <w:t>（指定的提供者）在</w:t>
      </w:r>
      <w:r w:rsidRPr="00C655F7">
        <w:rPr>
          <w:rFonts w:eastAsia="SimSun"/>
          <w:b/>
          <w:bCs/>
          <w:szCs w:val="24"/>
          <w:lang w:eastAsia="zh-CN"/>
        </w:rPr>
        <w:t>________________</w:t>
      </w:r>
      <w:r w:rsidRPr="00C655F7">
        <w:rPr>
          <w:rFonts w:eastAsia="SimSun"/>
          <w:b/>
          <w:bCs/>
          <w:szCs w:val="24"/>
          <w:lang w:eastAsia="zh-CN"/>
        </w:rPr>
        <w:t>（日期）的上课时间内对我的学生进行</w:t>
      </w:r>
      <w:r w:rsidRPr="00C655F7">
        <w:rPr>
          <w:rFonts w:eastAsia="SimSun"/>
          <w:b/>
          <w:bCs/>
          <w:szCs w:val="24"/>
          <w:lang w:eastAsia="zh-CN"/>
        </w:rPr>
        <w:t>COVID-19</w:t>
      </w:r>
      <w:r w:rsidRPr="00C655F7">
        <w:rPr>
          <w:rFonts w:eastAsia="SimSun"/>
          <w:b/>
          <w:bCs/>
          <w:szCs w:val="24"/>
          <w:lang w:eastAsia="zh-CN"/>
        </w:rPr>
        <w:t>检测。我知道为我的学生授权</w:t>
      </w:r>
      <w:r w:rsidRPr="00C655F7">
        <w:rPr>
          <w:rFonts w:eastAsia="SimSun"/>
          <w:b/>
          <w:bCs/>
          <w:szCs w:val="24"/>
          <w:lang w:eastAsia="zh-CN"/>
        </w:rPr>
        <w:t>COVID-19</w:t>
      </w:r>
      <w:r w:rsidRPr="00C655F7">
        <w:rPr>
          <w:rFonts w:eastAsia="SimSun"/>
          <w:b/>
          <w:bCs/>
          <w:szCs w:val="24"/>
          <w:lang w:eastAsia="zh-CN"/>
        </w:rPr>
        <w:t>检测是可选的。我可以拒绝在此授权书上签名。</w:t>
      </w:r>
      <w:r w:rsidRPr="00C655F7">
        <w:rPr>
          <w:rFonts w:eastAsia="SimSun"/>
          <w:b/>
          <w:bCs/>
          <w:szCs w:val="24"/>
          <w:lang w:eastAsia="zh-CN"/>
        </w:rPr>
        <w:t xml:space="preserve"> </w:t>
      </w:r>
    </w:p>
    <w:p w14:paraId="62CF33B6" w14:textId="77777777" w:rsidR="00942CA5" w:rsidRPr="00C655F7" w:rsidRDefault="00942CA5" w:rsidP="00942CA5">
      <w:pPr>
        <w:ind w:right="-540"/>
        <w:rPr>
          <w:rFonts w:eastAsia="SimSun"/>
          <w:szCs w:val="24"/>
          <w:lang w:eastAsia="zh-CN"/>
        </w:rPr>
      </w:pPr>
    </w:p>
    <w:p w14:paraId="41FFC707" w14:textId="77777777" w:rsidR="00942CA5" w:rsidRPr="00C655F7" w:rsidRDefault="00942CA5" w:rsidP="00942CA5">
      <w:pPr>
        <w:ind w:right="-540"/>
        <w:rPr>
          <w:rFonts w:eastAsia="SimSun"/>
          <w:szCs w:val="24"/>
          <w:lang w:eastAsia="zh-CN"/>
        </w:rPr>
      </w:pPr>
      <w:r w:rsidRPr="00C655F7">
        <w:rPr>
          <w:rFonts w:eastAsia="SimSun"/>
          <w:szCs w:val="24"/>
          <w:lang w:eastAsia="zh-CN"/>
        </w:rPr>
        <w:t>学生姓名：</w:t>
      </w:r>
      <w:r w:rsidRPr="00C655F7">
        <w:rPr>
          <w:rFonts w:eastAsia="SimSun"/>
          <w:szCs w:val="24"/>
          <w:lang w:eastAsia="zh-CN"/>
        </w:rPr>
        <w:t xml:space="preserve">  __________________________     </w:t>
      </w:r>
      <w:r w:rsidRPr="00C655F7">
        <w:rPr>
          <w:rFonts w:eastAsia="SimSun"/>
          <w:szCs w:val="24"/>
          <w:lang w:eastAsia="zh-CN"/>
        </w:rPr>
        <w:t>出生日期：</w:t>
      </w:r>
      <w:r w:rsidRPr="00C655F7">
        <w:rPr>
          <w:rFonts w:eastAsia="SimSun"/>
          <w:szCs w:val="24"/>
          <w:lang w:eastAsia="zh-CN"/>
        </w:rPr>
        <w:t>__________________</w:t>
      </w:r>
    </w:p>
    <w:p w14:paraId="0C832ACB" w14:textId="77777777" w:rsidR="00942CA5" w:rsidRPr="00C655F7" w:rsidRDefault="00942CA5" w:rsidP="00942CA5">
      <w:pPr>
        <w:ind w:right="-540"/>
        <w:rPr>
          <w:rFonts w:eastAsia="SimSun"/>
          <w:szCs w:val="24"/>
          <w:lang w:eastAsia="zh-CN"/>
        </w:rPr>
      </w:pPr>
    </w:p>
    <w:p w14:paraId="1F0D59A8" w14:textId="77777777" w:rsidR="00942CA5" w:rsidRPr="00C655F7" w:rsidRDefault="00942CA5" w:rsidP="00942CA5">
      <w:pPr>
        <w:ind w:right="-540"/>
        <w:rPr>
          <w:rFonts w:eastAsia="SimSun"/>
          <w:szCs w:val="24"/>
          <w:lang w:eastAsia="zh-CN"/>
        </w:rPr>
      </w:pPr>
      <w:r w:rsidRPr="00C655F7">
        <w:rPr>
          <w:rFonts w:eastAsia="SimSun"/>
          <w:szCs w:val="24"/>
          <w:lang w:eastAsia="zh-CN"/>
        </w:rPr>
        <w:t>地址：</w:t>
      </w:r>
      <w:r w:rsidRPr="00C655F7">
        <w:rPr>
          <w:rFonts w:eastAsia="SimSun"/>
          <w:szCs w:val="24"/>
          <w:lang w:eastAsia="zh-CN"/>
        </w:rPr>
        <w:t xml:space="preserve">____________________________________     </w:t>
      </w:r>
      <w:r w:rsidRPr="00C655F7">
        <w:rPr>
          <w:rFonts w:eastAsia="SimSun"/>
          <w:szCs w:val="24"/>
          <w:lang w:eastAsia="zh-CN"/>
        </w:rPr>
        <w:t>电话号码：</w:t>
      </w:r>
      <w:r w:rsidRPr="00C655F7">
        <w:rPr>
          <w:rFonts w:eastAsia="SimSun"/>
          <w:szCs w:val="24"/>
          <w:lang w:eastAsia="zh-CN"/>
        </w:rPr>
        <w:t>_______</w:t>
      </w:r>
    </w:p>
    <w:p w14:paraId="5E354670" w14:textId="77777777" w:rsidR="00942CA5" w:rsidRPr="00C655F7" w:rsidRDefault="00942CA5" w:rsidP="00942CA5">
      <w:pPr>
        <w:ind w:right="-540"/>
        <w:rPr>
          <w:rFonts w:eastAsia="SimSun"/>
          <w:bCs/>
          <w:szCs w:val="24"/>
          <w:lang w:eastAsia="zh-CN"/>
        </w:rPr>
      </w:pPr>
    </w:p>
    <w:p w14:paraId="3CDC30AC" w14:textId="77777777" w:rsidR="00942CA5" w:rsidRPr="00C655F7" w:rsidRDefault="00942CA5" w:rsidP="00942CA5">
      <w:pPr>
        <w:ind w:right="-540"/>
        <w:rPr>
          <w:rFonts w:eastAsia="SimSun"/>
          <w:b/>
          <w:szCs w:val="24"/>
          <w:u w:val="single"/>
          <w:lang w:eastAsia="zh-CN"/>
        </w:rPr>
      </w:pPr>
      <w:r w:rsidRPr="00C655F7">
        <w:rPr>
          <w:rFonts w:eastAsia="SimSun"/>
          <w:b/>
          <w:bCs/>
          <w:szCs w:val="24"/>
          <w:u w:val="single"/>
          <w:lang w:eastAsia="zh-CN"/>
        </w:rPr>
        <w:t>人口统计信息：</w:t>
      </w:r>
    </w:p>
    <w:p w14:paraId="6644053B" w14:textId="77777777" w:rsidR="00942CA5" w:rsidRPr="00C655F7" w:rsidRDefault="00942CA5" w:rsidP="00942CA5">
      <w:pPr>
        <w:ind w:right="-540"/>
        <w:rPr>
          <w:rFonts w:eastAsia="SimSun"/>
          <w:bCs/>
          <w:szCs w:val="24"/>
          <w:lang w:eastAsia="zh-CN"/>
        </w:rPr>
      </w:pPr>
      <w:r w:rsidRPr="00C655F7">
        <w:rPr>
          <w:rFonts w:eastAsia="SimSun"/>
          <w:szCs w:val="24"/>
          <w:lang w:eastAsia="zh-CN"/>
        </w:rPr>
        <w:t>公共卫生部将收集下面要求的人口统计信息。此表格可能会定期更新，请访问</w:t>
      </w:r>
      <w:r w:rsidRPr="00C655F7">
        <w:rPr>
          <w:rFonts w:eastAsia="SimSun"/>
          <w:szCs w:val="24"/>
          <w:lang w:eastAsia="zh-CN"/>
        </w:rPr>
        <w:t>DESE</w:t>
      </w:r>
      <w:r w:rsidRPr="00C655F7">
        <w:rPr>
          <w:rFonts w:eastAsia="SimSun"/>
          <w:szCs w:val="24"/>
          <w:lang w:eastAsia="zh-CN"/>
        </w:rPr>
        <w:t>网站以获取此表格的最新版本。</w:t>
      </w:r>
      <w:r w:rsidRPr="00C655F7">
        <w:rPr>
          <w:rFonts w:eastAsia="SimSun"/>
          <w:szCs w:val="24"/>
          <w:lang w:eastAsia="zh-CN"/>
        </w:rPr>
        <w:t xml:space="preserve"> </w:t>
      </w:r>
    </w:p>
    <w:p w14:paraId="5A89A4F7" w14:textId="77777777" w:rsidR="00942CA5" w:rsidRPr="00C655F7" w:rsidRDefault="00942CA5" w:rsidP="00942CA5">
      <w:pPr>
        <w:ind w:right="-540"/>
        <w:rPr>
          <w:rFonts w:eastAsia="SimSun"/>
          <w:bCs/>
          <w:szCs w:val="24"/>
          <w:lang w:eastAsia="zh-CN"/>
        </w:rPr>
      </w:pPr>
    </w:p>
    <w:p w14:paraId="6D8A6D39" w14:textId="77777777" w:rsidR="00942CA5" w:rsidRPr="00C655F7" w:rsidRDefault="00942CA5" w:rsidP="00942CA5">
      <w:pPr>
        <w:ind w:right="-540"/>
        <w:rPr>
          <w:rFonts w:eastAsia="SimSun"/>
          <w:szCs w:val="24"/>
          <w:lang w:eastAsia="zh-CN"/>
        </w:rPr>
      </w:pPr>
      <w:r w:rsidRPr="00C655F7">
        <w:rPr>
          <w:rFonts w:eastAsia="SimSun"/>
          <w:szCs w:val="24"/>
          <w:lang w:eastAsia="zh-CN"/>
        </w:rPr>
        <w:t>该学生的种族是什么？（请选择所有适用项）：</w:t>
      </w:r>
    </w:p>
    <w:p w14:paraId="728D0736"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美洲印第安人</w:t>
      </w:r>
      <w:r w:rsidRPr="00C655F7">
        <w:rPr>
          <w:rFonts w:eastAsia="SimSun"/>
          <w:szCs w:val="24"/>
          <w:lang w:eastAsia="zh-CN"/>
        </w:rPr>
        <w:t>/</w:t>
      </w:r>
      <w:r w:rsidRPr="00C655F7">
        <w:rPr>
          <w:rFonts w:eastAsia="SimSun"/>
          <w:szCs w:val="24"/>
          <w:lang w:eastAsia="zh-CN"/>
        </w:rPr>
        <w:t>阿拉斯加土著</w:t>
      </w:r>
    </w:p>
    <w:p w14:paraId="275A84DA"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亚裔</w:t>
      </w:r>
    </w:p>
    <w:p w14:paraId="56A757C4"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黑人</w:t>
      </w:r>
      <w:r w:rsidRPr="00C655F7">
        <w:rPr>
          <w:rFonts w:eastAsia="SimSun"/>
          <w:szCs w:val="24"/>
          <w:lang w:eastAsia="zh-CN"/>
        </w:rPr>
        <w:t>/</w:t>
      </w:r>
      <w:r w:rsidRPr="00C655F7">
        <w:rPr>
          <w:rFonts w:eastAsia="SimSun"/>
          <w:szCs w:val="24"/>
          <w:lang w:eastAsia="zh-CN"/>
        </w:rPr>
        <w:t>非洲裔美国人</w:t>
      </w:r>
    </w:p>
    <w:p w14:paraId="6CDED95C"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夏威夷原住民</w:t>
      </w:r>
      <w:r w:rsidRPr="00C655F7">
        <w:rPr>
          <w:rFonts w:eastAsia="SimSun"/>
          <w:szCs w:val="24"/>
          <w:lang w:eastAsia="zh-CN"/>
        </w:rPr>
        <w:t>/</w:t>
      </w:r>
      <w:r w:rsidRPr="00C655F7">
        <w:rPr>
          <w:rFonts w:eastAsia="SimSun"/>
          <w:szCs w:val="24"/>
          <w:lang w:eastAsia="zh-CN"/>
        </w:rPr>
        <w:t>太平洋岛民</w:t>
      </w:r>
    </w:p>
    <w:p w14:paraId="3C45927D"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白种人</w:t>
      </w:r>
    </w:p>
    <w:p w14:paraId="541186D2"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其他</w:t>
      </w:r>
    </w:p>
    <w:p w14:paraId="3F6E1615"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不知道</w:t>
      </w:r>
    </w:p>
    <w:p w14:paraId="7D51FDC4" w14:textId="77777777" w:rsidR="00942CA5" w:rsidRPr="00C655F7" w:rsidRDefault="00942CA5" w:rsidP="00942CA5">
      <w:pPr>
        <w:ind w:right="-540"/>
        <w:rPr>
          <w:rFonts w:eastAsia="SimSun"/>
          <w:szCs w:val="24"/>
          <w:lang w:eastAsia="zh-CN"/>
        </w:rPr>
      </w:pPr>
    </w:p>
    <w:p w14:paraId="4D8135BF" w14:textId="77777777" w:rsidR="00942CA5" w:rsidRPr="00C655F7" w:rsidRDefault="00942CA5" w:rsidP="00942CA5">
      <w:pPr>
        <w:ind w:right="-540"/>
        <w:rPr>
          <w:rFonts w:eastAsia="SimSun"/>
          <w:szCs w:val="24"/>
          <w:lang w:eastAsia="zh-CN"/>
        </w:rPr>
      </w:pPr>
      <w:r w:rsidRPr="00C655F7">
        <w:rPr>
          <w:rFonts w:eastAsia="SimSun"/>
          <w:szCs w:val="24"/>
          <w:lang w:eastAsia="zh-CN"/>
        </w:rPr>
        <w:t>该学生是否为西班牙语裔？（请选择一项）：</w:t>
      </w:r>
      <w:r w:rsidRPr="00C655F7">
        <w:rPr>
          <w:rFonts w:eastAsia="SimSun"/>
          <w:szCs w:val="24"/>
          <w:lang w:eastAsia="zh-CN"/>
        </w:rPr>
        <w:t xml:space="preserve"> </w:t>
      </w:r>
    </w:p>
    <w:p w14:paraId="70F7CFCD"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是</w:t>
      </w:r>
    </w:p>
    <w:p w14:paraId="6DEBEF7E"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否</w:t>
      </w:r>
    </w:p>
    <w:p w14:paraId="0F4FB714"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不知道</w:t>
      </w:r>
    </w:p>
    <w:p w14:paraId="002F28F3" w14:textId="77777777" w:rsidR="00942CA5" w:rsidRPr="00C655F7" w:rsidRDefault="00942CA5" w:rsidP="00942CA5">
      <w:pPr>
        <w:ind w:right="-540"/>
        <w:rPr>
          <w:rFonts w:eastAsia="SimSun"/>
          <w:szCs w:val="24"/>
          <w:lang w:eastAsia="zh-CN"/>
        </w:rPr>
      </w:pPr>
    </w:p>
    <w:p w14:paraId="2C42ABF9" w14:textId="77777777" w:rsidR="00942CA5" w:rsidRPr="00C655F7" w:rsidRDefault="00942CA5" w:rsidP="00942CA5">
      <w:pPr>
        <w:ind w:right="-540"/>
        <w:rPr>
          <w:rFonts w:eastAsia="SimSun"/>
          <w:szCs w:val="24"/>
          <w:lang w:eastAsia="zh-CN"/>
        </w:rPr>
      </w:pPr>
      <w:r w:rsidRPr="00C655F7">
        <w:rPr>
          <w:rFonts w:eastAsia="SimSun"/>
          <w:szCs w:val="24"/>
          <w:lang w:eastAsia="zh-CN"/>
        </w:rPr>
        <w:t>该学生的性别是什么？（请选择一项）：</w:t>
      </w:r>
    </w:p>
    <w:p w14:paraId="14CC440E"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男性</w:t>
      </w:r>
    </w:p>
    <w:p w14:paraId="7B5B91B8"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女性</w:t>
      </w:r>
    </w:p>
    <w:p w14:paraId="02F2285F"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变性</w:t>
      </w:r>
    </w:p>
    <w:p w14:paraId="1F0386FA"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不知道</w:t>
      </w:r>
    </w:p>
    <w:p w14:paraId="655DDCB8" w14:textId="77777777" w:rsidR="00942CA5" w:rsidRPr="00C655F7" w:rsidRDefault="00942CA5" w:rsidP="00942CA5">
      <w:pPr>
        <w:ind w:right="-540"/>
        <w:rPr>
          <w:rFonts w:eastAsia="SimSun"/>
          <w:szCs w:val="24"/>
          <w:lang w:eastAsia="zh-CN"/>
        </w:rPr>
      </w:pPr>
    </w:p>
    <w:p w14:paraId="5CE95CA7" w14:textId="77777777" w:rsidR="00942CA5" w:rsidRPr="00C655F7" w:rsidRDefault="00942CA5" w:rsidP="00942CA5">
      <w:pPr>
        <w:ind w:right="-540"/>
        <w:rPr>
          <w:rFonts w:eastAsia="SimSun"/>
          <w:szCs w:val="24"/>
          <w:lang w:eastAsia="zh-CN"/>
        </w:rPr>
      </w:pPr>
      <w:r w:rsidRPr="00C655F7">
        <w:rPr>
          <w:rFonts w:eastAsia="SimSun"/>
          <w:szCs w:val="24"/>
          <w:lang w:eastAsia="zh-CN"/>
        </w:rPr>
        <w:t>该学生是否有残障？（请选择一项）：</w:t>
      </w:r>
    </w:p>
    <w:p w14:paraId="7F945C63"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是</w:t>
      </w:r>
    </w:p>
    <w:p w14:paraId="79A94D7A"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否</w:t>
      </w:r>
      <w:r w:rsidRPr="00C655F7">
        <w:rPr>
          <w:rFonts w:eastAsia="SimSun"/>
          <w:szCs w:val="24"/>
          <w:lang w:eastAsia="zh-CN"/>
        </w:rPr>
        <w:t xml:space="preserve"> </w:t>
      </w:r>
    </w:p>
    <w:p w14:paraId="6F0E49E9" w14:textId="77777777" w:rsidR="00942CA5" w:rsidRPr="00C655F7" w:rsidRDefault="00942CA5" w:rsidP="00942CA5">
      <w:pPr>
        <w:ind w:right="-540"/>
        <w:rPr>
          <w:rFonts w:eastAsia="SimSun"/>
          <w:b/>
          <w:szCs w:val="24"/>
          <w:u w:val="single"/>
          <w:lang w:eastAsia="zh-CN"/>
        </w:rPr>
      </w:pPr>
    </w:p>
    <w:p w14:paraId="123674F2" w14:textId="77777777" w:rsidR="00942CA5" w:rsidRPr="00C655F7" w:rsidRDefault="00942CA5" w:rsidP="00942CA5">
      <w:pPr>
        <w:ind w:right="-540"/>
        <w:rPr>
          <w:rFonts w:eastAsia="SimSun"/>
          <w:szCs w:val="24"/>
          <w:lang w:eastAsia="zh-CN"/>
        </w:rPr>
      </w:pPr>
      <w:r w:rsidRPr="00C655F7">
        <w:rPr>
          <w:rFonts w:eastAsia="SimSun"/>
          <w:szCs w:val="24"/>
          <w:lang w:eastAsia="zh-CN"/>
        </w:rPr>
        <w:lastRenderedPageBreak/>
        <w:t>该学生是否怀孕？</w:t>
      </w:r>
    </w:p>
    <w:p w14:paraId="4E3120C9"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是</w:t>
      </w:r>
    </w:p>
    <w:p w14:paraId="4DC393B0"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否</w:t>
      </w:r>
      <w:r w:rsidRPr="00C655F7">
        <w:rPr>
          <w:rFonts w:eastAsia="SimSun"/>
          <w:szCs w:val="24"/>
          <w:lang w:eastAsia="zh-CN"/>
        </w:rPr>
        <w:t xml:space="preserve"> </w:t>
      </w:r>
    </w:p>
    <w:p w14:paraId="6305AA84" w14:textId="77777777" w:rsidR="00942CA5" w:rsidRPr="00C655F7" w:rsidRDefault="00942CA5" w:rsidP="00942CA5">
      <w:pPr>
        <w:ind w:right="-540"/>
        <w:rPr>
          <w:rFonts w:eastAsia="SimSun"/>
          <w:b/>
          <w:szCs w:val="24"/>
          <w:u w:val="single"/>
          <w:lang w:eastAsia="zh-CN"/>
        </w:rPr>
      </w:pPr>
    </w:p>
    <w:p w14:paraId="6B6B7326" w14:textId="77777777" w:rsidR="00942CA5" w:rsidRPr="00C655F7" w:rsidRDefault="00942CA5" w:rsidP="00942CA5">
      <w:pPr>
        <w:ind w:right="-540"/>
        <w:rPr>
          <w:rFonts w:eastAsia="SimSun"/>
          <w:szCs w:val="24"/>
          <w:lang w:eastAsia="zh-CN"/>
        </w:rPr>
      </w:pPr>
      <w:r w:rsidRPr="00C655F7">
        <w:rPr>
          <w:rFonts w:eastAsia="SimSun"/>
          <w:szCs w:val="24"/>
          <w:lang w:eastAsia="zh-CN"/>
        </w:rPr>
        <w:t>该学生的主要语言是什么？</w:t>
      </w:r>
      <w:r w:rsidRPr="00C655F7">
        <w:rPr>
          <w:rFonts w:eastAsia="SimSun"/>
          <w:szCs w:val="24"/>
          <w:lang w:eastAsia="zh-CN"/>
        </w:rPr>
        <w:t xml:space="preserve"> _________________________________</w:t>
      </w:r>
    </w:p>
    <w:p w14:paraId="142D79E9" w14:textId="77777777" w:rsidR="00942CA5" w:rsidRPr="00C655F7" w:rsidRDefault="00942CA5" w:rsidP="00942CA5">
      <w:pPr>
        <w:ind w:right="-540"/>
        <w:rPr>
          <w:rFonts w:eastAsia="SimSun"/>
          <w:b/>
          <w:szCs w:val="24"/>
          <w:u w:val="single"/>
          <w:lang w:eastAsia="zh-CN"/>
        </w:rPr>
      </w:pPr>
    </w:p>
    <w:p w14:paraId="2FAA91EC" w14:textId="77777777" w:rsidR="00942CA5" w:rsidRPr="00C655F7" w:rsidRDefault="00942CA5" w:rsidP="00942CA5">
      <w:pPr>
        <w:ind w:right="-540"/>
        <w:rPr>
          <w:rFonts w:eastAsia="SimSun"/>
          <w:b/>
          <w:szCs w:val="24"/>
          <w:u w:val="single"/>
          <w:lang w:eastAsia="zh-CN"/>
        </w:rPr>
      </w:pPr>
      <w:r w:rsidRPr="00C655F7">
        <w:rPr>
          <w:rFonts w:eastAsia="SimSun"/>
          <w:b/>
          <w:bCs/>
          <w:szCs w:val="24"/>
          <w:u w:val="single"/>
          <w:lang w:eastAsia="zh-CN"/>
        </w:rPr>
        <w:t>紧急联系人：</w:t>
      </w:r>
    </w:p>
    <w:p w14:paraId="3DACE001" w14:textId="77777777" w:rsidR="00942CA5" w:rsidRPr="00C655F7" w:rsidRDefault="00942CA5" w:rsidP="00942CA5">
      <w:pPr>
        <w:ind w:right="-540"/>
        <w:rPr>
          <w:rFonts w:eastAsia="SimSun"/>
          <w:szCs w:val="24"/>
          <w:lang w:eastAsia="zh-CN"/>
        </w:rPr>
      </w:pPr>
      <w:r w:rsidRPr="00C655F7">
        <w:rPr>
          <w:rFonts w:eastAsia="SimSun"/>
          <w:szCs w:val="24"/>
          <w:lang w:eastAsia="zh-CN"/>
        </w:rPr>
        <w:t>紧急情况下，请通知：</w:t>
      </w:r>
    </w:p>
    <w:p w14:paraId="2C1A54F7" w14:textId="77777777" w:rsidR="00942CA5" w:rsidRPr="00C655F7" w:rsidRDefault="00942CA5" w:rsidP="00942CA5">
      <w:pPr>
        <w:ind w:right="-540"/>
        <w:rPr>
          <w:rFonts w:eastAsia="SimSun"/>
          <w:szCs w:val="24"/>
          <w:lang w:eastAsia="zh-CN"/>
        </w:rPr>
      </w:pPr>
    </w:p>
    <w:p w14:paraId="093A4FF7" w14:textId="77777777" w:rsidR="00942CA5" w:rsidRPr="00C655F7" w:rsidRDefault="00942CA5" w:rsidP="00942CA5">
      <w:pPr>
        <w:rPr>
          <w:rFonts w:eastAsia="SimSun"/>
          <w:szCs w:val="24"/>
          <w:lang w:eastAsia="zh-CN"/>
        </w:rPr>
      </w:pPr>
      <w:r w:rsidRPr="00C655F7">
        <w:rPr>
          <w:rFonts w:eastAsia="SimSun"/>
          <w:szCs w:val="24"/>
          <w:lang w:eastAsia="zh-CN"/>
        </w:rPr>
        <w:t>_________________________________________  ___________________________________</w:t>
      </w:r>
    </w:p>
    <w:p w14:paraId="1D1A6E1B" w14:textId="77777777" w:rsidR="00942CA5" w:rsidRPr="00C655F7" w:rsidRDefault="00942CA5" w:rsidP="00942CA5">
      <w:pPr>
        <w:ind w:right="-540"/>
        <w:rPr>
          <w:rFonts w:eastAsia="SimSun"/>
          <w:szCs w:val="24"/>
          <w:lang w:eastAsia="zh-CN"/>
        </w:rPr>
      </w:pPr>
      <w:r w:rsidRPr="00C655F7">
        <w:rPr>
          <w:rFonts w:eastAsia="SimSun"/>
          <w:szCs w:val="24"/>
          <w:lang w:eastAsia="zh-CN"/>
        </w:rPr>
        <w:t>姓名</w:t>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与学生的关系</w:t>
      </w:r>
    </w:p>
    <w:p w14:paraId="19FEBE34" w14:textId="77777777" w:rsidR="00942CA5" w:rsidRPr="00C655F7" w:rsidRDefault="00942CA5" w:rsidP="00942CA5">
      <w:pPr>
        <w:ind w:right="-540"/>
        <w:rPr>
          <w:rFonts w:eastAsia="SimSun"/>
          <w:szCs w:val="24"/>
          <w:shd w:val="clear" w:color="auto" w:fill="D9D9D9" w:themeFill="background1" w:themeFillShade="D9"/>
          <w:lang w:eastAsia="zh-CN"/>
        </w:rPr>
      </w:pPr>
    </w:p>
    <w:p w14:paraId="5CD393CD" w14:textId="77777777" w:rsidR="00942CA5" w:rsidRPr="00C655F7" w:rsidRDefault="00942CA5" w:rsidP="00942CA5">
      <w:pPr>
        <w:ind w:right="-540"/>
        <w:rPr>
          <w:rFonts w:eastAsia="SimSun"/>
          <w:szCs w:val="24"/>
          <w:lang w:eastAsia="zh-CN"/>
        </w:rPr>
      </w:pPr>
      <w:r w:rsidRPr="00C655F7">
        <w:rPr>
          <w:rFonts w:eastAsia="SimSun"/>
          <w:szCs w:val="24"/>
          <w:lang w:eastAsia="zh-CN"/>
        </w:rPr>
        <w:t>_________________________________________   ____________________________________</w:t>
      </w:r>
    </w:p>
    <w:p w14:paraId="3BDA012E" w14:textId="77777777" w:rsidR="00942CA5" w:rsidRPr="00C655F7" w:rsidRDefault="00942CA5" w:rsidP="00942CA5">
      <w:pPr>
        <w:ind w:right="-540"/>
        <w:rPr>
          <w:rFonts w:eastAsia="SimSun"/>
          <w:szCs w:val="24"/>
          <w:lang w:eastAsia="zh-CN"/>
        </w:rPr>
      </w:pPr>
      <w:r w:rsidRPr="00C655F7">
        <w:rPr>
          <w:rFonts w:eastAsia="SimSun"/>
          <w:szCs w:val="24"/>
          <w:lang w:eastAsia="zh-CN"/>
        </w:rPr>
        <w:t>地址</w:t>
      </w:r>
      <w:r w:rsidRPr="00C655F7">
        <w:rPr>
          <w:rFonts w:eastAsia="SimSun"/>
          <w:szCs w:val="24"/>
          <w:lang w:eastAsia="zh-CN"/>
        </w:rPr>
        <w:t xml:space="preserve">  </w:t>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00A62198">
        <w:rPr>
          <w:rFonts w:eastAsia="SimSun"/>
          <w:szCs w:val="24"/>
          <w:lang w:eastAsia="zh-CN"/>
        </w:rPr>
        <w:tab/>
      </w:r>
      <w:r w:rsidR="00A62198">
        <w:rPr>
          <w:rFonts w:eastAsia="SimSun"/>
          <w:szCs w:val="24"/>
          <w:lang w:eastAsia="zh-CN"/>
        </w:rPr>
        <w:tab/>
        <w:t xml:space="preserve"> </w:t>
      </w:r>
      <w:r w:rsidRPr="00C655F7">
        <w:rPr>
          <w:rFonts w:eastAsia="SimSun"/>
          <w:szCs w:val="24"/>
          <w:lang w:eastAsia="zh-CN"/>
        </w:rPr>
        <w:t>电话号码</w:t>
      </w:r>
    </w:p>
    <w:p w14:paraId="356C1628" w14:textId="77777777" w:rsidR="00942CA5" w:rsidRPr="00C655F7" w:rsidRDefault="00942CA5" w:rsidP="00942CA5">
      <w:pPr>
        <w:ind w:right="-540"/>
        <w:rPr>
          <w:rFonts w:eastAsia="SimSun"/>
          <w:szCs w:val="24"/>
          <w:shd w:val="clear" w:color="auto" w:fill="D9D9D9" w:themeFill="background1" w:themeFillShade="D9"/>
          <w:lang w:eastAsia="zh-CN"/>
        </w:rPr>
      </w:pPr>
    </w:p>
    <w:p w14:paraId="0E9ACB36" w14:textId="77777777" w:rsidR="00942CA5" w:rsidRPr="00C655F7" w:rsidRDefault="00942CA5" w:rsidP="00942CA5">
      <w:pPr>
        <w:spacing w:line="288" w:lineRule="atLeast"/>
        <w:rPr>
          <w:rFonts w:eastAsia="SimSun"/>
          <w:b/>
          <w:bCs/>
          <w:color w:val="000000"/>
          <w:szCs w:val="24"/>
          <w:vertAlign w:val="superscript"/>
          <w:lang w:eastAsia="zh-CN"/>
        </w:rPr>
      </w:pPr>
      <w:r w:rsidRPr="00C655F7">
        <w:rPr>
          <w:rFonts w:eastAsia="SimSun"/>
          <w:b/>
          <w:bCs/>
          <w:color w:val="000000"/>
          <w:szCs w:val="24"/>
          <w:u w:val="single"/>
          <w:lang w:eastAsia="zh-CN"/>
        </w:rPr>
        <w:t>家长</w:t>
      </w:r>
      <w:r w:rsidRPr="00C655F7">
        <w:rPr>
          <w:rFonts w:eastAsia="SimSun"/>
          <w:b/>
          <w:bCs/>
          <w:color w:val="000000"/>
          <w:szCs w:val="24"/>
          <w:u w:val="single"/>
          <w:lang w:eastAsia="zh-CN"/>
        </w:rPr>
        <w:t>/</w:t>
      </w:r>
      <w:r w:rsidRPr="00C655F7">
        <w:rPr>
          <w:rFonts w:eastAsia="SimSun"/>
          <w:b/>
          <w:bCs/>
          <w:color w:val="000000"/>
          <w:szCs w:val="24"/>
          <w:u w:val="single"/>
          <w:lang w:eastAsia="zh-CN"/>
        </w:rPr>
        <w:t>监护人测试时在场（可选）：</w:t>
      </w:r>
    </w:p>
    <w:p w14:paraId="63727F74" w14:textId="77777777" w:rsidR="00942CA5" w:rsidRPr="00C655F7" w:rsidRDefault="00942CA5" w:rsidP="00942CA5">
      <w:pPr>
        <w:spacing w:line="288" w:lineRule="atLeast"/>
        <w:rPr>
          <w:rFonts w:eastAsia="SimSun"/>
          <w:color w:val="000000"/>
          <w:szCs w:val="24"/>
          <w:lang w:eastAsia="zh-CN"/>
        </w:rPr>
      </w:pPr>
      <w:r w:rsidRPr="00C655F7">
        <w:rPr>
          <w:rFonts w:eastAsia="SimSun"/>
          <w:color w:val="000000"/>
          <w:szCs w:val="24"/>
          <w:lang w:eastAsia="zh-CN"/>
        </w:rPr>
        <w:t>请选择一项：</w:t>
      </w:r>
    </w:p>
    <w:p w14:paraId="3A905EC1" w14:textId="77777777" w:rsidR="00942CA5" w:rsidRPr="00C655F7" w:rsidRDefault="00942CA5" w:rsidP="00942CA5">
      <w:pPr>
        <w:rPr>
          <w:rFonts w:eastAsia="SimSun"/>
          <w:szCs w:val="24"/>
          <w:lang w:eastAsia="zh-CN"/>
        </w:rPr>
      </w:pPr>
    </w:p>
    <w:p w14:paraId="4F8FF53E" w14:textId="77777777" w:rsidR="00942CA5" w:rsidRPr="00C655F7" w:rsidRDefault="00942CA5" w:rsidP="00942CA5">
      <w:pPr>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在</w:t>
      </w:r>
      <w:r w:rsidRPr="00C655F7">
        <w:rPr>
          <w:rFonts w:eastAsia="SimSun"/>
          <w:szCs w:val="24"/>
          <w:lang w:eastAsia="zh-CN"/>
        </w:rPr>
        <w:t>COVID-19</w:t>
      </w:r>
      <w:r w:rsidRPr="00C655F7">
        <w:rPr>
          <w:rFonts w:eastAsia="SimSun"/>
          <w:szCs w:val="24"/>
          <w:lang w:eastAsia="zh-CN"/>
        </w:rPr>
        <w:t>检测当天，我</w:t>
      </w:r>
      <w:r w:rsidRPr="00C655F7">
        <w:rPr>
          <w:rFonts w:eastAsia="SimSun"/>
          <w:szCs w:val="24"/>
          <w:u w:val="single"/>
          <w:lang w:eastAsia="zh-CN"/>
        </w:rPr>
        <w:t>将</w:t>
      </w:r>
      <w:r w:rsidRPr="00C655F7">
        <w:rPr>
          <w:rFonts w:eastAsia="SimSun"/>
          <w:szCs w:val="24"/>
          <w:lang w:eastAsia="zh-CN"/>
        </w:rPr>
        <w:t>在机动快速响应小组陪伴我的学生。我知道我必须始终戴口罩</w:t>
      </w:r>
      <w:r w:rsidRPr="00C655F7">
        <w:rPr>
          <w:rFonts w:eastAsia="SimSun"/>
          <w:szCs w:val="24"/>
          <w:lang w:eastAsia="zh-CN"/>
        </w:rPr>
        <w:t>/</w:t>
      </w:r>
      <w:r w:rsidRPr="00C655F7">
        <w:rPr>
          <w:rFonts w:eastAsia="SimSun"/>
          <w:szCs w:val="24"/>
          <w:lang w:eastAsia="zh-CN"/>
        </w:rPr>
        <w:t>面罩，而不允许接受检测。</w:t>
      </w:r>
      <w:r w:rsidRPr="00C655F7">
        <w:rPr>
          <w:rFonts w:eastAsia="SimSun"/>
          <w:szCs w:val="24"/>
          <w:lang w:eastAsia="zh-CN"/>
        </w:rPr>
        <w:t xml:space="preserve"> </w:t>
      </w:r>
    </w:p>
    <w:p w14:paraId="60C03146" w14:textId="77777777" w:rsidR="00942CA5" w:rsidRPr="00C655F7" w:rsidRDefault="00942CA5" w:rsidP="00942CA5">
      <w:pPr>
        <w:rPr>
          <w:rFonts w:eastAsia="SimSun"/>
          <w:szCs w:val="24"/>
          <w:lang w:eastAsia="zh-CN"/>
        </w:rPr>
      </w:pPr>
    </w:p>
    <w:p w14:paraId="482F3DE5" w14:textId="77777777" w:rsidR="00942CA5" w:rsidRPr="00C655F7" w:rsidRDefault="00942CA5" w:rsidP="00F117AC">
      <w:pPr>
        <w:ind w:right="-63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在</w:t>
      </w:r>
      <w:r w:rsidRPr="00C655F7">
        <w:rPr>
          <w:rFonts w:eastAsia="SimSun"/>
          <w:szCs w:val="24"/>
          <w:lang w:eastAsia="zh-CN"/>
        </w:rPr>
        <w:t>COVID-19</w:t>
      </w:r>
      <w:r w:rsidRPr="00C655F7">
        <w:rPr>
          <w:rFonts w:eastAsia="SimSun"/>
          <w:szCs w:val="24"/>
          <w:lang w:eastAsia="zh-CN"/>
        </w:rPr>
        <w:t>检测当天，我</w:t>
      </w:r>
      <w:r w:rsidRPr="00C655F7">
        <w:rPr>
          <w:rFonts w:eastAsia="SimSun"/>
          <w:szCs w:val="24"/>
          <w:u w:val="single"/>
          <w:lang w:eastAsia="zh-CN"/>
        </w:rPr>
        <w:t>将不会</w:t>
      </w:r>
      <w:r w:rsidRPr="00C655F7">
        <w:rPr>
          <w:rFonts w:eastAsia="SimSun"/>
          <w:szCs w:val="24"/>
          <w:lang w:eastAsia="zh-CN"/>
        </w:rPr>
        <w:t>在机动快速响应小组陪伴我的学生。</w:t>
      </w:r>
      <w:r w:rsidRPr="00C655F7">
        <w:rPr>
          <w:rFonts w:eastAsia="SimSun"/>
          <w:szCs w:val="24"/>
          <w:lang w:eastAsia="zh-CN"/>
        </w:rPr>
        <w:t xml:space="preserve"> </w:t>
      </w:r>
    </w:p>
    <w:p w14:paraId="57665082" w14:textId="77777777" w:rsidR="00942CA5" w:rsidRPr="00C655F7" w:rsidRDefault="00942CA5" w:rsidP="00942CA5">
      <w:pPr>
        <w:spacing w:line="288" w:lineRule="atLeast"/>
        <w:rPr>
          <w:rFonts w:eastAsia="SimSun"/>
          <w:color w:val="000000"/>
          <w:szCs w:val="24"/>
          <w:lang w:eastAsia="zh-CN"/>
        </w:rPr>
      </w:pPr>
    </w:p>
    <w:p w14:paraId="0B2B6EA9" w14:textId="77777777" w:rsidR="00942CA5" w:rsidRPr="00C655F7" w:rsidRDefault="00942CA5" w:rsidP="00942CA5">
      <w:pPr>
        <w:spacing w:line="288" w:lineRule="atLeast"/>
        <w:rPr>
          <w:rFonts w:eastAsia="SimSun"/>
          <w:b/>
          <w:color w:val="000000"/>
          <w:szCs w:val="24"/>
          <w:lang w:eastAsia="zh-CN"/>
        </w:rPr>
      </w:pPr>
      <w:r w:rsidRPr="00C655F7">
        <w:rPr>
          <w:rFonts w:eastAsia="SimSun"/>
          <w:b/>
          <w:bCs/>
          <w:color w:val="000000"/>
          <w:szCs w:val="24"/>
          <w:lang w:eastAsia="zh-CN"/>
        </w:rPr>
        <w:t>检测结果</w:t>
      </w:r>
      <w:r w:rsidRPr="00C655F7">
        <w:rPr>
          <w:rFonts w:eastAsia="SimSun"/>
          <w:b/>
          <w:bCs/>
          <w:color w:val="000000"/>
          <w:szCs w:val="24"/>
          <w:lang w:eastAsia="zh-CN"/>
        </w:rPr>
        <w:t xml:space="preserve"> (</w:t>
      </w:r>
      <w:r w:rsidRPr="00C655F7">
        <w:rPr>
          <w:rFonts w:eastAsia="SimSun"/>
          <w:b/>
          <w:bCs/>
          <w:color w:val="000000"/>
          <w:szCs w:val="24"/>
          <w:lang w:eastAsia="zh-CN"/>
        </w:rPr>
        <w:t>请填写姓名首字母</w:t>
      </w:r>
      <w:r w:rsidRPr="00C655F7">
        <w:rPr>
          <w:rFonts w:eastAsia="SimSun"/>
          <w:b/>
          <w:bCs/>
          <w:color w:val="000000"/>
          <w:szCs w:val="24"/>
          <w:lang w:eastAsia="zh-CN"/>
        </w:rPr>
        <w:t>)</w:t>
      </w:r>
      <w:r w:rsidRPr="00C655F7">
        <w:rPr>
          <w:rFonts w:eastAsia="SimSun"/>
          <w:b/>
          <w:bCs/>
          <w:color w:val="000000"/>
          <w:szCs w:val="24"/>
          <w:lang w:eastAsia="zh-CN"/>
        </w:rPr>
        <w:t>：</w:t>
      </w:r>
    </w:p>
    <w:p w14:paraId="1C40FE4C" w14:textId="77777777" w:rsidR="00942CA5" w:rsidRPr="00C655F7" w:rsidRDefault="00942CA5" w:rsidP="00942CA5">
      <w:pPr>
        <w:spacing w:line="288" w:lineRule="atLeast"/>
        <w:rPr>
          <w:rFonts w:eastAsia="SimSun"/>
          <w:color w:val="000000"/>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color w:val="000000"/>
          <w:szCs w:val="24"/>
          <w:lang w:eastAsia="zh-CN"/>
        </w:rPr>
        <w:t>我知道上述指定的提供者将与学生的家长</w:t>
      </w:r>
      <w:r w:rsidRPr="00C655F7">
        <w:rPr>
          <w:rFonts w:eastAsia="SimSun"/>
          <w:color w:val="000000"/>
          <w:szCs w:val="24"/>
          <w:lang w:eastAsia="zh-CN"/>
        </w:rPr>
        <w:t>/</w:t>
      </w:r>
      <w:r w:rsidRPr="00C655F7">
        <w:rPr>
          <w:rFonts w:eastAsia="SimSun"/>
          <w:color w:val="000000"/>
          <w:szCs w:val="24"/>
          <w:lang w:eastAsia="zh-CN"/>
        </w:rPr>
        <w:t>授权代表分享检测结果，并将根据州法律的要求将该结果报告给相应的公共卫生部门（马萨诸塞州公共卫生部和</w:t>
      </w:r>
      <w:r w:rsidRPr="00C655F7">
        <w:rPr>
          <w:rFonts w:eastAsia="SimSun"/>
          <w:color w:val="000000"/>
          <w:szCs w:val="24"/>
          <w:lang w:eastAsia="zh-CN"/>
        </w:rPr>
        <w:t>/</w:t>
      </w:r>
      <w:r w:rsidRPr="00C655F7">
        <w:rPr>
          <w:rFonts w:eastAsia="SimSun"/>
          <w:color w:val="000000"/>
          <w:szCs w:val="24"/>
          <w:lang w:eastAsia="zh-CN"/>
        </w:rPr>
        <w:t>或学生所在地的当地卫生局）。</w:t>
      </w:r>
    </w:p>
    <w:p w14:paraId="0468663B" w14:textId="77777777" w:rsidR="00942CA5" w:rsidRPr="00C655F7" w:rsidRDefault="00942CA5" w:rsidP="00942CA5">
      <w:pPr>
        <w:spacing w:line="288" w:lineRule="atLeast"/>
        <w:rPr>
          <w:rFonts w:eastAsia="SimSun"/>
          <w:color w:val="000000"/>
          <w:szCs w:val="24"/>
          <w:lang w:eastAsia="zh-CN"/>
        </w:rPr>
      </w:pPr>
    </w:p>
    <w:p w14:paraId="342696E3" w14:textId="77777777" w:rsidR="00942CA5" w:rsidRPr="00C655F7" w:rsidRDefault="00942CA5" w:rsidP="00942CA5">
      <w:pPr>
        <w:spacing w:line="288" w:lineRule="atLeast"/>
        <w:rPr>
          <w:rFonts w:eastAsia="SimSun"/>
          <w:color w:val="000000"/>
          <w:szCs w:val="24"/>
          <w:lang w:eastAsia="zh-CN"/>
        </w:rPr>
      </w:pPr>
      <w:r w:rsidRPr="00C655F7">
        <w:rPr>
          <w:rFonts w:eastAsia="SimSun"/>
          <w:color w:val="000000"/>
          <w:szCs w:val="24"/>
          <w:lang w:eastAsia="zh-CN"/>
        </w:rPr>
        <w:t>鼓励家长和监护人与学校相关部门分享检测结果，以促进公共安全。</w:t>
      </w:r>
      <w:r w:rsidRPr="00C655F7">
        <w:rPr>
          <w:rFonts w:eastAsia="SimSun"/>
          <w:color w:val="000000"/>
          <w:szCs w:val="24"/>
          <w:lang w:eastAsia="zh-CN"/>
        </w:rPr>
        <w:t xml:space="preserve"> </w:t>
      </w:r>
    </w:p>
    <w:p w14:paraId="477757CF" w14:textId="77777777" w:rsidR="00942CA5" w:rsidRPr="00C655F7" w:rsidRDefault="00942CA5" w:rsidP="00942CA5">
      <w:pPr>
        <w:spacing w:line="288" w:lineRule="atLeast"/>
        <w:rPr>
          <w:rFonts w:eastAsia="SimSun"/>
          <w:color w:val="000000"/>
          <w:szCs w:val="24"/>
          <w:lang w:eastAsia="zh-CN"/>
        </w:rPr>
      </w:pPr>
    </w:p>
    <w:p w14:paraId="487075C4" w14:textId="77777777" w:rsidR="00942CA5" w:rsidRPr="00C655F7" w:rsidRDefault="00942CA5" w:rsidP="00942CA5">
      <w:pPr>
        <w:spacing w:line="288" w:lineRule="atLeast"/>
        <w:rPr>
          <w:rFonts w:eastAsia="SimSun"/>
          <w:szCs w:val="24"/>
          <w:lang w:eastAsia="zh-CN"/>
        </w:rPr>
      </w:pPr>
      <w:r w:rsidRPr="00C655F7">
        <w:rPr>
          <w:rFonts w:eastAsia="SimSun"/>
          <w:color w:val="000000"/>
          <w:szCs w:val="24"/>
          <w:lang w:eastAsia="zh-CN"/>
        </w:rPr>
        <w:t>通过签名表示我确认我的学生没有出现</w:t>
      </w:r>
      <w:r w:rsidRPr="00C655F7">
        <w:rPr>
          <w:rFonts w:eastAsia="SimSun"/>
          <w:color w:val="000000"/>
          <w:szCs w:val="24"/>
          <w:lang w:eastAsia="zh-CN"/>
        </w:rPr>
        <w:t>COVID-19</w:t>
      </w:r>
      <w:r w:rsidRPr="00C655F7">
        <w:rPr>
          <w:rFonts w:eastAsia="SimSun"/>
          <w:color w:val="000000"/>
          <w:szCs w:val="24"/>
          <w:lang w:eastAsia="zh-CN"/>
        </w:rPr>
        <w:t>症状（例如发烧、鼻塞或恶心），我也没有接到有关我的学生与任何确诊为</w:t>
      </w:r>
      <w:r w:rsidRPr="00C655F7">
        <w:rPr>
          <w:rFonts w:eastAsia="SimSun"/>
          <w:color w:val="000000"/>
          <w:szCs w:val="24"/>
          <w:lang w:eastAsia="zh-CN"/>
        </w:rPr>
        <w:t>COVID-19</w:t>
      </w:r>
      <w:r w:rsidRPr="00C655F7">
        <w:rPr>
          <w:rFonts w:eastAsia="SimSun"/>
          <w:color w:val="000000"/>
          <w:szCs w:val="24"/>
          <w:lang w:eastAsia="zh-CN"/>
        </w:rPr>
        <w:t>阳性的人有过密切接触的通知。</w:t>
      </w:r>
      <w:r w:rsidRPr="00C655F7">
        <w:rPr>
          <w:rFonts w:eastAsia="SimSun"/>
          <w:szCs w:val="24"/>
          <w:lang w:eastAsia="zh-CN"/>
        </w:rPr>
        <w:t xml:space="preserve">  </w:t>
      </w:r>
    </w:p>
    <w:p w14:paraId="1D62CAAE" w14:textId="77777777" w:rsidR="003F71BE" w:rsidRPr="00C655F7" w:rsidRDefault="003F71BE" w:rsidP="00942CA5">
      <w:pPr>
        <w:spacing w:line="288" w:lineRule="atLeast"/>
        <w:rPr>
          <w:rFonts w:eastAsia="SimSun"/>
          <w:color w:val="000000"/>
          <w:szCs w:val="24"/>
          <w:lang w:eastAsia="zh-CN"/>
        </w:rPr>
      </w:pPr>
    </w:p>
    <w:p w14:paraId="72062CF4" w14:textId="77777777" w:rsidR="00942CA5" w:rsidRPr="00C655F7" w:rsidRDefault="00942CA5" w:rsidP="00942CA5">
      <w:pPr>
        <w:spacing w:line="288" w:lineRule="atLeast"/>
        <w:rPr>
          <w:rFonts w:eastAsia="SimSun"/>
          <w:b/>
          <w:szCs w:val="24"/>
          <w:u w:val="single"/>
          <w:lang w:eastAsia="zh-CN"/>
        </w:rPr>
      </w:pPr>
      <w:r w:rsidRPr="00C655F7">
        <w:rPr>
          <w:rFonts w:eastAsia="SimSun"/>
          <w:b/>
          <w:bCs/>
          <w:szCs w:val="24"/>
          <w:u w:val="single"/>
          <w:lang w:eastAsia="zh-CN"/>
        </w:rPr>
        <w:t>授权签名者：</w:t>
      </w:r>
    </w:p>
    <w:p w14:paraId="71F7923C" w14:textId="77777777" w:rsidR="00942CA5" w:rsidRPr="00C655F7" w:rsidRDefault="00942CA5" w:rsidP="00942CA5">
      <w:pPr>
        <w:spacing w:line="288" w:lineRule="atLeast"/>
        <w:rPr>
          <w:rFonts w:eastAsia="SimSun"/>
          <w:szCs w:val="24"/>
          <w:lang w:eastAsia="zh-CN"/>
        </w:rPr>
      </w:pPr>
    </w:p>
    <w:p w14:paraId="41B202E7" w14:textId="77777777" w:rsidR="00942CA5" w:rsidRPr="00C655F7" w:rsidRDefault="00942CA5" w:rsidP="00942CA5">
      <w:pPr>
        <w:rPr>
          <w:rFonts w:eastAsia="SimSun"/>
          <w:szCs w:val="24"/>
          <w:lang w:eastAsia="zh-CN"/>
        </w:rPr>
      </w:pPr>
      <w:r w:rsidRPr="00C655F7">
        <w:rPr>
          <w:rFonts w:eastAsia="SimSun"/>
          <w:szCs w:val="24"/>
          <w:lang w:eastAsia="zh-CN"/>
        </w:rPr>
        <w:t>_________________________________________</w:t>
      </w:r>
    </w:p>
    <w:p w14:paraId="6526428A" w14:textId="77777777" w:rsidR="00942CA5" w:rsidRPr="00C655F7" w:rsidRDefault="00942CA5" w:rsidP="00942CA5">
      <w:pPr>
        <w:spacing w:line="288" w:lineRule="atLeast"/>
        <w:rPr>
          <w:rFonts w:eastAsia="SimSun"/>
          <w:szCs w:val="24"/>
          <w:lang w:eastAsia="zh-CN"/>
        </w:rPr>
      </w:pPr>
      <w:r w:rsidRPr="00C655F7">
        <w:rPr>
          <w:rFonts w:eastAsia="SimSun"/>
          <w:szCs w:val="24"/>
          <w:lang w:eastAsia="zh-CN"/>
        </w:rPr>
        <w:t>家长</w:t>
      </w:r>
      <w:r w:rsidRPr="00C655F7">
        <w:rPr>
          <w:rFonts w:eastAsia="SimSun"/>
          <w:szCs w:val="24"/>
          <w:lang w:eastAsia="zh-CN"/>
        </w:rPr>
        <w:t>/</w:t>
      </w:r>
      <w:r w:rsidRPr="00C655F7">
        <w:rPr>
          <w:rFonts w:eastAsia="SimSun"/>
          <w:szCs w:val="24"/>
          <w:lang w:eastAsia="zh-CN"/>
        </w:rPr>
        <w:t>监护人姓名（工整书写）</w:t>
      </w:r>
    </w:p>
    <w:p w14:paraId="07D3942F" w14:textId="77777777" w:rsidR="00942CA5" w:rsidRPr="00C655F7" w:rsidRDefault="00942CA5" w:rsidP="00942CA5">
      <w:pPr>
        <w:spacing w:line="288" w:lineRule="atLeast"/>
        <w:rPr>
          <w:rFonts w:eastAsia="SimSun"/>
          <w:color w:val="000000"/>
          <w:szCs w:val="24"/>
          <w:lang w:eastAsia="zh-CN"/>
        </w:rPr>
      </w:pPr>
    </w:p>
    <w:p w14:paraId="5AE87FB4" w14:textId="77777777" w:rsidR="00942CA5" w:rsidRPr="00C655F7" w:rsidRDefault="00942CA5" w:rsidP="00942CA5">
      <w:pPr>
        <w:spacing w:line="288" w:lineRule="atLeast"/>
        <w:rPr>
          <w:rFonts w:eastAsia="SimSun"/>
          <w:color w:val="000000"/>
          <w:szCs w:val="24"/>
          <w:lang w:eastAsia="zh-CN"/>
        </w:rPr>
      </w:pPr>
      <w:r w:rsidRPr="00C655F7">
        <w:rPr>
          <w:rFonts w:eastAsia="SimSun"/>
          <w:color w:val="000000"/>
          <w:szCs w:val="24"/>
          <w:lang w:eastAsia="zh-CN"/>
        </w:rPr>
        <w:t>_________________________________________         _____________________</w:t>
      </w:r>
    </w:p>
    <w:p w14:paraId="2477F1D0" w14:textId="77777777" w:rsidR="00942CA5" w:rsidRPr="00C655F7" w:rsidRDefault="00942CA5" w:rsidP="00942CA5">
      <w:pPr>
        <w:spacing w:after="160" w:line="259" w:lineRule="auto"/>
        <w:rPr>
          <w:rFonts w:eastAsia="SimSun"/>
          <w:color w:val="000000"/>
          <w:szCs w:val="24"/>
          <w:lang w:eastAsia="zh-CN"/>
        </w:rPr>
      </w:pPr>
      <w:r w:rsidRPr="00C655F7">
        <w:rPr>
          <w:rFonts w:eastAsia="SimSun"/>
          <w:color w:val="000000"/>
          <w:szCs w:val="24"/>
          <w:lang w:eastAsia="zh-CN"/>
        </w:rPr>
        <w:t>家长</w:t>
      </w:r>
      <w:r w:rsidRPr="00C655F7">
        <w:rPr>
          <w:rFonts w:eastAsia="SimSun"/>
          <w:color w:val="000000"/>
          <w:szCs w:val="24"/>
          <w:lang w:eastAsia="zh-CN"/>
        </w:rPr>
        <w:t>/</w:t>
      </w:r>
      <w:r w:rsidRPr="00C655F7">
        <w:rPr>
          <w:rFonts w:eastAsia="SimSun"/>
          <w:color w:val="000000"/>
          <w:szCs w:val="24"/>
          <w:lang w:eastAsia="zh-CN"/>
        </w:rPr>
        <w:t>监护人签名</w:t>
      </w:r>
      <w:r w:rsidRPr="00C655F7">
        <w:rPr>
          <w:rFonts w:eastAsia="SimSun"/>
          <w:color w:val="000000"/>
          <w:szCs w:val="24"/>
          <w:lang w:eastAsia="zh-CN"/>
        </w:rPr>
        <w:tab/>
        <w:t xml:space="preserve">                   </w:t>
      </w:r>
      <w:r w:rsidRPr="00C655F7">
        <w:rPr>
          <w:rFonts w:eastAsia="SimSun"/>
          <w:color w:val="000000"/>
          <w:szCs w:val="24"/>
          <w:lang w:eastAsia="zh-CN"/>
        </w:rPr>
        <w:tab/>
      </w:r>
      <w:r w:rsidRPr="00C655F7">
        <w:rPr>
          <w:rFonts w:eastAsia="SimSun"/>
          <w:color w:val="000000"/>
          <w:szCs w:val="24"/>
          <w:lang w:eastAsia="zh-CN"/>
        </w:rPr>
        <w:tab/>
      </w:r>
      <w:r w:rsidR="00A62198">
        <w:rPr>
          <w:rFonts w:eastAsia="SimSun"/>
          <w:color w:val="000000"/>
          <w:szCs w:val="24"/>
          <w:lang w:eastAsia="zh-CN"/>
        </w:rPr>
        <w:tab/>
      </w:r>
      <w:r w:rsidRPr="00C655F7">
        <w:rPr>
          <w:rFonts w:eastAsia="SimSun"/>
          <w:color w:val="000000"/>
          <w:szCs w:val="24"/>
          <w:lang w:eastAsia="zh-CN"/>
        </w:rPr>
        <w:t xml:space="preserve">       </w:t>
      </w:r>
      <w:r w:rsidRPr="00C655F7">
        <w:rPr>
          <w:rFonts w:eastAsia="SimSun"/>
          <w:color w:val="000000"/>
          <w:szCs w:val="24"/>
          <w:lang w:eastAsia="zh-CN"/>
        </w:rPr>
        <w:t>日期</w:t>
      </w:r>
      <w:r w:rsidRPr="00C655F7">
        <w:rPr>
          <w:rFonts w:eastAsia="SimSun"/>
          <w:color w:val="000000"/>
          <w:szCs w:val="24"/>
          <w:lang w:eastAsia="zh-CN"/>
        </w:rPr>
        <w:br w:type="page"/>
      </w:r>
      <w:r w:rsidRPr="00C655F7">
        <w:rPr>
          <w:rFonts w:eastAsia="SimSun"/>
          <w:color w:val="000000"/>
          <w:szCs w:val="24"/>
          <w:lang w:eastAsia="zh-CN"/>
        </w:rPr>
        <w:lastRenderedPageBreak/>
        <w:t>附件</w:t>
      </w:r>
      <w:r w:rsidRPr="00C655F7">
        <w:rPr>
          <w:rFonts w:eastAsia="SimSun"/>
          <w:color w:val="000000"/>
          <w:szCs w:val="24"/>
          <w:lang w:eastAsia="zh-CN"/>
        </w:rPr>
        <w:t xml:space="preserve"> B</w:t>
      </w:r>
      <w:r w:rsidRPr="00C655F7">
        <w:rPr>
          <w:rFonts w:eastAsia="SimSun"/>
          <w:color w:val="000000"/>
          <w:szCs w:val="24"/>
          <w:lang w:eastAsia="zh-CN"/>
        </w:rPr>
        <w:t>：</w:t>
      </w:r>
      <w:r w:rsidRPr="00C655F7">
        <w:rPr>
          <w:rFonts w:eastAsia="SimSun"/>
          <w:szCs w:val="24"/>
          <w:lang w:eastAsia="zh-CN"/>
        </w:rPr>
        <w:t>能够自己表示同意的学生的同意书样本</w:t>
      </w:r>
      <w:r w:rsidRPr="00C655F7">
        <w:rPr>
          <w:rFonts w:eastAsia="SimSun"/>
          <w:szCs w:val="24"/>
          <w:lang w:eastAsia="zh-CN"/>
        </w:rPr>
        <w:t xml:space="preserve"> </w:t>
      </w:r>
    </w:p>
    <w:p w14:paraId="28846EBD" w14:textId="77777777" w:rsidR="00942CA5" w:rsidRPr="00C655F7" w:rsidRDefault="00942CA5" w:rsidP="00942CA5">
      <w:pPr>
        <w:ind w:right="-540"/>
        <w:jc w:val="center"/>
        <w:rPr>
          <w:rFonts w:eastAsia="SimSun"/>
          <w:b/>
          <w:szCs w:val="24"/>
          <w:lang w:eastAsia="zh-CN"/>
        </w:rPr>
      </w:pPr>
      <w:r w:rsidRPr="00C655F7">
        <w:rPr>
          <w:rFonts w:eastAsia="SimSun"/>
          <w:b/>
          <w:bCs/>
          <w:szCs w:val="24"/>
          <w:lang w:eastAsia="zh-CN"/>
        </w:rPr>
        <w:t>在学校接受</w:t>
      </w:r>
      <w:r w:rsidRPr="00C655F7">
        <w:rPr>
          <w:rFonts w:eastAsia="SimSun"/>
          <w:b/>
          <w:bCs/>
          <w:szCs w:val="24"/>
          <w:lang w:eastAsia="zh-CN"/>
        </w:rPr>
        <w:t>COVID-19</w:t>
      </w:r>
      <w:r w:rsidRPr="00C655F7">
        <w:rPr>
          <w:rFonts w:eastAsia="SimSun"/>
          <w:b/>
          <w:bCs/>
          <w:szCs w:val="24"/>
          <w:lang w:eastAsia="zh-CN"/>
        </w:rPr>
        <w:t>检测的授权书</w:t>
      </w:r>
      <w:r w:rsidRPr="00C655F7">
        <w:rPr>
          <w:rFonts w:eastAsia="SimSun"/>
          <w:b/>
          <w:bCs/>
          <w:szCs w:val="24"/>
          <w:lang w:eastAsia="zh-CN"/>
        </w:rPr>
        <w:t xml:space="preserve"> </w:t>
      </w:r>
    </w:p>
    <w:p w14:paraId="7B9908A5" w14:textId="77777777" w:rsidR="00942CA5" w:rsidRPr="00C655F7" w:rsidRDefault="00942CA5" w:rsidP="00942CA5">
      <w:pPr>
        <w:ind w:right="-540"/>
        <w:rPr>
          <w:rFonts w:eastAsia="SimSun"/>
          <w:szCs w:val="24"/>
          <w:lang w:eastAsia="zh-CN"/>
        </w:rPr>
      </w:pPr>
    </w:p>
    <w:p w14:paraId="38EDA6CA" w14:textId="77777777" w:rsidR="00942CA5" w:rsidRPr="00C655F7" w:rsidRDefault="00942CA5" w:rsidP="00942CA5">
      <w:pPr>
        <w:spacing w:line="288" w:lineRule="atLeast"/>
        <w:rPr>
          <w:rFonts w:eastAsia="SimSun"/>
          <w:b/>
          <w:szCs w:val="24"/>
          <w:lang w:eastAsia="zh-CN"/>
        </w:rPr>
      </w:pPr>
      <w:r w:rsidRPr="00C655F7">
        <w:rPr>
          <w:rFonts w:eastAsia="SimSun"/>
          <w:b/>
          <w:bCs/>
          <w:szCs w:val="24"/>
          <w:lang w:eastAsia="zh-CN"/>
        </w:rPr>
        <w:t>填写此表格并签名后，我确认我授权</w:t>
      </w:r>
      <w:r w:rsidRPr="00C655F7">
        <w:rPr>
          <w:rFonts w:eastAsia="SimSun"/>
          <w:b/>
          <w:bCs/>
          <w:szCs w:val="24"/>
          <w:lang w:eastAsia="zh-CN"/>
        </w:rPr>
        <w:t>___________________</w:t>
      </w:r>
      <w:r w:rsidRPr="00C655F7">
        <w:rPr>
          <w:rFonts w:eastAsia="SimSun"/>
          <w:b/>
          <w:bCs/>
          <w:szCs w:val="24"/>
          <w:lang w:eastAsia="zh-CN"/>
        </w:rPr>
        <w:t>（指定的提供者）在</w:t>
      </w:r>
      <w:r w:rsidRPr="00C655F7">
        <w:rPr>
          <w:rFonts w:eastAsia="SimSun"/>
          <w:b/>
          <w:bCs/>
          <w:szCs w:val="24"/>
          <w:lang w:eastAsia="zh-CN"/>
        </w:rPr>
        <w:t>__________________</w:t>
      </w:r>
      <w:r w:rsidRPr="00C655F7">
        <w:rPr>
          <w:rFonts w:eastAsia="SimSun"/>
          <w:b/>
          <w:bCs/>
          <w:szCs w:val="24"/>
          <w:lang w:eastAsia="zh-CN"/>
        </w:rPr>
        <w:t>（日期）的上课时间内对我进行</w:t>
      </w:r>
      <w:r w:rsidRPr="00C655F7">
        <w:rPr>
          <w:rFonts w:eastAsia="SimSun"/>
          <w:b/>
          <w:bCs/>
          <w:szCs w:val="24"/>
          <w:lang w:eastAsia="zh-CN"/>
        </w:rPr>
        <w:t>COVID-19</w:t>
      </w:r>
      <w:r w:rsidRPr="00C655F7">
        <w:rPr>
          <w:rFonts w:eastAsia="SimSun"/>
          <w:b/>
          <w:bCs/>
          <w:szCs w:val="24"/>
          <w:lang w:eastAsia="zh-CN"/>
        </w:rPr>
        <w:t>检测。我知道此检测是可选的。我可以拒绝在此授权书上签名。</w:t>
      </w:r>
      <w:r w:rsidRPr="00C655F7">
        <w:rPr>
          <w:rFonts w:eastAsia="SimSun"/>
          <w:b/>
          <w:bCs/>
          <w:szCs w:val="24"/>
          <w:lang w:eastAsia="zh-CN"/>
        </w:rPr>
        <w:t xml:space="preserve"> </w:t>
      </w:r>
    </w:p>
    <w:p w14:paraId="10246F2C" w14:textId="77777777" w:rsidR="00942CA5" w:rsidRPr="00C655F7" w:rsidRDefault="00942CA5" w:rsidP="00942CA5">
      <w:pPr>
        <w:spacing w:line="288" w:lineRule="atLeast"/>
        <w:rPr>
          <w:rFonts w:eastAsia="SimSun"/>
          <w:b/>
          <w:szCs w:val="24"/>
          <w:lang w:eastAsia="zh-CN"/>
        </w:rPr>
      </w:pPr>
    </w:p>
    <w:p w14:paraId="60C9B204" w14:textId="77777777" w:rsidR="00942CA5" w:rsidRPr="00C655F7" w:rsidRDefault="00942CA5" w:rsidP="00942CA5">
      <w:pPr>
        <w:ind w:right="-540"/>
        <w:rPr>
          <w:rFonts w:eastAsia="SimSun"/>
          <w:szCs w:val="24"/>
          <w:lang w:eastAsia="zh-CN"/>
        </w:rPr>
      </w:pPr>
      <w:r w:rsidRPr="00C655F7">
        <w:rPr>
          <w:rFonts w:eastAsia="SimSun"/>
          <w:szCs w:val="24"/>
          <w:lang w:eastAsia="zh-CN"/>
        </w:rPr>
        <w:t>学生姓名：</w:t>
      </w:r>
      <w:r w:rsidRPr="00C655F7">
        <w:rPr>
          <w:rFonts w:eastAsia="SimSun"/>
          <w:szCs w:val="24"/>
          <w:lang w:eastAsia="zh-CN"/>
        </w:rPr>
        <w:t>____________________________</w:t>
      </w:r>
      <w:r w:rsidRPr="00C655F7">
        <w:rPr>
          <w:rFonts w:eastAsia="SimSun"/>
          <w:szCs w:val="24"/>
          <w:lang w:eastAsia="zh-CN"/>
        </w:rPr>
        <w:t>出生日期</w:t>
      </w:r>
      <w:r w:rsidRPr="00C655F7">
        <w:rPr>
          <w:rFonts w:eastAsia="SimSun"/>
          <w:szCs w:val="24"/>
          <w:lang w:eastAsia="zh-CN"/>
        </w:rPr>
        <w:t>____________________</w:t>
      </w:r>
    </w:p>
    <w:p w14:paraId="34BF24C9" w14:textId="77777777" w:rsidR="00942CA5" w:rsidRPr="00C655F7" w:rsidRDefault="00942CA5" w:rsidP="00942CA5">
      <w:pPr>
        <w:ind w:right="-540"/>
        <w:rPr>
          <w:rFonts w:eastAsia="SimSun"/>
          <w:szCs w:val="24"/>
          <w:lang w:eastAsia="zh-CN"/>
        </w:rPr>
      </w:pPr>
    </w:p>
    <w:p w14:paraId="23F30AFD" w14:textId="77777777" w:rsidR="00942CA5" w:rsidRPr="00C655F7" w:rsidRDefault="00942CA5" w:rsidP="00942CA5">
      <w:pPr>
        <w:ind w:right="-540"/>
        <w:rPr>
          <w:rFonts w:eastAsia="SimSun"/>
          <w:szCs w:val="24"/>
          <w:lang w:eastAsia="zh-CN"/>
        </w:rPr>
      </w:pPr>
      <w:r w:rsidRPr="00C655F7">
        <w:rPr>
          <w:rFonts w:eastAsia="SimSun"/>
          <w:szCs w:val="24"/>
          <w:lang w:eastAsia="zh-CN"/>
        </w:rPr>
        <w:t>地址：</w:t>
      </w:r>
      <w:r w:rsidRPr="00C655F7">
        <w:rPr>
          <w:rFonts w:eastAsia="SimSun"/>
          <w:szCs w:val="24"/>
          <w:lang w:eastAsia="zh-CN"/>
        </w:rPr>
        <w:t>_____________________________________</w:t>
      </w:r>
      <w:r w:rsidRPr="00C655F7">
        <w:rPr>
          <w:rFonts w:eastAsia="SimSun"/>
          <w:szCs w:val="24"/>
          <w:lang w:eastAsia="zh-CN"/>
        </w:rPr>
        <w:t>电话号码：</w:t>
      </w:r>
      <w:r w:rsidRPr="00C655F7">
        <w:rPr>
          <w:rFonts w:eastAsia="SimSun"/>
          <w:szCs w:val="24"/>
          <w:lang w:eastAsia="zh-CN"/>
        </w:rPr>
        <w:t>____________________</w:t>
      </w:r>
    </w:p>
    <w:p w14:paraId="3DF948D4" w14:textId="77777777" w:rsidR="00942CA5" w:rsidRPr="00C655F7" w:rsidRDefault="00942CA5" w:rsidP="00942CA5">
      <w:pPr>
        <w:ind w:right="-540"/>
        <w:rPr>
          <w:rFonts w:eastAsia="SimSun"/>
          <w:bCs/>
          <w:szCs w:val="24"/>
          <w:lang w:eastAsia="zh-CN"/>
        </w:rPr>
      </w:pPr>
    </w:p>
    <w:p w14:paraId="1F6BBA58" w14:textId="77777777" w:rsidR="00942CA5" w:rsidRPr="00C655F7" w:rsidRDefault="00942CA5" w:rsidP="00942CA5">
      <w:pPr>
        <w:ind w:right="-540"/>
        <w:rPr>
          <w:rFonts w:eastAsia="SimSun"/>
          <w:b/>
          <w:szCs w:val="24"/>
          <w:u w:val="single"/>
          <w:lang w:eastAsia="zh-CN"/>
        </w:rPr>
      </w:pPr>
      <w:r w:rsidRPr="00C655F7">
        <w:rPr>
          <w:rFonts w:eastAsia="SimSun"/>
          <w:b/>
          <w:bCs/>
          <w:szCs w:val="24"/>
          <w:u w:val="single"/>
          <w:lang w:eastAsia="zh-CN"/>
        </w:rPr>
        <w:t>人口统计信息：</w:t>
      </w:r>
    </w:p>
    <w:p w14:paraId="02D886D5" w14:textId="77777777" w:rsidR="00942CA5" w:rsidRPr="00C655F7" w:rsidRDefault="00942CA5" w:rsidP="00942CA5">
      <w:pPr>
        <w:ind w:right="-540"/>
        <w:rPr>
          <w:rFonts w:eastAsia="SimSun"/>
          <w:bCs/>
          <w:szCs w:val="24"/>
          <w:lang w:eastAsia="zh-CN"/>
        </w:rPr>
      </w:pPr>
      <w:r w:rsidRPr="00C655F7">
        <w:rPr>
          <w:rFonts w:eastAsia="SimSun"/>
          <w:szCs w:val="24"/>
          <w:lang w:eastAsia="zh-CN"/>
        </w:rPr>
        <w:t>公共卫生部将收集下面要求的人口统计信息。此表格可能会定期更新，请访问</w:t>
      </w:r>
      <w:r w:rsidRPr="00C655F7">
        <w:rPr>
          <w:rFonts w:eastAsia="SimSun"/>
          <w:szCs w:val="24"/>
          <w:lang w:eastAsia="zh-CN"/>
        </w:rPr>
        <w:t>DESE</w:t>
      </w:r>
      <w:r w:rsidRPr="00C655F7">
        <w:rPr>
          <w:rFonts w:eastAsia="SimSun"/>
          <w:szCs w:val="24"/>
          <w:lang w:eastAsia="zh-CN"/>
        </w:rPr>
        <w:t>网站以获取此表格的最新版本。</w:t>
      </w:r>
      <w:r w:rsidRPr="00C655F7">
        <w:rPr>
          <w:rFonts w:eastAsia="SimSun"/>
          <w:szCs w:val="24"/>
          <w:lang w:eastAsia="zh-CN"/>
        </w:rPr>
        <w:t xml:space="preserve"> </w:t>
      </w:r>
    </w:p>
    <w:p w14:paraId="47B94A15" w14:textId="77777777" w:rsidR="00942CA5" w:rsidRPr="00C655F7" w:rsidRDefault="00942CA5" w:rsidP="00942CA5">
      <w:pPr>
        <w:ind w:right="-540"/>
        <w:rPr>
          <w:rFonts w:eastAsia="SimSun"/>
          <w:bCs/>
          <w:szCs w:val="24"/>
          <w:lang w:eastAsia="zh-CN"/>
        </w:rPr>
      </w:pPr>
    </w:p>
    <w:p w14:paraId="2A5BE405" w14:textId="77777777" w:rsidR="00942CA5" w:rsidRPr="00C655F7" w:rsidRDefault="00942CA5" w:rsidP="00942CA5">
      <w:pPr>
        <w:ind w:right="-540"/>
        <w:rPr>
          <w:rFonts w:eastAsia="SimSun"/>
          <w:szCs w:val="24"/>
          <w:lang w:eastAsia="zh-CN"/>
        </w:rPr>
      </w:pPr>
      <w:r w:rsidRPr="00C655F7">
        <w:rPr>
          <w:rFonts w:eastAsia="SimSun"/>
          <w:szCs w:val="24"/>
          <w:lang w:eastAsia="zh-CN"/>
        </w:rPr>
        <w:t>你的种族是什么？（请选择所有适用项）：</w:t>
      </w:r>
    </w:p>
    <w:p w14:paraId="22475CE0"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00A62198">
        <w:rPr>
          <w:rFonts w:eastAsia="SimSun"/>
          <w:szCs w:val="24"/>
          <w:lang w:eastAsia="zh-CN"/>
        </w:rPr>
        <w:tab/>
      </w:r>
      <w:r w:rsidRPr="00C655F7">
        <w:rPr>
          <w:rFonts w:eastAsia="SimSun"/>
          <w:szCs w:val="24"/>
          <w:lang w:eastAsia="zh-CN"/>
        </w:rPr>
        <w:t>美洲印第安人</w:t>
      </w:r>
      <w:r w:rsidRPr="00C655F7">
        <w:rPr>
          <w:rFonts w:eastAsia="SimSun"/>
          <w:szCs w:val="24"/>
          <w:lang w:eastAsia="zh-CN"/>
        </w:rPr>
        <w:t>/</w:t>
      </w:r>
      <w:r w:rsidRPr="00C655F7">
        <w:rPr>
          <w:rFonts w:eastAsia="SimSun"/>
          <w:szCs w:val="24"/>
          <w:lang w:eastAsia="zh-CN"/>
        </w:rPr>
        <w:t>阿拉斯加土著</w:t>
      </w:r>
    </w:p>
    <w:p w14:paraId="26C2B4AD"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亚裔</w:t>
      </w:r>
    </w:p>
    <w:p w14:paraId="169A0646"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黑人</w:t>
      </w:r>
      <w:r w:rsidRPr="00C655F7">
        <w:rPr>
          <w:rFonts w:eastAsia="SimSun"/>
          <w:szCs w:val="24"/>
          <w:lang w:eastAsia="zh-CN"/>
        </w:rPr>
        <w:t>/</w:t>
      </w:r>
      <w:r w:rsidRPr="00C655F7">
        <w:rPr>
          <w:rFonts w:eastAsia="SimSun"/>
          <w:szCs w:val="24"/>
          <w:lang w:eastAsia="zh-CN"/>
        </w:rPr>
        <w:t>非洲裔美国人</w:t>
      </w:r>
    </w:p>
    <w:p w14:paraId="2DEF7277"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夏威夷原住民</w:t>
      </w:r>
      <w:r w:rsidRPr="00C655F7">
        <w:rPr>
          <w:rFonts w:eastAsia="SimSun"/>
          <w:szCs w:val="24"/>
          <w:lang w:eastAsia="zh-CN"/>
        </w:rPr>
        <w:t>/</w:t>
      </w:r>
      <w:r w:rsidRPr="00C655F7">
        <w:rPr>
          <w:rFonts w:eastAsia="SimSun"/>
          <w:szCs w:val="24"/>
          <w:lang w:eastAsia="zh-CN"/>
        </w:rPr>
        <w:t>太平洋岛民</w:t>
      </w:r>
    </w:p>
    <w:p w14:paraId="5606FA33"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白种人</w:t>
      </w:r>
    </w:p>
    <w:p w14:paraId="64B94E7E"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其他</w:t>
      </w:r>
    </w:p>
    <w:p w14:paraId="34051B0E"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不知道</w:t>
      </w:r>
    </w:p>
    <w:p w14:paraId="42EBB569" w14:textId="77777777" w:rsidR="00942CA5" w:rsidRPr="00C655F7" w:rsidRDefault="00942CA5" w:rsidP="00942CA5">
      <w:pPr>
        <w:ind w:right="-540"/>
        <w:rPr>
          <w:rFonts w:eastAsia="SimSun"/>
          <w:szCs w:val="24"/>
          <w:lang w:eastAsia="zh-CN"/>
        </w:rPr>
      </w:pPr>
    </w:p>
    <w:p w14:paraId="679B685D" w14:textId="77777777" w:rsidR="00942CA5" w:rsidRPr="00C655F7" w:rsidRDefault="00942CA5" w:rsidP="00942CA5">
      <w:pPr>
        <w:ind w:right="-540"/>
        <w:rPr>
          <w:rFonts w:eastAsia="SimSun"/>
          <w:szCs w:val="24"/>
          <w:lang w:eastAsia="zh-CN"/>
        </w:rPr>
      </w:pPr>
      <w:r w:rsidRPr="00C655F7">
        <w:rPr>
          <w:rFonts w:eastAsia="SimSun"/>
          <w:szCs w:val="24"/>
          <w:lang w:eastAsia="zh-CN"/>
        </w:rPr>
        <w:t>你是否为西班牙语裔？（请选择一项）：</w:t>
      </w:r>
      <w:r w:rsidRPr="00C655F7">
        <w:rPr>
          <w:rFonts w:eastAsia="SimSun"/>
          <w:szCs w:val="24"/>
          <w:lang w:eastAsia="zh-CN"/>
        </w:rPr>
        <w:t xml:space="preserve"> </w:t>
      </w:r>
    </w:p>
    <w:p w14:paraId="4FFFB537"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是</w:t>
      </w:r>
    </w:p>
    <w:p w14:paraId="1FD7DB5F"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否</w:t>
      </w:r>
    </w:p>
    <w:p w14:paraId="37077D91"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不知道</w:t>
      </w:r>
    </w:p>
    <w:p w14:paraId="3568E40A" w14:textId="77777777" w:rsidR="00942CA5" w:rsidRPr="00C655F7" w:rsidRDefault="00942CA5" w:rsidP="00942CA5">
      <w:pPr>
        <w:ind w:right="-540"/>
        <w:rPr>
          <w:rFonts w:eastAsia="SimSun"/>
          <w:szCs w:val="24"/>
          <w:lang w:eastAsia="zh-CN"/>
        </w:rPr>
      </w:pPr>
    </w:p>
    <w:p w14:paraId="14012E99" w14:textId="77777777" w:rsidR="00942CA5" w:rsidRPr="00C655F7" w:rsidRDefault="00942CA5" w:rsidP="00942CA5">
      <w:pPr>
        <w:ind w:right="-540"/>
        <w:rPr>
          <w:rFonts w:eastAsia="SimSun"/>
          <w:szCs w:val="24"/>
          <w:lang w:eastAsia="zh-CN"/>
        </w:rPr>
      </w:pPr>
      <w:r w:rsidRPr="00C655F7">
        <w:rPr>
          <w:rFonts w:eastAsia="SimSun"/>
          <w:szCs w:val="24"/>
          <w:lang w:eastAsia="zh-CN"/>
        </w:rPr>
        <w:t>你的性别是什么？（请选择一项）：</w:t>
      </w:r>
    </w:p>
    <w:p w14:paraId="0C656AB1"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男性</w:t>
      </w:r>
    </w:p>
    <w:p w14:paraId="29BACA3D"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女性</w:t>
      </w:r>
    </w:p>
    <w:p w14:paraId="7DED5A00"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变性</w:t>
      </w:r>
    </w:p>
    <w:p w14:paraId="15A2BC05"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不知道</w:t>
      </w:r>
    </w:p>
    <w:p w14:paraId="1F13D5C6" w14:textId="77777777" w:rsidR="00942CA5" w:rsidRPr="00C655F7" w:rsidRDefault="00942CA5" w:rsidP="00942CA5">
      <w:pPr>
        <w:ind w:right="-540"/>
        <w:rPr>
          <w:rFonts w:eastAsia="SimSun"/>
          <w:szCs w:val="24"/>
          <w:lang w:eastAsia="zh-CN"/>
        </w:rPr>
      </w:pPr>
    </w:p>
    <w:p w14:paraId="56FCCB1E" w14:textId="77777777" w:rsidR="00942CA5" w:rsidRPr="00C655F7" w:rsidRDefault="00942CA5" w:rsidP="00942CA5">
      <w:pPr>
        <w:ind w:right="-540"/>
        <w:rPr>
          <w:rFonts w:eastAsia="SimSun"/>
          <w:szCs w:val="24"/>
          <w:lang w:eastAsia="zh-CN"/>
        </w:rPr>
      </w:pPr>
      <w:r w:rsidRPr="00C655F7">
        <w:rPr>
          <w:rFonts w:eastAsia="SimSun"/>
          <w:szCs w:val="24"/>
          <w:lang w:eastAsia="zh-CN"/>
        </w:rPr>
        <w:t>你是否残障？（请选择一项）：</w:t>
      </w:r>
    </w:p>
    <w:p w14:paraId="3B0934F6" w14:textId="77777777" w:rsidR="00942CA5" w:rsidRPr="00C655F7" w:rsidRDefault="00942CA5" w:rsidP="00942CA5">
      <w:pPr>
        <w:ind w:right="-540"/>
        <w:rPr>
          <w:rFonts w:eastAsia="SimSun"/>
          <w:szCs w:val="24"/>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是</w:t>
      </w:r>
    </w:p>
    <w:p w14:paraId="6B418CE5" w14:textId="77777777" w:rsidR="00942CA5" w:rsidRPr="00C655F7" w:rsidRDefault="00942CA5" w:rsidP="00942CA5">
      <w:pPr>
        <w:ind w:right="-540"/>
        <w:rPr>
          <w:rFonts w:eastAsia="SimSun"/>
          <w:szCs w:val="24"/>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否</w:t>
      </w:r>
      <w:r w:rsidRPr="00C655F7">
        <w:rPr>
          <w:rFonts w:eastAsia="SimSun"/>
          <w:szCs w:val="24"/>
          <w:lang w:eastAsia="zh-CN"/>
        </w:rPr>
        <w:t xml:space="preserve"> </w:t>
      </w:r>
    </w:p>
    <w:p w14:paraId="4CC70AA0" w14:textId="77777777" w:rsidR="00942CA5" w:rsidRPr="00C655F7" w:rsidRDefault="00942CA5" w:rsidP="00942CA5">
      <w:pPr>
        <w:ind w:right="-540"/>
        <w:rPr>
          <w:rFonts w:eastAsia="SimSun"/>
          <w:szCs w:val="24"/>
        </w:rPr>
      </w:pPr>
    </w:p>
    <w:p w14:paraId="0AEF8973" w14:textId="77777777" w:rsidR="00942CA5" w:rsidRPr="00C655F7" w:rsidRDefault="00942CA5" w:rsidP="00942CA5">
      <w:pPr>
        <w:ind w:right="-540"/>
        <w:rPr>
          <w:rFonts w:eastAsia="SimSun"/>
          <w:szCs w:val="24"/>
        </w:rPr>
      </w:pPr>
      <w:r w:rsidRPr="00C655F7">
        <w:rPr>
          <w:rFonts w:eastAsia="SimSun"/>
          <w:szCs w:val="24"/>
          <w:lang w:eastAsia="zh-CN"/>
        </w:rPr>
        <w:t>你是否怀孕？</w:t>
      </w:r>
    </w:p>
    <w:p w14:paraId="2278B4C8" w14:textId="77777777" w:rsidR="00942CA5" w:rsidRPr="00C655F7" w:rsidRDefault="00942CA5" w:rsidP="00942CA5">
      <w:pPr>
        <w:ind w:right="-540"/>
        <w:rPr>
          <w:rFonts w:eastAsia="SimSun"/>
          <w:szCs w:val="24"/>
        </w:rPr>
      </w:pPr>
      <w:r w:rsidRPr="00C655F7">
        <w:rPr>
          <w:rFonts w:eastAsia="SimSun"/>
          <w:szCs w:val="24"/>
          <w:lang w:eastAsia="zh-CN"/>
        </w:rPr>
        <w:lastRenderedPageBreak/>
        <w:t>____</w:t>
      </w:r>
      <w:r w:rsidRPr="00C655F7">
        <w:rPr>
          <w:rFonts w:eastAsia="SimSun"/>
          <w:szCs w:val="24"/>
          <w:lang w:eastAsia="zh-CN"/>
        </w:rPr>
        <w:tab/>
      </w:r>
      <w:r w:rsidRPr="00C655F7">
        <w:rPr>
          <w:rFonts w:eastAsia="SimSun"/>
          <w:szCs w:val="24"/>
          <w:lang w:eastAsia="zh-CN"/>
        </w:rPr>
        <w:t>是</w:t>
      </w:r>
    </w:p>
    <w:p w14:paraId="0BBC1262" w14:textId="77777777" w:rsidR="00942CA5" w:rsidRPr="00C655F7" w:rsidRDefault="00942CA5" w:rsidP="00942CA5">
      <w:pPr>
        <w:ind w:right="-540"/>
        <w:rPr>
          <w:rFonts w:eastAsia="SimSun"/>
          <w:szCs w:val="24"/>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否</w:t>
      </w:r>
      <w:r w:rsidRPr="00C655F7">
        <w:rPr>
          <w:rFonts w:eastAsia="SimSun"/>
          <w:szCs w:val="24"/>
          <w:lang w:eastAsia="zh-CN"/>
        </w:rPr>
        <w:t xml:space="preserve"> </w:t>
      </w:r>
    </w:p>
    <w:p w14:paraId="4919F625" w14:textId="77777777" w:rsidR="00942CA5" w:rsidRPr="00C655F7" w:rsidRDefault="00942CA5" w:rsidP="00942CA5">
      <w:pPr>
        <w:ind w:right="-540"/>
        <w:rPr>
          <w:rFonts w:eastAsia="SimSun"/>
          <w:b/>
          <w:szCs w:val="24"/>
          <w:u w:val="single"/>
        </w:rPr>
      </w:pPr>
    </w:p>
    <w:p w14:paraId="0404BA4B" w14:textId="77777777" w:rsidR="00942CA5" w:rsidRPr="00C655F7" w:rsidRDefault="00942CA5" w:rsidP="00942CA5">
      <w:pPr>
        <w:ind w:right="-540"/>
        <w:rPr>
          <w:rFonts w:eastAsia="SimSun"/>
          <w:szCs w:val="24"/>
          <w:lang w:eastAsia="zh-CN"/>
        </w:rPr>
      </w:pPr>
      <w:r w:rsidRPr="00C655F7">
        <w:rPr>
          <w:rFonts w:eastAsia="SimSun"/>
          <w:szCs w:val="24"/>
          <w:lang w:eastAsia="zh-CN"/>
        </w:rPr>
        <w:t>你的主要语言是什么？</w:t>
      </w:r>
      <w:r w:rsidRPr="00C655F7">
        <w:rPr>
          <w:rFonts w:eastAsia="SimSun"/>
          <w:szCs w:val="24"/>
          <w:lang w:eastAsia="zh-CN"/>
        </w:rPr>
        <w:t xml:space="preserve"> _________________________________</w:t>
      </w:r>
    </w:p>
    <w:p w14:paraId="446B8259" w14:textId="77777777" w:rsidR="00942CA5" w:rsidRPr="00C655F7" w:rsidRDefault="00942CA5" w:rsidP="00942CA5">
      <w:pPr>
        <w:ind w:right="-540"/>
        <w:rPr>
          <w:rFonts w:eastAsia="SimSun"/>
          <w:b/>
          <w:szCs w:val="24"/>
          <w:u w:val="single"/>
          <w:lang w:eastAsia="zh-CN"/>
        </w:rPr>
      </w:pPr>
    </w:p>
    <w:p w14:paraId="6B746586" w14:textId="77777777" w:rsidR="00942CA5" w:rsidRPr="00C655F7" w:rsidRDefault="00942CA5" w:rsidP="00942CA5">
      <w:pPr>
        <w:ind w:right="-540"/>
        <w:rPr>
          <w:rFonts w:eastAsia="SimSun"/>
          <w:b/>
          <w:szCs w:val="24"/>
          <w:u w:val="single"/>
          <w:lang w:eastAsia="zh-CN"/>
        </w:rPr>
      </w:pPr>
      <w:r w:rsidRPr="00C655F7">
        <w:rPr>
          <w:rFonts w:eastAsia="SimSun"/>
          <w:b/>
          <w:bCs/>
          <w:szCs w:val="24"/>
          <w:u w:val="single"/>
          <w:lang w:eastAsia="zh-CN"/>
        </w:rPr>
        <w:t>紧急联系人：</w:t>
      </w:r>
    </w:p>
    <w:p w14:paraId="6B67B3AC" w14:textId="77777777" w:rsidR="00942CA5" w:rsidRPr="00C655F7" w:rsidRDefault="00942CA5" w:rsidP="00942CA5">
      <w:pPr>
        <w:ind w:right="-540"/>
        <w:rPr>
          <w:rFonts w:eastAsia="SimSun"/>
          <w:szCs w:val="24"/>
          <w:lang w:eastAsia="zh-CN"/>
        </w:rPr>
      </w:pPr>
      <w:r w:rsidRPr="00C655F7">
        <w:rPr>
          <w:rFonts w:eastAsia="SimSun"/>
          <w:szCs w:val="24"/>
          <w:lang w:eastAsia="zh-CN"/>
        </w:rPr>
        <w:t>紧急情况下，请通知：</w:t>
      </w:r>
    </w:p>
    <w:p w14:paraId="0464C034" w14:textId="77777777" w:rsidR="00942CA5" w:rsidRPr="00C655F7" w:rsidRDefault="00942CA5" w:rsidP="00942CA5">
      <w:pPr>
        <w:ind w:right="-540"/>
        <w:rPr>
          <w:rFonts w:eastAsia="SimSun"/>
          <w:szCs w:val="24"/>
          <w:lang w:eastAsia="zh-CN"/>
        </w:rPr>
      </w:pPr>
    </w:p>
    <w:p w14:paraId="282E41F7" w14:textId="77777777" w:rsidR="00942CA5" w:rsidRPr="00C655F7" w:rsidRDefault="00942CA5" w:rsidP="00942CA5">
      <w:pPr>
        <w:rPr>
          <w:rFonts w:eastAsia="SimSun"/>
          <w:szCs w:val="24"/>
          <w:lang w:eastAsia="zh-CN"/>
        </w:rPr>
      </w:pPr>
      <w:r w:rsidRPr="00C655F7">
        <w:rPr>
          <w:rFonts w:eastAsia="SimSun"/>
          <w:szCs w:val="24"/>
          <w:lang w:eastAsia="zh-CN"/>
        </w:rPr>
        <w:t>_________________________________________  ___________________________________</w:t>
      </w:r>
    </w:p>
    <w:p w14:paraId="11A5679E" w14:textId="77777777" w:rsidR="00942CA5" w:rsidRPr="00C655F7" w:rsidRDefault="00942CA5" w:rsidP="00942CA5">
      <w:pPr>
        <w:ind w:right="-540"/>
        <w:rPr>
          <w:rFonts w:eastAsia="SimSun"/>
          <w:szCs w:val="24"/>
          <w:lang w:eastAsia="zh-CN"/>
        </w:rPr>
      </w:pPr>
      <w:r w:rsidRPr="00C655F7">
        <w:rPr>
          <w:rFonts w:eastAsia="SimSun"/>
          <w:szCs w:val="24"/>
          <w:lang w:eastAsia="zh-CN"/>
        </w:rPr>
        <w:t>姓名</w:t>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与你的关系</w:t>
      </w:r>
    </w:p>
    <w:p w14:paraId="1184C56F" w14:textId="77777777" w:rsidR="00942CA5" w:rsidRPr="00C655F7" w:rsidRDefault="00942CA5" w:rsidP="00942CA5">
      <w:pPr>
        <w:ind w:right="-540"/>
        <w:rPr>
          <w:rFonts w:eastAsia="SimSun"/>
          <w:szCs w:val="24"/>
          <w:shd w:val="clear" w:color="auto" w:fill="D9D9D9" w:themeFill="background1" w:themeFillShade="D9"/>
          <w:lang w:eastAsia="zh-CN"/>
        </w:rPr>
      </w:pPr>
    </w:p>
    <w:p w14:paraId="2D96ED2C" w14:textId="77777777" w:rsidR="00942CA5" w:rsidRPr="00C655F7" w:rsidRDefault="00942CA5" w:rsidP="00942CA5">
      <w:pPr>
        <w:ind w:right="-540"/>
        <w:rPr>
          <w:rFonts w:eastAsia="SimSun"/>
          <w:szCs w:val="24"/>
          <w:lang w:eastAsia="zh-CN"/>
        </w:rPr>
      </w:pPr>
      <w:r w:rsidRPr="00C655F7">
        <w:rPr>
          <w:rFonts w:eastAsia="SimSun"/>
          <w:szCs w:val="24"/>
          <w:lang w:eastAsia="zh-CN"/>
        </w:rPr>
        <w:t>_________________________________________   ____________________________________</w:t>
      </w:r>
    </w:p>
    <w:p w14:paraId="12156D28" w14:textId="77777777" w:rsidR="00942CA5" w:rsidRPr="00C655F7" w:rsidRDefault="00942CA5" w:rsidP="00942CA5">
      <w:pPr>
        <w:ind w:right="-540"/>
        <w:rPr>
          <w:rFonts w:eastAsia="SimSun"/>
          <w:szCs w:val="24"/>
          <w:lang w:eastAsia="zh-CN"/>
        </w:rPr>
      </w:pPr>
      <w:r w:rsidRPr="00C655F7">
        <w:rPr>
          <w:rFonts w:eastAsia="SimSun"/>
          <w:szCs w:val="24"/>
          <w:lang w:eastAsia="zh-CN"/>
        </w:rPr>
        <w:t>地址</w:t>
      </w:r>
      <w:r w:rsidRPr="00C655F7">
        <w:rPr>
          <w:rFonts w:eastAsia="SimSun"/>
          <w:szCs w:val="24"/>
          <w:lang w:eastAsia="zh-CN"/>
        </w:rPr>
        <w:t xml:space="preserve">  </w:t>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00A62198">
        <w:rPr>
          <w:rFonts w:eastAsia="SimSun"/>
          <w:szCs w:val="24"/>
          <w:lang w:eastAsia="zh-CN"/>
        </w:rPr>
        <w:tab/>
        <w:t xml:space="preserve"> </w:t>
      </w:r>
      <w:r w:rsidRPr="00C655F7">
        <w:rPr>
          <w:rFonts w:eastAsia="SimSun"/>
          <w:szCs w:val="24"/>
          <w:lang w:eastAsia="zh-CN"/>
        </w:rPr>
        <w:t xml:space="preserve">            </w:t>
      </w:r>
      <w:r w:rsidRPr="00C655F7">
        <w:rPr>
          <w:rFonts w:eastAsia="SimSun"/>
          <w:szCs w:val="24"/>
          <w:lang w:eastAsia="zh-CN"/>
        </w:rPr>
        <w:t>电话号码</w:t>
      </w:r>
    </w:p>
    <w:p w14:paraId="5B094589" w14:textId="77777777" w:rsidR="00942CA5" w:rsidRPr="00C655F7" w:rsidRDefault="00942CA5" w:rsidP="00942CA5">
      <w:pPr>
        <w:ind w:right="-540"/>
        <w:rPr>
          <w:rFonts w:eastAsia="SimSun"/>
          <w:szCs w:val="24"/>
          <w:shd w:val="clear" w:color="auto" w:fill="D9D9D9" w:themeFill="background1" w:themeFillShade="D9"/>
          <w:lang w:eastAsia="zh-CN"/>
        </w:rPr>
      </w:pPr>
    </w:p>
    <w:p w14:paraId="0DBD86D8" w14:textId="77777777" w:rsidR="00942CA5" w:rsidRPr="00C655F7" w:rsidRDefault="00942CA5" w:rsidP="00942CA5">
      <w:pPr>
        <w:spacing w:line="288" w:lineRule="atLeast"/>
        <w:rPr>
          <w:rFonts w:eastAsia="SimSun"/>
          <w:b/>
          <w:color w:val="000000"/>
          <w:szCs w:val="24"/>
          <w:lang w:eastAsia="zh-CN"/>
        </w:rPr>
      </w:pPr>
      <w:r w:rsidRPr="00C655F7">
        <w:rPr>
          <w:rFonts w:eastAsia="SimSun"/>
          <w:b/>
          <w:bCs/>
          <w:color w:val="000000"/>
          <w:szCs w:val="24"/>
          <w:lang w:eastAsia="zh-CN"/>
        </w:rPr>
        <w:t>检测结果</w:t>
      </w:r>
      <w:r w:rsidRPr="00C655F7">
        <w:rPr>
          <w:rFonts w:eastAsia="SimSun"/>
          <w:b/>
          <w:bCs/>
          <w:color w:val="000000"/>
          <w:szCs w:val="24"/>
          <w:lang w:eastAsia="zh-CN"/>
        </w:rPr>
        <w:t xml:space="preserve"> (</w:t>
      </w:r>
      <w:r w:rsidRPr="00C655F7">
        <w:rPr>
          <w:rFonts w:eastAsia="SimSun"/>
          <w:b/>
          <w:bCs/>
          <w:color w:val="000000"/>
          <w:szCs w:val="24"/>
          <w:lang w:eastAsia="zh-CN"/>
        </w:rPr>
        <w:t>请填写姓名首字母</w:t>
      </w:r>
      <w:r w:rsidRPr="00C655F7">
        <w:rPr>
          <w:rFonts w:eastAsia="SimSun"/>
          <w:b/>
          <w:bCs/>
          <w:color w:val="000000"/>
          <w:szCs w:val="24"/>
          <w:lang w:eastAsia="zh-CN"/>
        </w:rPr>
        <w:t>)</w:t>
      </w:r>
      <w:r w:rsidRPr="00C655F7">
        <w:rPr>
          <w:rFonts w:eastAsia="SimSun"/>
          <w:b/>
          <w:bCs/>
          <w:color w:val="000000"/>
          <w:szCs w:val="24"/>
          <w:lang w:eastAsia="zh-CN"/>
        </w:rPr>
        <w:t>：</w:t>
      </w:r>
    </w:p>
    <w:p w14:paraId="3AEAB96D" w14:textId="77777777" w:rsidR="00942CA5" w:rsidRPr="00C655F7" w:rsidRDefault="00942CA5" w:rsidP="00942CA5">
      <w:pPr>
        <w:spacing w:line="288" w:lineRule="atLeast"/>
        <w:rPr>
          <w:rFonts w:eastAsia="SimSun"/>
          <w:color w:val="000000"/>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color w:val="000000"/>
          <w:szCs w:val="24"/>
          <w:lang w:eastAsia="zh-CN"/>
        </w:rPr>
        <w:t>我知道上述指定的提供者将与我分享检测结果，并将根据州法律的要求将该结果报告给相应的公共卫生部门（马萨诸塞州公共卫生部和</w:t>
      </w:r>
      <w:r w:rsidRPr="00C655F7">
        <w:rPr>
          <w:rFonts w:eastAsia="SimSun"/>
          <w:color w:val="000000"/>
          <w:szCs w:val="24"/>
          <w:lang w:eastAsia="zh-CN"/>
        </w:rPr>
        <w:t>/</w:t>
      </w:r>
      <w:r w:rsidRPr="00C655F7">
        <w:rPr>
          <w:rFonts w:eastAsia="SimSun"/>
          <w:color w:val="000000"/>
          <w:szCs w:val="24"/>
          <w:lang w:eastAsia="zh-CN"/>
        </w:rPr>
        <w:t>或学生所在地的当地卫生局）。</w:t>
      </w:r>
      <w:r w:rsidRPr="00C655F7">
        <w:rPr>
          <w:rFonts w:eastAsia="SimSun"/>
          <w:color w:val="000000"/>
          <w:szCs w:val="24"/>
          <w:lang w:eastAsia="zh-CN"/>
        </w:rPr>
        <w:t xml:space="preserve">    </w:t>
      </w:r>
    </w:p>
    <w:p w14:paraId="59D863D6" w14:textId="77777777" w:rsidR="00942CA5" w:rsidRPr="00C655F7" w:rsidRDefault="00942CA5" w:rsidP="00942CA5">
      <w:pPr>
        <w:spacing w:line="288" w:lineRule="atLeast"/>
        <w:rPr>
          <w:rFonts w:eastAsia="SimSun"/>
          <w:color w:val="000000"/>
          <w:szCs w:val="24"/>
          <w:lang w:eastAsia="zh-CN"/>
        </w:rPr>
      </w:pPr>
    </w:p>
    <w:p w14:paraId="5D7AEF64" w14:textId="77777777" w:rsidR="00942CA5" w:rsidRPr="00C655F7" w:rsidRDefault="00942CA5" w:rsidP="00942CA5">
      <w:pPr>
        <w:spacing w:line="288" w:lineRule="atLeast"/>
        <w:rPr>
          <w:rFonts w:eastAsia="SimSun"/>
          <w:color w:val="000000"/>
          <w:szCs w:val="24"/>
          <w:lang w:eastAsia="zh-CN"/>
        </w:rPr>
      </w:pPr>
      <w:r w:rsidRPr="00C655F7">
        <w:rPr>
          <w:rFonts w:eastAsia="SimSun"/>
          <w:color w:val="000000"/>
          <w:szCs w:val="24"/>
          <w:lang w:eastAsia="zh-CN"/>
        </w:rPr>
        <w:t>鼓励个人与学校相关部门分享检测结果，以促进公共安全。</w:t>
      </w:r>
      <w:r w:rsidRPr="00C655F7">
        <w:rPr>
          <w:rFonts w:eastAsia="SimSun"/>
          <w:color w:val="000000"/>
          <w:szCs w:val="24"/>
          <w:lang w:eastAsia="zh-CN"/>
        </w:rPr>
        <w:t xml:space="preserve"> </w:t>
      </w:r>
    </w:p>
    <w:p w14:paraId="503EC9AF" w14:textId="77777777" w:rsidR="00942CA5" w:rsidRPr="00C655F7" w:rsidRDefault="00942CA5" w:rsidP="00942CA5">
      <w:pPr>
        <w:spacing w:line="288" w:lineRule="atLeast"/>
        <w:rPr>
          <w:rFonts w:eastAsia="SimSun"/>
          <w:color w:val="000000"/>
          <w:szCs w:val="24"/>
          <w:lang w:eastAsia="zh-CN"/>
        </w:rPr>
      </w:pPr>
    </w:p>
    <w:p w14:paraId="13CC302B" w14:textId="77777777" w:rsidR="00942CA5" w:rsidRPr="00C655F7" w:rsidRDefault="00942CA5" w:rsidP="00942CA5">
      <w:pPr>
        <w:spacing w:line="288" w:lineRule="atLeast"/>
        <w:rPr>
          <w:rFonts w:eastAsia="SimSun"/>
          <w:szCs w:val="24"/>
          <w:lang w:eastAsia="zh-CN"/>
        </w:rPr>
      </w:pPr>
      <w:r w:rsidRPr="00C655F7">
        <w:rPr>
          <w:rFonts w:eastAsia="SimSun"/>
          <w:color w:val="000000"/>
          <w:szCs w:val="24"/>
          <w:lang w:eastAsia="zh-CN"/>
        </w:rPr>
        <w:t>通过签名表示我确认我没有出现</w:t>
      </w:r>
      <w:r w:rsidRPr="00C655F7">
        <w:rPr>
          <w:rFonts w:eastAsia="SimSun"/>
          <w:color w:val="000000"/>
          <w:szCs w:val="24"/>
          <w:lang w:eastAsia="zh-CN"/>
        </w:rPr>
        <w:t>COVID-19</w:t>
      </w:r>
      <w:r w:rsidRPr="00C655F7">
        <w:rPr>
          <w:rFonts w:eastAsia="SimSun"/>
          <w:color w:val="000000"/>
          <w:szCs w:val="24"/>
          <w:lang w:eastAsia="zh-CN"/>
        </w:rPr>
        <w:t>症状（例如发烧、鼻塞或恶心），我也没有接到有关我曾经与任何确诊为</w:t>
      </w:r>
      <w:r w:rsidRPr="00C655F7">
        <w:rPr>
          <w:rFonts w:eastAsia="SimSun"/>
          <w:color w:val="000000"/>
          <w:szCs w:val="24"/>
          <w:lang w:eastAsia="zh-CN"/>
        </w:rPr>
        <w:t>COVID-19</w:t>
      </w:r>
      <w:r w:rsidRPr="00C655F7">
        <w:rPr>
          <w:rFonts w:eastAsia="SimSun"/>
          <w:color w:val="000000"/>
          <w:szCs w:val="24"/>
          <w:lang w:eastAsia="zh-CN"/>
        </w:rPr>
        <w:t>阳性的人有过密切接触的通知。</w:t>
      </w:r>
      <w:r w:rsidRPr="00C655F7">
        <w:rPr>
          <w:rFonts w:eastAsia="SimSun"/>
          <w:szCs w:val="24"/>
          <w:lang w:eastAsia="zh-CN"/>
        </w:rPr>
        <w:t xml:space="preserve">  </w:t>
      </w:r>
    </w:p>
    <w:p w14:paraId="1B60A330" w14:textId="77777777" w:rsidR="003F71BE" w:rsidRPr="00C655F7" w:rsidRDefault="003F71BE" w:rsidP="00942CA5">
      <w:pPr>
        <w:spacing w:line="288" w:lineRule="atLeast"/>
        <w:rPr>
          <w:rFonts w:eastAsia="SimSun"/>
          <w:color w:val="000000"/>
          <w:szCs w:val="24"/>
          <w:lang w:eastAsia="zh-CN"/>
        </w:rPr>
      </w:pPr>
    </w:p>
    <w:p w14:paraId="65611970" w14:textId="77777777" w:rsidR="00942CA5" w:rsidRPr="00C655F7" w:rsidRDefault="00942CA5" w:rsidP="00942CA5">
      <w:pPr>
        <w:spacing w:line="288" w:lineRule="atLeast"/>
        <w:rPr>
          <w:rFonts w:eastAsia="SimSun"/>
          <w:b/>
          <w:szCs w:val="24"/>
          <w:u w:val="single"/>
          <w:lang w:eastAsia="zh-CN"/>
        </w:rPr>
      </w:pPr>
      <w:r w:rsidRPr="00C655F7">
        <w:rPr>
          <w:rFonts w:eastAsia="SimSun"/>
          <w:b/>
          <w:bCs/>
          <w:szCs w:val="24"/>
          <w:u w:val="single"/>
          <w:lang w:eastAsia="zh-CN"/>
        </w:rPr>
        <w:t>授权签名者：</w:t>
      </w:r>
    </w:p>
    <w:p w14:paraId="5919D5F2" w14:textId="77777777" w:rsidR="00942CA5" w:rsidRPr="00C655F7" w:rsidRDefault="00942CA5" w:rsidP="00942CA5">
      <w:pPr>
        <w:spacing w:line="288" w:lineRule="atLeast"/>
        <w:rPr>
          <w:rFonts w:eastAsia="SimSun"/>
          <w:szCs w:val="24"/>
          <w:lang w:eastAsia="zh-CN"/>
        </w:rPr>
      </w:pPr>
    </w:p>
    <w:p w14:paraId="4F319335" w14:textId="77777777" w:rsidR="00942CA5" w:rsidRPr="00C655F7" w:rsidRDefault="00942CA5" w:rsidP="00942CA5">
      <w:pPr>
        <w:rPr>
          <w:rFonts w:eastAsia="SimSun"/>
          <w:szCs w:val="24"/>
          <w:lang w:eastAsia="zh-CN"/>
        </w:rPr>
      </w:pPr>
      <w:r w:rsidRPr="00C655F7">
        <w:rPr>
          <w:rFonts w:eastAsia="SimSun"/>
          <w:szCs w:val="24"/>
          <w:lang w:eastAsia="zh-CN"/>
        </w:rPr>
        <w:t>_________________________________________</w:t>
      </w:r>
    </w:p>
    <w:p w14:paraId="3BE9407B" w14:textId="77777777" w:rsidR="00942CA5" w:rsidRPr="00C655F7" w:rsidRDefault="00942CA5" w:rsidP="00942CA5">
      <w:pPr>
        <w:spacing w:line="288" w:lineRule="atLeast"/>
        <w:rPr>
          <w:rFonts w:eastAsia="SimSun"/>
          <w:szCs w:val="24"/>
          <w:lang w:eastAsia="zh-CN"/>
        </w:rPr>
      </w:pPr>
      <w:r w:rsidRPr="00C655F7">
        <w:rPr>
          <w:rFonts w:eastAsia="SimSun"/>
          <w:szCs w:val="24"/>
          <w:lang w:eastAsia="zh-CN"/>
        </w:rPr>
        <w:t>姓名（工整书写）</w:t>
      </w:r>
    </w:p>
    <w:p w14:paraId="7E5B7B8E" w14:textId="77777777" w:rsidR="00942CA5" w:rsidRPr="00C655F7" w:rsidRDefault="00942CA5" w:rsidP="00942CA5">
      <w:pPr>
        <w:spacing w:line="288" w:lineRule="atLeast"/>
        <w:rPr>
          <w:rFonts w:eastAsia="SimSun"/>
          <w:color w:val="000000"/>
          <w:szCs w:val="24"/>
          <w:lang w:eastAsia="zh-CN"/>
        </w:rPr>
      </w:pPr>
    </w:p>
    <w:p w14:paraId="16A004BA" w14:textId="77777777" w:rsidR="00942CA5" w:rsidRPr="00C655F7" w:rsidRDefault="00942CA5" w:rsidP="00942CA5">
      <w:pPr>
        <w:spacing w:line="288" w:lineRule="atLeast"/>
        <w:rPr>
          <w:rFonts w:eastAsia="SimSun"/>
          <w:color w:val="000000"/>
          <w:szCs w:val="24"/>
          <w:lang w:eastAsia="zh-CN"/>
        </w:rPr>
      </w:pPr>
      <w:r w:rsidRPr="00C655F7">
        <w:rPr>
          <w:rFonts w:eastAsia="SimSun"/>
          <w:color w:val="000000"/>
          <w:szCs w:val="24"/>
          <w:lang w:eastAsia="zh-CN"/>
        </w:rPr>
        <w:t>_________________________________________         _____________________</w:t>
      </w:r>
    </w:p>
    <w:p w14:paraId="13E21D14" w14:textId="77777777" w:rsidR="00942CA5" w:rsidRPr="00C655F7" w:rsidRDefault="00942CA5" w:rsidP="00942CA5">
      <w:pPr>
        <w:rPr>
          <w:rFonts w:eastAsia="SimSun"/>
          <w:color w:val="000000"/>
          <w:szCs w:val="24"/>
          <w:lang w:eastAsia="zh-CN"/>
        </w:rPr>
      </w:pPr>
      <w:r w:rsidRPr="00C655F7">
        <w:rPr>
          <w:rFonts w:eastAsia="SimSun"/>
          <w:color w:val="000000"/>
          <w:szCs w:val="24"/>
          <w:lang w:eastAsia="zh-CN"/>
        </w:rPr>
        <w:t>签名</w:t>
      </w:r>
      <w:r w:rsidRPr="00C655F7">
        <w:rPr>
          <w:rFonts w:eastAsia="SimSun"/>
          <w:color w:val="000000"/>
          <w:szCs w:val="24"/>
          <w:lang w:eastAsia="zh-CN"/>
        </w:rPr>
        <w:tab/>
      </w:r>
      <w:r w:rsidRPr="00C655F7">
        <w:rPr>
          <w:rFonts w:eastAsia="SimSun"/>
          <w:color w:val="000000"/>
          <w:szCs w:val="24"/>
          <w:lang w:eastAsia="zh-CN"/>
        </w:rPr>
        <w:tab/>
      </w:r>
      <w:r w:rsidRPr="00C655F7">
        <w:rPr>
          <w:rFonts w:eastAsia="SimSun"/>
          <w:color w:val="000000"/>
          <w:szCs w:val="24"/>
          <w:lang w:eastAsia="zh-CN"/>
        </w:rPr>
        <w:tab/>
      </w:r>
      <w:r w:rsidRPr="00C655F7">
        <w:rPr>
          <w:rFonts w:eastAsia="SimSun"/>
          <w:color w:val="000000"/>
          <w:szCs w:val="24"/>
          <w:lang w:eastAsia="zh-CN"/>
        </w:rPr>
        <w:tab/>
        <w:t xml:space="preserve">       </w:t>
      </w:r>
      <w:r w:rsidRPr="00C655F7">
        <w:rPr>
          <w:rFonts w:eastAsia="SimSun"/>
          <w:color w:val="000000"/>
          <w:szCs w:val="24"/>
          <w:lang w:eastAsia="zh-CN"/>
        </w:rPr>
        <w:tab/>
      </w:r>
      <w:r w:rsidRPr="00C655F7">
        <w:rPr>
          <w:rFonts w:eastAsia="SimSun"/>
          <w:color w:val="000000"/>
          <w:szCs w:val="24"/>
          <w:lang w:eastAsia="zh-CN"/>
        </w:rPr>
        <w:tab/>
      </w:r>
      <w:r w:rsidR="00A62198">
        <w:rPr>
          <w:rFonts w:eastAsia="SimSun"/>
          <w:color w:val="000000"/>
          <w:szCs w:val="24"/>
          <w:lang w:eastAsia="zh-CN"/>
        </w:rPr>
        <w:tab/>
      </w:r>
      <w:r w:rsidRPr="00C655F7">
        <w:rPr>
          <w:rFonts w:eastAsia="SimSun"/>
          <w:color w:val="000000"/>
          <w:szCs w:val="24"/>
          <w:lang w:eastAsia="zh-CN"/>
        </w:rPr>
        <w:t xml:space="preserve">       </w:t>
      </w:r>
      <w:r w:rsidRPr="00C655F7">
        <w:rPr>
          <w:rFonts w:eastAsia="SimSun"/>
          <w:color w:val="000000"/>
          <w:szCs w:val="24"/>
          <w:lang w:eastAsia="zh-CN"/>
        </w:rPr>
        <w:t>日期</w:t>
      </w:r>
    </w:p>
    <w:p w14:paraId="64824302" w14:textId="77777777" w:rsidR="00942CA5" w:rsidRPr="00C655F7" w:rsidRDefault="00942CA5" w:rsidP="00942CA5">
      <w:pPr>
        <w:spacing w:after="160" w:line="259" w:lineRule="auto"/>
        <w:rPr>
          <w:rFonts w:eastAsia="SimSun"/>
          <w:color w:val="000000"/>
          <w:szCs w:val="24"/>
          <w:lang w:eastAsia="zh-CN"/>
        </w:rPr>
      </w:pPr>
      <w:r w:rsidRPr="00C655F7">
        <w:rPr>
          <w:rFonts w:eastAsia="SimSun"/>
          <w:color w:val="000000"/>
          <w:szCs w:val="24"/>
          <w:lang w:eastAsia="zh-CN"/>
        </w:rPr>
        <w:br w:type="page"/>
      </w:r>
    </w:p>
    <w:p w14:paraId="74518D26" w14:textId="77777777" w:rsidR="00942CA5" w:rsidRPr="00C655F7" w:rsidRDefault="00942CA5" w:rsidP="00942CA5">
      <w:pPr>
        <w:ind w:right="-540"/>
        <w:rPr>
          <w:rFonts w:eastAsia="SimSun"/>
          <w:szCs w:val="24"/>
          <w:lang w:eastAsia="zh-CN"/>
        </w:rPr>
      </w:pPr>
      <w:r w:rsidRPr="00C655F7">
        <w:rPr>
          <w:rFonts w:eastAsia="SimSun"/>
          <w:szCs w:val="24"/>
          <w:lang w:eastAsia="zh-CN"/>
        </w:rPr>
        <w:lastRenderedPageBreak/>
        <w:t>附件</w:t>
      </w:r>
      <w:r w:rsidRPr="00C655F7">
        <w:rPr>
          <w:rFonts w:eastAsia="SimSun"/>
          <w:szCs w:val="24"/>
          <w:lang w:eastAsia="zh-CN"/>
        </w:rPr>
        <w:t xml:space="preserve"> C</w:t>
      </w:r>
      <w:r w:rsidRPr="00C655F7">
        <w:rPr>
          <w:rFonts w:eastAsia="SimSun"/>
          <w:szCs w:val="24"/>
          <w:lang w:eastAsia="zh-CN"/>
        </w:rPr>
        <w:t>：教职员工授权样本</w:t>
      </w:r>
      <w:r w:rsidRPr="00C655F7">
        <w:rPr>
          <w:rFonts w:eastAsia="SimSun"/>
          <w:szCs w:val="24"/>
          <w:lang w:eastAsia="zh-CN"/>
        </w:rPr>
        <w:t xml:space="preserve"> </w:t>
      </w:r>
    </w:p>
    <w:p w14:paraId="77A0DA72" w14:textId="77777777" w:rsidR="00942CA5" w:rsidRPr="00C655F7" w:rsidRDefault="00942CA5" w:rsidP="00942CA5">
      <w:pPr>
        <w:jc w:val="center"/>
        <w:rPr>
          <w:rFonts w:eastAsia="SimSun"/>
          <w:szCs w:val="24"/>
          <w:lang w:eastAsia="zh-CN"/>
        </w:rPr>
      </w:pPr>
    </w:p>
    <w:p w14:paraId="70E93A20" w14:textId="77777777" w:rsidR="00942CA5" w:rsidRPr="00C655F7" w:rsidRDefault="00942CA5" w:rsidP="00942CA5">
      <w:pPr>
        <w:ind w:right="-540"/>
        <w:jc w:val="center"/>
        <w:rPr>
          <w:rFonts w:eastAsia="SimSun"/>
          <w:b/>
          <w:szCs w:val="24"/>
          <w:lang w:eastAsia="zh-CN"/>
        </w:rPr>
      </w:pPr>
      <w:r w:rsidRPr="00C655F7">
        <w:rPr>
          <w:rFonts w:eastAsia="SimSun"/>
          <w:b/>
          <w:bCs/>
          <w:szCs w:val="24"/>
          <w:lang w:eastAsia="zh-CN"/>
        </w:rPr>
        <w:t>在学校接受</w:t>
      </w:r>
      <w:r w:rsidRPr="00C655F7">
        <w:rPr>
          <w:rFonts w:eastAsia="SimSun"/>
          <w:b/>
          <w:bCs/>
          <w:szCs w:val="24"/>
          <w:lang w:eastAsia="zh-CN"/>
        </w:rPr>
        <w:t>COVID-19</w:t>
      </w:r>
      <w:r w:rsidRPr="00C655F7">
        <w:rPr>
          <w:rFonts w:eastAsia="SimSun"/>
          <w:b/>
          <w:bCs/>
          <w:szCs w:val="24"/>
          <w:lang w:eastAsia="zh-CN"/>
        </w:rPr>
        <w:t>检测的授权书</w:t>
      </w:r>
      <w:r w:rsidRPr="00C655F7">
        <w:rPr>
          <w:rFonts w:eastAsia="SimSun"/>
          <w:b/>
          <w:bCs/>
          <w:szCs w:val="24"/>
          <w:lang w:eastAsia="zh-CN"/>
        </w:rPr>
        <w:t xml:space="preserve"> </w:t>
      </w:r>
    </w:p>
    <w:p w14:paraId="3E67E16D" w14:textId="77777777" w:rsidR="00942CA5" w:rsidRPr="00C655F7" w:rsidRDefault="00942CA5" w:rsidP="00942CA5">
      <w:pPr>
        <w:ind w:right="-540"/>
        <w:jc w:val="center"/>
        <w:rPr>
          <w:rFonts w:eastAsia="SimSun"/>
          <w:szCs w:val="24"/>
          <w:lang w:eastAsia="zh-CN"/>
        </w:rPr>
      </w:pPr>
    </w:p>
    <w:p w14:paraId="323FD98E" w14:textId="77777777" w:rsidR="00942CA5" w:rsidRPr="00C655F7" w:rsidRDefault="00942CA5" w:rsidP="00942CA5">
      <w:pPr>
        <w:spacing w:line="288" w:lineRule="atLeast"/>
        <w:rPr>
          <w:rFonts w:eastAsia="SimSun"/>
          <w:b/>
          <w:szCs w:val="24"/>
          <w:lang w:eastAsia="zh-CN"/>
        </w:rPr>
      </w:pPr>
      <w:r w:rsidRPr="00C655F7">
        <w:rPr>
          <w:rFonts w:eastAsia="SimSun"/>
          <w:b/>
          <w:bCs/>
          <w:szCs w:val="24"/>
          <w:lang w:eastAsia="zh-CN"/>
        </w:rPr>
        <w:t>填写此表格并签名后，我确认我授权</w:t>
      </w:r>
      <w:r w:rsidRPr="00C655F7">
        <w:rPr>
          <w:rFonts w:eastAsia="SimSun"/>
          <w:b/>
          <w:bCs/>
          <w:szCs w:val="24"/>
          <w:lang w:eastAsia="zh-CN"/>
        </w:rPr>
        <w:t>___________________</w:t>
      </w:r>
      <w:r w:rsidRPr="00C655F7">
        <w:rPr>
          <w:rFonts w:eastAsia="SimSun"/>
          <w:b/>
          <w:bCs/>
          <w:szCs w:val="24"/>
          <w:lang w:eastAsia="zh-CN"/>
        </w:rPr>
        <w:t>（指定的提供者）在</w:t>
      </w:r>
      <w:r w:rsidRPr="00C655F7">
        <w:rPr>
          <w:rFonts w:eastAsia="SimSun"/>
          <w:b/>
          <w:bCs/>
          <w:szCs w:val="24"/>
          <w:lang w:eastAsia="zh-CN"/>
        </w:rPr>
        <w:t>__________________</w:t>
      </w:r>
      <w:r w:rsidRPr="00C655F7">
        <w:rPr>
          <w:rFonts w:eastAsia="SimSun"/>
          <w:b/>
          <w:bCs/>
          <w:szCs w:val="24"/>
          <w:lang w:eastAsia="zh-CN"/>
        </w:rPr>
        <w:t>（日期）的上课时间内对我进行</w:t>
      </w:r>
      <w:r w:rsidRPr="00C655F7">
        <w:rPr>
          <w:rFonts w:eastAsia="SimSun"/>
          <w:b/>
          <w:bCs/>
          <w:szCs w:val="24"/>
          <w:lang w:eastAsia="zh-CN"/>
        </w:rPr>
        <w:t>COVID-19</w:t>
      </w:r>
      <w:r w:rsidRPr="00C655F7">
        <w:rPr>
          <w:rFonts w:eastAsia="SimSun"/>
          <w:b/>
          <w:bCs/>
          <w:szCs w:val="24"/>
          <w:lang w:eastAsia="zh-CN"/>
        </w:rPr>
        <w:t>检测。我知道此检测是可选的。我可以拒绝在此授权书上签名。</w:t>
      </w:r>
      <w:r w:rsidRPr="00C655F7">
        <w:rPr>
          <w:rFonts w:eastAsia="SimSun"/>
          <w:b/>
          <w:bCs/>
          <w:szCs w:val="24"/>
          <w:lang w:eastAsia="zh-CN"/>
        </w:rPr>
        <w:t xml:space="preserve"> </w:t>
      </w:r>
    </w:p>
    <w:p w14:paraId="5689F6F3" w14:textId="77777777" w:rsidR="00942CA5" w:rsidRPr="00C655F7" w:rsidRDefault="00942CA5" w:rsidP="00942CA5">
      <w:pPr>
        <w:ind w:right="-540"/>
        <w:rPr>
          <w:rFonts w:eastAsia="SimSun"/>
          <w:szCs w:val="24"/>
          <w:lang w:eastAsia="zh-CN"/>
        </w:rPr>
      </w:pPr>
    </w:p>
    <w:p w14:paraId="05D3A45E" w14:textId="77777777" w:rsidR="00942CA5" w:rsidRPr="00C655F7" w:rsidRDefault="00942CA5" w:rsidP="00942CA5">
      <w:pPr>
        <w:ind w:right="-540"/>
        <w:rPr>
          <w:rFonts w:eastAsia="SimSun"/>
          <w:szCs w:val="24"/>
          <w:lang w:eastAsia="zh-CN"/>
        </w:rPr>
      </w:pPr>
      <w:r w:rsidRPr="00C655F7">
        <w:rPr>
          <w:rFonts w:eastAsia="SimSun"/>
          <w:szCs w:val="24"/>
          <w:lang w:eastAsia="zh-CN"/>
        </w:rPr>
        <w:t>姓名：</w:t>
      </w:r>
      <w:r w:rsidRPr="00C655F7">
        <w:rPr>
          <w:rFonts w:eastAsia="SimSun"/>
          <w:szCs w:val="24"/>
          <w:lang w:eastAsia="zh-CN"/>
        </w:rPr>
        <w:t>_________________________________________</w:t>
      </w:r>
      <w:r w:rsidRPr="00C655F7">
        <w:rPr>
          <w:rFonts w:eastAsia="SimSun"/>
          <w:szCs w:val="24"/>
          <w:lang w:eastAsia="zh-CN"/>
        </w:rPr>
        <w:t>出生日期</w:t>
      </w:r>
      <w:r w:rsidRPr="00C655F7">
        <w:rPr>
          <w:rFonts w:eastAsia="SimSun"/>
          <w:szCs w:val="24"/>
          <w:lang w:eastAsia="zh-CN"/>
        </w:rPr>
        <w:t>___________________</w:t>
      </w:r>
    </w:p>
    <w:p w14:paraId="235566B1" w14:textId="77777777" w:rsidR="00942CA5" w:rsidRPr="00C655F7" w:rsidRDefault="00942CA5" w:rsidP="00942CA5">
      <w:pPr>
        <w:ind w:right="-540"/>
        <w:rPr>
          <w:rFonts w:eastAsia="SimSun"/>
          <w:szCs w:val="24"/>
          <w:lang w:eastAsia="zh-CN"/>
        </w:rPr>
      </w:pPr>
    </w:p>
    <w:p w14:paraId="1E516527" w14:textId="77777777" w:rsidR="00942CA5" w:rsidRPr="00C655F7" w:rsidRDefault="00942CA5" w:rsidP="00942CA5">
      <w:pPr>
        <w:ind w:right="-540"/>
        <w:rPr>
          <w:rFonts w:eastAsia="SimSun"/>
          <w:szCs w:val="24"/>
          <w:lang w:eastAsia="zh-CN"/>
        </w:rPr>
      </w:pPr>
      <w:r w:rsidRPr="00C655F7">
        <w:rPr>
          <w:rFonts w:eastAsia="SimSun"/>
          <w:szCs w:val="24"/>
          <w:lang w:eastAsia="zh-CN"/>
        </w:rPr>
        <w:t>地址：</w:t>
      </w:r>
      <w:r w:rsidRPr="00C655F7">
        <w:rPr>
          <w:rFonts w:eastAsia="SimSun"/>
          <w:szCs w:val="24"/>
          <w:lang w:eastAsia="zh-CN"/>
        </w:rPr>
        <w:t>_____________________________________</w:t>
      </w:r>
      <w:r w:rsidRPr="00C655F7">
        <w:rPr>
          <w:rFonts w:eastAsia="SimSun"/>
          <w:szCs w:val="24"/>
          <w:lang w:eastAsia="zh-CN"/>
        </w:rPr>
        <w:t>电话号码：</w:t>
      </w:r>
      <w:r w:rsidRPr="00C655F7">
        <w:rPr>
          <w:rFonts w:eastAsia="SimSun"/>
          <w:szCs w:val="24"/>
          <w:lang w:eastAsia="zh-CN"/>
        </w:rPr>
        <w:t>____________________</w:t>
      </w:r>
    </w:p>
    <w:p w14:paraId="33A23C45" w14:textId="77777777" w:rsidR="00942CA5" w:rsidRPr="00C655F7" w:rsidRDefault="00942CA5" w:rsidP="00942CA5">
      <w:pPr>
        <w:ind w:right="-540"/>
        <w:rPr>
          <w:rFonts w:eastAsia="SimSun"/>
          <w:szCs w:val="24"/>
          <w:lang w:eastAsia="zh-CN"/>
        </w:rPr>
      </w:pPr>
    </w:p>
    <w:p w14:paraId="71EEF842" w14:textId="77777777" w:rsidR="00942CA5" w:rsidRPr="00C655F7" w:rsidRDefault="00942CA5" w:rsidP="00942CA5">
      <w:pPr>
        <w:ind w:right="-540"/>
        <w:rPr>
          <w:rFonts w:eastAsia="SimSun"/>
          <w:b/>
          <w:szCs w:val="24"/>
          <w:u w:val="single"/>
          <w:lang w:eastAsia="zh-CN"/>
        </w:rPr>
      </w:pPr>
      <w:r w:rsidRPr="00C655F7">
        <w:rPr>
          <w:rFonts w:eastAsia="SimSun"/>
          <w:b/>
          <w:bCs/>
          <w:szCs w:val="24"/>
          <w:u w:val="single"/>
          <w:lang w:eastAsia="zh-CN"/>
        </w:rPr>
        <w:t>人口统计信息：</w:t>
      </w:r>
    </w:p>
    <w:p w14:paraId="77B6E9F8" w14:textId="77777777" w:rsidR="00942CA5" w:rsidRPr="00C655F7" w:rsidRDefault="00942CA5" w:rsidP="00942CA5">
      <w:pPr>
        <w:ind w:right="-540"/>
        <w:rPr>
          <w:rFonts w:eastAsia="SimSun"/>
          <w:bCs/>
          <w:szCs w:val="24"/>
          <w:lang w:eastAsia="zh-CN"/>
        </w:rPr>
      </w:pPr>
      <w:r w:rsidRPr="00C655F7">
        <w:rPr>
          <w:rFonts w:eastAsia="SimSun"/>
          <w:szCs w:val="24"/>
          <w:lang w:eastAsia="zh-CN"/>
        </w:rPr>
        <w:t>公共卫生部将收集下面要求的人口统计信息。此表格可能会定期更新，请访问</w:t>
      </w:r>
      <w:r w:rsidRPr="00C655F7">
        <w:rPr>
          <w:rFonts w:eastAsia="SimSun"/>
          <w:szCs w:val="24"/>
          <w:lang w:eastAsia="zh-CN"/>
        </w:rPr>
        <w:t>DESE</w:t>
      </w:r>
      <w:r w:rsidRPr="00C655F7">
        <w:rPr>
          <w:rFonts w:eastAsia="SimSun"/>
          <w:szCs w:val="24"/>
          <w:lang w:eastAsia="zh-CN"/>
        </w:rPr>
        <w:t>网站以获取此表格的最新版本。</w:t>
      </w:r>
    </w:p>
    <w:p w14:paraId="3F3AC1CF" w14:textId="77777777" w:rsidR="00942CA5" w:rsidRPr="00C655F7" w:rsidRDefault="00942CA5" w:rsidP="00942CA5">
      <w:pPr>
        <w:ind w:right="-540"/>
        <w:rPr>
          <w:rFonts w:eastAsia="SimSun"/>
          <w:b/>
          <w:szCs w:val="24"/>
          <w:u w:val="single"/>
          <w:lang w:eastAsia="zh-CN"/>
        </w:rPr>
      </w:pPr>
    </w:p>
    <w:p w14:paraId="4C29FFA2" w14:textId="77777777" w:rsidR="00942CA5" w:rsidRPr="00C655F7" w:rsidRDefault="00942CA5" w:rsidP="00942CA5">
      <w:pPr>
        <w:ind w:right="-540"/>
        <w:rPr>
          <w:rFonts w:eastAsia="SimSun"/>
          <w:szCs w:val="24"/>
          <w:lang w:eastAsia="zh-CN"/>
        </w:rPr>
      </w:pPr>
      <w:r w:rsidRPr="00C655F7">
        <w:rPr>
          <w:rFonts w:eastAsia="SimSun"/>
          <w:szCs w:val="24"/>
          <w:lang w:eastAsia="zh-CN"/>
        </w:rPr>
        <w:t>你的种族是什么？（请选择所有适用项）：</w:t>
      </w:r>
    </w:p>
    <w:p w14:paraId="0240D71A"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00A62198">
        <w:rPr>
          <w:rFonts w:eastAsia="SimSun"/>
          <w:szCs w:val="24"/>
          <w:lang w:eastAsia="zh-CN"/>
        </w:rPr>
        <w:tab/>
      </w:r>
      <w:r w:rsidRPr="00C655F7">
        <w:rPr>
          <w:rFonts w:eastAsia="SimSun"/>
          <w:szCs w:val="24"/>
          <w:lang w:eastAsia="zh-CN"/>
        </w:rPr>
        <w:t>美洲印第安人</w:t>
      </w:r>
      <w:r w:rsidRPr="00C655F7">
        <w:rPr>
          <w:rFonts w:eastAsia="SimSun"/>
          <w:szCs w:val="24"/>
          <w:lang w:eastAsia="zh-CN"/>
        </w:rPr>
        <w:t>/</w:t>
      </w:r>
      <w:r w:rsidRPr="00C655F7">
        <w:rPr>
          <w:rFonts w:eastAsia="SimSun"/>
          <w:szCs w:val="24"/>
          <w:lang w:eastAsia="zh-CN"/>
        </w:rPr>
        <w:t>阿拉斯加土著</w:t>
      </w:r>
    </w:p>
    <w:p w14:paraId="0C88AD7B"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亚裔</w:t>
      </w:r>
    </w:p>
    <w:p w14:paraId="72740187"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黑人</w:t>
      </w:r>
      <w:r w:rsidRPr="00C655F7">
        <w:rPr>
          <w:rFonts w:eastAsia="SimSun"/>
          <w:szCs w:val="24"/>
          <w:lang w:eastAsia="zh-CN"/>
        </w:rPr>
        <w:t>/</w:t>
      </w:r>
      <w:r w:rsidRPr="00C655F7">
        <w:rPr>
          <w:rFonts w:eastAsia="SimSun"/>
          <w:szCs w:val="24"/>
          <w:lang w:eastAsia="zh-CN"/>
        </w:rPr>
        <w:t>非洲裔美国人</w:t>
      </w:r>
    </w:p>
    <w:p w14:paraId="676B9191"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夏威夷原住民</w:t>
      </w:r>
      <w:r w:rsidRPr="00C655F7">
        <w:rPr>
          <w:rFonts w:eastAsia="SimSun"/>
          <w:szCs w:val="24"/>
          <w:lang w:eastAsia="zh-CN"/>
        </w:rPr>
        <w:t>/</w:t>
      </w:r>
      <w:r w:rsidRPr="00C655F7">
        <w:rPr>
          <w:rFonts w:eastAsia="SimSun"/>
          <w:szCs w:val="24"/>
          <w:lang w:eastAsia="zh-CN"/>
        </w:rPr>
        <w:t>太平洋岛民</w:t>
      </w:r>
    </w:p>
    <w:p w14:paraId="24BC4A35"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白种人</w:t>
      </w:r>
    </w:p>
    <w:p w14:paraId="6677A79F"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其他</w:t>
      </w:r>
    </w:p>
    <w:p w14:paraId="17666CD6"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不知道</w:t>
      </w:r>
    </w:p>
    <w:p w14:paraId="4F69FAB3" w14:textId="77777777" w:rsidR="00942CA5" w:rsidRPr="00C655F7" w:rsidRDefault="00942CA5" w:rsidP="00942CA5">
      <w:pPr>
        <w:ind w:right="-540"/>
        <w:rPr>
          <w:rFonts w:eastAsia="SimSun"/>
          <w:szCs w:val="24"/>
          <w:lang w:eastAsia="zh-CN"/>
        </w:rPr>
      </w:pPr>
    </w:p>
    <w:p w14:paraId="2FC37E45" w14:textId="77777777" w:rsidR="00942CA5" w:rsidRPr="00C655F7" w:rsidRDefault="00942CA5" w:rsidP="00942CA5">
      <w:pPr>
        <w:ind w:right="-540"/>
        <w:rPr>
          <w:rFonts w:eastAsia="SimSun"/>
          <w:szCs w:val="24"/>
          <w:lang w:eastAsia="zh-CN"/>
        </w:rPr>
      </w:pPr>
      <w:r w:rsidRPr="00C655F7">
        <w:rPr>
          <w:rFonts w:eastAsia="SimSun"/>
          <w:szCs w:val="24"/>
          <w:lang w:eastAsia="zh-CN"/>
        </w:rPr>
        <w:t>你是否为西班牙语裔？（请选择一项）：</w:t>
      </w:r>
      <w:r w:rsidRPr="00C655F7">
        <w:rPr>
          <w:rFonts w:eastAsia="SimSun"/>
          <w:szCs w:val="24"/>
          <w:lang w:eastAsia="zh-CN"/>
        </w:rPr>
        <w:t xml:space="preserve"> </w:t>
      </w:r>
    </w:p>
    <w:p w14:paraId="79CFDD5A"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是</w:t>
      </w:r>
    </w:p>
    <w:p w14:paraId="366BC00E"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否</w:t>
      </w:r>
    </w:p>
    <w:p w14:paraId="5EB3A463"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不知道</w:t>
      </w:r>
    </w:p>
    <w:p w14:paraId="2CB658DC" w14:textId="77777777" w:rsidR="00942CA5" w:rsidRPr="00C655F7" w:rsidRDefault="00942CA5" w:rsidP="00942CA5">
      <w:pPr>
        <w:ind w:right="-540"/>
        <w:rPr>
          <w:rFonts w:eastAsia="SimSun"/>
          <w:szCs w:val="24"/>
          <w:lang w:eastAsia="zh-CN"/>
        </w:rPr>
      </w:pPr>
    </w:p>
    <w:p w14:paraId="6A7BC32A" w14:textId="77777777" w:rsidR="00942CA5" w:rsidRPr="00C655F7" w:rsidRDefault="00942CA5" w:rsidP="00942CA5">
      <w:pPr>
        <w:ind w:right="-540"/>
        <w:rPr>
          <w:rFonts w:eastAsia="SimSun"/>
          <w:szCs w:val="24"/>
          <w:lang w:eastAsia="zh-CN"/>
        </w:rPr>
      </w:pPr>
      <w:r w:rsidRPr="00C655F7">
        <w:rPr>
          <w:rFonts w:eastAsia="SimSun"/>
          <w:szCs w:val="24"/>
          <w:lang w:eastAsia="zh-CN"/>
        </w:rPr>
        <w:t>你的性别是什么？（请选择一项）：</w:t>
      </w:r>
    </w:p>
    <w:p w14:paraId="28FB1AE5"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男性</w:t>
      </w:r>
    </w:p>
    <w:p w14:paraId="4443879A"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女性</w:t>
      </w:r>
    </w:p>
    <w:p w14:paraId="6DB5F290"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变性</w:t>
      </w:r>
    </w:p>
    <w:p w14:paraId="7827736C" w14:textId="77777777" w:rsidR="00942CA5" w:rsidRPr="00C655F7" w:rsidRDefault="00942CA5" w:rsidP="00942CA5">
      <w:pPr>
        <w:ind w:right="-540"/>
        <w:rPr>
          <w:rFonts w:eastAsia="SimSun"/>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不知道</w:t>
      </w:r>
    </w:p>
    <w:p w14:paraId="1C83F2D8" w14:textId="77777777" w:rsidR="00942CA5" w:rsidRPr="00C655F7" w:rsidRDefault="00942CA5" w:rsidP="00942CA5">
      <w:pPr>
        <w:ind w:right="-540"/>
        <w:rPr>
          <w:rFonts w:eastAsia="SimSun"/>
          <w:szCs w:val="24"/>
          <w:lang w:eastAsia="zh-CN"/>
        </w:rPr>
      </w:pPr>
    </w:p>
    <w:p w14:paraId="0D07FEA5" w14:textId="77777777" w:rsidR="00942CA5" w:rsidRPr="00C655F7" w:rsidRDefault="00942CA5" w:rsidP="00942CA5">
      <w:pPr>
        <w:ind w:right="-540"/>
        <w:rPr>
          <w:rFonts w:eastAsia="SimSun"/>
          <w:szCs w:val="24"/>
          <w:lang w:eastAsia="zh-CN"/>
        </w:rPr>
      </w:pPr>
      <w:r w:rsidRPr="00C655F7">
        <w:rPr>
          <w:rFonts w:eastAsia="SimSun"/>
          <w:szCs w:val="24"/>
          <w:lang w:eastAsia="zh-CN"/>
        </w:rPr>
        <w:t>你是否残障？（请选择一项）：</w:t>
      </w:r>
    </w:p>
    <w:p w14:paraId="06C0BFEF" w14:textId="77777777" w:rsidR="00942CA5" w:rsidRPr="00C655F7" w:rsidRDefault="00942CA5" w:rsidP="00942CA5">
      <w:pPr>
        <w:ind w:right="-540"/>
        <w:rPr>
          <w:rFonts w:eastAsia="SimSun"/>
          <w:szCs w:val="24"/>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是</w:t>
      </w:r>
    </w:p>
    <w:p w14:paraId="2B8FEBF2" w14:textId="77777777" w:rsidR="00942CA5" w:rsidRPr="00C655F7" w:rsidRDefault="00942CA5" w:rsidP="00942CA5">
      <w:pPr>
        <w:ind w:right="-540"/>
        <w:rPr>
          <w:rFonts w:eastAsia="SimSun"/>
          <w:szCs w:val="24"/>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否</w:t>
      </w:r>
      <w:r w:rsidRPr="00C655F7">
        <w:rPr>
          <w:rFonts w:eastAsia="SimSun"/>
          <w:szCs w:val="24"/>
          <w:lang w:eastAsia="zh-CN"/>
        </w:rPr>
        <w:t xml:space="preserve"> </w:t>
      </w:r>
    </w:p>
    <w:p w14:paraId="4B5B7EA0" w14:textId="77777777" w:rsidR="00942CA5" w:rsidRPr="00C655F7" w:rsidRDefault="00942CA5" w:rsidP="00942CA5">
      <w:pPr>
        <w:ind w:right="-540"/>
        <w:rPr>
          <w:rFonts w:eastAsia="SimSun"/>
          <w:szCs w:val="24"/>
        </w:rPr>
      </w:pPr>
    </w:p>
    <w:p w14:paraId="1015A68E" w14:textId="77777777" w:rsidR="00A7500D" w:rsidRPr="00C655F7" w:rsidRDefault="00A7500D">
      <w:pPr>
        <w:widowControl/>
        <w:rPr>
          <w:rFonts w:eastAsia="SimSun"/>
          <w:szCs w:val="24"/>
        </w:rPr>
      </w:pPr>
      <w:r w:rsidRPr="00C655F7">
        <w:rPr>
          <w:rFonts w:eastAsia="SimSun"/>
          <w:szCs w:val="24"/>
          <w:lang w:eastAsia="zh-CN"/>
        </w:rPr>
        <w:br w:type="page"/>
      </w:r>
    </w:p>
    <w:p w14:paraId="29A354AD" w14:textId="77777777" w:rsidR="00942CA5" w:rsidRPr="00C655F7" w:rsidRDefault="00942CA5" w:rsidP="00942CA5">
      <w:pPr>
        <w:ind w:right="-540"/>
        <w:rPr>
          <w:rFonts w:eastAsia="SimSun"/>
          <w:szCs w:val="24"/>
        </w:rPr>
      </w:pPr>
      <w:r w:rsidRPr="00C655F7">
        <w:rPr>
          <w:rFonts w:eastAsia="SimSun"/>
          <w:szCs w:val="24"/>
          <w:lang w:eastAsia="zh-CN"/>
        </w:rPr>
        <w:lastRenderedPageBreak/>
        <w:t>你是否怀孕？</w:t>
      </w:r>
    </w:p>
    <w:p w14:paraId="79F44870" w14:textId="77777777" w:rsidR="00942CA5" w:rsidRPr="00C655F7" w:rsidRDefault="00942CA5" w:rsidP="00942CA5">
      <w:pPr>
        <w:ind w:right="-540"/>
        <w:rPr>
          <w:rFonts w:eastAsia="SimSun"/>
          <w:szCs w:val="24"/>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是</w:t>
      </w:r>
    </w:p>
    <w:p w14:paraId="2B8BD77E" w14:textId="77777777" w:rsidR="00942CA5" w:rsidRPr="00C655F7" w:rsidRDefault="00942CA5" w:rsidP="00942CA5">
      <w:pPr>
        <w:ind w:right="-540"/>
        <w:rPr>
          <w:rFonts w:eastAsia="SimSun"/>
          <w:szCs w:val="24"/>
        </w:rPr>
      </w:pPr>
      <w:r w:rsidRPr="00C655F7">
        <w:rPr>
          <w:rFonts w:eastAsia="SimSun"/>
          <w:szCs w:val="24"/>
          <w:lang w:eastAsia="zh-CN"/>
        </w:rPr>
        <w:t>____</w:t>
      </w:r>
      <w:r w:rsidRPr="00C655F7">
        <w:rPr>
          <w:rFonts w:eastAsia="SimSun"/>
          <w:szCs w:val="24"/>
          <w:lang w:eastAsia="zh-CN"/>
        </w:rPr>
        <w:tab/>
      </w:r>
      <w:r w:rsidRPr="00C655F7">
        <w:rPr>
          <w:rFonts w:eastAsia="SimSun"/>
          <w:szCs w:val="24"/>
          <w:lang w:eastAsia="zh-CN"/>
        </w:rPr>
        <w:t>否</w:t>
      </w:r>
      <w:r w:rsidRPr="00C655F7">
        <w:rPr>
          <w:rFonts w:eastAsia="SimSun"/>
          <w:szCs w:val="24"/>
          <w:lang w:eastAsia="zh-CN"/>
        </w:rPr>
        <w:t xml:space="preserve"> </w:t>
      </w:r>
    </w:p>
    <w:p w14:paraId="2ED6B858" w14:textId="77777777" w:rsidR="00942CA5" w:rsidRPr="00C655F7" w:rsidRDefault="00942CA5" w:rsidP="00942CA5">
      <w:pPr>
        <w:ind w:right="-540"/>
        <w:rPr>
          <w:rFonts w:eastAsia="SimSun"/>
          <w:b/>
          <w:szCs w:val="24"/>
          <w:u w:val="single"/>
        </w:rPr>
      </w:pPr>
    </w:p>
    <w:p w14:paraId="7E6ACAF3" w14:textId="77777777" w:rsidR="00942CA5" w:rsidRPr="00C655F7" w:rsidRDefault="00942CA5" w:rsidP="00942CA5">
      <w:pPr>
        <w:ind w:right="-540"/>
        <w:rPr>
          <w:rFonts w:eastAsia="SimSun"/>
          <w:szCs w:val="24"/>
          <w:lang w:eastAsia="zh-CN"/>
        </w:rPr>
      </w:pPr>
      <w:r w:rsidRPr="00C655F7">
        <w:rPr>
          <w:rFonts w:eastAsia="SimSun"/>
          <w:szCs w:val="24"/>
          <w:lang w:eastAsia="zh-CN"/>
        </w:rPr>
        <w:t>你的主要语言是什么？</w:t>
      </w:r>
      <w:r w:rsidRPr="00C655F7">
        <w:rPr>
          <w:rFonts w:eastAsia="SimSun"/>
          <w:szCs w:val="24"/>
          <w:lang w:eastAsia="zh-CN"/>
        </w:rPr>
        <w:t xml:space="preserve"> _________________________________</w:t>
      </w:r>
    </w:p>
    <w:p w14:paraId="61F8DB50" w14:textId="77777777" w:rsidR="00942CA5" w:rsidRPr="00C655F7" w:rsidRDefault="00942CA5" w:rsidP="00942CA5">
      <w:pPr>
        <w:ind w:right="-540"/>
        <w:rPr>
          <w:rFonts w:eastAsia="SimSun"/>
          <w:b/>
          <w:szCs w:val="24"/>
          <w:u w:val="single"/>
          <w:lang w:eastAsia="zh-CN"/>
        </w:rPr>
      </w:pPr>
    </w:p>
    <w:p w14:paraId="230282D3" w14:textId="77777777" w:rsidR="00942CA5" w:rsidRPr="00C655F7" w:rsidRDefault="00942CA5" w:rsidP="00942CA5">
      <w:pPr>
        <w:ind w:right="-540"/>
        <w:rPr>
          <w:rFonts w:eastAsia="SimSun"/>
          <w:b/>
          <w:szCs w:val="24"/>
          <w:u w:val="single"/>
          <w:lang w:eastAsia="zh-CN"/>
        </w:rPr>
      </w:pPr>
      <w:r w:rsidRPr="00C655F7">
        <w:rPr>
          <w:rFonts w:eastAsia="SimSun"/>
          <w:b/>
          <w:bCs/>
          <w:szCs w:val="24"/>
          <w:u w:val="single"/>
          <w:lang w:eastAsia="zh-CN"/>
        </w:rPr>
        <w:t>紧急联系人：</w:t>
      </w:r>
    </w:p>
    <w:p w14:paraId="3261AEAC" w14:textId="77777777" w:rsidR="00942CA5" w:rsidRPr="00C655F7" w:rsidRDefault="00942CA5" w:rsidP="00942CA5">
      <w:pPr>
        <w:ind w:right="-540"/>
        <w:rPr>
          <w:rFonts w:eastAsia="SimSun"/>
          <w:szCs w:val="24"/>
          <w:lang w:eastAsia="zh-CN"/>
        </w:rPr>
      </w:pPr>
      <w:r w:rsidRPr="00C655F7">
        <w:rPr>
          <w:rFonts w:eastAsia="SimSun"/>
          <w:szCs w:val="24"/>
          <w:lang w:eastAsia="zh-CN"/>
        </w:rPr>
        <w:t>紧急情况下，请通知：</w:t>
      </w:r>
    </w:p>
    <w:p w14:paraId="6876C40A" w14:textId="77777777" w:rsidR="00942CA5" w:rsidRPr="00C655F7" w:rsidRDefault="00942CA5" w:rsidP="00942CA5">
      <w:pPr>
        <w:ind w:right="-540"/>
        <w:rPr>
          <w:rFonts w:eastAsia="SimSun"/>
          <w:szCs w:val="24"/>
          <w:lang w:eastAsia="zh-CN"/>
        </w:rPr>
      </w:pPr>
    </w:p>
    <w:p w14:paraId="2F4B9F62" w14:textId="77777777" w:rsidR="00942CA5" w:rsidRPr="00C655F7" w:rsidRDefault="00942CA5" w:rsidP="00942CA5">
      <w:pPr>
        <w:rPr>
          <w:rFonts w:eastAsia="SimSun"/>
          <w:szCs w:val="24"/>
          <w:lang w:eastAsia="zh-CN"/>
        </w:rPr>
      </w:pPr>
      <w:r w:rsidRPr="00C655F7">
        <w:rPr>
          <w:rFonts w:eastAsia="SimSun"/>
          <w:szCs w:val="24"/>
          <w:lang w:eastAsia="zh-CN"/>
        </w:rPr>
        <w:t>_________________________________________  ___________________________________</w:t>
      </w:r>
    </w:p>
    <w:p w14:paraId="032E2DB9" w14:textId="77777777" w:rsidR="00942CA5" w:rsidRPr="00C655F7" w:rsidRDefault="00942CA5" w:rsidP="00942CA5">
      <w:pPr>
        <w:ind w:right="-540"/>
        <w:rPr>
          <w:rFonts w:eastAsia="SimSun"/>
          <w:szCs w:val="24"/>
          <w:lang w:eastAsia="zh-CN"/>
        </w:rPr>
      </w:pPr>
      <w:r w:rsidRPr="00C655F7">
        <w:rPr>
          <w:rFonts w:eastAsia="SimSun"/>
          <w:szCs w:val="24"/>
          <w:lang w:eastAsia="zh-CN"/>
        </w:rPr>
        <w:t>姓名</w:t>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关系</w:t>
      </w:r>
    </w:p>
    <w:p w14:paraId="1D9CD1C0" w14:textId="77777777" w:rsidR="00942CA5" w:rsidRPr="00C655F7" w:rsidRDefault="00942CA5" w:rsidP="00942CA5">
      <w:pPr>
        <w:ind w:right="-540"/>
        <w:rPr>
          <w:rFonts w:eastAsia="SimSun"/>
          <w:szCs w:val="24"/>
          <w:shd w:val="clear" w:color="auto" w:fill="D9D9D9" w:themeFill="background1" w:themeFillShade="D9"/>
          <w:lang w:eastAsia="zh-CN"/>
        </w:rPr>
      </w:pPr>
    </w:p>
    <w:p w14:paraId="2427676E" w14:textId="77777777" w:rsidR="00942CA5" w:rsidRPr="00C655F7" w:rsidRDefault="00942CA5" w:rsidP="00942CA5">
      <w:pPr>
        <w:ind w:right="-540"/>
        <w:rPr>
          <w:rFonts w:eastAsia="SimSun"/>
          <w:szCs w:val="24"/>
          <w:lang w:eastAsia="zh-CN"/>
        </w:rPr>
      </w:pPr>
      <w:r w:rsidRPr="00C655F7">
        <w:rPr>
          <w:rFonts w:eastAsia="SimSun"/>
          <w:szCs w:val="24"/>
          <w:lang w:eastAsia="zh-CN"/>
        </w:rPr>
        <w:t>_________________________________________   ____________________________________</w:t>
      </w:r>
    </w:p>
    <w:p w14:paraId="16B7A5AE" w14:textId="77777777" w:rsidR="00942CA5" w:rsidRPr="00C655F7" w:rsidRDefault="00942CA5" w:rsidP="00942CA5">
      <w:pPr>
        <w:ind w:right="-540"/>
        <w:rPr>
          <w:rFonts w:eastAsia="SimSun"/>
          <w:szCs w:val="24"/>
          <w:lang w:eastAsia="zh-CN"/>
        </w:rPr>
      </w:pPr>
      <w:r w:rsidRPr="00C655F7">
        <w:rPr>
          <w:rFonts w:eastAsia="SimSun"/>
          <w:szCs w:val="24"/>
          <w:lang w:eastAsia="zh-CN"/>
        </w:rPr>
        <w:t>地址</w:t>
      </w:r>
      <w:r w:rsidRPr="00C655F7">
        <w:rPr>
          <w:rFonts w:eastAsia="SimSun"/>
          <w:szCs w:val="24"/>
          <w:lang w:eastAsia="zh-CN"/>
        </w:rPr>
        <w:t xml:space="preserve">  </w:t>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Pr="00C655F7">
        <w:rPr>
          <w:rFonts w:eastAsia="SimSun"/>
          <w:szCs w:val="24"/>
          <w:lang w:eastAsia="zh-CN"/>
        </w:rPr>
        <w:tab/>
      </w:r>
      <w:r w:rsidR="00A62198">
        <w:rPr>
          <w:rFonts w:eastAsia="SimSun"/>
          <w:szCs w:val="24"/>
          <w:lang w:eastAsia="zh-CN"/>
        </w:rPr>
        <w:tab/>
      </w:r>
      <w:r w:rsidRPr="00C655F7">
        <w:rPr>
          <w:rFonts w:eastAsia="SimSun"/>
          <w:szCs w:val="24"/>
          <w:lang w:eastAsia="zh-CN"/>
        </w:rPr>
        <w:t xml:space="preserve">             </w:t>
      </w:r>
      <w:r w:rsidRPr="00C655F7">
        <w:rPr>
          <w:rFonts w:eastAsia="SimSun"/>
          <w:szCs w:val="24"/>
          <w:lang w:eastAsia="zh-CN"/>
        </w:rPr>
        <w:t>电话号码</w:t>
      </w:r>
    </w:p>
    <w:p w14:paraId="1E5BB8F6" w14:textId="77777777" w:rsidR="00942CA5" w:rsidRPr="00C655F7" w:rsidRDefault="00942CA5" w:rsidP="00942CA5">
      <w:pPr>
        <w:ind w:right="-540"/>
        <w:rPr>
          <w:rFonts w:eastAsia="SimSun"/>
          <w:szCs w:val="24"/>
          <w:shd w:val="clear" w:color="auto" w:fill="D9D9D9" w:themeFill="background1" w:themeFillShade="D9"/>
          <w:lang w:eastAsia="zh-CN"/>
        </w:rPr>
      </w:pPr>
    </w:p>
    <w:p w14:paraId="3FD38A69" w14:textId="77777777" w:rsidR="00942CA5" w:rsidRPr="00C655F7" w:rsidRDefault="00942CA5" w:rsidP="00942CA5">
      <w:pPr>
        <w:spacing w:line="288" w:lineRule="atLeast"/>
        <w:rPr>
          <w:rFonts w:eastAsia="SimSun"/>
          <w:b/>
          <w:color w:val="000000"/>
          <w:szCs w:val="24"/>
          <w:lang w:eastAsia="zh-CN"/>
        </w:rPr>
      </w:pPr>
      <w:r w:rsidRPr="00C655F7">
        <w:rPr>
          <w:rFonts w:eastAsia="SimSun"/>
          <w:b/>
          <w:bCs/>
          <w:color w:val="000000"/>
          <w:szCs w:val="24"/>
          <w:lang w:eastAsia="zh-CN"/>
        </w:rPr>
        <w:t>检测结果</w:t>
      </w:r>
      <w:r w:rsidRPr="00C655F7">
        <w:rPr>
          <w:rFonts w:eastAsia="SimSun"/>
          <w:b/>
          <w:bCs/>
          <w:color w:val="000000"/>
          <w:szCs w:val="24"/>
          <w:lang w:eastAsia="zh-CN"/>
        </w:rPr>
        <w:t xml:space="preserve"> (</w:t>
      </w:r>
      <w:r w:rsidRPr="00C655F7">
        <w:rPr>
          <w:rFonts w:eastAsia="SimSun"/>
          <w:b/>
          <w:bCs/>
          <w:color w:val="000000"/>
          <w:szCs w:val="24"/>
          <w:lang w:eastAsia="zh-CN"/>
        </w:rPr>
        <w:t>请填写姓名首字母</w:t>
      </w:r>
      <w:r w:rsidRPr="00C655F7">
        <w:rPr>
          <w:rFonts w:eastAsia="SimSun"/>
          <w:b/>
          <w:bCs/>
          <w:color w:val="000000"/>
          <w:szCs w:val="24"/>
          <w:lang w:eastAsia="zh-CN"/>
        </w:rPr>
        <w:t>)</w:t>
      </w:r>
      <w:r w:rsidRPr="00C655F7">
        <w:rPr>
          <w:rFonts w:eastAsia="SimSun"/>
          <w:b/>
          <w:bCs/>
          <w:color w:val="000000"/>
          <w:szCs w:val="24"/>
          <w:lang w:eastAsia="zh-CN"/>
        </w:rPr>
        <w:t>：</w:t>
      </w:r>
    </w:p>
    <w:p w14:paraId="3171BE34" w14:textId="77777777" w:rsidR="00942CA5" w:rsidRPr="00C655F7" w:rsidRDefault="00942CA5" w:rsidP="00942CA5">
      <w:pPr>
        <w:spacing w:line="288" w:lineRule="atLeast"/>
        <w:rPr>
          <w:rFonts w:eastAsia="SimSun"/>
          <w:b/>
          <w:color w:val="000000"/>
          <w:szCs w:val="24"/>
          <w:lang w:eastAsia="zh-CN"/>
        </w:rPr>
      </w:pPr>
      <w:r w:rsidRPr="00C655F7">
        <w:rPr>
          <w:rFonts w:eastAsia="SimSun"/>
          <w:szCs w:val="24"/>
          <w:lang w:eastAsia="zh-CN"/>
        </w:rPr>
        <w:t>____</w:t>
      </w:r>
      <w:r w:rsidRPr="00C655F7">
        <w:rPr>
          <w:rFonts w:eastAsia="SimSun"/>
          <w:szCs w:val="24"/>
          <w:lang w:eastAsia="zh-CN"/>
        </w:rPr>
        <w:tab/>
      </w:r>
      <w:r w:rsidRPr="00C655F7">
        <w:rPr>
          <w:rFonts w:eastAsia="SimSun"/>
          <w:color w:val="000000"/>
          <w:szCs w:val="24"/>
          <w:lang w:eastAsia="zh-CN"/>
        </w:rPr>
        <w:t>我知道上述指定的提供者将与我分享检测结果，并将根据州法律的要求将该结果报告给相应的公共卫生部门（马萨诸塞州公共卫生部和</w:t>
      </w:r>
      <w:r w:rsidRPr="00C655F7">
        <w:rPr>
          <w:rFonts w:eastAsia="SimSun"/>
          <w:color w:val="000000"/>
          <w:szCs w:val="24"/>
          <w:lang w:eastAsia="zh-CN"/>
        </w:rPr>
        <w:t>/</w:t>
      </w:r>
      <w:r w:rsidRPr="00C655F7">
        <w:rPr>
          <w:rFonts w:eastAsia="SimSun"/>
          <w:color w:val="000000"/>
          <w:szCs w:val="24"/>
          <w:lang w:eastAsia="zh-CN"/>
        </w:rPr>
        <w:t>或学生所在地的当地卫生局）。</w:t>
      </w:r>
    </w:p>
    <w:p w14:paraId="739AA57B" w14:textId="77777777" w:rsidR="00942CA5" w:rsidRPr="00C655F7" w:rsidRDefault="00942CA5" w:rsidP="00942CA5">
      <w:pPr>
        <w:spacing w:line="288" w:lineRule="atLeast"/>
        <w:rPr>
          <w:rFonts w:eastAsia="SimSun"/>
          <w:color w:val="000000"/>
          <w:szCs w:val="24"/>
          <w:lang w:eastAsia="zh-CN"/>
        </w:rPr>
      </w:pPr>
    </w:p>
    <w:p w14:paraId="0ECB62A9" w14:textId="77777777" w:rsidR="00942CA5" w:rsidRPr="00C655F7" w:rsidRDefault="00942CA5" w:rsidP="00942CA5">
      <w:pPr>
        <w:spacing w:line="288" w:lineRule="atLeast"/>
        <w:rPr>
          <w:rFonts w:eastAsia="SimSun"/>
          <w:color w:val="000000"/>
          <w:szCs w:val="24"/>
          <w:lang w:eastAsia="zh-CN"/>
        </w:rPr>
      </w:pPr>
      <w:r w:rsidRPr="00C655F7">
        <w:rPr>
          <w:rFonts w:eastAsia="SimSun"/>
          <w:color w:val="000000"/>
          <w:szCs w:val="24"/>
          <w:lang w:eastAsia="zh-CN"/>
        </w:rPr>
        <w:t>鼓励个人与学校相关部门分享检测结果，以促进公共安全。</w:t>
      </w:r>
      <w:r w:rsidRPr="00C655F7">
        <w:rPr>
          <w:rFonts w:eastAsia="SimSun"/>
          <w:color w:val="000000"/>
          <w:szCs w:val="24"/>
          <w:lang w:eastAsia="zh-CN"/>
        </w:rPr>
        <w:t xml:space="preserve"> </w:t>
      </w:r>
    </w:p>
    <w:p w14:paraId="2B94B45A" w14:textId="77777777" w:rsidR="00942CA5" w:rsidRPr="00C655F7" w:rsidRDefault="00942CA5" w:rsidP="00942CA5">
      <w:pPr>
        <w:spacing w:line="288" w:lineRule="atLeast"/>
        <w:rPr>
          <w:rFonts w:eastAsia="SimSun"/>
          <w:color w:val="000000"/>
          <w:szCs w:val="24"/>
          <w:lang w:eastAsia="zh-CN"/>
        </w:rPr>
      </w:pPr>
    </w:p>
    <w:p w14:paraId="02D7BB10" w14:textId="77777777" w:rsidR="00942CA5" w:rsidRPr="00C655F7" w:rsidRDefault="00942CA5" w:rsidP="00942CA5">
      <w:pPr>
        <w:spacing w:line="288" w:lineRule="atLeast"/>
        <w:rPr>
          <w:rFonts w:eastAsia="SimSun"/>
          <w:szCs w:val="24"/>
          <w:lang w:eastAsia="zh-CN"/>
        </w:rPr>
      </w:pPr>
      <w:r w:rsidRPr="00C655F7">
        <w:rPr>
          <w:rFonts w:eastAsia="SimSun"/>
          <w:color w:val="000000"/>
          <w:szCs w:val="24"/>
          <w:lang w:eastAsia="zh-CN"/>
        </w:rPr>
        <w:t>通过签名表示我确认我没有出现</w:t>
      </w:r>
      <w:r w:rsidRPr="00C655F7">
        <w:rPr>
          <w:rFonts w:eastAsia="SimSun"/>
          <w:color w:val="000000"/>
          <w:szCs w:val="24"/>
          <w:lang w:eastAsia="zh-CN"/>
        </w:rPr>
        <w:t>COVID-19</w:t>
      </w:r>
      <w:r w:rsidRPr="00C655F7">
        <w:rPr>
          <w:rFonts w:eastAsia="SimSun"/>
          <w:color w:val="000000"/>
          <w:szCs w:val="24"/>
          <w:lang w:eastAsia="zh-CN"/>
        </w:rPr>
        <w:t>症状（例如发烧、鼻塞或恶心），我也没有接到有关我曾经与任何确诊为</w:t>
      </w:r>
      <w:r w:rsidRPr="00C655F7">
        <w:rPr>
          <w:rFonts w:eastAsia="SimSun"/>
          <w:color w:val="000000"/>
          <w:szCs w:val="24"/>
          <w:lang w:eastAsia="zh-CN"/>
        </w:rPr>
        <w:t>COVID-19</w:t>
      </w:r>
      <w:r w:rsidRPr="00C655F7">
        <w:rPr>
          <w:rFonts w:eastAsia="SimSun"/>
          <w:color w:val="000000"/>
          <w:szCs w:val="24"/>
          <w:lang w:eastAsia="zh-CN"/>
        </w:rPr>
        <w:t>阳性的人有过密切接触的通知。</w:t>
      </w:r>
      <w:r w:rsidRPr="00C655F7">
        <w:rPr>
          <w:rFonts w:eastAsia="SimSun"/>
          <w:szCs w:val="24"/>
          <w:lang w:eastAsia="zh-CN"/>
        </w:rPr>
        <w:t xml:space="preserve">  </w:t>
      </w:r>
    </w:p>
    <w:p w14:paraId="29300A8A" w14:textId="77777777" w:rsidR="003F71BE" w:rsidRPr="00C655F7" w:rsidRDefault="003F71BE" w:rsidP="00942CA5">
      <w:pPr>
        <w:spacing w:line="288" w:lineRule="atLeast"/>
        <w:rPr>
          <w:rFonts w:eastAsia="SimSun"/>
          <w:color w:val="000000"/>
          <w:szCs w:val="24"/>
          <w:lang w:eastAsia="zh-CN"/>
        </w:rPr>
      </w:pPr>
    </w:p>
    <w:p w14:paraId="33110CAE" w14:textId="77777777" w:rsidR="00942CA5" w:rsidRPr="00C655F7" w:rsidRDefault="00942CA5" w:rsidP="00942CA5">
      <w:pPr>
        <w:spacing w:line="288" w:lineRule="atLeast"/>
        <w:rPr>
          <w:rFonts w:eastAsia="SimSun"/>
          <w:color w:val="000000"/>
          <w:szCs w:val="24"/>
          <w:lang w:eastAsia="zh-CN"/>
        </w:rPr>
      </w:pPr>
    </w:p>
    <w:p w14:paraId="302030B3" w14:textId="77777777" w:rsidR="00942CA5" w:rsidRPr="00C655F7" w:rsidRDefault="00942CA5" w:rsidP="00942CA5">
      <w:pPr>
        <w:spacing w:line="288" w:lineRule="atLeast"/>
        <w:rPr>
          <w:rFonts w:eastAsia="SimSun"/>
          <w:b/>
          <w:szCs w:val="24"/>
          <w:u w:val="single"/>
        </w:rPr>
      </w:pPr>
      <w:r w:rsidRPr="00C655F7">
        <w:rPr>
          <w:rFonts w:eastAsia="SimSun"/>
          <w:b/>
          <w:bCs/>
          <w:szCs w:val="24"/>
          <w:u w:val="single"/>
          <w:lang w:eastAsia="zh-CN"/>
        </w:rPr>
        <w:t>签名：</w:t>
      </w:r>
    </w:p>
    <w:p w14:paraId="5DF9136D" w14:textId="77777777" w:rsidR="00942CA5" w:rsidRPr="00C655F7" w:rsidRDefault="00942CA5" w:rsidP="00942CA5">
      <w:pPr>
        <w:spacing w:line="288" w:lineRule="atLeast"/>
        <w:rPr>
          <w:rFonts w:eastAsia="SimSun"/>
          <w:szCs w:val="24"/>
        </w:rPr>
      </w:pPr>
    </w:p>
    <w:p w14:paraId="376B129E" w14:textId="77777777" w:rsidR="00942CA5" w:rsidRPr="00C655F7" w:rsidRDefault="00942CA5" w:rsidP="00942CA5">
      <w:pPr>
        <w:rPr>
          <w:rFonts w:eastAsia="SimSun"/>
          <w:szCs w:val="24"/>
          <w:lang w:eastAsia="zh-CN"/>
        </w:rPr>
      </w:pPr>
      <w:r w:rsidRPr="00C655F7">
        <w:rPr>
          <w:rFonts w:eastAsia="SimSun"/>
          <w:szCs w:val="24"/>
          <w:lang w:eastAsia="zh-CN"/>
        </w:rPr>
        <w:t>_________________________________________</w:t>
      </w:r>
    </w:p>
    <w:p w14:paraId="21B5FEF5" w14:textId="77777777" w:rsidR="00942CA5" w:rsidRPr="00C655F7" w:rsidRDefault="00942CA5" w:rsidP="00942CA5">
      <w:pPr>
        <w:spacing w:line="288" w:lineRule="atLeast"/>
        <w:rPr>
          <w:rFonts w:eastAsia="SimSun"/>
          <w:szCs w:val="24"/>
          <w:lang w:eastAsia="zh-CN"/>
        </w:rPr>
      </w:pPr>
      <w:r w:rsidRPr="00C655F7">
        <w:rPr>
          <w:rFonts w:eastAsia="SimSun"/>
          <w:szCs w:val="24"/>
          <w:lang w:eastAsia="zh-CN"/>
        </w:rPr>
        <w:t>姓名（工整书写）</w:t>
      </w:r>
    </w:p>
    <w:p w14:paraId="5E02C263" w14:textId="77777777" w:rsidR="00942CA5" w:rsidRPr="00C655F7" w:rsidRDefault="00942CA5" w:rsidP="00942CA5">
      <w:pPr>
        <w:spacing w:line="288" w:lineRule="atLeast"/>
        <w:rPr>
          <w:rFonts w:eastAsia="SimSun"/>
          <w:color w:val="000000"/>
          <w:szCs w:val="24"/>
          <w:lang w:eastAsia="zh-CN"/>
        </w:rPr>
      </w:pPr>
    </w:p>
    <w:p w14:paraId="2AE83173" w14:textId="77777777" w:rsidR="00942CA5" w:rsidRPr="00C655F7" w:rsidRDefault="00942CA5" w:rsidP="00942CA5">
      <w:pPr>
        <w:spacing w:line="288" w:lineRule="atLeast"/>
        <w:rPr>
          <w:rFonts w:eastAsia="SimSun"/>
          <w:color w:val="000000"/>
          <w:szCs w:val="24"/>
          <w:lang w:eastAsia="zh-CN"/>
        </w:rPr>
      </w:pPr>
      <w:r w:rsidRPr="00C655F7">
        <w:rPr>
          <w:rFonts w:eastAsia="SimSun"/>
          <w:color w:val="000000"/>
          <w:szCs w:val="24"/>
          <w:lang w:eastAsia="zh-CN"/>
        </w:rPr>
        <w:t>_________________________________________         _____________________</w:t>
      </w:r>
    </w:p>
    <w:p w14:paraId="28BDC851" w14:textId="77777777" w:rsidR="00942CA5" w:rsidRPr="00C655F7" w:rsidRDefault="00942CA5" w:rsidP="00942CA5">
      <w:pPr>
        <w:rPr>
          <w:rFonts w:eastAsia="SimSun"/>
          <w:color w:val="000000"/>
          <w:szCs w:val="24"/>
          <w:lang w:eastAsia="zh-CN"/>
        </w:rPr>
      </w:pPr>
      <w:r w:rsidRPr="00C655F7">
        <w:rPr>
          <w:rFonts w:eastAsia="SimSun"/>
          <w:color w:val="000000"/>
          <w:szCs w:val="24"/>
          <w:lang w:eastAsia="zh-CN"/>
        </w:rPr>
        <w:t>签名</w:t>
      </w:r>
      <w:r w:rsidRPr="00C655F7">
        <w:rPr>
          <w:rFonts w:eastAsia="SimSun"/>
          <w:color w:val="000000"/>
          <w:szCs w:val="24"/>
          <w:lang w:eastAsia="zh-CN"/>
        </w:rPr>
        <w:tab/>
      </w:r>
      <w:r w:rsidRPr="00C655F7">
        <w:rPr>
          <w:rFonts w:eastAsia="SimSun"/>
          <w:color w:val="000000"/>
          <w:szCs w:val="24"/>
          <w:lang w:eastAsia="zh-CN"/>
        </w:rPr>
        <w:tab/>
      </w:r>
      <w:r w:rsidRPr="00C655F7">
        <w:rPr>
          <w:rFonts w:eastAsia="SimSun"/>
          <w:color w:val="000000"/>
          <w:szCs w:val="24"/>
          <w:lang w:eastAsia="zh-CN"/>
        </w:rPr>
        <w:tab/>
      </w:r>
      <w:r w:rsidRPr="00C655F7">
        <w:rPr>
          <w:rFonts w:eastAsia="SimSun"/>
          <w:color w:val="000000"/>
          <w:szCs w:val="24"/>
          <w:lang w:eastAsia="zh-CN"/>
        </w:rPr>
        <w:tab/>
      </w:r>
      <w:r w:rsidRPr="00C655F7">
        <w:rPr>
          <w:rFonts w:eastAsia="SimSun"/>
          <w:color w:val="000000"/>
          <w:szCs w:val="24"/>
          <w:lang w:eastAsia="zh-CN"/>
        </w:rPr>
        <w:tab/>
      </w:r>
      <w:r w:rsidRPr="00C655F7">
        <w:rPr>
          <w:rFonts w:eastAsia="SimSun"/>
          <w:color w:val="000000"/>
          <w:szCs w:val="24"/>
          <w:lang w:eastAsia="zh-CN"/>
        </w:rPr>
        <w:tab/>
      </w:r>
      <w:r w:rsidR="00C655F7">
        <w:rPr>
          <w:rFonts w:eastAsia="SimSun"/>
          <w:color w:val="000000"/>
          <w:szCs w:val="24"/>
          <w:lang w:eastAsia="zh-CN"/>
        </w:rPr>
        <w:tab/>
      </w:r>
      <w:r w:rsidR="00C655F7">
        <w:rPr>
          <w:rFonts w:eastAsia="SimSun"/>
          <w:color w:val="000000"/>
          <w:szCs w:val="24"/>
          <w:lang w:eastAsia="zh-CN"/>
        </w:rPr>
        <w:tab/>
      </w:r>
      <w:r w:rsidRPr="00C655F7">
        <w:rPr>
          <w:rFonts w:eastAsia="SimSun"/>
          <w:color w:val="000000"/>
          <w:szCs w:val="24"/>
          <w:lang w:eastAsia="zh-CN"/>
        </w:rPr>
        <w:t>日期</w:t>
      </w:r>
    </w:p>
    <w:sectPr w:rsidR="00942CA5" w:rsidRPr="00C655F7" w:rsidSect="00942CA5">
      <w:endnotePr>
        <w:numFmt w:val="decimal"/>
      </w:endnotePr>
      <w:type w:val="continuous"/>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D4DAE" w14:textId="77777777" w:rsidR="00AE0261" w:rsidRDefault="00AE0261">
      <w:r>
        <w:separator/>
      </w:r>
    </w:p>
  </w:endnote>
  <w:endnote w:type="continuationSeparator" w:id="0">
    <w:p w14:paraId="309FA23D" w14:textId="77777777" w:rsidR="00AE0261" w:rsidRDefault="00AE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1E810" w14:textId="77777777" w:rsidR="002B014B" w:rsidRDefault="0063563D">
    <w:pPr>
      <w:pStyle w:val="Footer"/>
      <w:framePr w:wrap="around" w:vAnchor="text" w:hAnchor="margin" w:xAlign="right" w:y="1"/>
      <w:rPr>
        <w:rStyle w:val="PageNumber"/>
      </w:rPr>
    </w:pPr>
    <w:r>
      <w:rPr>
        <w:rStyle w:val="PageNumber"/>
        <w:lang w:eastAsia="zh-CN"/>
      </w:rPr>
      <w:fldChar w:fldCharType="begin"/>
    </w:r>
    <w:r>
      <w:rPr>
        <w:rStyle w:val="PageNumber"/>
        <w:lang w:eastAsia="zh-CN"/>
      </w:rPr>
      <w:instrText xml:space="preserve">PAGE  </w:instrText>
    </w:r>
    <w:r>
      <w:rPr>
        <w:rStyle w:val="PageNumber"/>
        <w:lang w:eastAsia="zh-CN"/>
      </w:rPr>
      <w:fldChar w:fldCharType="end"/>
    </w:r>
  </w:p>
  <w:p w14:paraId="3520718C" w14:textId="77777777" w:rsidR="002B014B" w:rsidRDefault="002B01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A543F" w14:textId="77777777" w:rsidR="004A16E4" w:rsidRDefault="0063563D">
    <w:pPr>
      <w:pStyle w:val="Footer"/>
      <w:jc w:val="right"/>
    </w:pPr>
    <w:r>
      <w:rPr>
        <w:lang w:eastAsia="zh-CN"/>
      </w:rPr>
      <w:fldChar w:fldCharType="begin"/>
    </w:r>
    <w:r>
      <w:rPr>
        <w:lang w:eastAsia="zh-CN"/>
      </w:rPr>
      <w:instrText xml:space="preserve"> PAGE   \* MERGEFORMAT </w:instrText>
    </w:r>
    <w:r>
      <w:rPr>
        <w:lang w:eastAsia="zh-CN"/>
      </w:rPr>
      <w:fldChar w:fldCharType="separate"/>
    </w:r>
    <w:r w:rsidR="00A62198">
      <w:rPr>
        <w:noProof/>
        <w:lang w:eastAsia="zh-CN"/>
      </w:rPr>
      <w:t>10</w:t>
    </w:r>
    <w:r>
      <w:rPr>
        <w:noProof/>
        <w:lang w:eastAsia="zh-CN"/>
      </w:rPr>
      <w:fldChar w:fldCharType="end"/>
    </w:r>
  </w:p>
  <w:p w14:paraId="1F7EEE0C" w14:textId="77777777" w:rsidR="002B014B" w:rsidRDefault="002B014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05BC3" w14:textId="77777777" w:rsidR="00AE0261" w:rsidRDefault="00AE0261">
      <w:r>
        <w:separator/>
      </w:r>
    </w:p>
  </w:footnote>
  <w:footnote w:type="continuationSeparator" w:id="0">
    <w:p w14:paraId="15490427" w14:textId="77777777" w:rsidR="00AE0261" w:rsidRDefault="00AE0261">
      <w:r>
        <w:continuationSeparator/>
      </w:r>
    </w:p>
  </w:footnote>
  <w:footnote w:id="1">
    <w:p w14:paraId="7157F3E1" w14:textId="77777777" w:rsidR="00942CA5" w:rsidRPr="00C655F7" w:rsidRDefault="00942CA5" w:rsidP="00942CA5">
      <w:pPr>
        <w:pStyle w:val="FootnoteText"/>
        <w:rPr>
          <w:rFonts w:eastAsiaTheme="minorEastAsia"/>
          <w:lang w:eastAsia="zh-CN"/>
        </w:rPr>
      </w:pPr>
      <w:r w:rsidRPr="00C655F7">
        <w:rPr>
          <w:rStyle w:val="FootnoteReference"/>
          <w:rFonts w:eastAsiaTheme="minorEastAsia"/>
          <w:sz w:val="16"/>
          <w:szCs w:val="16"/>
          <w:vertAlign w:val="superscript"/>
          <w:lang w:eastAsia="zh-CN"/>
        </w:rPr>
        <w:footnoteRef/>
      </w:r>
      <w:r w:rsidRPr="00C655F7">
        <w:rPr>
          <w:rFonts w:eastAsiaTheme="minorEastAsia"/>
          <w:lang w:eastAsia="zh-CN"/>
        </w:rPr>
        <w:t>私立学校属于</w:t>
      </w:r>
      <w:r w:rsidRPr="00C655F7">
        <w:rPr>
          <w:rFonts w:eastAsiaTheme="minorEastAsia"/>
          <w:lang w:eastAsia="zh-CN"/>
        </w:rPr>
        <w:t>DPH</w:t>
      </w:r>
      <w:r w:rsidRPr="00C655F7">
        <w:rPr>
          <w:rFonts w:eastAsiaTheme="minorEastAsia"/>
          <w:lang w:eastAsia="zh-CN"/>
        </w:rPr>
        <w:t>适用权限的范围，但不受</w:t>
      </w:r>
      <w:r w:rsidRPr="00C655F7">
        <w:rPr>
          <w:rFonts w:eastAsiaTheme="minorEastAsia"/>
          <w:lang w:eastAsia="zh-CN"/>
        </w:rPr>
        <w:t>DESE</w:t>
      </w:r>
      <w:r w:rsidRPr="00C655F7">
        <w:rPr>
          <w:rFonts w:eastAsiaTheme="minorEastAsia"/>
          <w:lang w:eastAsia="zh-CN"/>
        </w:rPr>
        <w:t>的监督。本指南中对联邦和马萨诸塞州公共记录法的引用适用于公立学校的学生。如果私立学校对其学生的记录有任何疑问或有任何其他担忧，应向其律师咨询。</w:t>
      </w:r>
      <w:r w:rsidRPr="00C655F7">
        <w:rPr>
          <w:rFonts w:eastAsiaTheme="minorEastAsia"/>
          <w:sz w:val="16"/>
          <w:szCs w:val="16"/>
          <w:lang w:eastAsia="zh-CN"/>
        </w:rPr>
        <w:t xml:space="preserve"> </w:t>
      </w:r>
    </w:p>
  </w:footnote>
  <w:footnote w:id="2">
    <w:p w14:paraId="5633E2FE" w14:textId="77777777" w:rsidR="00942CA5" w:rsidRPr="00C655F7" w:rsidRDefault="00942CA5" w:rsidP="00942CA5">
      <w:pPr>
        <w:pStyle w:val="FootnoteText"/>
        <w:rPr>
          <w:rFonts w:eastAsiaTheme="minorEastAsia"/>
          <w:lang w:eastAsia="zh-CN"/>
        </w:rPr>
      </w:pPr>
      <w:r w:rsidRPr="00C655F7">
        <w:rPr>
          <w:rStyle w:val="FootnoteReference"/>
          <w:rFonts w:eastAsiaTheme="minorEastAsia"/>
          <w:sz w:val="16"/>
          <w:szCs w:val="16"/>
          <w:vertAlign w:val="superscript"/>
          <w:lang w:eastAsia="zh-CN"/>
        </w:rPr>
        <w:footnoteRef/>
      </w:r>
      <w:r w:rsidRPr="00C655F7">
        <w:rPr>
          <w:rFonts w:eastAsiaTheme="minorEastAsia"/>
          <w:lang w:eastAsia="zh-CN"/>
        </w:rPr>
        <w:t>本地联系人的例子包括校监、</w:t>
      </w:r>
      <w:r w:rsidRPr="00C655F7">
        <w:rPr>
          <w:rFonts w:eastAsiaTheme="minorEastAsia"/>
          <w:lang w:eastAsia="zh-CN"/>
        </w:rPr>
        <w:t>COVID-19</w:t>
      </w:r>
      <w:r w:rsidRPr="00C655F7">
        <w:rPr>
          <w:rFonts w:eastAsiaTheme="minorEastAsia"/>
          <w:lang w:eastAsia="zh-CN"/>
        </w:rPr>
        <w:t>响应负责人、学校护士、当地卫生局等。</w:t>
      </w:r>
      <w:r w:rsidRPr="00C655F7">
        <w:rPr>
          <w:rFonts w:eastAsiaTheme="minorEastAsia"/>
          <w:sz w:val="16"/>
          <w:szCs w:val="16"/>
          <w:lang w:eastAsia="zh-C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316D5"/>
    <w:multiLevelType w:val="hybridMultilevel"/>
    <w:tmpl w:val="A53C71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52468C"/>
    <w:multiLevelType w:val="hybridMultilevel"/>
    <w:tmpl w:val="486E06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76716B"/>
    <w:multiLevelType w:val="hybridMultilevel"/>
    <w:tmpl w:val="2A36E53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6D5510"/>
    <w:multiLevelType w:val="hybridMultilevel"/>
    <w:tmpl w:val="9F3C61B2"/>
    <w:lvl w:ilvl="0" w:tplc="0409000F">
      <w:start w:val="4"/>
      <w:numFmt w:val="decimal"/>
      <w:lvlText w:val="%1."/>
      <w:lvlJc w:val="left"/>
      <w:pPr>
        <w:tabs>
          <w:tab w:val="num" w:pos="720"/>
        </w:tabs>
        <w:ind w:left="720" w:hanging="360"/>
      </w:pPr>
      <w:rPr>
        <w:rFonts w:hint="default"/>
        <w:b w:val="0"/>
      </w:rPr>
    </w:lvl>
    <w:lvl w:ilvl="1" w:tplc="74E4CF1A">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25159A2"/>
    <w:multiLevelType w:val="hybridMultilevel"/>
    <w:tmpl w:val="80CE0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120F7"/>
    <w:multiLevelType w:val="multilevel"/>
    <w:tmpl w:val="9BDC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C64AB8"/>
    <w:multiLevelType w:val="multilevel"/>
    <w:tmpl w:val="643E142A"/>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5825B5"/>
    <w:multiLevelType w:val="hybridMultilevel"/>
    <w:tmpl w:val="ED1E4E12"/>
    <w:lvl w:ilvl="0" w:tplc="EA3CC7FA">
      <w:start w:val="1"/>
      <w:numFmt w:val="decimal"/>
      <w:lvlText w:val="%1."/>
      <w:lvlJc w:val="left"/>
      <w:pPr>
        <w:ind w:left="720" w:hanging="360"/>
      </w:pPr>
      <w:rPr>
        <w:rFonts w:ascii="Times New Roman" w:eastAsia="Arial"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5F4443"/>
    <w:multiLevelType w:val="hybridMultilevel"/>
    <w:tmpl w:val="43DE1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DE1D79"/>
    <w:multiLevelType w:val="hybridMultilevel"/>
    <w:tmpl w:val="006202F0"/>
    <w:lvl w:ilvl="0" w:tplc="0409000F">
      <w:start w:val="1"/>
      <w:numFmt w:val="decimal"/>
      <w:lvlText w:val="%1."/>
      <w:lvlJc w:val="left"/>
      <w:pPr>
        <w:tabs>
          <w:tab w:val="num" w:pos="720"/>
        </w:tabs>
        <w:ind w:left="720" w:hanging="360"/>
      </w:pPr>
      <w:rPr>
        <w:rFonts w:hint="default"/>
        <w:b w:val="0"/>
      </w:rPr>
    </w:lvl>
    <w:lvl w:ilvl="1" w:tplc="155855E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B466A0"/>
    <w:multiLevelType w:val="hybridMultilevel"/>
    <w:tmpl w:val="C8BA0018"/>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FC5246"/>
    <w:multiLevelType w:val="hybridMultilevel"/>
    <w:tmpl w:val="681442A0"/>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FE14EA3"/>
    <w:multiLevelType w:val="singleLevel"/>
    <w:tmpl w:val="784C7184"/>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41B57141"/>
    <w:multiLevelType w:val="hybridMultilevel"/>
    <w:tmpl w:val="776AAFAA"/>
    <w:lvl w:ilvl="0" w:tplc="C3CA9020">
      <w:start w:val="2"/>
      <w:numFmt w:val="lowerLetter"/>
      <w:lvlText w:val="%1."/>
      <w:lvlJc w:val="left"/>
      <w:pPr>
        <w:tabs>
          <w:tab w:val="num" w:pos="1140"/>
        </w:tabs>
        <w:ind w:left="1140" w:hanging="420"/>
      </w:pPr>
      <w:rPr>
        <w:rFonts w:hint="default"/>
      </w:rPr>
    </w:lvl>
    <w:lvl w:ilvl="1" w:tplc="84449378">
      <w:start w:val="9"/>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181799E"/>
    <w:multiLevelType w:val="hybridMultilevel"/>
    <w:tmpl w:val="72F45A0C"/>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14677C0"/>
    <w:multiLevelType w:val="hybridMultilevel"/>
    <w:tmpl w:val="82EAA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D47BCE"/>
    <w:multiLevelType w:val="hybridMultilevel"/>
    <w:tmpl w:val="2D94D344"/>
    <w:lvl w:ilvl="0" w:tplc="0409000F">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7" w15:restartNumberingAfterBreak="0">
    <w:nsid w:val="65AF2794"/>
    <w:multiLevelType w:val="hybridMultilevel"/>
    <w:tmpl w:val="4F68A2A0"/>
    <w:lvl w:ilvl="0" w:tplc="85EADD4A">
      <w:start w:val="1"/>
      <w:numFmt w:val="decimal"/>
      <w:lvlText w:val="%1."/>
      <w:lvlJc w:val="left"/>
      <w:pPr>
        <w:tabs>
          <w:tab w:val="num" w:pos="720"/>
        </w:tabs>
        <w:ind w:left="720" w:hanging="360"/>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F53F6D"/>
    <w:multiLevelType w:val="hybridMultilevel"/>
    <w:tmpl w:val="DBBC4B6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7DDC2410"/>
    <w:multiLevelType w:val="hybridMultilevel"/>
    <w:tmpl w:val="48B822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13"/>
  </w:num>
  <w:num w:numId="3">
    <w:abstractNumId w:val="0"/>
  </w:num>
  <w:num w:numId="4">
    <w:abstractNumId w:val="16"/>
  </w:num>
  <w:num w:numId="5">
    <w:abstractNumId w:val="15"/>
  </w:num>
  <w:num w:numId="6">
    <w:abstractNumId w:val="2"/>
  </w:num>
  <w:num w:numId="7">
    <w:abstractNumId w:val="12"/>
  </w:num>
  <w:num w:numId="8">
    <w:abstractNumId w:val="14"/>
  </w:num>
  <w:num w:numId="9">
    <w:abstractNumId w:val="9"/>
  </w:num>
  <w:num w:numId="10">
    <w:abstractNumId w:val="17"/>
  </w:num>
  <w:num w:numId="11">
    <w:abstractNumId w:val="3"/>
  </w:num>
  <w:num w:numId="12">
    <w:abstractNumId w:val="11"/>
  </w:num>
  <w:num w:numId="13">
    <w:abstractNumId w:val="10"/>
  </w:num>
  <w:num w:numId="14">
    <w:abstractNumId w:val="7"/>
  </w:num>
  <w:num w:numId="15">
    <w:abstractNumId w:val="6"/>
  </w:num>
  <w:num w:numId="16">
    <w:abstractNumId w:val="5"/>
  </w:num>
  <w:num w:numId="17">
    <w:abstractNumId w:val="8"/>
  </w:num>
  <w:num w:numId="18">
    <w:abstractNumId w:val="4"/>
  </w:num>
  <w:num w:numId="19">
    <w:abstractNumId w:val="19"/>
  </w:num>
  <w:num w:numId="2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B87"/>
    <w:rsid w:val="00001329"/>
    <w:rsid w:val="000063B9"/>
    <w:rsid w:val="000072AA"/>
    <w:rsid w:val="0001606C"/>
    <w:rsid w:val="00027086"/>
    <w:rsid w:val="00030DD3"/>
    <w:rsid w:val="00034C92"/>
    <w:rsid w:val="00043474"/>
    <w:rsid w:val="00053AA3"/>
    <w:rsid w:val="00055A3D"/>
    <w:rsid w:val="00056B96"/>
    <w:rsid w:val="00063782"/>
    <w:rsid w:val="0007158E"/>
    <w:rsid w:val="0007250C"/>
    <w:rsid w:val="00074701"/>
    <w:rsid w:val="00077595"/>
    <w:rsid w:val="000853D9"/>
    <w:rsid w:val="00090BBA"/>
    <w:rsid w:val="00097A70"/>
    <w:rsid w:val="000A0B86"/>
    <w:rsid w:val="000A1302"/>
    <w:rsid w:val="000A5AA5"/>
    <w:rsid w:val="000B2C99"/>
    <w:rsid w:val="000B63DE"/>
    <w:rsid w:val="000B6697"/>
    <w:rsid w:val="000D052C"/>
    <w:rsid w:val="000D703F"/>
    <w:rsid w:val="000E1B88"/>
    <w:rsid w:val="000E1DFE"/>
    <w:rsid w:val="000E3F4E"/>
    <w:rsid w:val="000E3F88"/>
    <w:rsid w:val="000E6832"/>
    <w:rsid w:val="000F7EAB"/>
    <w:rsid w:val="00102267"/>
    <w:rsid w:val="00103AB9"/>
    <w:rsid w:val="001160EA"/>
    <w:rsid w:val="00121B6D"/>
    <w:rsid w:val="00132C9F"/>
    <w:rsid w:val="00132F44"/>
    <w:rsid w:val="00133302"/>
    <w:rsid w:val="001362F3"/>
    <w:rsid w:val="00141A59"/>
    <w:rsid w:val="00163AEA"/>
    <w:rsid w:val="00171CF8"/>
    <w:rsid w:val="00173F1B"/>
    <w:rsid w:val="00175E4E"/>
    <w:rsid w:val="0017686B"/>
    <w:rsid w:val="00181784"/>
    <w:rsid w:val="0018208E"/>
    <w:rsid w:val="00183DF0"/>
    <w:rsid w:val="001925A3"/>
    <w:rsid w:val="00193BBC"/>
    <w:rsid w:val="00195E0F"/>
    <w:rsid w:val="0019721B"/>
    <w:rsid w:val="001A4CA9"/>
    <w:rsid w:val="001B3A5F"/>
    <w:rsid w:val="001B71EB"/>
    <w:rsid w:val="001C14FC"/>
    <w:rsid w:val="001C2471"/>
    <w:rsid w:val="001C2712"/>
    <w:rsid w:val="001D7ECC"/>
    <w:rsid w:val="001E0FC4"/>
    <w:rsid w:val="001E111C"/>
    <w:rsid w:val="001F1874"/>
    <w:rsid w:val="001F26EB"/>
    <w:rsid w:val="00200687"/>
    <w:rsid w:val="00202DBD"/>
    <w:rsid w:val="002049E8"/>
    <w:rsid w:val="0021159D"/>
    <w:rsid w:val="002123AB"/>
    <w:rsid w:val="002150AA"/>
    <w:rsid w:val="00215989"/>
    <w:rsid w:val="00216FEC"/>
    <w:rsid w:val="00217B6E"/>
    <w:rsid w:val="00223A0F"/>
    <w:rsid w:val="00226754"/>
    <w:rsid w:val="00226D5D"/>
    <w:rsid w:val="0023149B"/>
    <w:rsid w:val="0023493F"/>
    <w:rsid w:val="00237924"/>
    <w:rsid w:val="00240E6A"/>
    <w:rsid w:val="002425E3"/>
    <w:rsid w:val="00246035"/>
    <w:rsid w:val="0025000B"/>
    <w:rsid w:val="00261E31"/>
    <w:rsid w:val="00262458"/>
    <w:rsid w:val="0026636C"/>
    <w:rsid w:val="002673FE"/>
    <w:rsid w:val="002710F1"/>
    <w:rsid w:val="0027262E"/>
    <w:rsid w:val="0027294B"/>
    <w:rsid w:val="002845F8"/>
    <w:rsid w:val="002A70A7"/>
    <w:rsid w:val="002B014B"/>
    <w:rsid w:val="002B359D"/>
    <w:rsid w:val="002C2E4F"/>
    <w:rsid w:val="002C337A"/>
    <w:rsid w:val="002C7591"/>
    <w:rsid w:val="002D1039"/>
    <w:rsid w:val="002E102C"/>
    <w:rsid w:val="002E41B2"/>
    <w:rsid w:val="002E51BC"/>
    <w:rsid w:val="002F061C"/>
    <w:rsid w:val="002F71C2"/>
    <w:rsid w:val="00305463"/>
    <w:rsid w:val="003149DE"/>
    <w:rsid w:val="00314F04"/>
    <w:rsid w:val="00317064"/>
    <w:rsid w:val="00324E4C"/>
    <w:rsid w:val="00330A7E"/>
    <w:rsid w:val="00334D40"/>
    <w:rsid w:val="00353491"/>
    <w:rsid w:val="00356545"/>
    <w:rsid w:val="003625A9"/>
    <w:rsid w:val="003641D0"/>
    <w:rsid w:val="00364FF1"/>
    <w:rsid w:val="0037790E"/>
    <w:rsid w:val="00383435"/>
    <w:rsid w:val="00387541"/>
    <w:rsid w:val="003906C7"/>
    <w:rsid w:val="00391E0B"/>
    <w:rsid w:val="0039536F"/>
    <w:rsid w:val="00396344"/>
    <w:rsid w:val="003A17FE"/>
    <w:rsid w:val="003A1D63"/>
    <w:rsid w:val="003B31F6"/>
    <w:rsid w:val="003B4529"/>
    <w:rsid w:val="003C7113"/>
    <w:rsid w:val="003D4453"/>
    <w:rsid w:val="003D5981"/>
    <w:rsid w:val="003E2E9E"/>
    <w:rsid w:val="003F2098"/>
    <w:rsid w:val="003F45CB"/>
    <w:rsid w:val="003F71BE"/>
    <w:rsid w:val="004066EF"/>
    <w:rsid w:val="00406ADD"/>
    <w:rsid w:val="004117E5"/>
    <w:rsid w:val="00411941"/>
    <w:rsid w:val="0041778C"/>
    <w:rsid w:val="004254FF"/>
    <w:rsid w:val="00432013"/>
    <w:rsid w:val="004320BB"/>
    <w:rsid w:val="004323E2"/>
    <w:rsid w:val="004360CB"/>
    <w:rsid w:val="004412C3"/>
    <w:rsid w:val="0044226F"/>
    <w:rsid w:val="004528BB"/>
    <w:rsid w:val="004628FA"/>
    <w:rsid w:val="00467314"/>
    <w:rsid w:val="00472450"/>
    <w:rsid w:val="00483A49"/>
    <w:rsid w:val="004864C6"/>
    <w:rsid w:val="00486520"/>
    <w:rsid w:val="0049108E"/>
    <w:rsid w:val="0049178A"/>
    <w:rsid w:val="00491797"/>
    <w:rsid w:val="00497E17"/>
    <w:rsid w:val="004A16E4"/>
    <w:rsid w:val="004A2086"/>
    <w:rsid w:val="004A3523"/>
    <w:rsid w:val="004A46FF"/>
    <w:rsid w:val="004A5CA3"/>
    <w:rsid w:val="004B1A61"/>
    <w:rsid w:val="004B1EBB"/>
    <w:rsid w:val="004C33BC"/>
    <w:rsid w:val="004D18E2"/>
    <w:rsid w:val="004D1CC7"/>
    <w:rsid w:val="004D7E25"/>
    <w:rsid w:val="004E02B6"/>
    <w:rsid w:val="004E295A"/>
    <w:rsid w:val="004E7FFB"/>
    <w:rsid w:val="004F377F"/>
    <w:rsid w:val="005018F2"/>
    <w:rsid w:val="00512093"/>
    <w:rsid w:val="00512A29"/>
    <w:rsid w:val="00526BBE"/>
    <w:rsid w:val="00531C9F"/>
    <w:rsid w:val="00534010"/>
    <w:rsid w:val="00540887"/>
    <w:rsid w:val="00543BE2"/>
    <w:rsid w:val="0054507D"/>
    <w:rsid w:val="00552248"/>
    <w:rsid w:val="00552DC8"/>
    <w:rsid w:val="00555582"/>
    <w:rsid w:val="005603C5"/>
    <w:rsid w:val="0056082C"/>
    <w:rsid w:val="00561DC6"/>
    <w:rsid w:val="00561F0C"/>
    <w:rsid w:val="00561F32"/>
    <w:rsid w:val="00562D31"/>
    <w:rsid w:val="005632C2"/>
    <w:rsid w:val="00564569"/>
    <w:rsid w:val="00567DFE"/>
    <w:rsid w:val="0058020F"/>
    <w:rsid w:val="00581828"/>
    <w:rsid w:val="005849A5"/>
    <w:rsid w:val="00594483"/>
    <w:rsid w:val="005A2808"/>
    <w:rsid w:val="005A42B8"/>
    <w:rsid w:val="005A56AA"/>
    <w:rsid w:val="005B1E54"/>
    <w:rsid w:val="005B269E"/>
    <w:rsid w:val="005B6D5E"/>
    <w:rsid w:val="005B7436"/>
    <w:rsid w:val="005C42DA"/>
    <w:rsid w:val="005D437C"/>
    <w:rsid w:val="005E2191"/>
    <w:rsid w:val="005E4844"/>
    <w:rsid w:val="005E5D8E"/>
    <w:rsid w:val="005F1874"/>
    <w:rsid w:val="005F5D54"/>
    <w:rsid w:val="00600FF4"/>
    <w:rsid w:val="006117B5"/>
    <w:rsid w:val="00613BF0"/>
    <w:rsid w:val="006345E9"/>
    <w:rsid w:val="0063563D"/>
    <w:rsid w:val="00636AC7"/>
    <w:rsid w:val="00641DFD"/>
    <w:rsid w:val="0066491A"/>
    <w:rsid w:val="0066511D"/>
    <w:rsid w:val="00666BEC"/>
    <w:rsid w:val="00676217"/>
    <w:rsid w:val="00676769"/>
    <w:rsid w:val="00685AD0"/>
    <w:rsid w:val="00690654"/>
    <w:rsid w:val="00692A67"/>
    <w:rsid w:val="00693BC1"/>
    <w:rsid w:val="0069669A"/>
    <w:rsid w:val="0069716C"/>
    <w:rsid w:val="006A3BCD"/>
    <w:rsid w:val="006A5B5A"/>
    <w:rsid w:val="006B5DD1"/>
    <w:rsid w:val="006B7F08"/>
    <w:rsid w:val="006C60B0"/>
    <w:rsid w:val="006D1D27"/>
    <w:rsid w:val="006D4039"/>
    <w:rsid w:val="006D4CBC"/>
    <w:rsid w:val="006E620A"/>
    <w:rsid w:val="00705EED"/>
    <w:rsid w:val="007071B2"/>
    <w:rsid w:val="0070733C"/>
    <w:rsid w:val="007143B5"/>
    <w:rsid w:val="00717A96"/>
    <w:rsid w:val="0072082D"/>
    <w:rsid w:val="00723057"/>
    <w:rsid w:val="00723D53"/>
    <w:rsid w:val="0072430F"/>
    <w:rsid w:val="00730853"/>
    <w:rsid w:val="00731AF4"/>
    <w:rsid w:val="007358F4"/>
    <w:rsid w:val="00735907"/>
    <w:rsid w:val="00735D52"/>
    <w:rsid w:val="00737900"/>
    <w:rsid w:val="007379AC"/>
    <w:rsid w:val="0074184A"/>
    <w:rsid w:val="00743AB6"/>
    <w:rsid w:val="00753271"/>
    <w:rsid w:val="00763486"/>
    <w:rsid w:val="00766272"/>
    <w:rsid w:val="007709BB"/>
    <w:rsid w:val="00770F7B"/>
    <w:rsid w:val="007718AD"/>
    <w:rsid w:val="0078028D"/>
    <w:rsid w:val="007940E5"/>
    <w:rsid w:val="007965D9"/>
    <w:rsid w:val="007966DA"/>
    <w:rsid w:val="007A0123"/>
    <w:rsid w:val="007A22FF"/>
    <w:rsid w:val="007B5B50"/>
    <w:rsid w:val="007B65CB"/>
    <w:rsid w:val="007B7FC8"/>
    <w:rsid w:val="007C5222"/>
    <w:rsid w:val="007C71E4"/>
    <w:rsid w:val="007D0007"/>
    <w:rsid w:val="007D6BF1"/>
    <w:rsid w:val="007E19B0"/>
    <w:rsid w:val="007E5344"/>
    <w:rsid w:val="007F38DA"/>
    <w:rsid w:val="007F6D30"/>
    <w:rsid w:val="008011DD"/>
    <w:rsid w:val="00806779"/>
    <w:rsid w:val="00807214"/>
    <w:rsid w:val="00814B5D"/>
    <w:rsid w:val="00814D48"/>
    <w:rsid w:val="00820F63"/>
    <w:rsid w:val="00821C27"/>
    <w:rsid w:val="00843516"/>
    <w:rsid w:val="0084404F"/>
    <w:rsid w:val="0085432C"/>
    <w:rsid w:val="00856A08"/>
    <w:rsid w:val="00861570"/>
    <w:rsid w:val="00871C6C"/>
    <w:rsid w:val="00873E2A"/>
    <w:rsid w:val="0088140A"/>
    <w:rsid w:val="00881B8C"/>
    <w:rsid w:val="00881D9A"/>
    <w:rsid w:val="0088225A"/>
    <w:rsid w:val="00883084"/>
    <w:rsid w:val="00884064"/>
    <w:rsid w:val="00895CB2"/>
    <w:rsid w:val="008A1373"/>
    <w:rsid w:val="008A2E0F"/>
    <w:rsid w:val="008A6332"/>
    <w:rsid w:val="008B0636"/>
    <w:rsid w:val="008B4475"/>
    <w:rsid w:val="008B6DCA"/>
    <w:rsid w:val="008B73D8"/>
    <w:rsid w:val="008C1C16"/>
    <w:rsid w:val="008C2BE1"/>
    <w:rsid w:val="008C327E"/>
    <w:rsid w:val="008C551B"/>
    <w:rsid w:val="008C7DAC"/>
    <w:rsid w:val="008D08BB"/>
    <w:rsid w:val="008E1431"/>
    <w:rsid w:val="008F2EC4"/>
    <w:rsid w:val="008F7DF3"/>
    <w:rsid w:val="009073FC"/>
    <w:rsid w:val="00911054"/>
    <w:rsid w:val="0091782C"/>
    <w:rsid w:val="00920E7C"/>
    <w:rsid w:val="00921189"/>
    <w:rsid w:val="0092272F"/>
    <w:rsid w:val="00927714"/>
    <w:rsid w:val="00930EB6"/>
    <w:rsid w:val="00937A15"/>
    <w:rsid w:val="00942697"/>
    <w:rsid w:val="00942CA5"/>
    <w:rsid w:val="00943163"/>
    <w:rsid w:val="00946642"/>
    <w:rsid w:val="009475FC"/>
    <w:rsid w:val="00955039"/>
    <w:rsid w:val="0095696F"/>
    <w:rsid w:val="00957155"/>
    <w:rsid w:val="009628B0"/>
    <w:rsid w:val="00963B70"/>
    <w:rsid w:val="00970D92"/>
    <w:rsid w:val="0097243C"/>
    <w:rsid w:val="00980854"/>
    <w:rsid w:val="00980B43"/>
    <w:rsid w:val="00991317"/>
    <w:rsid w:val="00991B7F"/>
    <w:rsid w:val="00991B9B"/>
    <w:rsid w:val="009A30FD"/>
    <w:rsid w:val="009A3651"/>
    <w:rsid w:val="009B4876"/>
    <w:rsid w:val="009D0E22"/>
    <w:rsid w:val="009D25AD"/>
    <w:rsid w:val="009D559B"/>
    <w:rsid w:val="009D5A72"/>
    <w:rsid w:val="009D6479"/>
    <w:rsid w:val="009D6BF9"/>
    <w:rsid w:val="009D73AA"/>
    <w:rsid w:val="009E3257"/>
    <w:rsid w:val="009E74CB"/>
    <w:rsid w:val="009F0450"/>
    <w:rsid w:val="009F1E11"/>
    <w:rsid w:val="009F3C73"/>
    <w:rsid w:val="009F64AE"/>
    <w:rsid w:val="00A00281"/>
    <w:rsid w:val="00A0258F"/>
    <w:rsid w:val="00A15085"/>
    <w:rsid w:val="00A20567"/>
    <w:rsid w:val="00A24C8B"/>
    <w:rsid w:val="00A30C5B"/>
    <w:rsid w:val="00A31947"/>
    <w:rsid w:val="00A36AED"/>
    <w:rsid w:val="00A375F5"/>
    <w:rsid w:val="00A40123"/>
    <w:rsid w:val="00A4026B"/>
    <w:rsid w:val="00A42F3D"/>
    <w:rsid w:val="00A443D7"/>
    <w:rsid w:val="00A46795"/>
    <w:rsid w:val="00A477B0"/>
    <w:rsid w:val="00A50881"/>
    <w:rsid w:val="00A52974"/>
    <w:rsid w:val="00A57ACB"/>
    <w:rsid w:val="00A62198"/>
    <w:rsid w:val="00A645C5"/>
    <w:rsid w:val="00A65A44"/>
    <w:rsid w:val="00A70BFE"/>
    <w:rsid w:val="00A72D38"/>
    <w:rsid w:val="00A74663"/>
    <w:rsid w:val="00A7500D"/>
    <w:rsid w:val="00A75214"/>
    <w:rsid w:val="00A76029"/>
    <w:rsid w:val="00A83364"/>
    <w:rsid w:val="00A8475E"/>
    <w:rsid w:val="00A925E5"/>
    <w:rsid w:val="00A95089"/>
    <w:rsid w:val="00A964AC"/>
    <w:rsid w:val="00AA1067"/>
    <w:rsid w:val="00AA2373"/>
    <w:rsid w:val="00AB0230"/>
    <w:rsid w:val="00AB254C"/>
    <w:rsid w:val="00AC07B4"/>
    <w:rsid w:val="00AC1060"/>
    <w:rsid w:val="00AC2B41"/>
    <w:rsid w:val="00AC48C5"/>
    <w:rsid w:val="00AC4CB6"/>
    <w:rsid w:val="00AD11C2"/>
    <w:rsid w:val="00AD7FFB"/>
    <w:rsid w:val="00AE0261"/>
    <w:rsid w:val="00AE1D7A"/>
    <w:rsid w:val="00AE708E"/>
    <w:rsid w:val="00AF411A"/>
    <w:rsid w:val="00B02403"/>
    <w:rsid w:val="00B04CB4"/>
    <w:rsid w:val="00B10CD1"/>
    <w:rsid w:val="00B12122"/>
    <w:rsid w:val="00B14926"/>
    <w:rsid w:val="00B26F78"/>
    <w:rsid w:val="00B31568"/>
    <w:rsid w:val="00B34436"/>
    <w:rsid w:val="00B346EC"/>
    <w:rsid w:val="00B36CC5"/>
    <w:rsid w:val="00B4785F"/>
    <w:rsid w:val="00B6078C"/>
    <w:rsid w:val="00B64E34"/>
    <w:rsid w:val="00B678F6"/>
    <w:rsid w:val="00B70C76"/>
    <w:rsid w:val="00B714CF"/>
    <w:rsid w:val="00B71DC2"/>
    <w:rsid w:val="00B720CE"/>
    <w:rsid w:val="00B76A63"/>
    <w:rsid w:val="00B82F0A"/>
    <w:rsid w:val="00B86EE1"/>
    <w:rsid w:val="00B87612"/>
    <w:rsid w:val="00B92842"/>
    <w:rsid w:val="00BA3BBC"/>
    <w:rsid w:val="00BA3DED"/>
    <w:rsid w:val="00BA4316"/>
    <w:rsid w:val="00BB0169"/>
    <w:rsid w:val="00BB0A92"/>
    <w:rsid w:val="00BB5EA5"/>
    <w:rsid w:val="00BB6D04"/>
    <w:rsid w:val="00BC47EE"/>
    <w:rsid w:val="00BC7C35"/>
    <w:rsid w:val="00BD3AE8"/>
    <w:rsid w:val="00BD52B8"/>
    <w:rsid w:val="00BD7176"/>
    <w:rsid w:val="00BE2AD9"/>
    <w:rsid w:val="00BE6925"/>
    <w:rsid w:val="00BF06B2"/>
    <w:rsid w:val="00BF54E1"/>
    <w:rsid w:val="00C02C99"/>
    <w:rsid w:val="00C02E92"/>
    <w:rsid w:val="00C05A2F"/>
    <w:rsid w:val="00C0735A"/>
    <w:rsid w:val="00C12A11"/>
    <w:rsid w:val="00C414E3"/>
    <w:rsid w:val="00C43DA7"/>
    <w:rsid w:val="00C44992"/>
    <w:rsid w:val="00C46D42"/>
    <w:rsid w:val="00C521C8"/>
    <w:rsid w:val="00C528BD"/>
    <w:rsid w:val="00C566D5"/>
    <w:rsid w:val="00C57231"/>
    <w:rsid w:val="00C62DE5"/>
    <w:rsid w:val="00C637A2"/>
    <w:rsid w:val="00C63E93"/>
    <w:rsid w:val="00C655F7"/>
    <w:rsid w:val="00C74B50"/>
    <w:rsid w:val="00C76ED7"/>
    <w:rsid w:val="00C827A2"/>
    <w:rsid w:val="00C82914"/>
    <w:rsid w:val="00C876DD"/>
    <w:rsid w:val="00C91411"/>
    <w:rsid w:val="00C9397B"/>
    <w:rsid w:val="00CA2D7A"/>
    <w:rsid w:val="00CA46AA"/>
    <w:rsid w:val="00CA57EB"/>
    <w:rsid w:val="00CA7396"/>
    <w:rsid w:val="00CB5098"/>
    <w:rsid w:val="00CB6E14"/>
    <w:rsid w:val="00CB7517"/>
    <w:rsid w:val="00CC0E1C"/>
    <w:rsid w:val="00CC43CA"/>
    <w:rsid w:val="00CD2E04"/>
    <w:rsid w:val="00CE0A55"/>
    <w:rsid w:val="00CE739F"/>
    <w:rsid w:val="00CE76B7"/>
    <w:rsid w:val="00CF4B25"/>
    <w:rsid w:val="00CF4F03"/>
    <w:rsid w:val="00D07B9A"/>
    <w:rsid w:val="00D15B90"/>
    <w:rsid w:val="00D229F5"/>
    <w:rsid w:val="00D22BBA"/>
    <w:rsid w:val="00D2338F"/>
    <w:rsid w:val="00D30764"/>
    <w:rsid w:val="00D32426"/>
    <w:rsid w:val="00D34B7E"/>
    <w:rsid w:val="00D372F5"/>
    <w:rsid w:val="00D40BD2"/>
    <w:rsid w:val="00D5037F"/>
    <w:rsid w:val="00D5524E"/>
    <w:rsid w:val="00D71AFA"/>
    <w:rsid w:val="00D8267B"/>
    <w:rsid w:val="00D84D0A"/>
    <w:rsid w:val="00DA04F5"/>
    <w:rsid w:val="00DA0850"/>
    <w:rsid w:val="00DA0FF8"/>
    <w:rsid w:val="00DA2496"/>
    <w:rsid w:val="00DA738C"/>
    <w:rsid w:val="00DB7F7C"/>
    <w:rsid w:val="00DC5246"/>
    <w:rsid w:val="00DD5420"/>
    <w:rsid w:val="00DD5920"/>
    <w:rsid w:val="00DE18A3"/>
    <w:rsid w:val="00DE6900"/>
    <w:rsid w:val="00DF1633"/>
    <w:rsid w:val="00DF79CD"/>
    <w:rsid w:val="00E01EFC"/>
    <w:rsid w:val="00E20B08"/>
    <w:rsid w:val="00E44774"/>
    <w:rsid w:val="00E45E92"/>
    <w:rsid w:val="00E45FAB"/>
    <w:rsid w:val="00E509C5"/>
    <w:rsid w:val="00E5661A"/>
    <w:rsid w:val="00E57A43"/>
    <w:rsid w:val="00E6486D"/>
    <w:rsid w:val="00E708B6"/>
    <w:rsid w:val="00E71932"/>
    <w:rsid w:val="00E72A50"/>
    <w:rsid w:val="00E74632"/>
    <w:rsid w:val="00E8146C"/>
    <w:rsid w:val="00E86F08"/>
    <w:rsid w:val="00E87B87"/>
    <w:rsid w:val="00E90AB5"/>
    <w:rsid w:val="00E90B3D"/>
    <w:rsid w:val="00E94E71"/>
    <w:rsid w:val="00E96CDB"/>
    <w:rsid w:val="00EA460A"/>
    <w:rsid w:val="00EA654A"/>
    <w:rsid w:val="00EB133E"/>
    <w:rsid w:val="00EB28BB"/>
    <w:rsid w:val="00EB65E2"/>
    <w:rsid w:val="00EC6614"/>
    <w:rsid w:val="00EC6B6F"/>
    <w:rsid w:val="00ED1D14"/>
    <w:rsid w:val="00ED7C97"/>
    <w:rsid w:val="00EE11C8"/>
    <w:rsid w:val="00EE1AA3"/>
    <w:rsid w:val="00EE3A31"/>
    <w:rsid w:val="00EE4119"/>
    <w:rsid w:val="00EE5C4E"/>
    <w:rsid w:val="00EE64FC"/>
    <w:rsid w:val="00EE6A34"/>
    <w:rsid w:val="00EF2EE2"/>
    <w:rsid w:val="00EF2F5D"/>
    <w:rsid w:val="00EF5DB0"/>
    <w:rsid w:val="00EF7985"/>
    <w:rsid w:val="00EF7A30"/>
    <w:rsid w:val="00F009FA"/>
    <w:rsid w:val="00F1120A"/>
    <w:rsid w:val="00F117AC"/>
    <w:rsid w:val="00F11BC7"/>
    <w:rsid w:val="00F1429A"/>
    <w:rsid w:val="00F17739"/>
    <w:rsid w:val="00F33734"/>
    <w:rsid w:val="00F35503"/>
    <w:rsid w:val="00F40987"/>
    <w:rsid w:val="00F4186B"/>
    <w:rsid w:val="00F47F6A"/>
    <w:rsid w:val="00F502A4"/>
    <w:rsid w:val="00F56E73"/>
    <w:rsid w:val="00F60C57"/>
    <w:rsid w:val="00F61C39"/>
    <w:rsid w:val="00F64DB1"/>
    <w:rsid w:val="00F75C76"/>
    <w:rsid w:val="00F80420"/>
    <w:rsid w:val="00F871B5"/>
    <w:rsid w:val="00F95F6E"/>
    <w:rsid w:val="00F9630B"/>
    <w:rsid w:val="00F96CAB"/>
    <w:rsid w:val="00FA7E0D"/>
    <w:rsid w:val="00FB577A"/>
    <w:rsid w:val="00FC100E"/>
    <w:rsid w:val="00FC1EF6"/>
    <w:rsid w:val="00FC2278"/>
    <w:rsid w:val="00FD23FE"/>
    <w:rsid w:val="00FE1348"/>
    <w:rsid w:val="00FE2208"/>
    <w:rsid w:val="00FF1D4C"/>
    <w:rsid w:val="00FF200D"/>
    <w:rsid w:val="00FF47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C7675"/>
  <w15:docId w15:val="{71AEB98A-B7EB-4EA6-8C69-79427FA6B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F3D"/>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style>
  <w:style w:type="paragraph" w:styleId="Footer">
    <w:name w:val="footer"/>
    <w:basedOn w:val="Normal"/>
    <w:link w:val="FooterChar"/>
    <w:uiPriority w:val="99"/>
    <w:pPr>
      <w:widowControl/>
      <w:tabs>
        <w:tab w:val="center" w:pos="4320"/>
        <w:tab w:val="right" w:pos="8640"/>
      </w:tabs>
    </w:pPr>
    <w:rPr>
      <w:snapToGrid/>
      <w:szCs w:val="24"/>
    </w:rPr>
  </w:style>
  <w:style w:type="paragraph" w:styleId="BodyText">
    <w:name w:val="Body Text"/>
    <w:basedOn w:val="Normal"/>
    <w:pPr>
      <w:widowControl/>
    </w:pPr>
    <w:rPr>
      <w:rFonts w:ascii="Times" w:hAnsi="Times"/>
      <w:color w:val="000000"/>
    </w:rPr>
  </w:style>
  <w:style w:type="character" w:styleId="Hyperlink">
    <w:name w:val="Hyperlink"/>
    <w:uiPriority w:val="99"/>
    <w:rPr>
      <w:color w:val="0000FF"/>
      <w:u w:val="single"/>
    </w:rPr>
  </w:style>
  <w:style w:type="paragraph" w:styleId="BodyText2">
    <w:name w:val="Body Text 2"/>
    <w:basedOn w:val="Normal"/>
    <w:rPr>
      <w:i/>
      <w:iCs/>
    </w:rPr>
  </w:style>
  <w:style w:type="paragraph" w:styleId="BodyTextIndent">
    <w:name w:val="Body Text Indent"/>
    <w:basedOn w:val="Normal"/>
    <w:pPr>
      <w:autoSpaceDE w:val="0"/>
      <w:autoSpaceDN w:val="0"/>
      <w:adjustRightInd w:val="0"/>
      <w:ind w:left="-360"/>
    </w:pPr>
    <w:rPr>
      <w:snapToGrid/>
      <w:szCs w:val="24"/>
    </w:rPr>
  </w:style>
  <w:style w:type="character" w:styleId="PageNumber">
    <w:name w:val="page number"/>
    <w:basedOn w:val="DefaultParagraphFont"/>
  </w:style>
  <w:style w:type="paragraph" w:styleId="BodyTextIndent3">
    <w:name w:val="Body Text Indent 3"/>
    <w:basedOn w:val="Normal"/>
    <w:pPr>
      <w:widowControl/>
      <w:ind w:left="360" w:hanging="360"/>
    </w:pPr>
    <w:rPr>
      <w:szCs w:val="24"/>
    </w:rPr>
  </w:style>
  <w:style w:type="paragraph" w:styleId="BodyText3">
    <w:name w:val="Body Text 3"/>
    <w:basedOn w:val="Normal"/>
    <w:pPr>
      <w:autoSpaceDE w:val="0"/>
      <w:autoSpaceDN w:val="0"/>
      <w:adjustRightInd w:val="0"/>
    </w:pPr>
    <w:rPr>
      <w:b/>
      <w:bCs/>
    </w:rPr>
  </w:style>
  <w:style w:type="character" w:styleId="FollowedHyperlink">
    <w:name w:val="FollowedHyperlink"/>
    <w:rPr>
      <w:color w:val="800080"/>
      <w:u w:val="single"/>
    </w:rPr>
  </w:style>
  <w:style w:type="character" w:styleId="Strong">
    <w:name w:val="Strong"/>
    <w:qFormat/>
    <w:rPr>
      <w:b/>
      <w:bCs/>
    </w:rPr>
  </w:style>
  <w:style w:type="paragraph" w:styleId="NormalWeb">
    <w:name w:val="Normal (Web)"/>
    <w:basedOn w:val="Normal"/>
    <w:uiPriority w:val="99"/>
    <w:rsid w:val="00305463"/>
    <w:pPr>
      <w:widowControl/>
      <w:spacing w:before="100" w:beforeAutospacing="1" w:after="100" w:afterAutospacing="1"/>
    </w:pPr>
    <w:rPr>
      <w:snapToGrid/>
      <w:szCs w:val="24"/>
    </w:rPr>
  </w:style>
  <w:style w:type="character" w:styleId="Emphasis">
    <w:name w:val="Emphasis"/>
    <w:qFormat/>
    <w:rsid w:val="009D6479"/>
    <w:rPr>
      <w:i/>
      <w:iCs/>
    </w:rPr>
  </w:style>
  <w:style w:type="paragraph" w:customStyle="1" w:styleId="WPDefaults">
    <w:name w:val="WP Defaults"/>
    <w:rsid w:val="00AD7F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PlainText">
    <w:name w:val="Plain Text"/>
    <w:basedOn w:val="Normal"/>
    <w:rsid w:val="006B5DD1"/>
    <w:pPr>
      <w:widowControl/>
    </w:pPr>
    <w:rPr>
      <w:rFonts w:ascii="Courier New" w:hAnsi="Courier New" w:cs="Courier New"/>
      <w:snapToGrid/>
      <w:sz w:val="20"/>
    </w:rPr>
  </w:style>
  <w:style w:type="paragraph" w:styleId="BalloonText">
    <w:name w:val="Balloon Text"/>
    <w:basedOn w:val="Normal"/>
    <w:semiHidden/>
    <w:rsid w:val="00B70C76"/>
    <w:rPr>
      <w:rFonts w:ascii="Tahoma" w:hAnsi="Tahoma" w:cs="Tahoma"/>
      <w:sz w:val="16"/>
      <w:szCs w:val="16"/>
    </w:rPr>
  </w:style>
  <w:style w:type="character" w:customStyle="1" w:styleId="bold1">
    <w:name w:val="bold1"/>
    <w:rsid w:val="00D07B9A"/>
    <w:rPr>
      <w:b/>
      <w:bCs/>
    </w:rPr>
  </w:style>
  <w:style w:type="paragraph" w:customStyle="1" w:styleId="nav">
    <w:name w:val="nav"/>
    <w:basedOn w:val="Normal"/>
    <w:rsid w:val="00F61C39"/>
    <w:pPr>
      <w:widowControl/>
      <w:spacing w:before="100" w:beforeAutospacing="1" w:after="100" w:afterAutospacing="1"/>
    </w:pPr>
    <w:rPr>
      <w:rFonts w:ascii="Verdana" w:hAnsi="Verdana"/>
      <w:snapToGrid/>
      <w:sz w:val="13"/>
      <w:szCs w:val="13"/>
    </w:rPr>
  </w:style>
  <w:style w:type="character" w:customStyle="1" w:styleId="em1">
    <w:name w:val="em1"/>
    <w:rsid w:val="007F38DA"/>
    <w:rPr>
      <w:i/>
      <w:iCs/>
    </w:rPr>
  </w:style>
  <w:style w:type="paragraph" w:customStyle="1" w:styleId="default">
    <w:name w:val="default"/>
    <w:basedOn w:val="Normal"/>
    <w:rsid w:val="000E6832"/>
    <w:pPr>
      <w:widowControl/>
      <w:autoSpaceDE w:val="0"/>
      <w:autoSpaceDN w:val="0"/>
    </w:pPr>
    <w:rPr>
      <w:snapToGrid/>
      <w:color w:val="000000"/>
      <w:szCs w:val="24"/>
    </w:rPr>
  </w:style>
  <w:style w:type="character" w:customStyle="1" w:styleId="subcontent1">
    <w:name w:val="subcontent1"/>
    <w:rsid w:val="0078028D"/>
    <w:rPr>
      <w:b/>
      <w:bCs/>
      <w:color w:val="443718"/>
      <w:sz w:val="20"/>
      <w:szCs w:val="20"/>
    </w:rPr>
  </w:style>
  <w:style w:type="table" w:styleId="TableGrid">
    <w:name w:val="Table Grid"/>
    <w:basedOn w:val="TableNormal"/>
    <w:rsid w:val="00963B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5B269E"/>
    <w:pPr>
      <w:widowControl/>
    </w:pPr>
    <w:rPr>
      <w:snapToGrid/>
      <w:sz w:val="20"/>
    </w:rPr>
  </w:style>
  <w:style w:type="character" w:styleId="HTMLCite">
    <w:name w:val="HTML Cite"/>
    <w:rsid w:val="005B269E"/>
    <w:rPr>
      <w:i/>
      <w:iCs/>
    </w:rPr>
  </w:style>
  <w:style w:type="paragraph" w:customStyle="1" w:styleId="margin40em">
    <w:name w:val="margin40 em"/>
    <w:basedOn w:val="Normal"/>
    <w:rsid w:val="003F45CB"/>
    <w:pPr>
      <w:widowControl/>
      <w:spacing w:before="100" w:beforeAutospacing="1" w:after="100" w:afterAutospacing="1"/>
    </w:pPr>
    <w:rPr>
      <w:rFonts w:ascii="Georgia" w:hAnsi="Georgia"/>
      <w:snapToGrid/>
      <w:sz w:val="23"/>
      <w:szCs w:val="23"/>
    </w:rPr>
  </w:style>
  <w:style w:type="paragraph" w:styleId="Header">
    <w:name w:val="header"/>
    <w:basedOn w:val="Normal"/>
    <w:link w:val="HeaderChar"/>
    <w:rsid w:val="004E02B6"/>
    <w:pPr>
      <w:tabs>
        <w:tab w:val="center" w:pos="4680"/>
        <w:tab w:val="right" w:pos="9360"/>
      </w:tabs>
    </w:pPr>
  </w:style>
  <w:style w:type="character" w:customStyle="1" w:styleId="HeaderChar">
    <w:name w:val="Header Char"/>
    <w:link w:val="Header"/>
    <w:rsid w:val="004E02B6"/>
    <w:rPr>
      <w:snapToGrid w:val="0"/>
      <w:sz w:val="24"/>
    </w:rPr>
  </w:style>
  <w:style w:type="character" w:customStyle="1" w:styleId="FooterChar">
    <w:name w:val="Footer Char"/>
    <w:link w:val="Footer"/>
    <w:uiPriority w:val="99"/>
    <w:rsid w:val="004E02B6"/>
    <w:rPr>
      <w:sz w:val="24"/>
      <w:szCs w:val="24"/>
    </w:rPr>
  </w:style>
  <w:style w:type="paragraph" w:styleId="ListParagraph">
    <w:name w:val="List Paragraph"/>
    <w:basedOn w:val="Normal"/>
    <w:uiPriority w:val="34"/>
    <w:qFormat/>
    <w:rsid w:val="00314F04"/>
    <w:pPr>
      <w:widowControl/>
      <w:spacing w:line="276" w:lineRule="auto"/>
      <w:ind w:left="720"/>
      <w:contextualSpacing/>
    </w:pPr>
    <w:rPr>
      <w:rFonts w:ascii="Arial" w:eastAsia="Arial" w:hAnsi="Arial" w:cs="Arial"/>
      <w:snapToGrid/>
      <w:sz w:val="22"/>
      <w:szCs w:val="22"/>
      <w:lang w:val="en"/>
    </w:rPr>
  </w:style>
  <w:style w:type="character" w:styleId="CommentReference">
    <w:name w:val="annotation reference"/>
    <w:basedOn w:val="DefaultParagraphFont"/>
    <w:semiHidden/>
    <w:unhideWhenUsed/>
    <w:rsid w:val="00A52974"/>
    <w:rPr>
      <w:sz w:val="16"/>
      <w:szCs w:val="16"/>
    </w:rPr>
  </w:style>
  <w:style w:type="paragraph" w:styleId="CommentText">
    <w:name w:val="annotation text"/>
    <w:basedOn w:val="Normal"/>
    <w:link w:val="CommentTextChar"/>
    <w:semiHidden/>
    <w:unhideWhenUsed/>
    <w:rsid w:val="00A52974"/>
    <w:rPr>
      <w:sz w:val="20"/>
    </w:rPr>
  </w:style>
  <w:style w:type="character" w:customStyle="1" w:styleId="CommentTextChar">
    <w:name w:val="Comment Text Char"/>
    <w:basedOn w:val="DefaultParagraphFont"/>
    <w:link w:val="CommentText"/>
    <w:semiHidden/>
    <w:rsid w:val="00A52974"/>
    <w:rPr>
      <w:snapToGrid w:val="0"/>
    </w:rPr>
  </w:style>
  <w:style w:type="paragraph" w:styleId="CommentSubject">
    <w:name w:val="annotation subject"/>
    <w:basedOn w:val="CommentText"/>
    <w:next w:val="CommentText"/>
    <w:link w:val="CommentSubjectChar"/>
    <w:semiHidden/>
    <w:unhideWhenUsed/>
    <w:rsid w:val="00A52974"/>
    <w:rPr>
      <w:b/>
      <w:bCs/>
    </w:rPr>
  </w:style>
  <w:style w:type="character" w:customStyle="1" w:styleId="CommentSubjectChar">
    <w:name w:val="Comment Subject Char"/>
    <w:basedOn w:val="CommentTextChar"/>
    <w:link w:val="CommentSubject"/>
    <w:semiHidden/>
    <w:rsid w:val="00A52974"/>
    <w:rPr>
      <w:b/>
      <w:bCs/>
      <w:snapToGrid w:val="0"/>
    </w:rPr>
  </w:style>
  <w:style w:type="character" w:customStyle="1" w:styleId="FootnoteTextChar">
    <w:name w:val="Footnote Text Char"/>
    <w:basedOn w:val="DefaultParagraphFont"/>
    <w:link w:val="FootnoteText"/>
    <w:uiPriority w:val="99"/>
    <w:semiHidden/>
    <w:rsid w:val="00942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29952">
      <w:bodyDiv w:val="1"/>
      <w:marLeft w:val="0"/>
      <w:marRight w:val="0"/>
      <w:marTop w:val="0"/>
      <w:marBottom w:val="0"/>
      <w:divBdr>
        <w:top w:val="none" w:sz="0" w:space="0" w:color="auto"/>
        <w:left w:val="none" w:sz="0" w:space="0" w:color="auto"/>
        <w:bottom w:val="none" w:sz="0" w:space="0" w:color="auto"/>
        <w:right w:val="none" w:sz="0" w:space="0" w:color="auto"/>
      </w:divBdr>
    </w:div>
    <w:div w:id="79304061">
      <w:bodyDiv w:val="1"/>
      <w:marLeft w:val="0"/>
      <w:marRight w:val="0"/>
      <w:marTop w:val="0"/>
      <w:marBottom w:val="0"/>
      <w:divBdr>
        <w:top w:val="none" w:sz="0" w:space="0" w:color="auto"/>
        <w:left w:val="none" w:sz="0" w:space="0" w:color="auto"/>
        <w:bottom w:val="none" w:sz="0" w:space="0" w:color="auto"/>
        <w:right w:val="none" w:sz="0" w:space="0" w:color="auto"/>
      </w:divBdr>
    </w:div>
    <w:div w:id="80025473">
      <w:bodyDiv w:val="1"/>
      <w:marLeft w:val="0"/>
      <w:marRight w:val="0"/>
      <w:marTop w:val="0"/>
      <w:marBottom w:val="0"/>
      <w:divBdr>
        <w:top w:val="none" w:sz="0" w:space="0" w:color="auto"/>
        <w:left w:val="none" w:sz="0" w:space="0" w:color="auto"/>
        <w:bottom w:val="none" w:sz="0" w:space="0" w:color="auto"/>
        <w:right w:val="none" w:sz="0" w:space="0" w:color="auto"/>
      </w:divBdr>
    </w:div>
    <w:div w:id="98643092">
      <w:bodyDiv w:val="1"/>
      <w:marLeft w:val="0"/>
      <w:marRight w:val="0"/>
      <w:marTop w:val="0"/>
      <w:marBottom w:val="0"/>
      <w:divBdr>
        <w:top w:val="none" w:sz="0" w:space="0" w:color="auto"/>
        <w:left w:val="none" w:sz="0" w:space="0" w:color="auto"/>
        <w:bottom w:val="none" w:sz="0" w:space="0" w:color="auto"/>
        <w:right w:val="none" w:sz="0" w:space="0" w:color="auto"/>
      </w:divBdr>
    </w:div>
    <w:div w:id="118688600">
      <w:bodyDiv w:val="1"/>
      <w:marLeft w:val="0"/>
      <w:marRight w:val="0"/>
      <w:marTop w:val="0"/>
      <w:marBottom w:val="0"/>
      <w:divBdr>
        <w:top w:val="none" w:sz="0" w:space="0" w:color="auto"/>
        <w:left w:val="none" w:sz="0" w:space="0" w:color="auto"/>
        <w:bottom w:val="none" w:sz="0" w:space="0" w:color="auto"/>
        <w:right w:val="none" w:sz="0" w:space="0" w:color="auto"/>
      </w:divBdr>
    </w:div>
    <w:div w:id="377898932">
      <w:bodyDiv w:val="1"/>
      <w:marLeft w:val="0"/>
      <w:marRight w:val="0"/>
      <w:marTop w:val="0"/>
      <w:marBottom w:val="0"/>
      <w:divBdr>
        <w:top w:val="none" w:sz="0" w:space="0" w:color="auto"/>
        <w:left w:val="none" w:sz="0" w:space="0" w:color="auto"/>
        <w:bottom w:val="none" w:sz="0" w:space="0" w:color="auto"/>
        <w:right w:val="none" w:sz="0" w:space="0" w:color="auto"/>
      </w:divBdr>
    </w:div>
    <w:div w:id="382407542">
      <w:bodyDiv w:val="1"/>
      <w:marLeft w:val="0"/>
      <w:marRight w:val="0"/>
      <w:marTop w:val="0"/>
      <w:marBottom w:val="0"/>
      <w:divBdr>
        <w:top w:val="none" w:sz="0" w:space="0" w:color="auto"/>
        <w:left w:val="none" w:sz="0" w:space="0" w:color="auto"/>
        <w:bottom w:val="none" w:sz="0" w:space="0" w:color="auto"/>
        <w:right w:val="none" w:sz="0" w:space="0" w:color="auto"/>
      </w:divBdr>
      <w:divsChild>
        <w:div w:id="85001904">
          <w:marLeft w:val="0"/>
          <w:marRight w:val="0"/>
          <w:marTop w:val="0"/>
          <w:marBottom w:val="0"/>
          <w:divBdr>
            <w:top w:val="none" w:sz="0" w:space="0" w:color="auto"/>
            <w:left w:val="none" w:sz="0" w:space="0" w:color="auto"/>
            <w:bottom w:val="none" w:sz="0" w:space="0" w:color="auto"/>
            <w:right w:val="none" w:sz="0" w:space="0" w:color="auto"/>
          </w:divBdr>
        </w:div>
        <w:div w:id="705788341">
          <w:marLeft w:val="0"/>
          <w:marRight w:val="0"/>
          <w:marTop w:val="0"/>
          <w:marBottom w:val="0"/>
          <w:divBdr>
            <w:top w:val="none" w:sz="0" w:space="0" w:color="auto"/>
            <w:left w:val="none" w:sz="0" w:space="0" w:color="auto"/>
            <w:bottom w:val="none" w:sz="0" w:space="0" w:color="auto"/>
            <w:right w:val="none" w:sz="0" w:space="0" w:color="auto"/>
          </w:divBdr>
        </w:div>
        <w:div w:id="1133207135">
          <w:marLeft w:val="0"/>
          <w:marRight w:val="0"/>
          <w:marTop w:val="0"/>
          <w:marBottom w:val="0"/>
          <w:divBdr>
            <w:top w:val="none" w:sz="0" w:space="0" w:color="auto"/>
            <w:left w:val="none" w:sz="0" w:space="0" w:color="auto"/>
            <w:bottom w:val="none" w:sz="0" w:space="0" w:color="auto"/>
            <w:right w:val="none" w:sz="0" w:space="0" w:color="auto"/>
          </w:divBdr>
        </w:div>
        <w:div w:id="1202087334">
          <w:marLeft w:val="0"/>
          <w:marRight w:val="0"/>
          <w:marTop w:val="0"/>
          <w:marBottom w:val="0"/>
          <w:divBdr>
            <w:top w:val="none" w:sz="0" w:space="0" w:color="auto"/>
            <w:left w:val="none" w:sz="0" w:space="0" w:color="auto"/>
            <w:bottom w:val="none" w:sz="0" w:space="0" w:color="auto"/>
            <w:right w:val="none" w:sz="0" w:space="0" w:color="auto"/>
          </w:divBdr>
        </w:div>
        <w:div w:id="1792897359">
          <w:marLeft w:val="0"/>
          <w:marRight w:val="0"/>
          <w:marTop w:val="0"/>
          <w:marBottom w:val="0"/>
          <w:divBdr>
            <w:top w:val="none" w:sz="0" w:space="0" w:color="auto"/>
            <w:left w:val="none" w:sz="0" w:space="0" w:color="auto"/>
            <w:bottom w:val="none" w:sz="0" w:space="0" w:color="auto"/>
            <w:right w:val="none" w:sz="0" w:space="0" w:color="auto"/>
          </w:divBdr>
        </w:div>
      </w:divsChild>
    </w:div>
    <w:div w:id="419059312">
      <w:bodyDiv w:val="1"/>
      <w:marLeft w:val="0"/>
      <w:marRight w:val="0"/>
      <w:marTop w:val="0"/>
      <w:marBottom w:val="0"/>
      <w:divBdr>
        <w:top w:val="none" w:sz="0" w:space="0" w:color="auto"/>
        <w:left w:val="none" w:sz="0" w:space="0" w:color="auto"/>
        <w:bottom w:val="none" w:sz="0" w:space="0" w:color="auto"/>
        <w:right w:val="none" w:sz="0" w:space="0" w:color="auto"/>
      </w:divBdr>
    </w:div>
    <w:div w:id="446700476">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
      </w:divsChild>
    </w:div>
    <w:div w:id="773013821">
      <w:bodyDiv w:val="1"/>
      <w:marLeft w:val="0"/>
      <w:marRight w:val="0"/>
      <w:marTop w:val="0"/>
      <w:marBottom w:val="0"/>
      <w:divBdr>
        <w:top w:val="none" w:sz="0" w:space="0" w:color="auto"/>
        <w:left w:val="none" w:sz="0" w:space="0" w:color="auto"/>
        <w:bottom w:val="none" w:sz="0" w:space="0" w:color="auto"/>
        <w:right w:val="none" w:sz="0" w:space="0" w:color="auto"/>
      </w:divBdr>
    </w:div>
    <w:div w:id="840702849">
      <w:bodyDiv w:val="1"/>
      <w:marLeft w:val="0"/>
      <w:marRight w:val="0"/>
      <w:marTop w:val="0"/>
      <w:marBottom w:val="0"/>
      <w:divBdr>
        <w:top w:val="none" w:sz="0" w:space="0" w:color="auto"/>
        <w:left w:val="none" w:sz="0" w:space="0" w:color="auto"/>
        <w:bottom w:val="none" w:sz="0" w:space="0" w:color="auto"/>
        <w:right w:val="none" w:sz="0" w:space="0" w:color="auto"/>
      </w:divBdr>
    </w:div>
    <w:div w:id="855654835">
      <w:bodyDiv w:val="1"/>
      <w:marLeft w:val="0"/>
      <w:marRight w:val="0"/>
      <w:marTop w:val="0"/>
      <w:marBottom w:val="0"/>
      <w:divBdr>
        <w:top w:val="none" w:sz="0" w:space="0" w:color="auto"/>
        <w:left w:val="none" w:sz="0" w:space="0" w:color="auto"/>
        <w:bottom w:val="none" w:sz="0" w:space="0" w:color="auto"/>
        <w:right w:val="none" w:sz="0" w:space="0" w:color="auto"/>
      </w:divBdr>
    </w:div>
    <w:div w:id="889153957">
      <w:bodyDiv w:val="1"/>
      <w:marLeft w:val="0"/>
      <w:marRight w:val="0"/>
      <w:marTop w:val="0"/>
      <w:marBottom w:val="0"/>
      <w:divBdr>
        <w:top w:val="none" w:sz="0" w:space="0" w:color="auto"/>
        <w:left w:val="none" w:sz="0" w:space="0" w:color="auto"/>
        <w:bottom w:val="none" w:sz="0" w:space="0" w:color="auto"/>
        <w:right w:val="none" w:sz="0" w:space="0" w:color="auto"/>
      </w:divBdr>
    </w:div>
    <w:div w:id="960108891">
      <w:bodyDiv w:val="1"/>
      <w:marLeft w:val="0"/>
      <w:marRight w:val="0"/>
      <w:marTop w:val="0"/>
      <w:marBottom w:val="0"/>
      <w:divBdr>
        <w:top w:val="none" w:sz="0" w:space="0" w:color="auto"/>
        <w:left w:val="none" w:sz="0" w:space="0" w:color="auto"/>
        <w:bottom w:val="none" w:sz="0" w:space="0" w:color="auto"/>
        <w:right w:val="none" w:sz="0" w:space="0" w:color="auto"/>
      </w:divBdr>
      <w:divsChild>
        <w:div w:id="1211069106">
          <w:marLeft w:val="0"/>
          <w:marRight w:val="0"/>
          <w:marTop w:val="0"/>
          <w:marBottom w:val="0"/>
          <w:divBdr>
            <w:top w:val="none" w:sz="0" w:space="0" w:color="auto"/>
            <w:left w:val="none" w:sz="0" w:space="0" w:color="auto"/>
            <w:bottom w:val="none" w:sz="0" w:space="0" w:color="auto"/>
            <w:right w:val="none" w:sz="0" w:space="0" w:color="auto"/>
          </w:divBdr>
        </w:div>
      </w:divsChild>
    </w:div>
    <w:div w:id="973096235">
      <w:bodyDiv w:val="1"/>
      <w:marLeft w:val="0"/>
      <w:marRight w:val="0"/>
      <w:marTop w:val="0"/>
      <w:marBottom w:val="0"/>
      <w:divBdr>
        <w:top w:val="none" w:sz="0" w:space="0" w:color="auto"/>
        <w:left w:val="none" w:sz="0" w:space="0" w:color="auto"/>
        <w:bottom w:val="none" w:sz="0" w:space="0" w:color="auto"/>
        <w:right w:val="none" w:sz="0" w:space="0" w:color="auto"/>
      </w:divBdr>
      <w:divsChild>
        <w:div w:id="917136916">
          <w:marLeft w:val="0"/>
          <w:marRight w:val="0"/>
          <w:marTop w:val="0"/>
          <w:marBottom w:val="0"/>
          <w:divBdr>
            <w:top w:val="none" w:sz="0" w:space="0" w:color="auto"/>
            <w:left w:val="none" w:sz="0" w:space="0" w:color="auto"/>
            <w:bottom w:val="none" w:sz="0" w:space="0" w:color="auto"/>
            <w:right w:val="none" w:sz="0" w:space="0" w:color="auto"/>
          </w:divBdr>
        </w:div>
      </w:divsChild>
    </w:div>
    <w:div w:id="1163813592">
      <w:bodyDiv w:val="1"/>
      <w:marLeft w:val="0"/>
      <w:marRight w:val="0"/>
      <w:marTop w:val="0"/>
      <w:marBottom w:val="0"/>
      <w:divBdr>
        <w:top w:val="none" w:sz="0" w:space="0" w:color="auto"/>
        <w:left w:val="none" w:sz="0" w:space="0" w:color="auto"/>
        <w:bottom w:val="none" w:sz="0" w:space="0" w:color="auto"/>
        <w:right w:val="none" w:sz="0" w:space="0" w:color="auto"/>
      </w:divBdr>
    </w:div>
    <w:div w:id="1209879328">
      <w:bodyDiv w:val="1"/>
      <w:marLeft w:val="0"/>
      <w:marRight w:val="0"/>
      <w:marTop w:val="0"/>
      <w:marBottom w:val="0"/>
      <w:divBdr>
        <w:top w:val="none" w:sz="0" w:space="0" w:color="auto"/>
        <w:left w:val="none" w:sz="0" w:space="0" w:color="auto"/>
        <w:bottom w:val="none" w:sz="0" w:space="0" w:color="auto"/>
        <w:right w:val="none" w:sz="0" w:space="0" w:color="auto"/>
      </w:divBdr>
      <w:divsChild>
        <w:div w:id="843323322">
          <w:marLeft w:val="0"/>
          <w:marRight w:val="0"/>
          <w:marTop w:val="0"/>
          <w:marBottom w:val="0"/>
          <w:divBdr>
            <w:top w:val="none" w:sz="0" w:space="0" w:color="auto"/>
            <w:left w:val="none" w:sz="0" w:space="0" w:color="auto"/>
            <w:bottom w:val="none" w:sz="0" w:space="0" w:color="auto"/>
            <w:right w:val="none" w:sz="0" w:space="0" w:color="auto"/>
          </w:divBdr>
        </w:div>
        <w:div w:id="1439645288">
          <w:marLeft w:val="0"/>
          <w:marRight w:val="0"/>
          <w:marTop w:val="0"/>
          <w:marBottom w:val="0"/>
          <w:divBdr>
            <w:top w:val="none" w:sz="0" w:space="0" w:color="auto"/>
            <w:left w:val="none" w:sz="0" w:space="0" w:color="auto"/>
            <w:bottom w:val="none" w:sz="0" w:space="0" w:color="auto"/>
            <w:right w:val="none" w:sz="0" w:space="0" w:color="auto"/>
          </w:divBdr>
        </w:div>
      </w:divsChild>
    </w:div>
    <w:div w:id="1367372224">
      <w:bodyDiv w:val="1"/>
      <w:marLeft w:val="0"/>
      <w:marRight w:val="0"/>
      <w:marTop w:val="0"/>
      <w:marBottom w:val="0"/>
      <w:divBdr>
        <w:top w:val="none" w:sz="0" w:space="0" w:color="auto"/>
        <w:left w:val="none" w:sz="0" w:space="0" w:color="auto"/>
        <w:bottom w:val="none" w:sz="0" w:space="0" w:color="auto"/>
        <w:right w:val="none" w:sz="0" w:space="0" w:color="auto"/>
      </w:divBdr>
    </w:div>
    <w:div w:id="1491797933">
      <w:bodyDiv w:val="1"/>
      <w:marLeft w:val="0"/>
      <w:marRight w:val="0"/>
      <w:marTop w:val="0"/>
      <w:marBottom w:val="0"/>
      <w:divBdr>
        <w:top w:val="none" w:sz="0" w:space="0" w:color="auto"/>
        <w:left w:val="none" w:sz="0" w:space="0" w:color="auto"/>
        <w:bottom w:val="none" w:sz="0" w:space="0" w:color="auto"/>
        <w:right w:val="none" w:sz="0" w:space="0" w:color="auto"/>
      </w:divBdr>
    </w:div>
    <w:div w:id="1600675101">
      <w:bodyDiv w:val="1"/>
      <w:marLeft w:val="0"/>
      <w:marRight w:val="0"/>
      <w:marTop w:val="0"/>
      <w:marBottom w:val="0"/>
      <w:divBdr>
        <w:top w:val="none" w:sz="0" w:space="0" w:color="auto"/>
        <w:left w:val="none" w:sz="0" w:space="0" w:color="auto"/>
        <w:bottom w:val="none" w:sz="0" w:space="0" w:color="auto"/>
        <w:right w:val="none" w:sz="0" w:space="0" w:color="auto"/>
      </w:divBdr>
    </w:div>
    <w:div w:id="2002082136">
      <w:bodyDiv w:val="1"/>
      <w:marLeft w:val="0"/>
      <w:marRight w:val="0"/>
      <w:marTop w:val="0"/>
      <w:marBottom w:val="0"/>
      <w:divBdr>
        <w:top w:val="none" w:sz="0" w:space="0" w:color="auto"/>
        <w:left w:val="none" w:sz="0" w:space="0" w:color="auto"/>
        <w:bottom w:val="none" w:sz="0" w:space="0" w:color="auto"/>
        <w:right w:val="none" w:sz="0" w:space="0" w:color="auto"/>
      </w:divBdr>
    </w:div>
    <w:div w:id="2145267172">
      <w:bodyDiv w:val="1"/>
      <w:marLeft w:val="0"/>
      <w:marRight w:val="0"/>
      <w:marTop w:val="0"/>
      <w:marBottom w:val="0"/>
      <w:divBdr>
        <w:top w:val="none" w:sz="0" w:space="0" w:color="auto"/>
        <w:left w:val="none" w:sz="0" w:space="0" w:color="auto"/>
        <w:bottom w:val="none" w:sz="0" w:space="0" w:color="auto"/>
        <w:right w:val="none" w:sz="0" w:space="0" w:color="auto"/>
      </w:divBdr>
      <w:divsChild>
        <w:div w:id="280192290">
          <w:marLeft w:val="150"/>
          <w:marRight w:val="150"/>
          <w:marTop w:val="240"/>
          <w:marBottom w:val="240"/>
          <w:divBdr>
            <w:top w:val="single" w:sz="6" w:space="0" w:color="B4C4D3"/>
            <w:left w:val="none" w:sz="0" w:space="0" w:color="auto"/>
            <w:bottom w:val="none" w:sz="0" w:space="0" w:color="auto"/>
            <w:right w:val="none" w:sz="0" w:space="0" w:color="auto"/>
          </w:divBdr>
          <w:divsChild>
            <w:div w:id="363480293">
              <w:marLeft w:val="0"/>
              <w:marRight w:val="150"/>
              <w:marTop w:val="0"/>
              <w:marBottom w:val="0"/>
              <w:divBdr>
                <w:top w:val="none" w:sz="0" w:space="0" w:color="auto"/>
                <w:left w:val="none" w:sz="0" w:space="0" w:color="auto"/>
                <w:bottom w:val="none" w:sz="0" w:space="0" w:color="auto"/>
                <w:right w:val="none" w:sz="0" w:space="0" w:color="auto"/>
              </w:divBdr>
              <w:divsChild>
                <w:div w:id="1672442668">
                  <w:marLeft w:val="300"/>
                  <w:marRight w:val="0"/>
                  <w:marTop w:val="0"/>
                  <w:marBottom w:val="0"/>
                  <w:divBdr>
                    <w:top w:val="none" w:sz="0" w:space="0" w:color="auto"/>
                    <w:left w:val="none" w:sz="0" w:space="0" w:color="auto"/>
                    <w:bottom w:val="none" w:sz="0" w:space="0" w:color="auto"/>
                    <w:right w:val="none" w:sz="0" w:space="0" w:color="auto"/>
                  </w:divBdr>
                  <w:divsChild>
                    <w:div w:id="8018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hhs.gov/hipaa/for-professionals/privacy/guidance/disclosures-public-health-activities/index.html" TargetMode="External"/><Relationship Id="rId2" Type="http://schemas.openxmlformats.org/officeDocument/2006/relationships/customXml" Target="../customXml/item2.xml"/><Relationship Id="rId16" Type="http://schemas.openxmlformats.org/officeDocument/2006/relationships/hyperlink" Target="https://studentprivacy.ed.gov/sites/default/files/resource_document/file/FERPA%20and%20Coronavirus%20Frequently%20Asked%20Questions_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mass.gov/service-details/contact-information-for-surveillance-reporting-and-contro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2021-0420protocols-chines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DESE-231-64743</_dlc_DocId>
    <_dlc_DocIdUrl xmlns="733efe1c-5bbe-4968-87dc-d400e65c879f">
      <Url>https://sharepoint.doemass.org/ese/webteam/cps/_layouts/DocIdRedir.aspx?ID=DESE-231-64743</Url>
      <Description>DESE-231-64743</Description>
    </_dlc_DocIdUrl>
  </documentManagement>
</p:properties>
</file>

<file path=customXml/itemProps1.xml><?xml version="1.0" encoding="utf-8"?>
<ds:datastoreItem xmlns:ds="http://schemas.openxmlformats.org/officeDocument/2006/customXml" ds:itemID="{FF21EBDF-9EF2-466F-9154-B3411CC77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A4E01F-B292-4DC6-B5B9-EADC901D29FA}">
  <ds:schemaRefs>
    <ds:schemaRef ds:uri="http://schemas.microsoft.com/sharepoint/events"/>
  </ds:schemaRefs>
</ds:datastoreItem>
</file>

<file path=customXml/itemProps3.xml><?xml version="1.0" encoding="utf-8"?>
<ds:datastoreItem xmlns:ds="http://schemas.openxmlformats.org/officeDocument/2006/customXml" ds:itemID="{FC899206-12E4-44A8-A407-EAB0BEB592B7}">
  <ds:schemaRefs>
    <ds:schemaRef ds:uri="http://schemas.microsoft.com/sharepoint/v3/contenttype/forms"/>
  </ds:schemaRefs>
</ds:datastoreItem>
</file>

<file path=customXml/itemProps4.xml><?xml version="1.0" encoding="utf-8"?>
<ds:datastoreItem xmlns:ds="http://schemas.openxmlformats.org/officeDocument/2006/customXml" ds:itemID="{0A43FDDA-3D33-4DE3-89C1-EEF06D8BF494}">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4670</Words>
  <Characters>3079</Characters>
  <Application>Microsoft Office Word</Application>
  <DocSecurity>0</DocSecurity>
  <Lines>25</Lines>
  <Paragraphs>15</Paragraphs>
  <ScaleCrop>false</ScaleCrop>
  <HeadingPairs>
    <vt:vector size="2" baseType="variant">
      <vt:variant>
        <vt:lpstr>Title</vt:lpstr>
      </vt:variant>
      <vt:variant>
        <vt:i4>1</vt:i4>
      </vt:variant>
    </vt:vector>
  </HeadingPairs>
  <TitlesOfParts>
    <vt:vector size="1" baseType="lpstr">
      <vt:lpstr>Protocol for Requesting Mobile Rapid Response Units - Spanish Translation Chinese</vt:lpstr>
    </vt:vector>
  </TitlesOfParts>
  <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for Requesting Mobile Rapid Response Units - Chinese Translation</dc:title>
  <dc:creator>DESE</dc:creator>
  <cp:lastModifiedBy>Zou, Dong (EOE)</cp:lastModifiedBy>
  <cp:revision>5</cp:revision>
  <cp:lastPrinted>2011-01-14T19:54:00Z</cp:lastPrinted>
  <dcterms:created xsi:type="dcterms:W3CDTF">2020-09-21T00:52:00Z</dcterms:created>
  <dcterms:modified xsi:type="dcterms:W3CDTF">2021-07-02T18:45:00Z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21 2020</vt:lpwstr>
  </property>
</Properties>
</file>