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B93B7" w14:textId="77777777" w:rsidR="00307709" w:rsidRDefault="00307709" w:rsidP="00307709">
      <w:pPr>
        <w:spacing w:line="192" w:lineRule="auto"/>
        <w:jc w:val="center"/>
        <w:outlineLvl w:val="0"/>
        <w:rPr>
          <w:rFonts w:ascii="Arial" w:hAnsi="Arial"/>
          <w:b/>
          <w:i/>
          <w:sz w:val="50"/>
        </w:rPr>
      </w:pPr>
      <w:r>
        <w:rPr>
          <w:rFonts w:ascii="Arial" w:hAnsi="Arial"/>
          <w:i/>
          <w:noProof/>
          <w:snapToGrid/>
          <w:sz w:val="40"/>
        </w:rPr>
        <w:drawing>
          <wp:anchor distT="0" distB="0" distL="114300" distR="274320" simplePos="0" relativeHeight="251660288" behindDoc="0" locked="0" layoutInCell="0" allowOverlap="1" wp14:anchorId="3DDE9844" wp14:editId="56143AA0">
            <wp:simplePos x="0" y="0"/>
            <wp:positionH relativeFrom="column">
              <wp:posOffset>-457200</wp:posOffset>
            </wp:positionH>
            <wp:positionV relativeFrom="page">
              <wp:posOffset>304800</wp:posOffset>
            </wp:positionV>
            <wp:extent cx="1090930" cy="1371600"/>
            <wp:effectExtent l="0" t="0" r="0" b="0"/>
            <wp:wrapThrough wrapText="right">
              <wp:wrapPolygon edited="0">
                <wp:start x="0" y="0"/>
                <wp:lineTo x="0" y="21300"/>
                <wp:lineTo x="21122" y="21300"/>
                <wp:lineTo x="21122" y="0"/>
                <wp:lineTo x="0" y="0"/>
              </wp:wrapPolygon>
            </wp:wrapThrough>
            <wp:docPr id="2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Arial" w:hAnsi="Arial"/>
          <w:b/>
          <w:i/>
          <w:sz w:val="40"/>
        </w:rPr>
        <w:t>Depatman</w:t>
      </w:r>
      <w:proofErr w:type="spellEnd"/>
      <w:r>
        <w:rPr>
          <w:rFonts w:ascii="Arial" w:hAnsi="Arial"/>
          <w:b/>
          <w:i/>
          <w:sz w:val="40"/>
        </w:rPr>
        <w:t xml:space="preserve"> </w:t>
      </w:r>
      <w:proofErr w:type="spellStart"/>
      <w:r>
        <w:rPr>
          <w:rFonts w:ascii="Arial" w:hAnsi="Arial"/>
          <w:b/>
          <w:i/>
          <w:sz w:val="40"/>
        </w:rPr>
        <w:t>Edikasyon</w:t>
      </w:r>
      <w:proofErr w:type="spellEnd"/>
      <w:r>
        <w:rPr>
          <w:rFonts w:ascii="Arial" w:hAnsi="Arial"/>
          <w:b/>
          <w:i/>
          <w:sz w:val="40"/>
        </w:rPr>
        <w:t xml:space="preserve"> </w:t>
      </w:r>
      <w:proofErr w:type="spellStart"/>
      <w:r>
        <w:rPr>
          <w:rFonts w:ascii="Arial" w:hAnsi="Arial"/>
          <w:b/>
          <w:i/>
          <w:sz w:val="40"/>
        </w:rPr>
        <w:t>Primè</w:t>
      </w:r>
      <w:proofErr w:type="spellEnd"/>
      <w:r>
        <w:rPr>
          <w:rFonts w:ascii="Arial" w:hAnsi="Arial"/>
          <w:b/>
          <w:i/>
          <w:sz w:val="40"/>
        </w:rPr>
        <w:t xml:space="preserve"> </w:t>
      </w:r>
      <w:proofErr w:type="spellStart"/>
      <w:r>
        <w:rPr>
          <w:rFonts w:ascii="Arial" w:hAnsi="Arial"/>
          <w:b/>
          <w:i/>
          <w:sz w:val="40"/>
        </w:rPr>
        <w:t>ak</w:t>
      </w:r>
      <w:proofErr w:type="spellEnd"/>
      <w:r>
        <w:rPr>
          <w:rFonts w:ascii="Arial" w:hAnsi="Arial"/>
          <w:b/>
          <w:i/>
          <w:sz w:val="40"/>
        </w:rPr>
        <w:t xml:space="preserve"> </w:t>
      </w:r>
      <w:proofErr w:type="spellStart"/>
      <w:r>
        <w:rPr>
          <w:rFonts w:ascii="Arial" w:hAnsi="Arial"/>
          <w:b/>
          <w:i/>
          <w:sz w:val="40"/>
        </w:rPr>
        <w:t>Segondè</w:t>
      </w:r>
      <w:proofErr w:type="spellEnd"/>
      <w:r>
        <w:rPr>
          <w:rFonts w:ascii="Arial" w:hAnsi="Arial"/>
          <w:b/>
          <w:i/>
          <w:sz w:val="40"/>
        </w:rPr>
        <w:t xml:space="preserve"> Massachusetts</w:t>
      </w:r>
    </w:p>
    <w:p w14:paraId="4BB599A5" w14:textId="77777777" w:rsidR="00FD23FE" w:rsidRDefault="0039536F">
      <w:pPr>
        <w:rPr>
          <w:rFonts w:ascii="Arial" w:hAnsi="Arial"/>
          <w:i/>
        </w:rPr>
      </w:pPr>
      <w:r>
        <w:rPr>
          <w:rFonts w:ascii="Arial" w:hAnsi="Arial"/>
          <w:i/>
          <w:noProof/>
          <w:snapToGrid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2521610A" wp14:editId="49156D70">
                <wp:simplePos x="0" y="0"/>
                <wp:positionH relativeFrom="column">
                  <wp:posOffset>885825</wp:posOffset>
                </wp:positionH>
                <wp:positionV relativeFrom="paragraph">
                  <wp:posOffset>68580</wp:posOffset>
                </wp:positionV>
                <wp:extent cx="4838700" cy="0"/>
                <wp:effectExtent l="0" t="0" r="19050" b="19050"/>
                <wp:wrapNone/>
                <wp:docPr id="1" name="Lin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489C0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75pt,5.4pt" to="450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" o:allowincell="f" strokeweight="1pt"/>
            </w:pict>
          </mc:Fallback>
        </mc:AlternateContent>
      </w:r>
    </w:p>
    <w:p w14:paraId="10D41AEB" w14:textId="192321B3" w:rsidR="00FD23FE" w:rsidRDefault="00FD23FE" w:rsidP="00CC0E1C">
      <w:pPr>
        <w:pStyle w:val="Heading3"/>
        <w:tabs>
          <w:tab w:val="right" w:pos="9090"/>
        </w:tabs>
        <w:ind w:right="360"/>
        <w:rPr>
          <w:sz w:val="16"/>
          <w:szCs w:val="16"/>
        </w:rPr>
      </w:pPr>
      <w:r>
        <w:rPr>
          <w:sz w:val="16"/>
          <w:szCs w:val="16"/>
        </w:rPr>
        <w:t xml:space="preserve">75 Pleasant Street, Malden, Massachusetts 02148-4906 </w:t>
      </w:r>
      <w:r>
        <w:rPr>
          <w:sz w:val="16"/>
          <w:szCs w:val="16"/>
        </w:rPr>
        <w:tab/>
      </w:r>
      <w:proofErr w:type="spellStart"/>
      <w:r w:rsidR="00307709">
        <w:rPr>
          <w:sz w:val="16"/>
          <w:szCs w:val="16"/>
        </w:rPr>
        <w:t>Telefòn</w:t>
      </w:r>
      <w:proofErr w:type="spellEnd"/>
      <w:r>
        <w:rPr>
          <w:sz w:val="16"/>
          <w:szCs w:val="16"/>
        </w:rPr>
        <w:t>: (781) 338-3000</w:t>
      </w:r>
    </w:p>
    <w:p w14:paraId="341950C9" w14:textId="34987A32" w:rsidR="00FD23FE" w:rsidRDefault="00217B6E" w:rsidP="00CC0E1C">
      <w:pPr>
        <w:pStyle w:val="Heading2"/>
        <w:tabs>
          <w:tab w:val="right" w:pos="9000"/>
        </w:tabs>
        <w:ind w:right="36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</w:t>
      </w:r>
      <w:r w:rsidR="00FD23FE">
        <w:rPr>
          <w:sz w:val="16"/>
          <w:szCs w:val="16"/>
        </w:rPr>
        <w:t xml:space="preserve"> TTY: N.E.T. Relay 1-800-439-2370</w:t>
      </w:r>
    </w:p>
    <w:p w14:paraId="4A3CF753" w14:textId="77777777" w:rsidR="00FD23FE" w:rsidRDefault="00FD23FE">
      <w:pPr>
        <w:ind w:left="720"/>
        <w:rPr>
          <w:rFonts w:ascii="Arial" w:hAnsi="Arial"/>
          <w:i/>
          <w:sz w:val="16"/>
          <w:szCs w:val="16"/>
        </w:rPr>
      </w:pPr>
    </w:p>
    <w:p w14:paraId="1FE90FDC" w14:textId="77777777" w:rsidR="00FD23FE" w:rsidRDefault="00FD23FE">
      <w:pPr>
        <w:ind w:left="720"/>
        <w:rPr>
          <w:rFonts w:ascii="Arial" w:hAnsi="Arial"/>
          <w:i/>
          <w:sz w:val="18"/>
        </w:rPr>
        <w:sectPr w:rsidR="00FD23FE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864" w:right="1080" w:bottom="1440" w:left="1800" w:header="1440" w:footer="1440" w:gutter="0"/>
          <w:cols w:space="720"/>
          <w:noEndnote/>
          <w:titlePg/>
        </w:sectPr>
      </w:pPr>
    </w:p>
    <w:p w14:paraId="4B122331" w14:textId="77777777" w:rsidR="00FD23FE" w:rsidRDefault="00FD23FE">
      <w:pPr>
        <w:ind w:left="720"/>
        <w:jc w:val="center"/>
        <w:rPr>
          <w:rFonts w:ascii="Arial" w:hAnsi="Arial"/>
          <w:i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47"/>
        <w:gridCol w:w="8429"/>
      </w:tblGrid>
      <w:tr w:rsidR="00FD23FE" w14:paraId="6C500196" w14:textId="77777777" w:rsidTr="00FF4322">
        <w:tc>
          <w:tcPr>
            <w:tcW w:w="2988" w:type="dxa"/>
          </w:tcPr>
          <w:p w14:paraId="11DCF874" w14:textId="77777777" w:rsidR="00FD23FE" w:rsidRDefault="00814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Jeffrey C. Riley</w:t>
            </w:r>
          </w:p>
          <w:p w14:paraId="653431F6" w14:textId="778F65F4" w:rsidR="00FD23FE" w:rsidRDefault="00307709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i/>
                <w:sz w:val="16"/>
                <w:szCs w:val="16"/>
              </w:rPr>
              <w:t>Komisyonè</w:t>
            </w:r>
            <w:proofErr w:type="spellEnd"/>
          </w:p>
        </w:tc>
        <w:tc>
          <w:tcPr>
            <w:tcW w:w="8604" w:type="dxa"/>
          </w:tcPr>
          <w:p w14:paraId="1E6D9092" w14:textId="77777777" w:rsidR="00FD23FE" w:rsidRDefault="00FD23FE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14:paraId="5459BB72" w14:textId="77777777" w:rsidR="00FD23FE" w:rsidRDefault="00FD23FE">
      <w:pPr>
        <w:rPr>
          <w:rFonts w:ascii="Arial" w:hAnsi="Arial"/>
          <w:i/>
          <w:sz w:val="18"/>
        </w:rPr>
      </w:pPr>
    </w:p>
    <w:p w14:paraId="1178EA3F" w14:textId="77777777" w:rsidR="00FD23FE" w:rsidRPr="00942CA5" w:rsidRDefault="00FD23FE">
      <w:pPr>
        <w:rPr>
          <w:sz w:val="28"/>
          <w:szCs w:val="28"/>
        </w:rPr>
        <w:sectPr w:rsidR="00FD23FE" w:rsidRPr="00942CA5">
          <w:endnotePr>
            <w:numFmt w:val="decimal"/>
          </w:endnotePr>
          <w:type w:val="continuous"/>
          <w:pgSz w:w="12240" w:h="15840"/>
          <w:pgMar w:top="864" w:right="432" w:bottom="1440" w:left="432" w:header="1440" w:footer="1440" w:gutter="0"/>
          <w:cols w:space="720"/>
          <w:noEndnote/>
        </w:sectPr>
      </w:pPr>
    </w:p>
    <w:p w14:paraId="532572E1" w14:textId="41C7C96D" w:rsidR="00942CA5" w:rsidRPr="00942CA5" w:rsidRDefault="00942CA5" w:rsidP="00942CA5">
      <w:pPr>
        <w:jc w:val="center"/>
        <w:rPr>
          <w:b/>
          <w:sz w:val="28"/>
          <w:szCs w:val="28"/>
        </w:rPr>
      </w:pPr>
      <w:proofErr w:type="spellStart"/>
      <w:r w:rsidRPr="00942CA5">
        <w:rPr>
          <w:b/>
          <w:sz w:val="28"/>
          <w:szCs w:val="28"/>
        </w:rPr>
        <w:t>P</w:t>
      </w:r>
      <w:r w:rsidR="00F47AC9">
        <w:rPr>
          <w:b/>
          <w:sz w:val="28"/>
          <w:szCs w:val="28"/>
        </w:rPr>
        <w:t>w</w:t>
      </w:r>
      <w:r w:rsidRPr="00942CA5">
        <w:rPr>
          <w:b/>
          <w:sz w:val="28"/>
          <w:szCs w:val="28"/>
        </w:rPr>
        <w:t>oto</w:t>
      </w:r>
      <w:r w:rsidR="00F47AC9">
        <w:rPr>
          <w:b/>
          <w:sz w:val="28"/>
          <w:szCs w:val="28"/>
        </w:rPr>
        <w:t>kò</w:t>
      </w:r>
      <w:r w:rsidRPr="00942CA5">
        <w:rPr>
          <w:b/>
          <w:sz w:val="28"/>
          <w:szCs w:val="28"/>
        </w:rPr>
        <w:t>l</w:t>
      </w:r>
      <w:proofErr w:type="spellEnd"/>
      <w:r w:rsidRPr="00942CA5">
        <w:rPr>
          <w:b/>
          <w:sz w:val="28"/>
          <w:szCs w:val="28"/>
        </w:rPr>
        <w:t xml:space="preserve"> </w:t>
      </w:r>
      <w:proofErr w:type="spellStart"/>
      <w:r w:rsidR="00F47AC9">
        <w:rPr>
          <w:b/>
          <w:sz w:val="28"/>
          <w:szCs w:val="28"/>
        </w:rPr>
        <w:t>pou</w:t>
      </w:r>
      <w:proofErr w:type="spellEnd"/>
      <w:r w:rsidR="00F47AC9">
        <w:rPr>
          <w:b/>
          <w:sz w:val="28"/>
          <w:szCs w:val="28"/>
        </w:rPr>
        <w:t xml:space="preserve"> Mande </w:t>
      </w:r>
      <w:proofErr w:type="spellStart"/>
      <w:r w:rsidR="00F47AC9">
        <w:rPr>
          <w:b/>
          <w:sz w:val="28"/>
          <w:szCs w:val="28"/>
        </w:rPr>
        <w:t>Inite</w:t>
      </w:r>
      <w:proofErr w:type="spellEnd"/>
      <w:r w:rsidR="00F47AC9">
        <w:rPr>
          <w:b/>
          <w:sz w:val="28"/>
          <w:szCs w:val="28"/>
        </w:rPr>
        <w:t xml:space="preserve"> </w:t>
      </w:r>
      <w:proofErr w:type="spellStart"/>
      <w:r w:rsidR="00F47AC9">
        <w:rPr>
          <w:b/>
          <w:sz w:val="28"/>
          <w:szCs w:val="28"/>
        </w:rPr>
        <w:t>Repons</w:t>
      </w:r>
      <w:proofErr w:type="spellEnd"/>
      <w:r w:rsidR="00F47AC9">
        <w:rPr>
          <w:b/>
          <w:sz w:val="28"/>
          <w:szCs w:val="28"/>
        </w:rPr>
        <w:t xml:space="preserve"> Rapid Mobil </w:t>
      </w:r>
      <w:r w:rsidRPr="00942CA5">
        <w:rPr>
          <w:b/>
          <w:sz w:val="28"/>
          <w:szCs w:val="28"/>
        </w:rPr>
        <w:t xml:space="preserve"> </w:t>
      </w:r>
    </w:p>
    <w:p w14:paraId="5EB4F9ED" w14:textId="66A25FBB" w:rsidR="00942CA5" w:rsidRPr="00942CA5" w:rsidRDefault="00F47AC9" w:rsidP="00942CA5">
      <w:pPr>
        <w:jc w:val="center"/>
        <w:rPr>
          <w:szCs w:val="24"/>
        </w:rPr>
      </w:pPr>
      <w:r>
        <w:rPr>
          <w:szCs w:val="24"/>
        </w:rPr>
        <w:t xml:space="preserve">11 </w:t>
      </w:r>
      <w:proofErr w:type="spellStart"/>
      <w:r>
        <w:rPr>
          <w:szCs w:val="24"/>
        </w:rPr>
        <w:t>Septanm</w:t>
      </w:r>
      <w:proofErr w:type="spellEnd"/>
      <w:r>
        <w:rPr>
          <w:szCs w:val="24"/>
        </w:rPr>
        <w:t xml:space="preserve"> </w:t>
      </w:r>
      <w:r w:rsidR="00942CA5" w:rsidRPr="00942CA5">
        <w:rPr>
          <w:szCs w:val="24"/>
        </w:rPr>
        <w:t>2020</w:t>
      </w:r>
    </w:p>
    <w:p w14:paraId="5FE4F148" w14:textId="77777777" w:rsidR="00942CA5" w:rsidRPr="00942CA5" w:rsidRDefault="00942CA5" w:rsidP="00942CA5">
      <w:pPr>
        <w:rPr>
          <w:szCs w:val="24"/>
        </w:rPr>
      </w:pPr>
    </w:p>
    <w:p w14:paraId="6D093E7B" w14:textId="67534D51" w:rsidR="00942CA5" w:rsidRPr="00942CA5" w:rsidRDefault="006208B8" w:rsidP="00942CA5">
      <w:pPr>
        <w:pStyle w:val="NormalWeb"/>
        <w:shd w:val="clear" w:color="auto" w:fill="FFFFFF"/>
        <w:spacing w:before="0" w:beforeAutospacing="0"/>
      </w:pPr>
      <w:proofErr w:type="spellStart"/>
      <w:r>
        <w:t>Lekòl</w:t>
      </w:r>
      <w:proofErr w:type="spellEnd"/>
      <w:r>
        <w:t xml:space="preserve"> </w:t>
      </w:r>
      <w:proofErr w:type="spellStart"/>
      <w:r>
        <w:t>ak</w:t>
      </w:r>
      <w:proofErr w:type="spellEnd"/>
      <w:r>
        <w:t xml:space="preserve"> </w:t>
      </w:r>
      <w:proofErr w:type="spellStart"/>
      <w:r>
        <w:t>distri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toupatou</w:t>
      </w:r>
      <w:proofErr w:type="spellEnd"/>
      <w:r>
        <w:t xml:space="preserve"> nan eta ap </w:t>
      </w:r>
      <w:proofErr w:type="spellStart"/>
      <w:r>
        <w:t>travay</w:t>
      </w:r>
      <w:proofErr w:type="spellEnd"/>
      <w:r>
        <w:t xml:space="preserve"> </w:t>
      </w:r>
      <w:proofErr w:type="spellStart"/>
      <w:r>
        <w:t>pou</w:t>
      </w:r>
      <w:proofErr w:type="spellEnd"/>
      <w:r>
        <w:t xml:space="preserve"> </w:t>
      </w:r>
      <w:proofErr w:type="spellStart"/>
      <w:r>
        <w:t>enplemante</w:t>
      </w:r>
      <w:proofErr w:type="spellEnd"/>
      <w:r>
        <w:t xml:space="preserve"> </w:t>
      </w:r>
      <w:proofErr w:type="spellStart"/>
      <w:r>
        <w:t>gid</w:t>
      </w:r>
      <w:proofErr w:type="spellEnd"/>
      <w:r>
        <w:t xml:space="preserve"> </w:t>
      </w:r>
      <w:proofErr w:type="spellStart"/>
      <w:r>
        <w:t>sou</w:t>
      </w:r>
      <w:proofErr w:type="spellEnd"/>
      <w:r w:rsidR="00CA7748">
        <w:t xml:space="preserve"> </w:t>
      </w:r>
      <w:proofErr w:type="spellStart"/>
      <w:r w:rsidR="00CA7748">
        <w:t>s</w:t>
      </w:r>
      <w:r>
        <w:t>ante</w:t>
      </w:r>
      <w:proofErr w:type="spellEnd"/>
      <w:r>
        <w:t xml:space="preserve"> </w:t>
      </w:r>
      <w:proofErr w:type="spellStart"/>
      <w:r>
        <w:t>ak</w:t>
      </w:r>
      <w:proofErr w:type="spellEnd"/>
      <w:r>
        <w:t xml:space="preserve"> </w:t>
      </w:r>
      <w:proofErr w:type="spellStart"/>
      <w:r>
        <w:t>sekirite</w:t>
      </w:r>
      <w:proofErr w:type="spellEnd"/>
      <w:r>
        <w:t xml:space="preserve"> </w:t>
      </w:r>
      <w:proofErr w:type="spellStart"/>
      <w:r>
        <w:t>Depatman</w:t>
      </w:r>
      <w:proofErr w:type="spellEnd"/>
      <w:r>
        <w:t xml:space="preserve"> </w:t>
      </w:r>
      <w:proofErr w:type="spellStart"/>
      <w:r>
        <w:t>Edikasyon</w:t>
      </w:r>
      <w:proofErr w:type="spellEnd"/>
      <w:r>
        <w:t xml:space="preserve"> </w:t>
      </w:r>
      <w:proofErr w:type="spellStart"/>
      <w:r>
        <w:t>Lekòl</w:t>
      </w:r>
      <w:proofErr w:type="spellEnd"/>
      <w:r>
        <w:t xml:space="preserve"> </w:t>
      </w:r>
      <w:proofErr w:type="spellStart"/>
      <w:r>
        <w:t>Primè</w:t>
      </w:r>
      <w:proofErr w:type="spellEnd"/>
      <w:r>
        <w:t xml:space="preserve"> </w:t>
      </w:r>
      <w:proofErr w:type="spellStart"/>
      <w:r>
        <w:t>ak</w:t>
      </w:r>
      <w:proofErr w:type="spellEnd"/>
      <w:r>
        <w:t xml:space="preserve"> </w:t>
      </w:r>
      <w:proofErr w:type="spellStart"/>
      <w:r>
        <w:t>Segondè</w:t>
      </w:r>
      <w:proofErr w:type="spellEnd"/>
      <w:r>
        <w:t xml:space="preserve"> [Department of Elementary and Secondary Education (DESE)] </w:t>
      </w:r>
      <w:proofErr w:type="spellStart"/>
      <w:r>
        <w:t>te</w:t>
      </w:r>
      <w:proofErr w:type="spellEnd"/>
      <w:r>
        <w:t xml:space="preserve"> </w:t>
      </w:r>
      <w:proofErr w:type="spellStart"/>
      <w:r>
        <w:t>devlope</w:t>
      </w:r>
      <w:proofErr w:type="spellEnd"/>
      <w:r>
        <w:t xml:space="preserve"> </w:t>
      </w:r>
      <w:proofErr w:type="spellStart"/>
      <w:r>
        <w:t>pou</w:t>
      </w:r>
      <w:proofErr w:type="spellEnd"/>
      <w:r>
        <w:t xml:space="preserve"> </w:t>
      </w:r>
      <w:proofErr w:type="spellStart"/>
      <w:r>
        <w:t>modèl</w:t>
      </w:r>
      <w:proofErr w:type="spellEnd"/>
      <w:r>
        <w:t xml:space="preserve"> </w:t>
      </w:r>
      <w:proofErr w:type="spellStart"/>
      <w:r>
        <w:t>lekòl</w:t>
      </w:r>
      <w:proofErr w:type="spellEnd"/>
      <w:r>
        <w:t xml:space="preserve"> an-</w:t>
      </w:r>
      <w:proofErr w:type="spellStart"/>
      <w:r>
        <w:t>pèson</w:t>
      </w:r>
      <w:proofErr w:type="spellEnd"/>
      <w:r>
        <w:t xml:space="preserve"> </w:t>
      </w:r>
      <w:proofErr w:type="spellStart"/>
      <w:r>
        <w:t>oswa</w:t>
      </w:r>
      <w:proofErr w:type="spellEnd"/>
      <w:r>
        <w:t xml:space="preserve"> </w:t>
      </w:r>
      <w:proofErr w:type="spellStart"/>
      <w:r>
        <w:t>ibrid</w:t>
      </w:r>
      <w:proofErr w:type="spellEnd"/>
      <w:r>
        <w:t xml:space="preserve">. </w:t>
      </w:r>
      <w:proofErr w:type="spellStart"/>
      <w:r>
        <w:t>Pou</w:t>
      </w:r>
      <w:proofErr w:type="spellEnd"/>
      <w:r>
        <w:t xml:space="preserve"> </w:t>
      </w:r>
      <w:proofErr w:type="spellStart"/>
      <w:r>
        <w:t>plis</w:t>
      </w:r>
      <w:proofErr w:type="spellEnd"/>
      <w:r>
        <w:t xml:space="preserve"> </w:t>
      </w:r>
      <w:proofErr w:type="spellStart"/>
      <w:r>
        <w:t>sipòte</w:t>
      </w:r>
      <w:proofErr w:type="spellEnd"/>
      <w:r>
        <w:t xml:space="preserve"> </w:t>
      </w:r>
      <w:proofErr w:type="spellStart"/>
      <w:r>
        <w:t>sante</w:t>
      </w:r>
      <w:proofErr w:type="spellEnd"/>
      <w:r>
        <w:t xml:space="preserve"> </w:t>
      </w:r>
      <w:proofErr w:type="spellStart"/>
      <w:r>
        <w:t>ak</w:t>
      </w:r>
      <w:proofErr w:type="spellEnd"/>
      <w:r>
        <w:t xml:space="preserve"> </w:t>
      </w:r>
      <w:proofErr w:type="spellStart"/>
      <w:r>
        <w:t>sekirite</w:t>
      </w:r>
      <w:proofErr w:type="spellEnd"/>
      <w:r>
        <w:t xml:space="preserve"> </w:t>
      </w:r>
      <w:proofErr w:type="spellStart"/>
      <w:r>
        <w:t>elèv</w:t>
      </w:r>
      <w:proofErr w:type="spellEnd"/>
      <w:r>
        <w:t xml:space="preserve"> </w:t>
      </w:r>
      <w:proofErr w:type="spellStart"/>
      <w:r>
        <w:t>ak</w:t>
      </w:r>
      <w:proofErr w:type="spellEnd"/>
      <w:r>
        <w:t xml:space="preserve"> </w:t>
      </w:r>
      <w:proofErr w:type="spellStart"/>
      <w:r>
        <w:t>anplwaye</w:t>
      </w:r>
      <w:proofErr w:type="spellEnd"/>
      <w:r>
        <w:t xml:space="preserve"> </w:t>
      </w:r>
      <w:proofErr w:type="spellStart"/>
      <w:r>
        <w:t>yo</w:t>
      </w:r>
      <w:proofErr w:type="spellEnd"/>
      <w:r w:rsidR="00942CA5" w:rsidRPr="00942CA5">
        <w:t xml:space="preserve">, DESE </w:t>
      </w:r>
      <w:proofErr w:type="spellStart"/>
      <w:r w:rsidR="00942CA5" w:rsidRPr="00942CA5">
        <w:t>a</w:t>
      </w:r>
      <w:r>
        <w:t>k</w:t>
      </w:r>
      <w:proofErr w:type="spellEnd"/>
      <w:r>
        <w:t xml:space="preserve"> </w:t>
      </w:r>
      <w:proofErr w:type="spellStart"/>
      <w:r>
        <w:t>Depatman</w:t>
      </w:r>
      <w:proofErr w:type="spellEnd"/>
      <w:r>
        <w:t xml:space="preserve"> </w:t>
      </w:r>
      <w:proofErr w:type="spellStart"/>
      <w:r>
        <w:t>Sante</w:t>
      </w:r>
      <w:proofErr w:type="spellEnd"/>
      <w:r>
        <w:t xml:space="preserve"> </w:t>
      </w:r>
      <w:proofErr w:type="spellStart"/>
      <w:r>
        <w:t>Piblik</w:t>
      </w:r>
      <w:proofErr w:type="spellEnd"/>
      <w:r w:rsidR="00942CA5" w:rsidRPr="00942CA5">
        <w:t xml:space="preserve"> (DPH) </w:t>
      </w:r>
      <w:proofErr w:type="spellStart"/>
      <w:r>
        <w:t>te</w:t>
      </w:r>
      <w:proofErr w:type="spellEnd"/>
      <w:r>
        <w:t xml:space="preserve"> </w:t>
      </w:r>
      <w:proofErr w:type="spellStart"/>
      <w:r>
        <w:t>kreye</w:t>
      </w:r>
      <w:proofErr w:type="spellEnd"/>
      <w:r>
        <w:t xml:space="preserve"> yon </w:t>
      </w:r>
      <w:proofErr w:type="spellStart"/>
      <w:r>
        <w:t>opsyon</w:t>
      </w:r>
      <w:proofErr w:type="spellEnd"/>
      <w:r>
        <w:t xml:space="preserve"> </w:t>
      </w:r>
      <w:proofErr w:type="spellStart"/>
      <w:r>
        <w:t>kote</w:t>
      </w:r>
      <w:proofErr w:type="spellEnd"/>
      <w:r>
        <w:t xml:space="preserve"> </w:t>
      </w:r>
      <w:proofErr w:type="spellStart"/>
      <w:r>
        <w:t>otorite</w:t>
      </w:r>
      <w:proofErr w:type="spellEnd"/>
      <w:r>
        <w:t xml:space="preserve"> </w:t>
      </w:r>
      <w:proofErr w:type="spellStart"/>
      <w:r>
        <w:t>lekòl</w:t>
      </w:r>
      <w:proofErr w:type="spellEnd"/>
      <w:r>
        <w:t xml:space="preserve"> </w:t>
      </w:r>
      <w:proofErr w:type="spellStart"/>
      <w:r>
        <w:t>lokal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, </w:t>
      </w:r>
      <w:proofErr w:type="spellStart"/>
      <w:r>
        <w:t>alafwa</w:t>
      </w:r>
      <w:proofErr w:type="spellEnd"/>
      <w:r>
        <w:t xml:space="preserve"> </w:t>
      </w:r>
      <w:proofErr w:type="spellStart"/>
      <w:r>
        <w:t>piblik</w:t>
      </w:r>
      <w:proofErr w:type="spellEnd"/>
      <w:r>
        <w:t xml:space="preserve"> </w:t>
      </w:r>
      <w:proofErr w:type="spellStart"/>
      <w:r>
        <w:t>ak</w:t>
      </w:r>
      <w:proofErr w:type="spellEnd"/>
      <w:r>
        <w:t xml:space="preserve"> </w:t>
      </w:r>
      <w:proofErr w:type="spellStart"/>
      <w:r>
        <w:t>prive</w:t>
      </w:r>
      <w:proofErr w:type="spellEnd"/>
      <w:r>
        <w:t xml:space="preserve">, an </w:t>
      </w:r>
      <w:proofErr w:type="spellStart"/>
      <w:r>
        <w:t>konsiltasyon</w:t>
      </w:r>
      <w:proofErr w:type="spellEnd"/>
      <w:r>
        <w:t xml:space="preserve"> </w:t>
      </w:r>
      <w:proofErr w:type="spellStart"/>
      <w:r>
        <w:t>avèk</w:t>
      </w:r>
      <w:proofErr w:type="spellEnd"/>
      <w:r>
        <w:t xml:space="preserve"> </w:t>
      </w:r>
      <w:proofErr w:type="spellStart"/>
      <w:r>
        <w:t>otorite</w:t>
      </w:r>
      <w:proofErr w:type="spellEnd"/>
      <w:r>
        <w:t xml:space="preserve"> </w:t>
      </w:r>
      <w:proofErr w:type="spellStart"/>
      <w:r>
        <w:t>san</w:t>
      </w:r>
      <w:r w:rsidR="00CA7748">
        <w:t>te</w:t>
      </w:r>
      <w:proofErr w:type="spellEnd"/>
      <w:r w:rsidR="00CA7748">
        <w:t xml:space="preserve"> </w:t>
      </w:r>
      <w:proofErr w:type="spellStart"/>
      <w:r w:rsidR="00CA7748">
        <w:t>piblik</w:t>
      </w:r>
      <w:proofErr w:type="spellEnd"/>
      <w:r w:rsidR="00CA7748">
        <w:t xml:space="preserve"> </w:t>
      </w:r>
      <w:proofErr w:type="spellStart"/>
      <w:r w:rsidR="00CA7748">
        <w:t>yo</w:t>
      </w:r>
      <w:proofErr w:type="spellEnd"/>
      <w:r w:rsidR="00CA7748">
        <w:t xml:space="preserve">, ap </w:t>
      </w:r>
      <w:proofErr w:type="spellStart"/>
      <w:r w:rsidR="00CA7748">
        <w:t>anmezi</w:t>
      </w:r>
      <w:proofErr w:type="spellEnd"/>
      <w:r w:rsidR="00CA7748">
        <w:t xml:space="preserve"> </w:t>
      </w:r>
      <w:proofErr w:type="spellStart"/>
      <w:r w:rsidR="00CA7748">
        <w:t>pou</w:t>
      </w:r>
      <w:proofErr w:type="spellEnd"/>
      <w:r w:rsidR="00CA7748">
        <w:t xml:space="preserve"> </w:t>
      </w:r>
      <w:proofErr w:type="spellStart"/>
      <w:r w:rsidR="00CA7748">
        <w:t>man</w:t>
      </w:r>
      <w:r>
        <w:t>de</w:t>
      </w:r>
      <w:proofErr w:type="spellEnd"/>
      <w:r>
        <w:t xml:space="preserve"> yon </w:t>
      </w:r>
      <w:proofErr w:type="spellStart"/>
      <w:r>
        <w:t>inite</w:t>
      </w:r>
      <w:proofErr w:type="spellEnd"/>
      <w:r>
        <w:t xml:space="preserve"> </w:t>
      </w:r>
      <w:proofErr w:type="spellStart"/>
      <w:r>
        <w:t>repons</w:t>
      </w:r>
      <w:proofErr w:type="spellEnd"/>
      <w:r>
        <w:t xml:space="preserve"> rapid </w:t>
      </w:r>
      <w:proofErr w:type="spellStart"/>
      <w:r>
        <w:t>mobil</w:t>
      </w:r>
      <w:proofErr w:type="spellEnd"/>
      <w:r>
        <w:t xml:space="preserve"> eta </w:t>
      </w:r>
      <w:proofErr w:type="spellStart"/>
      <w:r>
        <w:t>patwone</w:t>
      </w:r>
      <w:proofErr w:type="spellEnd"/>
      <w:r>
        <w:t xml:space="preserve"> </w:t>
      </w:r>
      <w:proofErr w:type="spellStart"/>
      <w:r>
        <w:t>pou</w:t>
      </w:r>
      <w:proofErr w:type="spellEnd"/>
      <w:r>
        <w:t xml:space="preserve"> teste yon </w:t>
      </w:r>
      <w:proofErr w:type="spellStart"/>
      <w:r>
        <w:t>gwoup</w:t>
      </w:r>
      <w:proofErr w:type="spellEnd"/>
      <w:r>
        <w:t xml:space="preserve"> </w:t>
      </w:r>
      <w:proofErr w:type="spellStart"/>
      <w:r>
        <w:t>elèv</w:t>
      </w:r>
      <w:proofErr w:type="spellEnd"/>
      <w:r>
        <w:t xml:space="preserve"> </w:t>
      </w:r>
      <w:proofErr w:type="spellStart"/>
      <w:r>
        <w:t>ak</w:t>
      </w:r>
      <w:proofErr w:type="spellEnd"/>
      <w:r>
        <w:t>/</w:t>
      </w:r>
      <w:proofErr w:type="spellStart"/>
      <w:r>
        <w:t>oswa</w:t>
      </w:r>
      <w:proofErr w:type="spellEnd"/>
      <w:r>
        <w:t xml:space="preserve"> </w:t>
      </w:r>
      <w:proofErr w:type="spellStart"/>
      <w:r>
        <w:t>anplwaye</w:t>
      </w:r>
      <w:proofErr w:type="spellEnd"/>
      <w:r>
        <w:t xml:space="preserve"> </w:t>
      </w:r>
      <w:proofErr w:type="spellStart"/>
      <w:r>
        <w:t>lè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idantifye</w:t>
      </w:r>
      <w:proofErr w:type="spellEnd"/>
      <w:r>
        <w:t xml:space="preserve"> yon </w:t>
      </w:r>
      <w:proofErr w:type="spellStart"/>
      <w:r>
        <w:t>gwoup</w:t>
      </w:r>
      <w:proofErr w:type="spellEnd"/>
      <w:r>
        <w:t xml:space="preserve"> </w:t>
      </w:r>
      <w:proofErr w:type="spellStart"/>
      <w:r>
        <w:t>potansyèl</w:t>
      </w:r>
      <w:proofErr w:type="spellEnd"/>
      <w:r w:rsidR="00942CA5" w:rsidRPr="00942CA5">
        <w:t xml:space="preserve"> </w:t>
      </w:r>
      <w:r>
        <w:t xml:space="preserve">ka </w:t>
      </w:r>
      <w:r w:rsidR="00942CA5" w:rsidRPr="00942CA5">
        <w:t xml:space="preserve">COVID-19 </w:t>
      </w:r>
      <w:r>
        <w:t xml:space="preserve">e </w:t>
      </w:r>
      <w:proofErr w:type="spellStart"/>
      <w:r>
        <w:t>transmisyon</w:t>
      </w:r>
      <w:proofErr w:type="spellEnd"/>
      <w:r>
        <w:t xml:space="preserve"> an </w:t>
      </w:r>
      <w:proofErr w:type="spellStart"/>
      <w:r>
        <w:t>te</w:t>
      </w:r>
      <w:proofErr w:type="spellEnd"/>
      <w:r>
        <w:t xml:space="preserve"> rive nan </w:t>
      </w:r>
      <w:proofErr w:type="spellStart"/>
      <w:r>
        <w:t>lekòl</w:t>
      </w:r>
      <w:proofErr w:type="spellEnd"/>
      <w:r>
        <w:t xml:space="preserve"> la</w:t>
      </w:r>
      <w:r w:rsidR="00942CA5" w:rsidRPr="00942CA5">
        <w:t xml:space="preserve">. </w:t>
      </w:r>
    </w:p>
    <w:p w14:paraId="16AEE108" w14:textId="58C312E6" w:rsidR="00942CA5" w:rsidRPr="00942CA5" w:rsidRDefault="00671A37" w:rsidP="00942CA5">
      <w:pPr>
        <w:rPr>
          <w:color w:val="000000"/>
          <w:szCs w:val="24"/>
        </w:rPr>
      </w:pPr>
      <w:r>
        <w:rPr>
          <w:bCs/>
          <w:szCs w:val="24"/>
        </w:rPr>
        <w:t xml:space="preserve">Memo </w:t>
      </w:r>
      <w:proofErr w:type="spellStart"/>
      <w:r>
        <w:rPr>
          <w:bCs/>
          <w:szCs w:val="24"/>
        </w:rPr>
        <w:t>sa</w:t>
      </w:r>
      <w:proofErr w:type="spellEnd"/>
      <w:r>
        <w:rPr>
          <w:bCs/>
          <w:szCs w:val="24"/>
        </w:rPr>
        <w:t xml:space="preserve"> a gen </w:t>
      </w:r>
      <w:proofErr w:type="spellStart"/>
      <w:r>
        <w:rPr>
          <w:bCs/>
          <w:szCs w:val="24"/>
        </w:rPr>
        <w:t>entansyon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pou</w:t>
      </w:r>
      <w:proofErr w:type="spellEnd"/>
      <w:r>
        <w:rPr>
          <w:bCs/>
          <w:szCs w:val="24"/>
        </w:rPr>
        <w:t xml:space="preserve"> bay </w:t>
      </w:r>
      <w:proofErr w:type="spellStart"/>
      <w:r>
        <w:rPr>
          <w:bCs/>
          <w:szCs w:val="24"/>
        </w:rPr>
        <w:t>lekòl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distri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yo</w:t>
      </w:r>
      <w:proofErr w:type="spellEnd"/>
      <w:r>
        <w:rPr>
          <w:bCs/>
          <w:szCs w:val="24"/>
        </w:rPr>
        <w:t xml:space="preserve"> yon </w:t>
      </w:r>
      <w:proofErr w:type="spellStart"/>
      <w:r>
        <w:rPr>
          <w:bCs/>
          <w:szCs w:val="24"/>
        </w:rPr>
        <w:t>apèsi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sou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pwogram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sa</w:t>
      </w:r>
      <w:proofErr w:type="spellEnd"/>
      <w:r>
        <w:rPr>
          <w:bCs/>
          <w:szCs w:val="24"/>
        </w:rPr>
        <w:t xml:space="preserve"> a, </w:t>
      </w:r>
      <w:proofErr w:type="spellStart"/>
      <w:r>
        <w:rPr>
          <w:bCs/>
          <w:szCs w:val="24"/>
        </w:rPr>
        <w:t>ansanm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avèk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enfòmasyon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sou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pwotokòl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itilize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inite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repons</w:t>
      </w:r>
      <w:proofErr w:type="spellEnd"/>
      <w:r>
        <w:rPr>
          <w:bCs/>
          <w:szCs w:val="24"/>
        </w:rPr>
        <w:t xml:space="preserve"> rapid </w:t>
      </w:r>
      <w:proofErr w:type="spellStart"/>
      <w:r>
        <w:rPr>
          <w:bCs/>
          <w:szCs w:val="24"/>
        </w:rPr>
        <w:t>mobil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konsiderasyon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osijè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lavi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prive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elèv</w:t>
      </w:r>
      <w:proofErr w:type="spellEnd"/>
      <w:r>
        <w:rPr>
          <w:bCs/>
          <w:szCs w:val="24"/>
        </w:rPr>
        <w:t xml:space="preserve"> la.  </w:t>
      </w:r>
      <w:proofErr w:type="spellStart"/>
      <w:r>
        <w:rPr>
          <w:bCs/>
          <w:szCs w:val="24"/>
        </w:rPr>
        <w:t>Enplemantasyon</w:t>
      </w:r>
      <w:proofErr w:type="spellEnd"/>
      <w:r w:rsidR="00CA7748">
        <w:rPr>
          <w:bCs/>
          <w:szCs w:val="24"/>
        </w:rPr>
        <w:t xml:space="preserve"> an</w:t>
      </w:r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toutfwa</w:t>
      </w:r>
      <w:proofErr w:type="spellEnd"/>
      <w:r>
        <w:rPr>
          <w:bCs/>
          <w:szCs w:val="24"/>
        </w:rPr>
        <w:t xml:space="preserve">, ta </w:t>
      </w:r>
      <w:proofErr w:type="spellStart"/>
      <w:r>
        <w:rPr>
          <w:bCs/>
          <w:szCs w:val="24"/>
        </w:rPr>
        <w:t>dwe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gide</w:t>
      </w:r>
      <w:proofErr w:type="spellEnd"/>
      <w:r>
        <w:rPr>
          <w:bCs/>
          <w:szCs w:val="24"/>
        </w:rPr>
        <w:t xml:space="preserve"> pa </w:t>
      </w:r>
      <w:proofErr w:type="spellStart"/>
      <w:r>
        <w:rPr>
          <w:bCs/>
          <w:szCs w:val="24"/>
        </w:rPr>
        <w:t>sa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posib</w:t>
      </w:r>
      <w:proofErr w:type="spellEnd"/>
      <w:r>
        <w:rPr>
          <w:bCs/>
          <w:szCs w:val="24"/>
        </w:rPr>
        <w:t xml:space="preserve">, Pratik </w:t>
      </w:r>
      <w:proofErr w:type="spellStart"/>
      <w:r>
        <w:rPr>
          <w:bCs/>
          <w:szCs w:val="24"/>
        </w:rPr>
        <w:t>akseptab</w:t>
      </w:r>
      <w:proofErr w:type="spellEnd"/>
      <w:r>
        <w:rPr>
          <w:bCs/>
          <w:szCs w:val="24"/>
        </w:rPr>
        <w:t xml:space="preserve"> e li ta </w:t>
      </w:r>
      <w:proofErr w:type="spellStart"/>
      <w:r>
        <w:rPr>
          <w:bCs/>
          <w:szCs w:val="24"/>
        </w:rPr>
        <w:t>dwe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adapte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bezwen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chak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kominote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lekòl</w:t>
      </w:r>
      <w:proofErr w:type="spellEnd"/>
      <w:r w:rsidR="00942CA5" w:rsidRPr="00942CA5">
        <w:rPr>
          <w:color w:val="000000"/>
          <w:szCs w:val="24"/>
        </w:rPr>
        <w:t>.</w:t>
      </w:r>
    </w:p>
    <w:p w14:paraId="4D7D8CD2" w14:textId="68467781" w:rsidR="00942CA5" w:rsidRPr="00942CA5" w:rsidRDefault="00333BD4" w:rsidP="00942CA5">
      <w:pPr>
        <w:pStyle w:val="NormalWeb"/>
        <w:shd w:val="clear" w:color="auto" w:fill="FFFFFF"/>
        <w:rPr>
          <w:i/>
          <w:iCs/>
          <w:color w:val="000000"/>
        </w:rPr>
      </w:pPr>
      <w:proofErr w:type="spellStart"/>
      <w:r>
        <w:rPr>
          <w:i/>
          <w:iCs/>
          <w:color w:val="000000"/>
        </w:rPr>
        <w:t>Apèsi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Pwogram</w:t>
      </w:r>
      <w:proofErr w:type="spellEnd"/>
      <w:r>
        <w:rPr>
          <w:i/>
          <w:iCs/>
          <w:color w:val="000000"/>
        </w:rPr>
        <w:t xml:space="preserve"> </w:t>
      </w:r>
      <w:r w:rsidR="00942CA5" w:rsidRPr="00942CA5">
        <w:rPr>
          <w:i/>
          <w:iCs/>
          <w:color w:val="000000"/>
        </w:rPr>
        <w:br/>
      </w:r>
      <w:proofErr w:type="spellStart"/>
      <w:r w:rsidR="00DA43DB">
        <w:rPr>
          <w:color w:val="000000"/>
          <w:shd w:val="clear" w:color="auto" w:fill="FFFFFF"/>
        </w:rPr>
        <w:t>Objektif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inite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repons</w:t>
      </w:r>
      <w:proofErr w:type="spellEnd"/>
      <w:r w:rsidR="00DA43DB">
        <w:rPr>
          <w:color w:val="000000"/>
          <w:shd w:val="clear" w:color="auto" w:fill="FFFFFF"/>
        </w:rPr>
        <w:t xml:space="preserve"> rapid </w:t>
      </w:r>
      <w:proofErr w:type="spellStart"/>
      <w:r w:rsidR="00DA43DB">
        <w:rPr>
          <w:color w:val="000000"/>
          <w:shd w:val="clear" w:color="auto" w:fill="FFFFFF"/>
        </w:rPr>
        <w:t>mobil</w:t>
      </w:r>
      <w:proofErr w:type="spellEnd"/>
      <w:r w:rsidR="00DA43DB">
        <w:rPr>
          <w:color w:val="000000"/>
          <w:shd w:val="clear" w:color="auto" w:fill="FFFFFF"/>
        </w:rPr>
        <w:t xml:space="preserve"> la se </w:t>
      </w:r>
      <w:proofErr w:type="spellStart"/>
      <w:r w:rsidR="00DA43DB">
        <w:rPr>
          <w:color w:val="000000"/>
          <w:shd w:val="clear" w:color="auto" w:fill="FFFFFF"/>
        </w:rPr>
        <w:t>pou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ofri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tès</w:t>
      </w:r>
      <w:proofErr w:type="spellEnd"/>
      <w:r w:rsidR="00DA43DB">
        <w:rPr>
          <w:color w:val="000000"/>
          <w:shd w:val="clear" w:color="auto" w:fill="FFFFFF"/>
        </w:rPr>
        <w:t xml:space="preserve"> gratis </w:t>
      </w:r>
      <w:proofErr w:type="spellStart"/>
      <w:r w:rsidR="00DA43DB">
        <w:rPr>
          <w:color w:val="000000"/>
          <w:shd w:val="clear" w:color="auto" w:fill="FFFFFF"/>
        </w:rPr>
        <w:t>ak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o</w:t>
      </w:r>
      <w:r w:rsidR="00CA7748">
        <w:rPr>
          <w:color w:val="000000"/>
          <w:shd w:val="clear" w:color="auto" w:fill="FFFFFF"/>
        </w:rPr>
        <w:t>chwa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pou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moun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ki</w:t>
      </w:r>
      <w:proofErr w:type="spellEnd"/>
      <w:r w:rsidR="00DA43DB">
        <w:rPr>
          <w:color w:val="000000"/>
          <w:shd w:val="clear" w:color="auto" w:fill="FFFFFF"/>
        </w:rPr>
        <w:t xml:space="preserve"> pa gen </w:t>
      </w:r>
      <w:proofErr w:type="spellStart"/>
      <w:r w:rsidR="00DA43DB">
        <w:rPr>
          <w:color w:val="000000"/>
          <w:shd w:val="clear" w:color="auto" w:fill="FFFFFF"/>
        </w:rPr>
        <w:t>sentòm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yo</w:t>
      </w:r>
      <w:proofErr w:type="spellEnd"/>
      <w:r w:rsidR="00DA43DB">
        <w:rPr>
          <w:color w:val="000000"/>
          <w:shd w:val="clear" w:color="auto" w:fill="FFFFFF"/>
        </w:rPr>
        <w:t xml:space="preserve">, </w:t>
      </w:r>
      <w:proofErr w:type="spellStart"/>
      <w:r w:rsidR="00DA43DB">
        <w:rPr>
          <w:color w:val="000000"/>
          <w:shd w:val="clear" w:color="auto" w:fill="FFFFFF"/>
        </w:rPr>
        <w:t>ke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yo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konnen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ki</w:t>
      </w:r>
      <w:proofErr w:type="spellEnd"/>
      <w:r w:rsidR="00DA43DB">
        <w:rPr>
          <w:color w:val="000000"/>
          <w:shd w:val="clear" w:color="auto" w:fill="FFFFFF"/>
        </w:rPr>
        <w:t xml:space="preserve"> se </w:t>
      </w:r>
      <w:proofErr w:type="spellStart"/>
      <w:r w:rsidR="00DA43DB">
        <w:rPr>
          <w:color w:val="000000"/>
          <w:shd w:val="clear" w:color="auto" w:fill="FFFFFF"/>
        </w:rPr>
        <w:t>kontak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pwòch</w:t>
      </w:r>
      <w:proofErr w:type="spellEnd"/>
      <w:r w:rsidR="00942CA5" w:rsidRPr="00942CA5">
        <w:rPr>
          <w:color w:val="000000"/>
          <w:shd w:val="clear" w:color="auto" w:fill="FFFFFF"/>
        </w:rPr>
        <w:t xml:space="preserve">, </w:t>
      </w:r>
      <w:proofErr w:type="spellStart"/>
      <w:r w:rsidR="00DA43DB">
        <w:rPr>
          <w:color w:val="000000"/>
          <w:shd w:val="clear" w:color="auto" w:fill="FFFFFF"/>
        </w:rPr>
        <w:t>lè</w:t>
      </w:r>
      <w:proofErr w:type="spellEnd"/>
      <w:r w:rsidR="00DA43DB">
        <w:rPr>
          <w:color w:val="000000"/>
          <w:shd w:val="clear" w:color="auto" w:fill="FFFFFF"/>
        </w:rPr>
        <w:t xml:space="preserve"> gen yon </w:t>
      </w:r>
      <w:proofErr w:type="spellStart"/>
      <w:r w:rsidR="00DA43DB">
        <w:rPr>
          <w:color w:val="000000"/>
          <w:shd w:val="clear" w:color="auto" w:fill="FFFFFF"/>
        </w:rPr>
        <w:t>prèv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transmisyon</w:t>
      </w:r>
      <w:proofErr w:type="spellEnd"/>
      <w:r w:rsidR="00942CA5" w:rsidRPr="00942CA5">
        <w:rPr>
          <w:color w:val="000000"/>
          <w:shd w:val="clear" w:color="auto" w:fill="FFFFFF"/>
        </w:rPr>
        <w:t xml:space="preserve"> COVID-19 </w:t>
      </w:r>
      <w:proofErr w:type="spellStart"/>
      <w:r w:rsidR="00DA43DB">
        <w:rPr>
          <w:color w:val="000000"/>
          <w:shd w:val="clear" w:color="auto" w:fill="FFFFFF"/>
        </w:rPr>
        <w:t>pwobableman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te</w:t>
      </w:r>
      <w:proofErr w:type="spellEnd"/>
      <w:r w:rsidR="00DA43DB">
        <w:rPr>
          <w:color w:val="000000"/>
          <w:shd w:val="clear" w:color="auto" w:fill="FFFFFF"/>
        </w:rPr>
        <w:t xml:space="preserve"> rive nan yon </w:t>
      </w:r>
      <w:proofErr w:type="spellStart"/>
      <w:r w:rsidR="00DA43DB">
        <w:rPr>
          <w:color w:val="000000"/>
          <w:shd w:val="clear" w:color="auto" w:fill="FFFFFF"/>
        </w:rPr>
        <w:t>salklas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oswa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lekòl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r w:rsidR="00CA7748">
        <w:rPr>
          <w:color w:val="000000"/>
          <w:shd w:val="clear" w:color="auto" w:fill="FFFFFF"/>
        </w:rPr>
        <w:t xml:space="preserve">la </w:t>
      </w:r>
      <w:r w:rsidR="00DA43DB">
        <w:rPr>
          <w:color w:val="000000"/>
          <w:shd w:val="clear" w:color="auto" w:fill="FFFFFF"/>
        </w:rPr>
        <w:t xml:space="preserve">nan </w:t>
      </w:r>
      <w:proofErr w:type="spellStart"/>
      <w:r w:rsidR="00DA43DB">
        <w:rPr>
          <w:color w:val="000000"/>
          <w:shd w:val="clear" w:color="auto" w:fill="FFFFFF"/>
        </w:rPr>
        <w:t>dènye</w:t>
      </w:r>
      <w:proofErr w:type="spellEnd"/>
      <w:r w:rsidR="00DA43DB">
        <w:rPr>
          <w:color w:val="000000"/>
          <w:shd w:val="clear" w:color="auto" w:fill="FFFFFF"/>
        </w:rPr>
        <w:t xml:space="preserve"> 14 </w:t>
      </w:r>
      <w:proofErr w:type="spellStart"/>
      <w:r w:rsidR="00DA43DB">
        <w:rPr>
          <w:color w:val="000000"/>
          <w:shd w:val="clear" w:color="auto" w:fill="FFFFFF"/>
        </w:rPr>
        <w:t>jou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ki</w:t>
      </w:r>
      <w:proofErr w:type="spellEnd"/>
      <w:r w:rsidR="00DA43DB">
        <w:rPr>
          <w:color w:val="000000"/>
          <w:shd w:val="clear" w:color="auto" w:fill="FFFFFF"/>
        </w:rPr>
        <w:t xml:space="preserve"> sot </w:t>
      </w:r>
      <w:proofErr w:type="spellStart"/>
      <w:r w:rsidR="00DA43DB">
        <w:rPr>
          <w:color w:val="000000"/>
          <w:shd w:val="clear" w:color="auto" w:fill="FFFFFF"/>
        </w:rPr>
        <w:t>pase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yo</w:t>
      </w:r>
      <w:proofErr w:type="spellEnd"/>
      <w:r w:rsidR="00DA43DB">
        <w:rPr>
          <w:color w:val="000000"/>
          <w:shd w:val="clear" w:color="auto" w:fill="FFFFFF"/>
        </w:rPr>
        <w:t xml:space="preserve">.  </w:t>
      </w:r>
      <w:proofErr w:type="spellStart"/>
      <w:r w:rsidR="00DA43DB">
        <w:rPr>
          <w:color w:val="000000"/>
          <w:shd w:val="clear" w:color="auto" w:fill="FFFFFF"/>
        </w:rPr>
        <w:t>Inite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tès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repons</w:t>
      </w:r>
      <w:proofErr w:type="spellEnd"/>
      <w:r w:rsidR="00DA43DB">
        <w:rPr>
          <w:color w:val="000000"/>
          <w:shd w:val="clear" w:color="auto" w:fill="FFFFFF"/>
        </w:rPr>
        <w:t xml:space="preserve"> rapid la pa gen </w:t>
      </w:r>
      <w:proofErr w:type="spellStart"/>
      <w:r w:rsidR="00DA43DB">
        <w:rPr>
          <w:color w:val="000000"/>
          <w:shd w:val="clear" w:color="auto" w:fill="FFFFFF"/>
        </w:rPr>
        <w:t>entansyon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pou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founi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tès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pou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moun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yo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ki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devlope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sentòm</w:t>
      </w:r>
      <w:proofErr w:type="spellEnd"/>
      <w:r w:rsidR="00942CA5" w:rsidRPr="00942CA5">
        <w:rPr>
          <w:color w:val="000000"/>
          <w:shd w:val="clear" w:color="auto" w:fill="FFFFFF"/>
        </w:rPr>
        <w:t xml:space="preserve"> COVID-19 </w:t>
      </w:r>
      <w:proofErr w:type="spellStart"/>
      <w:r w:rsidR="00DA43DB">
        <w:rPr>
          <w:color w:val="000000"/>
          <w:shd w:val="clear" w:color="auto" w:fill="FFFFFF"/>
        </w:rPr>
        <w:t>oswa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moun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ki</w:t>
      </w:r>
      <w:proofErr w:type="spellEnd"/>
      <w:r w:rsidR="00DA43DB">
        <w:rPr>
          <w:color w:val="000000"/>
          <w:shd w:val="clear" w:color="auto" w:fill="FFFFFF"/>
        </w:rPr>
        <w:t xml:space="preserve"> gen </w:t>
      </w:r>
      <w:proofErr w:type="spellStart"/>
      <w:r w:rsidR="00DA43DB">
        <w:rPr>
          <w:color w:val="000000"/>
          <w:shd w:val="clear" w:color="auto" w:fill="FFFFFF"/>
        </w:rPr>
        <w:t>kontak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pwòch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avèk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rezilta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tès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proofErr w:type="spellStart"/>
      <w:r w:rsidR="00DA43DB">
        <w:rPr>
          <w:color w:val="000000"/>
          <w:shd w:val="clear" w:color="auto" w:fill="FFFFFF"/>
        </w:rPr>
        <w:t>konfime</w:t>
      </w:r>
      <w:proofErr w:type="spellEnd"/>
      <w:r w:rsidR="00DA43DB">
        <w:rPr>
          <w:color w:val="000000"/>
          <w:shd w:val="clear" w:color="auto" w:fill="FFFFFF"/>
        </w:rPr>
        <w:t xml:space="preserve"> </w:t>
      </w:r>
      <w:r w:rsidR="00942CA5" w:rsidRPr="00942CA5">
        <w:rPr>
          <w:color w:val="000000"/>
          <w:shd w:val="clear" w:color="auto" w:fill="FFFFFF"/>
        </w:rPr>
        <w:t xml:space="preserve">COVID-19. </w:t>
      </w:r>
      <w:proofErr w:type="spellStart"/>
      <w:r w:rsidR="00E47D69">
        <w:t>Kontak</w:t>
      </w:r>
      <w:proofErr w:type="spellEnd"/>
      <w:r w:rsidR="00E47D69">
        <w:t xml:space="preserve"> </w:t>
      </w:r>
      <w:proofErr w:type="spellStart"/>
      <w:r w:rsidR="00E47D69">
        <w:t>pwòch</w:t>
      </w:r>
      <w:proofErr w:type="spellEnd"/>
      <w:r w:rsidR="00E47D69">
        <w:t xml:space="preserve"> </w:t>
      </w:r>
      <w:proofErr w:type="spellStart"/>
      <w:r w:rsidR="00E47D69">
        <w:t>defin</w:t>
      </w:r>
      <w:r w:rsidR="00CA7748">
        <w:t>i</w:t>
      </w:r>
      <w:proofErr w:type="spellEnd"/>
      <w:r w:rsidR="00E47D69">
        <w:t xml:space="preserve"> </w:t>
      </w:r>
      <w:proofErr w:type="spellStart"/>
      <w:r w:rsidR="00E47D69">
        <w:t>tankou</w:t>
      </w:r>
      <w:proofErr w:type="spellEnd"/>
      <w:r w:rsidR="00E47D69">
        <w:t xml:space="preserve"> </w:t>
      </w:r>
      <w:proofErr w:type="spellStart"/>
      <w:r w:rsidR="00E47D69">
        <w:t>sila</w:t>
      </w:r>
      <w:proofErr w:type="spellEnd"/>
      <w:r w:rsidR="00E47D69">
        <w:t xml:space="preserve"> </w:t>
      </w:r>
      <w:proofErr w:type="spellStart"/>
      <w:r w:rsidR="00E47D69">
        <w:t>yo</w:t>
      </w:r>
      <w:proofErr w:type="spellEnd"/>
      <w:r w:rsidR="00E47D69">
        <w:t xml:space="preserve"> </w:t>
      </w:r>
      <w:proofErr w:type="spellStart"/>
      <w:r w:rsidR="00E47D69">
        <w:t>ki</w:t>
      </w:r>
      <w:proofErr w:type="spellEnd"/>
      <w:r w:rsidR="00E47D69">
        <w:t xml:space="preserve"> </w:t>
      </w:r>
      <w:proofErr w:type="spellStart"/>
      <w:r w:rsidR="00E47D69">
        <w:t>te</w:t>
      </w:r>
      <w:proofErr w:type="spellEnd"/>
      <w:r w:rsidR="00E47D69">
        <w:t xml:space="preserve"> nan </w:t>
      </w:r>
      <w:proofErr w:type="spellStart"/>
      <w:r w:rsidR="00E47D69">
        <w:t>distans</w:t>
      </w:r>
      <w:proofErr w:type="spellEnd"/>
      <w:r w:rsidR="00E47D69">
        <w:t xml:space="preserve"> </w:t>
      </w:r>
      <w:r w:rsidR="00942CA5" w:rsidRPr="00942CA5">
        <w:rPr>
          <w:color w:val="000000"/>
        </w:rPr>
        <w:t xml:space="preserve">6 </w:t>
      </w:r>
      <w:proofErr w:type="spellStart"/>
      <w:r w:rsidR="00E47D69">
        <w:rPr>
          <w:color w:val="000000"/>
        </w:rPr>
        <w:t>pye</w:t>
      </w:r>
      <w:proofErr w:type="spellEnd"/>
      <w:r w:rsidR="00E47D69">
        <w:rPr>
          <w:color w:val="000000"/>
        </w:rPr>
        <w:t xml:space="preserve"> de </w:t>
      </w:r>
      <w:proofErr w:type="spellStart"/>
      <w:r w:rsidR="00E47D69">
        <w:rPr>
          <w:color w:val="000000"/>
        </w:rPr>
        <w:t>moun</w:t>
      </w:r>
      <w:proofErr w:type="spellEnd"/>
      <w:r w:rsidR="00E47D69">
        <w:rPr>
          <w:color w:val="000000"/>
        </w:rPr>
        <w:t xml:space="preserve"> nan </w:t>
      </w:r>
      <w:proofErr w:type="spellStart"/>
      <w:r w:rsidR="00E47D69">
        <w:rPr>
          <w:color w:val="000000"/>
        </w:rPr>
        <w:t>pou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omwen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kenz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minit</w:t>
      </w:r>
      <w:proofErr w:type="spellEnd"/>
      <w:r w:rsidR="00E47D69">
        <w:rPr>
          <w:color w:val="000000"/>
        </w:rPr>
        <w:t xml:space="preserve">, </w:t>
      </w:r>
      <w:proofErr w:type="spellStart"/>
      <w:r w:rsidR="00E47D69">
        <w:rPr>
          <w:color w:val="000000"/>
        </w:rPr>
        <w:t>pandanke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moun</w:t>
      </w:r>
      <w:proofErr w:type="spellEnd"/>
      <w:r w:rsidR="00E47D69">
        <w:rPr>
          <w:color w:val="000000"/>
        </w:rPr>
        <w:t xml:space="preserve"> nan </w:t>
      </w:r>
      <w:proofErr w:type="spellStart"/>
      <w:r w:rsidR="00E47D69">
        <w:rPr>
          <w:color w:val="000000"/>
        </w:rPr>
        <w:t>te</w:t>
      </w:r>
      <w:proofErr w:type="spellEnd"/>
      <w:r w:rsidR="00E47D69">
        <w:rPr>
          <w:color w:val="000000"/>
        </w:rPr>
        <w:t xml:space="preserve"> gen </w:t>
      </w:r>
      <w:proofErr w:type="spellStart"/>
      <w:r w:rsidR="00E47D69">
        <w:rPr>
          <w:color w:val="000000"/>
        </w:rPr>
        <w:t>enfeksyon</w:t>
      </w:r>
      <w:proofErr w:type="spellEnd"/>
      <w:r w:rsidR="00E47D69">
        <w:rPr>
          <w:color w:val="000000"/>
        </w:rPr>
        <w:t xml:space="preserve"> (</w:t>
      </w:r>
      <w:proofErr w:type="spellStart"/>
      <w:r w:rsidR="00E47D69">
        <w:rPr>
          <w:color w:val="000000"/>
        </w:rPr>
        <w:t>peryòd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enfektye</w:t>
      </w:r>
      <w:proofErr w:type="spellEnd"/>
      <w:r w:rsidR="00E47D69">
        <w:rPr>
          <w:color w:val="000000"/>
        </w:rPr>
        <w:t xml:space="preserve"> a </w:t>
      </w:r>
      <w:proofErr w:type="spellStart"/>
      <w:r w:rsidR="00E47D69">
        <w:rPr>
          <w:color w:val="000000"/>
        </w:rPr>
        <w:t>kòmanse</w:t>
      </w:r>
      <w:proofErr w:type="spellEnd"/>
      <w:r w:rsidR="00E47D69">
        <w:rPr>
          <w:color w:val="000000"/>
        </w:rPr>
        <w:t xml:space="preserve"> 2 </w:t>
      </w:r>
      <w:proofErr w:type="spellStart"/>
      <w:r w:rsidR="00E47D69">
        <w:rPr>
          <w:color w:val="000000"/>
        </w:rPr>
        <w:t>jou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anvan</w:t>
      </w:r>
      <w:proofErr w:type="spellEnd"/>
      <w:r w:rsidR="00E47D69">
        <w:rPr>
          <w:color w:val="000000"/>
        </w:rPr>
        <w:t xml:space="preserve">  </w:t>
      </w:r>
      <w:proofErr w:type="spellStart"/>
      <w:r w:rsidR="00E47D69">
        <w:rPr>
          <w:color w:val="000000"/>
        </w:rPr>
        <w:t>aparisyon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sentòm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yo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oswa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premye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tès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pozitif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si</w:t>
      </w:r>
      <w:proofErr w:type="spellEnd"/>
      <w:r w:rsidR="00E47D69">
        <w:rPr>
          <w:color w:val="000000"/>
        </w:rPr>
        <w:t xml:space="preserve"> li pa gen </w:t>
      </w:r>
      <w:proofErr w:type="spellStart"/>
      <w:r w:rsidR="00E47D69">
        <w:rPr>
          <w:color w:val="000000"/>
        </w:rPr>
        <w:t>sentòm</w:t>
      </w:r>
      <w:proofErr w:type="spellEnd"/>
      <w:r w:rsidR="00E47D69">
        <w:rPr>
          <w:color w:val="000000"/>
        </w:rPr>
        <w:t xml:space="preserve">.) </w:t>
      </w:r>
      <w:proofErr w:type="spellStart"/>
      <w:r w:rsidR="00E47D69">
        <w:rPr>
          <w:color w:val="000000"/>
        </w:rPr>
        <w:t>Founisè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swen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sante</w:t>
      </w:r>
      <w:proofErr w:type="spellEnd"/>
      <w:r w:rsidR="00E47D69">
        <w:rPr>
          <w:color w:val="000000"/>
        </w:rPr>
        <w:t xml:space="preserve"> a ta </w:t>
      </w:r>
      <w:proofErr w:type="spellStart"/>
      <w:r w:rsidR="00E47D69">
        <w:rPr>
          <w:color w:val="000000"/>
        </w:rPr>
        <w:t>dwe</w:t>
      </w:r>
      <w:proofErr w:type="spellEnd"/>
      <w:r w:rsidR="00E47D69">
        <w:rPr>
          <w:color w:val="000000"/>
        </w:rPr>
        <w:t xml:space="preserve"> teste </w:t>
      </w:r>
      <w:proofErr w:type="spellStart"/>
      <w:r w:rsidR="00E47D69">
        <w:rPr>
          <w:color w:val="000000"/>
        </w:rPr>
        <w:t>moun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sa</w:t>
      </w:r>
      <w:proofErr w:type="spellEnd"/>
      <w:r w:rsidR="00CA7748">
        <w:rPr>
          <w:color w:val="000000"/>
        </w:rPr>
        <w:t xml:space="preserve"> </w:t>
      </w:r>
      <w:proofErr w:type="spellStart"/>
      <w:r w:rsidR="00CA7748">
        <w:rPr>
          <w:color w:val="000000"/>
        </w:rPr>
        <w:t>y</w:t>
      </w:r>
      <w:r w:rsidR="00E47D69">
        <w:rPr>
          <w:color w:val="000000"/>
        </w:rPr>
        <w:t>o</w:t>
      </w:r>
      <w:proofErr w:type="spellEnd"/>
      <w:r w:rsidR="00E47D69">
        <w:rPr>
          <w:color w:val="000000"/>
        </w:rPr>
        <w:t xml:space="preserve"> </w:t>
      </w:r>
      <w:proofErr w:type="spellStart"/>
      <w:r w:rsidR="00E47D69">
        <w:rPr>
          <w:color w:val="000000"/>
        </w:rPr>
        <w:t>oswa</w:t>
      </w:r>
      <w:proofErr w:type="spellEnd"/>
      <w:r w:rsidR="00E47D69">
        <w:rPr>
          <w:color w:val="000000"/>
        </w:rPr>
        <w:t xml:space="preserve"> nan yon sit </w:t>
      </w:r>
      <w:proofErr w:type="spellStart"/>
      <w:r w:rsidR="00E47D69">
        <w:rPr>
          <w:color w:val="000000"/>
        </w:rPr>
        <w:t>tès</w:t>
      </w:r>
      <w:proofErr w:type="spellEnd"/>
      <w:r w:rsidR="00E47D69">
        <w:rPr>
          <w:color w:val="000000"/>
        </w:rPr>
        <w:t xml:space="preserve"> </w:t>
      </w:r>
      <w:r w:rsidR="00942CA5" w:rsidRPr="00942CA5">
        <w:rPr>
          <w:color w:val="000000"/>
          <w:shd w:val="clear" w:color="auto" w:fill="FFFFFF"/>
        </w:rPr>
        <w:t>COVID-19</w:t>
      </w:r>
      <w:r w:rsidR="00E47D69">
        <w:rPr>
          <w:color w:val="000000"/>
          <w:shd w:val="clear" w:color="auto" w:fill="FFFFFF"/>
        </w:rPr>
        <w:t>. (</w:t>
      </w:r>
      <w:proofErr w:type="spellStart"/>
      <w:r w:rsidR="00E47D69">
        <w:rPr>
          <w:color w:val="000000"/>
          <w:shd w:val="clear" w:color="auto" w:fill="FFFFFF"/>
        </w:rPr>
        <w:t>Tanpri</w:t>
      </w:r>
      <w:proofErr w:type="spellEnd"/>
      <w:r w:rsidR="00E47D69">
        <w:rPr>
          <w:color w:val="000000"/>
          <w:shd w:val="clear" w:color="auto" w:fill="FFFFFF"/>
        </w:rPr>
        <w:t xml:space="preserve"> </w:t>
      </w:r>
      <w:proofErr w:type="spellStart"/>
      <w:r w:rsidR="00E47D69">
        <w:rPr>
          <w:color w:val="000000"/>
          <w:shd w:val="clear" w:color="auto" w:fill="FFFFFF"/>
        </w:rPr>
        <w:t>refere</w:t>
      </w:r>
      <w:proofErr w:type="spellEnd"/>
      <w:r w:rsidR="00E47D69">
        <w:rPr>
          <w:color w:val="000000"/>
          <w:shd w:val="clear" w:color="auto" w:fill="FFFFFF"/>
        </w:rPr>
        <w:t xml:space="preserve"> nan </w:t>
      </w:r>
      <w:hyperlink r:id="rId14" w:history="1">
        <w:proofErr w:type="spellStart"/>
        <w:r w:rsidR="00725CA7">
          <w:rPr>
            <w:rStyle w:val="Hyperlink"/>
          </w:rPr>
          <w:t>Pwotokòl</w:t>
        </w:r>
        <w:proofErr w:type="spellEnd"/>
        <w:r w:rsidR="00725CA7">
          <w:rPr>
            <w:rStyle w:val="Hyperlink"/>
          </w:rPr>
          <w:t xml:space="preserve"> </w:t>
        </w:r>
        <w:proofErr w:type="spellStart"/>
        <w:r w:rsidR="00725CA7">
          <w:rPr>
            <w:rStyle w:val="Hyperlink"/>
          </w:rPr>
          <w:t>pou</w:t>
        </w:r>
        <w:proofErr w:type="spellEnd"/>
        <w:r w:rsidR="00725CA7">
          <w:rPr>
            <w:rStyle w:val="Hyperlink"/>
          </w:rPr>
          <w:t xml:space="preserve"> </w:t>
        </w:r>
        <w:proofErr w:type="spellStart"/>
        <w:r w:rsidR="00725CA7">
          <w:rPr>
            <w:rStyle w:val="Hyperlink"/>
          </w:rPr>
          <w:t>reponn</w:t>
        </w:r>
        <w:proofErr w:type="spellEnd"/>
        <w:r w:rsidR="00725CA7">
          <w:rPr>
            <w:rStyle w:val="Hyperlink"/>
          </w:rPr>
          <w:t xml:space="preserve"> </w:t>
        </w:r>
        <w:proofErr w:type="spellStart"/>
        <w:r w:rsidR="00725CA7">
          <w:rPr>
            <w:rStyle w:val="Hyperlink"/>
          </w:rPr>
          <w:t>senaryo</w:t>
        </w:r>
        <w:proofErr w:type="spellEnd"/>
        <w:r w:rsidR="00725CA7">
          <w:rPr>
            <w:rStyle w:val="Hyperlink"/>
          </w:rPr>
          <w:t xml:space="preserve"> COVID-19 nan </w:t>
        </w:r>
        <w:proofErr w:type="spellStart"/>
        <w:r w:rsidR="00725CA7">
          <w:rPr>
            <w:rStyle w:val="Hyperlink"/>
          </w:rPr>
          <w:t>lekòl</w:t>
        </w:r>
        <w:proofErr w:type="spellEnd"/>
        <w:r w:rsidR="00725CA7">
          <w:rPr>
            <w:rStyle w:val="Hyperlink"/>
          </w:rPr>
          <w:t xml:space="preserve">, </w:t>
        </w:r>
        <w:proofErr w:type="spellStart"/>
        <w:r w:rsidR="00725CA7">
          <w:rPr>
            <w:rStyle w:val="Hyperlink"/>
          </w:rPr>
          <w:t>sou</w:t>
        </w:r>
        <w:proofErr w:type="spellEnd"/>
        <w:r w:rsidR="00725CA7">
          <w:rPr>
            <w:rStyle w:val="Hyperlink"/>
          </w:rPr>
          <w:t xml:space="preserve"> </w:t>
        </w:r>
        <w:proofErr w:type="spellStart"/>
        <w:r w:rsidR="00725CA7">
          <w:rPr>
            <w:rStyle w:val="Hyperlink"/>
          </w:rPr>
          <w:t>otobis</w:t>
        </w:r>
        <w:proofErr w:type="spellEnd"/>
        <w:r w:rsidR="00725CA7">
          <w:rPr>
            <w:rStyle w:val="Hyperlink"/>
          </w:rPr>
          <w:t xml:space="preserve"> la, </w:t>
        </w:r>
        <w:proofErr w:type="spellStart"/>
        <w:r w:rsidR="00725CA7">
          <w:rPr>
            <w:rStyle w:val="Hyperlink"/>
          </w:rPr>
          <w:t>oswa</w:t>
        </w:r>
        <w:proofErr w:type="spellEnd"/>
        <w:r w:rsidR="00725CA7">
          <w:rPr>
            <w:rStyle w:val="Hyperlink"/>
          </w:rPr>
          <w:t xml:space="preserve"> nan yon </w:t>
        </w:r>
        <w:proofErr w:type="spellStart"/>
        <w:r w:rsidR="00725CA7">
          <w:rPr>
            <w:rStyle w:val="Hyperlink"/>
          </w:rPr>
          <w:t>anviwonman</w:t>
        </w:r>
        <w:proofErr w:type="spellEnd"/>
        <w:r w:rsidR="00725CA7">
          <w:rPr>
            <w:rStyle w:val="Hyperlink"/>
          </w:rPr>
          <w:t xml:space="preserve"> </w:t>
        </w:r>
        <w:proofErr w:type="spellStart"/>
        <w:r w:rsidR="00725CA7">
          <w:rPr>
            <w:rStyle w:val="Hyperlink"/>
          </w:rPr>
          <w:t>kominotè</w:t>
        </w:r>
        <w:proofErr w:type="spellEnd"/>
      </w:hyperlink>
      <w:r w:rsidR="00942CA5" w:rsidRPr="00942CA5">
        <w:t xml:space="preserve"> </w:t>
      </w:r>
      <w:proofErr w:type="spellStart"/>
      <w:r w:rsidR="00581E1A">
        <w:t>pou</w:t>
      </w:r>
      <w:proofErr w:type="spellEnd"/>
      <w:r w:rsidR="00581E1A">
        <w:t xml:space="preserve"> w </w:t>
      </w:r>
      <w:proofErr w:type="spellStart"/>
      <w:r w:rsidR="00581E1A">
        <w:t>jwenn</w:t>
      </w:r>
      <w:proofErr w:type="spellEnd"/>
      <w:r w:rsidR="00581E1A">
        <w:t xml:space="preserve"> </w:t>
      </w:r>
      <w:proofErr w:type="spellStart"/>
      <w:r w:rsidR="00581E1A">
        <w:t>plis</w:t>
      </w:r>
      <w:proofErr w:type="spellEnd"/>
      <w:r w:rsidR="00581E1A">
        <w:t xml:space="preserve"> </w:t>
      </w:r>
      <w:proofErr w:type="spellStart"/>
      <w:r w:rsidR="00581E1A">
        <w:t>enfòmasyon</w:t>
      </w:r>
      <w:proofErr w:type="spellEnd"/>
      <w:r w:rsidR="00581E1A">
        <w:t xml:space="preserve"> </w:t>
      </w:r>
      <w:proofErr w:type="spellStart"/>
      <w:r w:rsidR="00581E1A">
        <w:t>ak</w:t>
      </w:r>
      <w:proofErr w:type="spellEnd"/>
      <w:r w:rsidR="00581E1A">
        <w:t xml:space="preserve"> yon </w:t>
      </w:r>
      <w:proofErr w:type="spellStart"/>
      <w:r w:rsidR="00581E1A">
        <w:t>deskripsyon</w:t>
      </w:r>
      <w:proofErr w:type="spellEnd"/>
      <w:r w:rsidR="00581E1A">
        <w:t xml:space="preserve"> </w:t>
      </w:r>
      <w:proofErr w:type="spellStart"/>
      <w:r w:rsidR="00581E1A">
        <w:t>sou</w:t>
      </w:r>
      <w:proofErr w:type="spellEnd"/>
      <w:r w:rsidR="00581E1A">
        <w:t xml:space="preserve"> </w:t>
      </w:r>
      <w:proofErr w:type="spellStart"/>
      <w:r w:rsidR="00581E1A">
        <w:t>sentòm</w:t>
      </w:r>
      <w:proofErr w:type="spellEnd"/>
      <w:r w:rsidR="00581E1A">
        <w:t xml:space="preserve"> </w:t>
      </w:r>
      <w:proofErr w:type="spellStart"/>
      <w:r w:rsidR="00581E1A">
        <w:t>yo</w:t>
      </w:r>
      <w:proofErr w:type="spellEnd"/>
      <w:r w:rsidR="00581E1A">
        <w:t xml:space="preserve"> nan COVID-19</w:t>
      </w:r>
      <w:r w:rsidR="00942CA5" w:rsidRPr="00942CA5">
        <w:t xml:space="preserve">.) </w:t>
      </w:r>
    </w:p>
    <w:p w14:paraId="5492C8E9" w14:textId="684CB2E1" w:rsidR="00307709" w:rsidRDefault="00307709" w:rsidP="00307709">
      <w:pPr>
        <w:rPr>
          <w:szCs w:val="24"/>
        </w:rPr>
      </w:pPr>
      <w:r>
        <w:rPr>
          <w:szCs w:val="24"/>
        </w:rPr>
        <w:t xml:space="preserve">Sa </w:t>
      </w:r>
      <w:proofErr w:type="spellStart"/>
      <w:r>
        <w:rPr>
          <w:szCs w:val="24"/>
        </w:rPr>
        <w:t>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annaprè</w:t>
      </w:r>
      <w:proofErr w:type="spellEnd"/>
      <w:r>
        <w:rPr>
          <w:szCs w:val="24"/>
        </w:rPr>
        <w:t xml:space="preserve"> a </w:t>
      </w:r>
      <w:proofErr w:type="spellStart"/>
      <w:r>
        <w:rPr>
          <w:szCs w:val="24"/>
        </w:rPr>
        <w:t>dekri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kondisyon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minimòm</w:t>
      </w:r>
      <w:proofErr w:type="spellEnd"/>
      <w:r w:rsidR="00F47AC9">
        <w:rPr>
          <w:szCs w:val="24"/>
        </w:rPr>
        <w:t xml:space="preserve">, </w:t>
      </w:r>
      <w:proofErr w:type="spellStart"/>
      <w:r w:rsidR="00F47AC9">
        <w:rPr>
          <w:szCs w:val="24"/>
        </w:rPr>
        <w:t>jan</w:t>
      </w:r>
      <w:proofErr w:type="spellEnd"/>
      <w:r w:rsidR="00F47AC9">
        <w:rPr>
          <w:szCs w:val="24"/>
        </w:rPr>
        <w:t xml:space="preserve"> </w:t>
      </w:r>
      <w:proofErr w:type="spellStart"/>
      <w:r w:rsidR="00F47AC9">
        <w:rPr>
          <w:szCs w:val="24"/>
        </w:rPr>
        <w:t>Depatman</w:t>
      </w:r>
      <w:proofErr w:type="spellEnd"/>
      <w:r w:rsidR="00F47AC9">
        <w:rPr>
          <w:szCs w:val="24"/>
        </w:rPr>
        <w:t xml:space="preserve"> </w:t>
      </w:r>
      <w:proofErr w:type="spellStart"/>
      <w:r w:rsidR="00F47AC9">
        <w:rPr>
          <w:szCs w:val="24"/>
        </w:rPr>
        <w:t>Sante</w:t>
      </w:r>
      <w:proofErr w:type="spellEnd"/>
      <w:r w:rsidR="00F47AC9">
        <w:rPr>
          <w:szCs w:val="24"/>
        </w:rPr>
        <w:t xml:space="preserve"> </w:t>
      </w:r>
      <w:proofErr w:type="spellStart"/>
      <w:r w:rsidR="00F47AC9">
        <w:rPr>
          <w:szCs w:val="24"/>
        </w:rPr>
        <w:t>Piblik</w:t>
      </w:r>
      <w:proofErr w:type="spellEnd"/>
      <w:r w:rsidR="00F47AC9">
        <w:rPr>
          <w:szCs w:val="24"/>
        </w:rPr>
        <w:t xml:space="preserve"> </w:t>
      </w:r>
      <w:proofErr w:type="spellStart"/>
      <w:r w:rsidR="00F47AC9">
        <w:rPr>
          <w:szCs w:val="24"/>
        </w:rPr>
        <w:t>detèmine</w:t>
      </w:r>
      <w:proofErr w:type="spellEnd"/>
      <w:r w:rsidR="00F47AC9">
        <w:rPr>
          <w:szCs w:val="24"/>
        </w:rPr>
        <w:t xml:space="preserve"> l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lè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yo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kapab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deplwaye</w:t>
      </w:r>
      <w:proofErr w:type="spellEnd"/>
      <w:r>
        <w:rPr>
          <w:szCs w:val="24"/>
        </w:rPr>
        <w:t xml:space="preserve"> yon </w:t>
      </w:r>
      <w:proofErr w:type="spellStart"/>
      <w:r>
        <w:rPr>
          <w:szCs w:val="24"/>
        </w:rPr>
        <w:t>ekip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repons</w:t>
      </w:r>
      <w:proofErr w:type="spellEnd"/>
      <w:r>
        <w:rPr>
          <w:szCs w:val="24"/>
        </w:rPr>
        <w:t xml:space="preserve"> rapid </w:t>
      </w:r>
      <w:proofErr w:type="spellStart"/>
      <w:r>
        <w:rPr>
          <w:szCs w:val="24"/>
        </w:rPr>
        <w:t>mobil</w:t>
      </w:r>
      <w:proofErr w:type="spellEnd"/>
    </w:p>
    <w:p w14:paraId="1E327720" w14:textId="0F081DEB" w:rsidR="00307709" w:rsidRPr="00DE7D32" w:rsidRDefault="00CA7748" w:rsidP="00307709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>
        <w:rPr>
          <w:bCs/>
          <w:szCs w:val="24"/>
        </w:rPr>
        <w:t xml:space="preserve">Nan yon </w:t>
      </w:r>
      <w:proofErr w:type="spellStart"/>
      <w:r>
        <w:rPr>
          <w:bCs/>
          <w:szCs w:val="24"/>
        </w:rPr>
        <w:t>peryòd</w:t>
      </w:r>
      <w:proofErr w:type="spellEnd"/>
      <w:r w:rsidR="00307709">
        <w:rPr>
          <w:bCs/>
          <w:szCs w:val="24"/>
        </w:rPr>
        <w:t xml:space="preserve"> 14-jou, </w:t>
      </w:r>
      <w:proofErr w:type="spellStart"/>
      <w:r w:rsidR="00307709">
        <w:rPr>
          <w:bCs/>
          <w:szCs w:val="24"/>
        </w:rPr>
        <w:t>si</w:t>
      </w:r>
      <w:proofErr w:type="spellEnd"/>
      <w:r w:rsidR="00307709">
        <w:rPr>
          <w:bCs/>
          <w:szCs w:val="24"/>
        </w:rPr>
        <w:t xml:space="preserve"> de </w:t>
      </w:r>
      <w:proofErr w:type="spellStart"/>
      <w:r w:rsidR="00307709">
        <w:rPr>
          <w:bCs/>
          <w:szCs w:val="24"/>
        </w:rPr>
        <w:t>oswa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plis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moun</w:t>
      </w:r>
      <w:proofErr w:type="spellEnd"/>
      <w:r w:rsidR="00307709">
        <w:rPr>
          <w:bCs/>
          <w:szCs w:val="24"/>
        </w:rPr>
        <w:t xml:space="preserve"> nan </w:t>
      </w:r>
      <w:proofErr w:type="spellStart"/>
      <w:r w:rsidR="00307709">
        <w:rPr>
          <w:bCs/>
          <w:szCs w:val="24"/>
        </w:rPr>
        <w:t>yonsèl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salklas</w:t>
      </w:r>
      <w:proofErr w:type="spellEnd"/>
      <w:r w:rsidR="00307709">
        <w:rPr>
          <w:bCs/>
          <w:szCs w:val="24"/>
        </w:rPr>
        <w:t xml:space="preserve"> teste </w:t>
      </w:r>
      <w:proofErr w:type="spellStart"/>
      <w:r w:rsidR="00307709">
        <w:rPr>
          <w:bCs/>
          <w:szCs w:val="24"/>
        </w:rPr>
        <w:t>pozitif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pou</w:t>
      </w:r>
      <w:proofErr w:type="spellEnd"/>
      <w:r w:rsidR="00307709">
        <w:rPr>
          <w:bCs/>
          <w:szCs w:val="24"/>
        </w:rPr>
        <w:t xml:space="preserve">  COVID-19 </w:t>
      </w:r>
      <w:proofErr w:type="spellStart"/>
      <w:r w:rsidR="00307709">
        <w:rPr>
          <w:bCs/>
          <w:szCs w:val="24"/>
        </w:rPr>
        <w:t>ak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ekspozisyon</w:t>
      </w:r>
      <w:proofErr w:type="spellEnd"/>
      <w:r w:rsidR="00307709">
        <w:rPr>
          <w:bCs/>
          <w:szCs w:val="24"/>
        </w:rPr>
        <w:t>/</w:t>
      </w:r>
      <w:proofErr w:type="spellStart"/>
      <w:r w:rsidR="00307709">
        <w:rPr>
          <w:bCs/>
          <w:szCs w:val="24"/>
        </w:rPr>
        <w:t>transmisyon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pwobableman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te</w:t>
      </w:r>
      <w:proofErr w:type="spellEnd"/>
      <w:r w:rsidR="00307709">
        <w:rPr>
          <w:bCs/>
          <w:szCs w:val="24"/>
        </w:rPr>
        <w:t xml:space="preserve"> rive nan </w:t>
      </w:r>
      <w:proofErr w:type="spellStart"/>
      <w:r w:rsidR="00307709">
        <w:rPr>
          <w:bCs/>
          <w:szCs w:val="24"/>
        </w:rPr>
        <w:t>salklas</w:t>
      </w:r>
      <w:proofErr w:type="spellEnd"/>
      <w:r w:rsidR="00307709">
        <w:rPr>
          <w:bCs/>
          <w:szCs w:val="24"/>
        </w:rPr>
        <w:t xml:space="preserve"> la, yon </w:t>
      </w:r>
      <w:proofErr w:type="spellStart"/>
      <w:r w:rsidR="00307709">
        <w:rPr>
          <w:bCs/>
          <w:szCs w:val="24"/>
        </w:rPr>
        <w:t>inite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repons</w:t>
      </w:r>
      <w:proofErr w:type="spellEnd"/>
      <w:r w:rsidR="00307709">
        <w:rPr>
          <w:bCs/>
          <w:szCs w:val="24"/>
        </w:rPr>
        <w:t xml:space="preserve"> rapid </w:t>
      </w:r>
      <w:proofErr w:type="spellStart"/>
      <w:r w:rsidR="00307709">
        <w:rPr>
          <w:bCs/>
          <w:szCs w:val="24"/>
        </w:rPr>
        <w:t>kapab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deplwaye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pou</w:t>
      </w:r>
      <w:proofErr w:type="spellEnd"/>
      <w:r w:rsidR="00307709">
        <w:rPr>
          <w:bCs/>
          <w:szCs w:val="24"/>
        </w:rPr>
        <w:t xml:space="preserve"> tout </w:t>
      </w:r>
      <w:proofErr w:type="spellStart"/>
      <w:r w:rsidR="00307709">
        <w:rPr>
          <w:bCs/>
          <w:szCs w:val="24"/>
        </w:rPr>
        <w:t>moun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ki</w:t>
      </w:r>
      <w:proofErr w:type="spellEnd"/>
      <w:r w:rsidR="00307709">
        <w:rPr>
          <w:bCs/>
          <w:szCs w:val="24"/>
        </w:rPr>
        <w:t xml:space="preserve"> pa gen </w:t>
      </w:r>
      <w:proofErr w:type="spellStart"/>
      <w:r w:rsidR="00307709">
        <w:rPr>
          <w:bCs/>
          <w:szCs w:val="24"/>
        </w:rPr>
        <w:t>sentòm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yo</w:t>
      </w:r>
      <w:proofErr w:type="spellEnd"/>
      <w:r w:rsidR="00307709">
        <w:rPr>
          <w:bCs/>
          <w:szCs w:val="24"/>
        </w:rPr>
        <w:t xml:space="preserve"> </w:t>
      </w:r>
      <w:r w:rsidR="00307709">
        <w:rPr>
          <w:bCs/>
          <w:szCs w:val="24"/>
          <w:u w:val="single"/>
        </w:rPr>
        <w:t xml:space="preserve">nan </w:t>
      </w:r>
      <w:proofErr w:type="spellStart"/>
      <w:r w:rsidR="00307709">
        <w:rPr>
          <w:bCs/>
          <w:szCs w:val="24"/>
          <w:u w:val="single"/>
        </w:rPr>
        <w:t>salklas</w:t>
      </w:r>
      <w:proofErr w:type="spellEnd"/>
      <w:r w:rsidR="00307709">
        <w:rPr>
          <w:bCs/>
          <w:szCs w:val="24"/>
          <w:u w:val="single"/>
        </w:rPr>
        <w:t xml:space="preserve"> </w:t>
      </w:r>
      <w:proofErr w:type="spellStart"/>
      <w:r w:rsidR="00307709">
        <w:rPr>
          <w:bCs/>
          <w:szCs w:val="24"/>
          <w:u w:val="single"/>
        </w:rPr>
        <w:t>sa</w:t>
      </w:r>
      <w:proofErr w:type="spellEnd"/>
      <w:r w:rsidR="00307709">
        <w:rPr>
          <w:bCs/>
          <w:szCs w:val="24"/>
          <w:u w:val="single"/>
        </w:rPr>
        <w:t xml:space="preserve"> a</w:t>
      </w:r>
      <w:r w:rsidR="00307709" w:rsidRPr="00EC4DFF">
        <w:rPr>
          <w:bCs/>
          <w:szCs w:val="24"/>
        </w:rPr>
        <w:t>.</w:t>
      </w:r>
    </w:p>
    <w:p w14:paraId="1110D05C" w14:textId="13D61BF7" w:rsidR="00307709" w:rsidRPr="00DE7D32" w:rsidRDefault="00CA7748" w:rsidP="00307709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>
        <w:rPr>
          <w:bCs/>
          <w:szCs w:val="24"/>
        </w:rPr>
        <w:t xml:space="preserve">Nan yon </w:t>
      </w:r>
      <w:proofErr w:type="spellStart"/>
      <w:r>
        <w:rPr>
          <w:bCs/>
          <w:szCs w:val="24"/>
        </w:rPr>
        <w:t>peryòd</w:t>
      </w:r>
      <w:proofErr w:type="spellEnd"/>
      <w:r>
        <w:rPr>
          <w:bCs/>
          <w:szCs w:val="24"/>
        </w:rPr>
        <w:t xml:space="preserve"> </w:t>
      </w:r>
      <w:r w:rsidR="00307709">
        <w:rPr>
          <w:bCs/>
          <w:szCs w:val="24"/>
        </w:rPr>
        <w:t xml:space="preserve">14-jou, </w:t>
      </w:r>
      <w:proofErr w:type="spellStart"/>
      <w:r w:rsidR="00307709">
        <w:rPr>
          <w:bCs/>
          <w:szCs w:val="24"/>
        </w:rPr>
        <w:t>si</w:t>
      </w:r>
      <w:proofErr w:type="spellEnd"/>
      <w:r w:rsidR="00307709">
        <w:rPr>
          <w:bCs/>
          <w:szCs w:val="24"/>
        </w:rPr>
        <w:t xml:space="preserve"> </w:t>
      </w:r>
      <w:r w:rsidR="00307709" w:rsidRPr="00DE7D32">
        <w:rPr>
          <w:bCs/>
          <w:szCs w:val="24"/>
        </w:rPr>
        <w:t xml:space="preserve">3 </w:t>
      </w:r>
      <w:proofErr w:type="spellStart"/>
      <w:r w:rsidR="00307709">
        <w:rPr>
          <w:bCs/>
          <w:szCs w:val="24"/>
        </w:rPr>
        <w:t>oswa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plis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moun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oswa</w:t>
      </w:r>
      <w:proofErr w:type="spellEnd"/>
      <w:r w:rsidR="00307709">
        <w:rPr>
          <w:bCs/>
          <w:szCs w:val="24"/>
        </w:rPr>
        <w:t xml:space="preserve"> 3 </w:t>
      </w:r>
      <w:proofErr w:type="spellStart"/>
      <w:r w:rsidR="00307709">
        <w:rPr>
          <w:bCs/>
          <w:szCs w:val="24"/>
        </w:rPr>
        <w:t>pousan</w:t>
      </w:r>
      <w:proofErr w:type="spellEnd"/>
      <w:r w:rsidR="00307709">
        <w:rPr>
          <w:bCs/>
          <w:szCs w:val="24"/>
        </w:rPr>
        <w:t xml:space="preserve">, </w:t>
      </w:r>
      <w:proofErr w:type="spellStart"/>
      <w:r w:rsidR="00307709">
        <w:rPr>
          <w:bCs/>
          <w:szCs w:val="24"/>
        </w:rPr>
        <w:t>kèlkeswa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sa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ki</w:t>
      </w:r>
      <w:proofErr w:type="spellEnd"/>
      <w:r w:rsidR="00307709">
        <w:rPr>
          <w:bCs/>
          <w:szCs w:val="24"/>
        </w:rPr>
        <w:t xml:space="preserve"> pi gran, nan yon </w:t>
      </w:r>
      <w:proofErr w:type="spellStart"/>
      <w:r w:rsidR="00307709">
        <w:rPr>
          <w:bCs/>
          <w:szCs w:val="24"/>
        </w:rPr>
        <w:t>klas</w:t>
      </w:r>
      <w:proofErr w:type="spellEnd"/>
      <w:r w:rsidR="00307709">
        <w:rPr>
          <w:bCs/>
          <w:szCs w:val="24"/>
        </w:rPr>
        <w:t xml:space="preserve"> done </w:t>
      </w:r>
      <w:proofErr w:type="spellStart"/>
      <w:r w:rsidR="00307709">
        <w:rPr>
          <w:bCs/>
          <w:szCs w:val="24"/>
        </w:rPr>
        <w:t>oswa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kowòt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tèste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pozitif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pou</w:t>
      </w:r>
      <w:proofErr w:type="spellEnd"/>
      <w:r w:rsidR="00307709">
        <w:rPr>
          <w:bCs/>
          <w:szCs w:val="24"/>
        </w:rPr>
        <w:t xml:space="preserve"> COVID-19 </w:t>
      </w:r>
      <w:proofErr w:type="spellStart"/>
      <w:r w:rsidR="00307709">
        <w:rPr>
          <w:bCs/>
          <w:szCs w:val="24"/>
        </w:rPr>
        <w:t>ak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ekspozisyon</w:t>
      </w:r>
      <w:proofErr w:type="spellEnd"/>
      <w:r w:rsidR="00307709">
        <w:rPr>
          <w:bCs/>
          <w:szCs w:val="24"/>
        </w:rPr>
        <w:t>/</w:t>
      </w:r>
      <w:proofErr w:type="spellStart"/>
      <w:r w:rsidR="00307709">
        <w:rPr>
          <w:bCs/>
          <w:szCs w:val="24"/>
        </w:rPr>
        <w:t>transmisyon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pwobableman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te</w:t>
      </w:r>
      <w:proofErr w:type="spellEnd"/>
      <w:r w:rsidR="00307709">
        <w:rPr>
          <w:bCs/>
          <w:szCs w:val="24"/>
        </w:rPr>
        <w:t xml:space="preserve"> rive nan </w:t>
      </w:r>
      <w:proofErr w:type="spellStart"/>
      <w:r w:rsidR="00307709">
        <w:rPr>
          <w:bCs/>
          <w:szCs w:val="24"/>
        </w:rPr>
        <w:t>lekòl</w:t>
      </w:r>
      <w:proofErr w:type="spellEnd"/>
      <w:r w:rsidR="00307709">
        <w:rPr>
          <w:bCs/>
          <w:szCs w:val="24"/>
        </w:rPr>
        <w:t xml:space="preserve"> la, </w:t>
      </w:r>
      <w:proofErr w:type="spellStart"/>
      <w:r w:rsidR="00307709">
        <w:rPr>
          <w:bCs/>
          <w:szCs w:val="24"/>
        </w:rPr>
        <w:t>yo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kapab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deplwaye</w:t>
      </w:r>
      <w:proofErr w:type="spellEnd"/>
      <w:r w:rsidR="00307709">
        <w:rPr>
          <w:bCs/>
          <w:szCs w:val="24"/>
        </w:rPr>
        <w:t xml:space="preserve"> yon </w:t>
      </w:r>
      <w:proofErr w:type="spellStart"/>
      <w:r w:rsidR="00307709">
        <w:rPr>
          <w:bCs/>
          <w:szCs w:val="24"/>
        </w:rPr>
        <w:t>inite</w:t>
      </w:r>
      <w:proofErr w:type="spellEnd"/>
      <w:r w:rsidR="00307709">
        <w:rPr>
          <w:bCs/>
          <w:szCs w:val="24"/>
        </w:rPr>
        <w:t xml:space="preserve"> </w:t>
      </w:r>
      <w:proofErr w:type="spellStart"/>
      <w:r w:rsidR="00307709">
        <w:rPr>
          <w:bCs/>
          <w:szCs w:val="24"/>
        </w:rPr>
        <w:t>repons</w:t>
      </w:r>
      <w:proofErr w:type="spellEnd"/>
      <w:r w:rsidR="00307709">
        <w:rPr>
          <w:bCs/>
          <w:szCs w:val="24"/>
        </w:rPr>
        <w:t xml:space="preserve"> rapid </w:t>
      </w:r>
      <w:proofErr w:type="spellStart"/>
      <w:r w:rsidR="00307709" w:rsidRPr="00F47AC9">
        <w:rPr>
          <w:bCs/>
          <w:szCs w:val="24"/>
          <w:u w:val="single"/>
        </w:rPr>
        <w:t>pou</w:t>
      </w:r>
      <w:proofErr w:type="spellEnd"/>
      <w:r w:rsidR="00307709" w:rsidRPr="00F47AC9">
        <w:rPr>
          <w:bCs/>
          <w:szCs w:val="24"/>
          <w:u w:val="single"/>
        </w:rPr>
        <w:t xml:space="preserve"> tout </w:t>
      </w:r>
      <w:proofErr w:type="spellStart"/>
      <w:r w:rsidR="00307709" w:rsidRPr="00F47AC9">
        <w:rPr>
          <w:bCs/>
          <w:szCs w:val="24"/>
          <w:u w:val="single"/>
        </w:rPr>
        <w:t>moun</w:t>
      </w:r>
      <w:proofErr w:type="spellEnd"/>
      <w:r w:rsidR="00307709" w:rsidRPr="00F47AC9">
        <w:rPr>
          <w:bCs/>
          <w:szCs w:val="24"/>
          <w:u w:val="single"/>
        </w:rPr>
        <w:t xml:space="preserve"> </w:t>
      </w:r>
      <w:proofErr w:type="spellStart"/>
      <w:r w:rsidR="00307709" w:rsidRPr="00F47AC9">
        <w:rPr>
          <w:bCs/>
          <w:szCs w:val="24"/>
          <w:u w:val="single"/>
        </w:rPr>
        <w:t>ki</w:t>
      </w:r>
      <w:proofErr w:type="spellEnd"/>
      <w:r w:rsidR="00307709" w:rsidRPr="00F47AC9">
        <w:rPr>
          <w:bCs/>
          <w:szCs w:val="24"/>
          <w:u w:val="single"/>
        </w:rPr>
        <w:t xml:space="preserve"> pa gen </w:t>
      </w:r>
      <w:proofErr w:type="spellStart"/>
      <w:r w:rsidR="00307709" w:rsidRPr="00F47AC9">
        <w:rPr>
          <w:bCs/>
          <w:szCs w:val="24"/>
          <w:u w:val="single"/>
        </w:rPr>
        <w:t>sentòm</w:t>
      </w:r>
      <w:proofErr w:type="spellEnd"/>
      <w:r w:rsidR="00307709" w:rsidRPr="00F47AC9">
        <w:rPr>
          <w:bCs/>
          <w:szCs w:val="24"/>
          <w:u w:val="single"/>
        </w:rPr>
        <w:t xml:space="preserve"> </w:t>
      </w:r>
      <w:proofErr w:type="spellStart"/>
      <w:r w:rsidR="00307709" w:rsidRPr="00F47AC9">
        <w:rPr>
          <w:bCs/>
          <w:szCs w:val="24"/>
          <w:u w:val="single"/>
        </w:rPr>
        <w:t>yo</w:t>
      </w:r>
      <w:proofErr w:type="spellEnd"/>
      <w:r w:rsidR="00307709" w:rsidRPr="00F47AC9">
        <w:rPr>
          <w:bCs/>
          <w:szCs w:val="24"/>
          <w:u w:val="single"/>
        </w:rPr>
        <w:t xml:space="preserve"> nan </w:t>
      </w:r>
      <w:proofErr w:type="spellStart"/>
      <w:r w:rsidR="00307709" w:rsidRPr="00F47AC9">
        <w:rPr>
          <w:bCs/>
          <w:szCs w:val="24"/>
          <w:u w:val="single"/>
        </w:rPr>
        <w:t>klas</w:t>
      </w:r>
      <w:proofErr w:type="spellEnd"/>
      <w:r w:rsidR="00307709" w:rsidRPr="00F47AC9">
        <w:rPr>
          <w:bCs/>
          <w:szCs w:val="24"/>
          <w:u w:val="single"/>
        </w:rPr>
        <w:t xml:space="preserve"> </w:t>
      </w:r>
      <w:proofErr w:type="spellStart"/>
      <w:r w:rsidR="00307709" w:rsidRPr="00F47AC9">
        <w:rPr>
          <w:bCs/>
          <w:szCs w:val="24"/>
          <w:u w:val="single"/>
        </w:rPr>
        <w:t>oswa</w:t>
      </w:r>
      <w:proofErr w:type="spellEnd"/>
      <w:r w:rsidR="00307709" w:rsidRPr="00F47AC9">
        <w:rPr>
          <w:bCs/>
          <w:szCs w:val="24"/>
          <w:u w:val="single"/>
        </w:rPr>
        <w:t xml:space="preserve"> </w:t>
      </w:r>
      <w:proofErr w:type="spellStart"/>
      <w:r w:rsidR="00307709" w:rsidRPr="00F47AC9">
        <w:rPr>
          <w:bCs/>
          <w:szCs w:val="24"/>
          <w:u w:val="single"/>
        </w:rPr>
        <w:t>kowòt</w:t>
      </w:r>
      <w:proofErr w:type="spellEnd"/>
      <w:r w:rsidR="00307709" w:rsidRPr="00F47AC9">
        <w:rPr>
          <w:bCs/>
          <w:szCs w:val="24"/>
          <w:u w:val="single"/>
        </w:rPr>
        <w:t xml:space="preserve"> </w:t>
      </w:r>
      <w:proofErr w:type="spellStart"/>
      <w:r w:rsidR="00307709" w:rsidRPr="00F47AC9">
        <w:rPr>
          <w:bCs/>
          <w:szCs w:val="24"/>
          <w:u w:val="single"/>
        </w:rPr>
        <w:t>sa</w:t>
      </w:r>
      <w:proofErr w:type="spellEnd"/>
      <w:r w:rsidR="00307709" w:rsidRPr="00F47AC9">
        <w:rPr>
          <w:bCs/>
          <w:szCs w:val="24"/>
          <w:u w:val="single"/>
        </w:rPr>
        <w:t xml:space="preserve"> a.</w:t>
      </w:r>
      <w:r w:rsidR="00307709" w:rsidRPr="00EC4DFF">
        <w:rPr>
          <w:bCs/>
          <w:szCs w:val="24"/>
        </w:rPr>
        <w:t xml:space="preserve"> </w:t>
      </w:r>
    </w:p>
    <w:p w14:paraId="4D1602B5" w14:textId="17FB9C8A" w:rsidR="00307709" w:rsidRDefault="00307709" w:rsidP="00307709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>
        <w:rPr>
          <w:bCs/>
          <w:szCs w:val="24"/>
        </w:rPr>
        <w:lastRenderedPageBreak/>
        <w:t xml:space="preserve">Nan yon </w:t>
      </w:r>
      <w:proofErr w:type="spellStart"/>
      <w:r>
        <w:rPr>
          <w:bCs/>
          <w:szCs w:val="24"/>
        </w:rPr>
        <w:t>peryòd</w:t>
      </w:r>
      <w:proofErr w:type="spellEnd"/>
      <w:r>
        <w:rPr>
          <w:bCs/>
          <w:szCs w:val="24"/>
        </w:rPr>
        <w:t xml:space="preserve"> 14-jou, </w:t>
      </w:r>
      <w:proofErr w:type="spellStart"/>
      <w:r>
        <w:rPr>
          <w:bCs/>
          <w:szCs w:val="24"/>
        </w:rPr>
        <w:t>si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plis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pase</w:t>
      </w:r>
      <w:proofErr w:type="spellEnd"/>
      <w:r>
        <w:rPr>
          <w:bCs/>
          <w:szCs w:val="24"/>
        </w:rPr>
        <w:t xml:space="preserve"> 3 </w:t>
      </w:r>
      <w:proofErr w:type="spellStart"/>
      <w:r>
        <w:rPr>
          <w:bCs/>
          <w:szCs w:val="24"/>
        </w:rPr>
        <w:t>pousan</w:t>
      </w:r>
      <w:proofErr w:type="spellEnd"/>
      <w:r>
        <w:rPr>
          <w:bCs/>
          <w:szCs w:val="24"/>
        </w:rPr>
        <w:t xml:space="preserve"> nan </w:t>
      </w:r>
      <w:proofErr w:type="spellStart"/>
      <w:r>
        <w:rPr>
          <w:bCs/>
          <w:szCs w:val="24"/>
        </w:rPr>
        <w:t>lekòl</w:t>
      </w:r>
      <w:proofErr w:type="spellEnd"/>
      <w:r>
        <w:rPr>
          <w:bCs/>
          <w:szCs w:val="24"/>
        </w:rPr>
        <w:t xml:space="preserve"> la teste </w:t>
      </w:r>
      <w:proofErr w:type="spellStart"/>
      <w:r>
        <w:rPr>
          <w:bCs/>
          <w:szCs w:val="24"/>
        </w:rPr>
        <w:t>pozitif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pou</w:t>
      </w:r>
      <w:proofErr w:type="spellEnd"/>
      <w:r>
        <w:rPr>
          <w:bCs/>
          <w:szCs w:val="24"/>
        </w:rPr>
        <w:t xml:space="preserve"> COVID-19 </w:t>
      </w:r>
      <w:proofErr w:type="spellStart"/>
      <w:r>
        <w:rPr>
          <w:bCs/>
          <w:szCs w:val="24"/>
        </w:rPr>
        <w:t>ak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ekspozisyon</w:t>
      </w:r>
      <w:proofErr w:type="spellEnd"/>
      <w:r>
        <w:rPr>
          <w:bCs/>
          <w:szCs w:val="24"/>
        </w:rPr>
        <w:t>/</w:t>
      </w:r>
      <w:proofErr w:type="spellStart"/>
      <w:r>
        <w:rPr>
          <w:bCs/>
          <w:szCs w:val="24"/>
        </w:rPr>
        <w:t>transmisyon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pwobableman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rive nan </w:t>
      </w:r>
      <w:proofErr w:type="spellStart"/>
      <w:r>
        <w:rPr>
          <w:bCs/>
          <w:szCs w:val="24"/>
        </w:rPr>
        <w:t>lekòl</w:t>
      </w:r>
      <w:proofErr w:type="spellEnd"/>
      <w:r>
        <w:rPr>
          <w:bCs/>
          <w:szCs w:val="24"/>
        </w:rPr>
        <w:t xml:space="preserve"> la, </w:t>
      </w:r>
      <w:proofErr w:type="spellStart"/>
      <w:r>
        <w:rPr>
          <w:bCs/>
          <w:szCs w:val="24"/>
        </w:rPr>
        <w:t>yo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kapab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deplwaye</w:t>
      </w:r>
      <w:proofErr w:type="spellEnd"/>
      <w:r>
        <w:rPr>
          <w:bCs/>
          <w:szCs w:val="24"/>
        </w:rPr>
        <w:t xml:space="preserve"> yon </w:t>
      </w:r>
      <w:proofErr w:type="spellStart"/>
      <w:r>
        <w:rPr>
          <w:bCs/>
          <w:szCs w:val="24"/>
        </w:rPr>
        <w:t>inite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mobil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  <w:u w:val="single"/>
        </w:rPr>
        <w:t>pou</w:t>
      </w:r>
      <w:proofErr w:type="spellEnd"/>
      <w:r>
        <w:rPr>
          <w:bCs/>
          <w:szCs w:val="24"/>
          <w:u w:val="single"/>
        </w:rPr>
        <w:t xml:space="preserve"> tout </w:t>
      </w:r>
      <w:proofErr w:type="spellStart"/>
      <w:r>
        <w:rPr>
          <w:bCs/>
          <w:szCs w:val="24"/>
          <w:u w:val="single"/>
        </w:rPr>
        <w:t>popilasyon</w:t>
      </w:r>
      <w:proofErr w:type="spellEnd"/>
      <w:r>
        <w:rPr>
          <w:bCs/>
          <w:szCs w:val="24"/>
          <w:u w:val="single"/>
        </w:rPr>
        <w:t xml:space="preserve"> </w:t>
      </w:r>
      <w:proofErr w:type="spellStart"/>
      <w:r>
        <w:rPr>
          <w:bCs/>
          <w:szCs w:val="24"/>
          <w:u w:val="single"/>
        </w:rPr>
        <w:t>lekòl</w:t>
      </w:r>
      <w:proofErr w:type="spellEnd"/>
      <w:r>
        <w:rPr>
          <w:bCs/>
          <w:szCs w:val="24"/>
          <w:u w:val="single"/>
        </w:rPr>
        <w:t xml:space="preserve"> la </w:t>
      </w:r>
      <w:proofErr w:type="spellStart"/>
      <w:r>
        <w:rPr>
          <w:bCs/>
          <w:szCs w:val="24"/>
          <w:u w:val="single"/>
        </w:rPr>
        <w:t>ki</w:t>
      </w:r>
      <w:proofErr w:type="spellEnd"/>
      <w:r>
        <w:rPr>
          <w:bCs/>
          <w:szCs w:val="24"/>
          <w:u w:val="single"/>
        </w:rPr>
        <w:t xml:space="preserve"> pa gen </w:t>
      </w:r>
      <w:proofErr w:type="spellStart"/>
      <w:r>
        <w:rPr>
          <w:bCs/>
          <w:szCs w:val="24"/>
          <w:u w:val="single"/>
        </w:rPr>
        <w:t>sentòm</w:t>
      </w:r>
      <w:proofErr w:type="spellEnd"/>
      <w:r w:rsidRPr="00EC4DFF">
        <w:rPr>
          <w:bCs/>
          <w:szCs w:val="24"/>
        </w:rPr>
        <w:t>.</w:t>
      </w:r>
    </w:p>
    <w:p w14:paraId="6072B6D0" w14:textId="2AB10A63" w:rsidR="00307709" w:rsidRPr="00DE7D32" w:rsidRDefault="00307709" w:rsidP="00307709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>
        <w:rPr>
          <w:bCs/>
          <w:szCs w:val="24"/>
        </w:rPr>
        <w:t xml:space="preserve">Nan yon </w:t>
      </w:r>
      <w:proofErr w:type="spellStart"/>
      <w:r>
        <w:rPr>
          <w:bCs/>
          <w:szCs w:val="24"/>
        </w:rPr>
        <w:t>peryòd</w:t>
      </w:r>
      <w:proofErr w:type="spellEnd"/>
      <w:r>
        <w:rPr>
          <w:bCs/>
          <w:szCs w:val="24"/>
        </w:rPr>
        <w:t xml:space="preserve"> 14-jou, </w:t>
      </w:r>
      <w:proofErr w:type="spellStart"/>
      <w:r>
        <w:rPr>
          <w:bCs/>
          <w:szCs w:val="24"/>
        </w:rPr>
        <w:t>si</w:t>
      </w:r>
      <w:proofErr w:type="spellEnd"/>
      <w:r>
        <w:rPr>
          <w:bCs/>
          <w:szCs w:val="24"/>
        </w:rPr>
        <w:t xml:space="preserve"> gen de </w:t>
      </w:r>
      <w:proofErr w:type="spellStart"/>
      <w:r>
        <w:rPr>
          <w:bCs/>
          <w:szCs w:val="24"/>
        </w:rPr>
        <w:t>oswa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plis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moun</w:t>
      </w:r>
      <w:proofErr w:type="spellEnd"/>
      <w:r>
        <w:rPr>
          <w:bCs/>
          <w:szCs w:val="24"/>
        </w:rPr>
        <w:t xml:space="preserve"> nan </w:t>
      </w:r>
      <w:proofErr w:type="spellStart"/>
      <w:r>
        <w:rPr>
          <w:bCs/>
          <w:szCs w:val="24"/>
        </w:rPr>
        <w:t>menm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otobis</w:t>
      </w:r>
      <w:proofErr w:type="spellEnd"/>
      <w:r>
        <w:rPr>
          <w:bCs/>
          <w:szCs w:val="24"/>
        </w:rPr>
        <w:t xml:space="preserve"> la </w:t>
      </w:r>
      <w:proofErr w:type="spellStart"/>
      <w:r>
        <w:rPr>
          <w:bCs/>
          <w:szCs w:val="24"/>
        </w:rPr>
        <w:t>ki</w:t>
      </w:r>
      <w:proofErr w:type="spellEnd"/>
      <w:r>
        <w:rPr>
          <w:bCs/>
          <w:szCs w:val="24"/>
        </w:rPr>
        <w:t xml:space="preserve"> teste </w:t>
      </w:r>
      <w:proofErr w:type="spellStart"/>
      <w:r>
        <w:rPr>
          <w:bCs/>
          <w:szCs w:val="24"/>
        </w:rPr>
        <w:t>pozitif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pou</w:t>
      </w:r>
      <w:proofErr w:type="spellEnd"/>
      <w:r>
        <w:rPr>
          <w:bCs/>
          <w:szCs w:val="24"/>
        </w:rPr>
        <w:t xml:space="preserve"> COVID-19 </w:t>
      </w:r>
      <w:proofErr w:type="spellStart"/>
      <w:r>
        <w:rPr>
          <w:bCs/>
          <w:szCs w:val="24"/>
        </w:rPr>
        <w:t>ak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ekspozisyon</w:t>
      </w:r>
      <w:proofErr w:type="spellEnd"/>
      <w:r>
        <w:rPr>
          <w:bCs/>
          <w:szCs w:val="24"/>
        </w:rPr>
        <w:t>/</w:t>
      </w:r>
      <w:proofErr w:type="spellStart"/>
      <w:r>
        <w:rPr>
          <w:bCs/>
          <w:szCs w:val="24"/>
        </w:rPr>
        <w:t>transmisyon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pwobableman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rive </w:t>
      </w:r>
      <w:proofErr w:type="spellStart"/>
      <w:r>
        <w:rPr>
          <w:bCs/>
          <w:szCs w:val="24"/>
        </w:rPr>
        <w:t>sou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otobis</w:t>
      </w:r>
      <w:proofErr w:type="spellEnd"/>
      <w:r>
        <w:rPr>
          <w:bCs/>
          <w:szCs w:val="24"/>
        </w:rPr>
        <w:t xml:space="preserve"> la, </w:t>
      </w:r>
      <w:proofErr w:type="spellStart"/>
      <w:r>
        <w:rPr>
          <w:bCs/>
          <w:szCs w:val="24"/>
        </w:rPr>
        <w:t>yo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kapab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deplwaye</w:t>
      </w:r>
      <w:proofErr w:type="spellEnd"/>
      <w:r>
        <w:rPr>
          <w:bCs/>
          <w:szCs w:val="24"/>
        </w:rPr>
        <w:t xml:space="preserve"> yon </w:t>
      </w:r>
      <w:proofErr w:type="spellStart"/>
      <w:r>
        <w:rPr>
          <w:bCs/>
          <w:szCs w:val="24"/>
        </w:rPr>
        <w:t>inite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repons</w:t>
      </w:r>
      <w:proofErr w:type="spellEnd"/>
      <w:r>
        <w:rPr>
          <w:bCs/>
          <w:szCs w:val="24"/>
        </w:rPr>
        <w:t xml:space="preserve"> rapid </w:t>
      </w:r>
      <w:proofErr w:type="spellStart"/>
      <w:r>
        <w:rPr>
          <w:bCs/>
          <w:szCs w:val="24"/>
        </w:rPr>
        <w:t>pou</w:t>
      </w:r>
      <w:proofErr w:type="spellEnd"/>
      <w:r>
        <w:rPr>
          <w:bCs/>
          <w:szCs w:val="24"/>
        </w:rPr>
        <w:t xml:space="preserve"> </w:t>
      </w:r>
      <w:r w:rsidRPr="00F47AC9">
        <w:rPr>
          <w:bCs/>
          <w:szCs w:val="24"/>
          <w:u w:val="single"/>
        </w:rPr>
        <w:t xml:space="preserve">tout </w:t>
      </w:r>
      <w:proofErr w:type="spellStart"/>
      <w:r w:rsidRPr="00F47AC9">
        <w:rPr>
          <w:bCs/>
          <w:szCs w:val="24"/>
          <w:u w:val="single"/>
        </w:rPr>
        <w:t>moun</w:t>
      </w:r>
      <w:proofErr w:type="spellEnd"/>
      <w:r w:rsidRPr="00F47AC9">
        <w:rPr>
          <w:bCs/>
          <w:szCs w:val="24"/>
          <w:u w:val="single"/>
        </w:rPr>
        <w:t xml:space="preserve"> </w:t>
      </w:r>
      <w:proofErr w:type="spellStart"/>
      <w:r w:rsidRPr="00F47AC9">
        <w:rPr>
          <w:bCs/>
          <w:szCs w:val="24"/>
          <w:u w:val="single"/>
        </w:rPr>
        <w:t>ki</w:t>
      </w:r>
      <w:proofErr w:type="spellEnd"/>
      <w:r w:rsidRPr="00F47AC9">
        <w:rPr>
          <w:bCs/>
          <w:szCs w:val="24"/>
          <w:u w:val="single"/>
        </w:rPr>
        <w:t xml:space="preserve"> pa gen </w:t>
      </w:r>
      <w:proofErr w:type="spellStart"/>
      <w:r w:rsidRPr="00F47AC9">
        <w:rPr>
          <w:bCs/>
          <w:szCs w:val="24"/>
          <w:u w:val="single"/>
        </w:rPr>
        <w:t>sentòm</w:t>
      </w:r>
      <w:proofErr w:type="spellEnd"/>
      <w:r w:rsidRPr="00F47AC9">
        <w:rPr>
          <w:bCs/>
          <w:szCs w:val="24"/>
          <w:u w:val="single"/>
        </w:rPr>
        <w:t xml:space="preserve"> </w:t>
      </w:r>
      <w:proofErr w:type="spellStart"/>
      <w:r w:rsidRPr="00F47AC9">
        <w:rPr>
          <w:bCs/>
          <w:szCs w:val="24"/>
          <w:u w:val="single"/>
        </w:rPr>
        <w:t>sou</w:t>
      </w:r>
      <w:proofErr w:type="spellEnd"/>
      <w:r w:rsidRPr="00F47AC9">
        <w:rPr>
          <w:bCs/>
          <w:szCs w:val="24"/>
          <w:u w:val="single"/>
        </w:rPr>
        <w:t xml:space="preserve"> </w:t>
      </w:r>
      <w:proofErr w:type="spellStart"/>
      <w:r w:rsidRPr="00F47AC9">
        <w:rPr>
          <w:bCs/>
          <w:szCs w:val="24"/>
          <w:u w:val="single"/>
        </w:rPr>
        <w:t>otobis</w:t>
      </w:r>
      <w:proofErr w:type="spellEnd"/>
      <w:r w:rsidRPr="00F47AC9">
        <w:rPr>
          <w:bCs/>
          <w:szCs w:val="24"/>
          <w:u w:val="single"/>
        </w:rPr>
        <w:t xml:space="preserve"> </w:t>
      </w:r>
      <w:proofErr w:type="spellStart"/>
      <w:r w:rsidRPr="00F47AC9">
        <w:rPr>
          <w:bCs/>
          <w:szCs w:val="24"/>
          <w:u w:val="single"/>
        </w:rPr>
        <w:t>sa</w:t>
      </w:r>
      <w:proofErr w:type="spellEnd"/>
      <w:r w:rsidRPr="00F47AC9">
        <w:rPr>
          <w:bCs/>
          <w:szCs w:val="24"/>
          <w:u w:val="single"/>
        </w:rPr>
        <w:t xml:space="preserve"> a.</w:t>
      </w:r>
      <w:r>
        <w:rPr>
          <w:bCs/>
          <w:szCs w:val="24"/>
        </w:rPr>
        <w:t xml:space="preserve"> </w:t>
      </w:r>
    </w:p>
    <w:p w14:paraId="2BDC3A55" w14:textId="77777777" w:rsidR="00307709" w:rsidRDefault="00307709" w:rsidP="00942CA5">
      <w:pPr>
        <w:rPr>
          <w:szCs w:val="24"/>
        </w:rPr>
      </w:pPr>
    </w:p>
    <w:p w14:paraId="4E92C89B" w14:textId="77777777" w:rsidR="00942CA5" w:rsidRPr="00942CA5" w:rsidRDefault="00942CA5" w:rsidP="00942CA5">
      <w:pPr>
        <w:rPr>
          <w:szCs w:val="24"/>
        </w:rPr>
      </w:pPr>
    </w:p>
    <w:p w14:paraId="7026D120" w14:textId="0AA77CFB" w:rsidR="00942CA5" w:rsidRPr="00942CA5" w:rsidRDefault="00D9120B" w:rsidP="00942CA5">
      <w:pPr>
        <w:rPr>
          <w:b/>
          <w:szCs w:val="24"/>
        </w:rPr>
      </w:pPr>
      <w:proofErr w:type="spellStart"/>
      <w:r>
        <w:rPr>
          <w:b/>
          <w:szCs w:val="24"/>
        </w:rPr>
        <w:t>Etap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Enplemantasyon</w:t>
      </w:r>
      <w:proofErr w:type="spellEnd"/>
      <w:r>
        <w:rPr>
          <w:b/>
          <w:szCs w:val="24"/>
        </w:rPr>
        <w:t xml:space="preserve"> </w:t>
      </w:r>
    </w:p>
    <w:p w14:paraId="1C31AB45" w14:textId="77777777" w:rsidR="00942CA5" w:rsidRPr="00942CA5" w:rsidRDefault="00942CA5" w:rsidP="00942CA5">
      <w:pPr>
        <w:rPr>
          <w:szCs w:val="24"/>
        </w:rPr>
      </w:pPr>
    </w:p>
    <w:p w14:paraId="3884263F" w14:textId="38B4FC44" w:rsidR="00942CA5" w:rsidRPr="00942CA5" w:rsidRDefault="00D9120B" w:rsidP="00942CA5">
      <w:pPr>
        <w:rPr>
          <w:i/>
          <w:iCs/>
          <w:szCs w:val="24"/>
        </w:rPr>
      </w:pPr>
      <w:proofErr w:type="spellStart"/>
      <w:r>
        <w:rPr>
          <w:i/>
          <w:iCs/>
          <w:szCs w:val="24"/>
        </w:rPr>
        <w:t>Anvan</w:t>
      </w:r>
      <w:proofErr w:type="spellEnd"/>
      <w:r>
        <w:rPr>
          <w:i/>
          <w:iCs/>
          <w:szCs w:val="24"/>
        </w:rPr>
        <w:t xml:space="preserve"> </w:t>
      </w:r>
      <w:proofErr w:type="spellStart"/>
      <w:r>
        <w:rPr>
          <w:i/>
          <w:iCs/>
          <w:szCs w:val="24"/>
        </w:rPr>
        <w:t>ou</w:t>
      </w:r>
      <w:proofErr w:type="spellEnd"/>
      <w:r>
        <w:rPr>
          <w:i/>
          <w:iCs/>
          <w:szCs w:val="24"/>
        </w:rPr>
        <w:t xml:space="preserve"> </w:t>
      </w:r>
      <w:proofErr w:type="spellStart"/>
      <w:r>
        <w:rPr>
          <w:i/>
          <w:iCs/>
          <w:szCs w:val="24"/>
        </w:rPr>
        <w:t>itilize</w:t>
      </w:r>
      <w:proofErr w:type="spellEnd"/>
      <w:r>
        <w:rPr>
          <w:i/>
          <w:iCs/>
          <w:szCs w:val="24"/>
        </w:rPr>
        <w:t xml:space="preserve"> </w:t>
      </w:r>
      <w:proofErr w:type="spellStart"/>
      <w:r>
        <w:rPr>
          <w:i/>
          <w:iCs/>
          <w:szCs w:val="24"/>
        </w:rPr>
        <w:t>inite</w:t>
      </w:r>
      <w:proofErr w:type="spellEnd"/>
      <w:r>
        <w:rPr>
          <w:i/>
          <w:iCs/>
          <w:szCs w:val="24"/>
        </w:rPr>
        <w:t xml:space="preserve"> </w:t>
      </w:r>
      <w:proofErr w:type="spellStart"/>
      <w:r>
        <w:rPr>
          <w:i/>
          <w:iCs/>
          <w:szCs w:val="24"/>
        </w:rPr>
        <w:t>repons</w:t>
      </w:r>
      <w:proofErr w:type="spellEnd"/>
      <w:r>
        <w:rPr>
          <w:i/>
          <w:iCs/>
          <w:szCs w:val="24"/>
        </w:rPr>
        <w:t xml:space="preserve"> rapid </w:t>
      </w:r>
      <w:proofErr w:type="spellStart"/>
      <w:r>
        <w:rPr>
          <w:i/>
          <w:iCs/>
          <w:szCs w:val="24"/>
        </w:rPr>
        <w:t>mobil</w:t>
      </w:r>
      <w:proofErr w:type="spellEnd"/>
      <w:r>
        <w:rPr>
          <w:i/>
          <w:iCs/>
          <w:szCs w:val="24"/>
        </w:rPr>
        <w:t xml:space="preserve"> </w:t>
      </w:r>
    </w:p>
    <w:p w14:paraId="40BC10DC" w14:textId="79105ACD" w:rsidR="00942CA5" w:rsidRPr="00942CA5" w:rsidRDefault="00D9120B" w:rsidP="00942CA5">
      <w:pPr>
        <w:pStyle w:val="ListParagraph"/>
        <w:numPr>
          <w:ilvl w:val="0"/>
          <w:numId w:val="1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Sipè-entandan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reprezantan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l, 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enfòme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anplwaye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fanmi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elèv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opsyon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tès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mobil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egziste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li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kapab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nesesè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lekòl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kominikasyon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detay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osijè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sikonstans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kapab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kondwi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sèvis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tès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lojistik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operasyonèl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tankou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bezwen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pèmisyon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elèv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elatriye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  <w:r w:rsidR="00942CA5" w:rsidRPr="0094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DF96D3" w14:textId="0C9530BC" w:rsidR="00942CA5" w:rsidRPr="00942CA5" w:rsidRDefault="00942CA5" w:rsidP="00942CA5">
      <w:pPr>
        <w:pStyle w:val="ListParagraph"/>
        <w:numPr>
          <w:ilvl w:val="0"/>
          <w:numId w:val="1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2CA5">
        <w:rPr>
          <w:rFonts w:ascii="Times New Roman" w:eastAsia="Times New Roman" w:hAnsi="Times New Roman" w:cs="Times New Roman"/>
          <w:sz w:val="24"/>
          <w:szCs w:val="24"/>
        </w:rPr>
        <w:t>Etabli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ak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kenbe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chèn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kominikasyon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klè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ant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distri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lekòl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2CA5">
        <w:rPr>
          <w:rFonts w:ascii="Times New Roman" w:eastAsia="Times New Roman" w:hAnsi="Times New Roman" w:cs="Times New Roman"/>
          <w:sz w:val="24"/>
          <w:szCs w:val="24"/>
        </w:rPr>
        <w:t>a</w:t>
      </w:r>
      <w:r w:rsidR="00D9120B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Konsèy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Sante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Lokal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(LBOH) </w:t>
      </w:r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kle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siksè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nan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estrateji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tès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a. 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Sipè-entandan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oswa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reprezatan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l ta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dwe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diskite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avèk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dirijan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2CA5">
        <w:rPr>
          <w:rFonts w:ascii="Times New Roman" w:eastAsia="Times New Roman" w:hAnsi="Times New Roman" w:cs="Times New Roman"/>
          <w:sz w:val="24"/>
          <w:szCs w:val="24"/>
        </w:rPr>
        <w:t>LBOH (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sou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kijan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pral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pataje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enfòmasyon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osijè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rezilta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tès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pozitif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COVID-19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pandan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ane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lekòl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ki</w:t>
      </w:r>
      <w:r w:rsidR="00634DA8">
        <w:rPr>
          <w:rFonts w:ascii="Times New Roman" w:eastAsia="Times New Roman" w:hAnsi="Times New Roman" w:cs="Times New Roman"/>
          <w:sz w:val="24"/>
          <w:szCs w:val="24"/>
        </w:rPr>
        <w:t>donk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detèmine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ak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kilè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kondisyon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minimòm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dekri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anwo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rive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kapab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nesesite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inite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repons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 rapid </w:t>
      </w:r>
      <w:proofErr w:type="spellStart"/>
      <w:r w:rsidR="00D9120B">
        <w:rPr>
          <w:rFonts w:ascii="Times New Roman" w:eastAsia="Times New Roman" w:hAnsi="Times New Roman" w:cs="Times New Roman"/>
          <w:sz w:val="24"/>
          <w:szCs w:val="24"/>
        </w:rPr>
        <w:t>mobil</w:t>
      </w:r>
      <w:proofErr w:type="spellEnd"/>
      <w:r w:rsidR="00D9120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Sipè-entandan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oswa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reprezantan</w:t>
      </w:r>
      <w:proofErr w:type="spellEnd"/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ak</w:t>
      </w:r>
      <w:proofErr w:type="spellEnd"/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 LBOH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egalman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dwe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idantifye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kimoun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pral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pwen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kontak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lokal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bezwen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itilize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resous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942CA5">
        <w:rPr>
          <w:rStyle w:val="FootnoteReference"/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Fina</w:t>
      </w:r>
      <w:r w:rsidRPr="00942CA5">
        <w:rPr>
          <w:rFonts w:ascii="Times New Roman" w:eastAsia="Times New Roman" w:hAnsi="Times New Roman" w:cs="Times New Roman"/>
          <w:sz w:val="24"/>
          <w:szCs w:val="24"/>
        </w:rPr>
        <w:t>l</w:t>
      </w:r>
      <w:r w:rsidR="00E345DC">
        <w:rPr>
          <w:rFonts w:ascii="Times New Roman" w:eastAsia="Times New Roman" w:hAnsi="Times New Roman" w:cs="Times New Roman"/>
          <w:sz w:val="24"/>
          <w:szCs w:val="24"/>
        </w:rPr>
        <w:t>man</w:t>
      </w:r>
      <w:proofErr w:type="spellEnd"/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bezwen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travay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sou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nenpòt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konsiderasyon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lokal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pou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enplemante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estrateji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tès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sizoka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etap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dekri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anba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bezwen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</w:t>
      </w:r>
      <w:r w:rsidR="00634DA8">
        <w:rPr>
          <w:rFonts w:ascii="Times New Roman" w:eastAsia="Times New Roman" w:hAnsi="Times New Roman" w:cs="Times New Roman"/>
          <w:sz w:val="24"/>
          <w:szCs w:val="24"/>
        </w:rPr>
        <w:t>èsonalize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nan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kontèks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lokal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4DA8"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634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5D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tankou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detèmine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kimoun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swa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depatman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lekòl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oswa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LBOH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pral</w:t>
      </w:r>
      <w:proofErr w:type="spellEnd"/>
      <w:r w:rsidR="00E34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5DC">
        <w:rPr>
          <w:rFonts w:ascii="Times New Roman" w:eastAsia="Times New Roman" w:hAnsi="Times New Roman" w:cs="Times New Roman"/>
          <w:sz w:val="24"/>
          <w:szCs w:val="24"/>
        </w:rPr>
        <w:t>kontakte</w:t>
      </w:r>
      <w:proofErr w:type="spellEnd"/>
      <w:r w:rsidRPr="00942CA5">
        <w:rPr>
          <w:rFonts w:ascii="Times New Roman" w:eastAsia="Times New Roman" w:hAnsi="Times New Roman" w:cs="Times New Roman"/>
          <w:sz w:val="24"/>
          <w:szCs w:val="24"/>
        </w:rPr>
        <w:t xml:space="preserve"> DPH).</w:t>
      </w:r>
    </w:p>
    <w:p w14:paraId="61A9DA64" w14:textId="77777777" w:rsidR="00942CA5" w:rsidRPr="00942CA5" w:rsidRDefault="00942CA5" w:rsidP="00942CA5">
      <w:pPr>
        <w:rPr>
          <w:szCs w:val="24"/>
        </w:rPr>
      </w:pPr>
    </w:p>
    <w:p w14:paraId="4C2C21F1" w14:textId="183DD5F0" w:rsidR="00942CA5" w:rsidRPr="00942CA5" w:rsidRDefault="00C06D0F" w:rsidP="00942CA5">
      <w:pPr>
        <w:rPr>
          <w:szCs w:val="24"/>
        </w:rPr>
      </w:pPr>
      <w:proofErr w:type="spellStart"/>
      <w:r>
        <w:rPr>
          <w:i/>
          <w:iCs/>
          <w:szCs w:val="24"/>
        </w:rPr>
        <w:t>Pwotokòl</w:t>
      </w:r>
      <w:proofErr w:type="spellEnd"/>
      <w:r>
        <w:rPr>
          <w:i/>
          <w:iCs/>
          <w:szCs w:val="24"/>
        </w:rPr>
        <w:t xml:space="preserve"> </w:t>
      </w:r>
      <w:proofErr w:type="spellStart"/>
      <w:r>
        <w:rPr>
          <w:i/>
          <w:iCs/>
          <w:szCs w:val="24"/>
        </w:rPr>
        <w:t>inite</w:t>
      </w:r>
      <w:proofErr w:type="spellEnd"/>
      <w:r>
        <w:rPr>
          <w:i/>
          <w:iCs/>
          <w:szCs w:val="24"/>
        </w:rPr>
        <w:t xml:space="preserve"> </w:t>
      </w:r>
      <w:proofErr w:type="spellStart"/>
      <w:r>
        <w:rPr>
          <w:i/>
          <w:iCs/>
          <w:szCs w:val="24"/>
        </w:rPr>
        <w:t>repons</w:t>
      </w:r>
      <w:proofErr w:type="spellEnd"/>
      <w:r>
        <w:rPr>
          <w:i/>
          <w:iCs/>
          <w:szCs w:val="24"/>
        </w:rPr>
        <w:t xml:space="preserve"> rapid </w:t>
      </w:r>
      <w:proofErr w:type="spellStart"/>
      <w:r>
        <w:rPr>
          <w:i/>
          <w:iCs/>
          <w:szCs w:val="24"/>
        </w:rPr>
        <w:t>mobil</w:t>
      </w:r>
      <w:proofErr w:type="spellEnd"/>
      <w:r>
        <w:rPr>
          <w:i/>
          <w:iCs/>
          <w:szCs w:val="24"/>
        </w:rPr>
        <w:t xml:space="preserve"> </w:t>
      </w:r>
    </w:p>
    <w:p w14:paraId="541EFECE" w14:textId="632CB485" w:rsidR="00942CA5" w:rsidRPr="00942CA5" w:rsidRDefault="00C06D0F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pwen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distri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kapab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satisfè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kondisyon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minimòm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dekri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anwo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pwen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</w:t>
      </w:r>
      <w:proofErr w:type="spellEnd"/>
      <w:r w:rsidR="00942CA5" w:rsidRPr="00942C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dekri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anwo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kontakte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epidemyoloji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sou-apèl</w:t>
      </w:r>
      <w:proofErr w:type="spellEnd"/>
      <w:r w:rsidR="00942CA5" w:rsidRPr="0094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nan</w:t>
      </w:r>
      <w:r w:rsidR="00942CA5" w:rsidRPr="0094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2CA5"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>Divi</w:t>
      </w:r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>zyon</w:t>
      </w:r>
      <w:proofErr w:type="spellEnd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>Epidemyoloji</w:t>
      </w:r>
      <w:proofErr w:type="spellEnd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>ak</w:t>
      </w:r>
      <w:proofErr w:type="spellEnd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>Iminizasyon</w:t>
      </w:r>
      <w:proofErr w:type="spellEnd"/>
      <w:r w:rsidRPr="00C06D0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Depatman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Piblik</w:t>
      </w:r>
      <w:proofErr w:type="spellEnd"/>
      <w:r w:rsidR="00942CA5" w:rsidRPr="00942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nan</w:t>
      </w:r>
      <w:r w:rsidR="00942CA5" w:rsidRPr="00942CA5">
        <w:rPr>
          <w:rFonts w:ascii="Times New Roman" w:eastAsia="Times New Roman" w:hAnsi="Times New Roman" w:cs="Times New Roman"/>
          <w:sz w:val="24"/>
          <w:szCs w:val="24"/>
        </w:rPr>
        <w:t xml:space="preserve"> 617-983-6800. </w:t>
      </w:r>
    </w:p>
    <w:p w14:paraId="44220006" w14:textId="60906683" w:rsidR="00942CA5" w:rsidRPr="00942CA5" w:rsidRDefault="00942CA5" w:rsidP="00942CA5">
      <w:pPr>
        <w:widowControl/>
        <w:numPr>
          <w:ilvl w:val="0"/>
          <w:numId w:val="17"/>
        </w:numPr>
        <w:rPr>
          <w:szCs w:val="24"/>
        </w:rPr>
      </w:pPr>
      <w:proofErr w:type="spellStart"/>
      <w:r w:rsidRPr="00942CA5">
        <w:rPr>
          <w:szCs w:val="24"/>
        </w:rPr>
        <w:t>A</w:t>
      </w:r>
      <w:r w:rsidR="00C06D0F">
        <w:rPr>
          <w:szCs w:val="24"/>
        </w:rPr>
        <w:t>pre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ou</w:t>
      </w:r>
      <w:proofErr w:type="spellEnd"/>
      <w:r w:rsidR="00C06D0F">
        <w:rPr>
          <w:szCs w:val="24"/>
        </w:rPr>
        <w:t xml:space="preserve"> fin </w:t>
      </w:r>
      <w:proofErr w:type="spellStart"/>
      <w:r w:rsidR="00C06D0F">
        <w:rPr>
          <w:szCs w:val="24"/>
        </w:rPr>
        <w:t>diskite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sitiyasyon</w:t>
      </w:r>
      <w:proofErr w:type="spellEnd"/>
      <w:r w:rsidR="00C06D0F">
        <w:rPr>
          <w:szCs w:val="24"/>
        </w:rPr>
        <w:t xml:space="preserve"> an </w:t>
      </w:r>
      <w:proofErr w:type="spellStart"/>
      <w:r w:rsidR="00C06D0F">
        <w:rPr>
          <w:szCs w:val="24"/>
        </w:rPr>
        <w:t>avèk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pwen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kontak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lokal</w:t>
      </w:r>
      <w:proofErr w:type="spellEnd"/>
      <w:r w:rsidR="00C06D0F">
        <w:rPr>
          <w:szCs w:val="24"/>
        </w:rPr>
        <w:t xml:space="preserve"> la, </w:t>
      </w:r>
      <w:proofErr w:type="spellStart"/>
      <w:r w:rsidR="00C06D0F">
        <w:rPr>
          <w:szCs w:val="24"/>
        </w:rPr>
        <w:t>epidemyolojis</w:t>
      </w:r>
      <w:proofErr w:type="spellEnd"/>
      <w:r w:rsidR="00C06D0F">
        <w:rPr>
          <w:szCs w:val="24"/>
        </w:rPr>
        <w:t xml:space="preserve"> </w:t>
      </w:r>
      <w:r w:rsidRPr="00942CA5">
        <w:rPr>
          <w:szCs w:val="24"/>
        </w:rPr>
        <w:t xml:space="preserve">DPH </w:t>
      </w:r>
      <w:r w:rsidR="00C06D0F">
        <w:rPr>
          <w:szCs w:val="24"/>
        </w:rPr>
        <w:t xml:space="preserve">la </w:t>
      </w:r>
      <w:proofErr w:type="spellStart"/>
      <w:r w:rsidR="00C06D0F">
        <w:rPr>
          <w:szCs w:val="24"/>
        </w:rPr>
        <w:t>pral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detèmine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si</w:t>
      </w:r>
      <w:proofErr w:type="spellEnd"/>
      <w:r w:rsidR="00C06D0F">
        <w:rPr>
          <w:szCs w:val="24"/>
        </w:rPr>
        <w:t xml:space="preserve"> li </w:t>
      </w:r>
      <w:proofErr w:type="spellStart"/>
      <w:r w:rsidR="00C06D0F">
        <w:rPr>
          <w:szCs w:val="24"/>
        </w:rPr>
        <w:t>pwobab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ke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transmisyon</w:t>
      </w:r>
      <w:proofErr w:type="spellEnd"/>
      <w:r w:rsidR="00C06D0F">
        <w:rPr>
          <w:szCs w:val="24"/>
        </w:rPr>
        <w:t xml:space="preserve"> an </w:t>
      </w:r>
      <w:proofErr w:type="spellStart"/>
      <w:r w:rsidR="00C06D0F">
        <w:rPr>
          <w:szCs w:val="24"/>
        </w:rPr>
        <w:t>te</w:t>
      </w:r>
      <w:proofErr w:type="spellEnd"/>
      <w:r w:rsidR="00C06D0F">
        <w:rPr>
          <w:szCs w:val="24"/>
        </w:rPr>
        <w:t xml:space="preserve"> rive nan </w:t>
      </w:r>
      <w:proofErr w:type="spellStart"/>
      <w:r w:rsidR="00C06D0F">
        <w:rPr>
          <w:szCs w:val="24"/>
        </w:rPr>
        <w:t>salklas</w:t>
      </w:r>
      <w:proofErr w:type="spellEnd"/>
      <w:r w:rsidR="00C06D0F">
        <w:rPr>
          <w:szCs w:val="24"/>
        </w:rPr>
        <w:t xml:space="preserve"> la, </w:t>
      </w:r>
      <w:proofErr w:type="spellStart"/>
      <w:r w:rsidR="00C06D0F">
        <w:rPr>
          <w:szCs w:val="24"/>
        </w:rPr>
        <w:t>lek</w:t>
      </w:r>
      <w:r w:rsidR="00634DA8">
        <w:rPr>
          <w:szCs w:val="24"/>
        </w:rPr>
        <w:t>ò</w:t>
      </w:r>
      <w:r w:rsidR="00C06D0F">
        <w:rPr>
          <w:szCs w:val="24"/>
        </w:rPr>
        <w:t>l</w:t>
      </w:r>
      <w:proofErr w:type="spellEnd"/>
      <w:r w:rsidR="00C06D0F">
        <w:rPr>
          <w:szCs w:val="24"/>
        </w:rPr>
        <w:t xml:space="preserve"> la </w:t>
      </w:r>
      <w:proofErr w:type="spellStart"/>
      <w:r w:rsidR="00C06D0F">
        <w:rPr>
          <w:szCs w:val="24"/>
        </w:rPr>
        <w:t>oswa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sou</w:t>
      </w:r>
      <w:proofErr w:type="spellEnd"/>
      <w:r w:rsidR="00C06D0F">
        <w:rPr>
          <w:szCs w:val="24"/>
        </w:rPr>
        <w:t xml:space="preserve"> </w:t>
      </w:r>
      <w:proofErr w:type="spellStart"/>
      <w:r w:rsidR="00C06D0F">
        <w:rPr>
          <w:szCs w:val="24"/>
        </w:rPr>
        <w:t>otobis</w:t>
      </w:r>
      <w:proofErr w:type="spellEnd"/>
      <w:r w:rsidR="00C06D0F">
        <w:rPr>
          <w:szCs w:val="24"/>
        </w:rPr>
        <w:t xml:space="preserve"> la</w:t>
      </w:r>
      <w:r w:rsidRPr="00942CA5">
        <w:rPr>
          <w:szCs w:val="24"/>
        </w:rPr>
        <w:t>.</w:t>
      </w:r>
    </w:p>
    <w:p w14:paraId="6767C231" w14:textId="4EF99195" w:rsidR="00942CA5" w:rsidRPr="00942CA5" w:rsidRDefault="00C06D0F" w:rsidP="00942CA5">
      <w:pPr>
        <w:pStyle w:val="ListParagraph"/>
        <w:numPr>
          <w:ilvl w:val="1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Si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annaprè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rive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291ADBE" w14:textId="0F0DEC94" w:rsidR="00942CA5" w:rsidRPr="00942CA5" w:rsidRDefault="00942CA5" w:rsidP="00942CA5">
      <w:pPr>
        <w:pStyle w:val="ListParagraph"/>
        <w:numPr>
          <w:ilvl w:val="2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DPH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pral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voye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yon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imèl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nan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pwen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kontak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distri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a e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founisè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repons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rapid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mobil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akòde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otorizasyon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deplwaye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yon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tès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rapid,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ak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idantifye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kimoun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kalifye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 w:rsidR="00120D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0D20">
        <w:rPr>
          <w:rFonts w:ascii="Times New Roman" w:hAnsi="Times New Roman" w:cs="Times New Roman"/>
          <w:sz w:val="24"/>
          <w:szCs w:val="24"/>
          <w:lang w:val="en-US"/>
        </w:rPr>
        <w:t>tès</w:t>
      </w:r>
      <w:proofErr w:type="spellEnd"/>
      <w:r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79C300A0" w14:textId="615C42D1" w:rsidR="00942CA5" w:rsidRPr="00942CA5" w:rsidRDefault="002F455D" w:rsidP="00942CA5">
      <w:pPr>
        <w:pStyle w:val="ListParagraph"/>
        <w:numPr>
          <w:ilvl w:val="2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otorizasyon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pwen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distri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fè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aranjman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repons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rapid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mobil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deplwaye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lekòl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nan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optimal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 4-5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dènye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ekspozisyon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Enkli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tout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nesesè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tankou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lè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lokasyon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spesifik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konfigire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FBF994" w14:textId="34F9DB56" w:rsidR="00942CA5" w:rsidRPr="00942CA5" w:rsidRDefault="0015557C" w:rsidP="00942CA5">
      <w:pPr>
        <w:pStyle w:val="ListParagraph"/>
        <w:numPr>
          <w:ilvl w:val="1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Si non,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repons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rapid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mobil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deplwaye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5A27B8F" w14:textId="01CDA64E" w:rsidR="00942CA5" w:rsidRPr="00942CA5" w:rsidRDefault="007006CC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Voye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kominikasyon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bay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anplwaye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nan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salklas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la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oswa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lekòl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la.  Apresa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voye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kominikasyon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bay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lòt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fanmi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nan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salklas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sa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a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oswa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lekòl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la.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Kominikasyon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dwe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456AD9CA" w14:textId="319E83F7" w:rsidR="00942CA5" w:rsidRPr="00942CA5" w:rsidRDefault="00FE1098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nf</w:t>
      </w:r>
      <w:r>
        <w:rPr>
          <w:rFonts w:ascii="Times New Roman" w:hAnsi="Times New Roman" w:cs="Times New Roman"/>
          <w:sz w:val="24"/>
          <w:szCs w:val="24"/>
          <w:lang w:val="en-US"/>
        </w:rPr>
        <w:t>ò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genyen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omwen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ka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pozitif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(san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nonmen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nan)</w:t>
      </w:r>
      <w:r w:rsidR="008F1831">
        <w:rPr>
          <w:rFonts w:ascii="Times New Roman" w:hAnsi="Times New Roman" w:cs="Times New Roman"/>
          <w:sz w:val="24"/>
          <w:szCs w:val="24"/>
          <w:lang w:val="en-US"/>
        </w:rPr>
        <w:t xml:space="preserve"> nan yon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peryòd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14-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jou epi gen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evidans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transmisyon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 COVID-19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rive nan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salklas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lekòl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otobis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la. 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F32071B" w14:textId="7AE1054D" w:rsidR="00942CA5" w:rsidRPr="00942CA5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2CA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A6EF2">
        <w:rPr>
          <w:rFonts w:ascii="Times New Roman" w:hAnsi="Times New Roman" w:cs="Times New Roman"/>
          <w:sz w:val="24"/>
          <w:szCs w:val="24"/>
          <w:lang w:val="en-US"/>
        </w:rPr>
        <w:t>ksplike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objektif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repons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rapid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mobil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la se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bay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tès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ochwa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gratis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moun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pa gen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sentòm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pa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konnen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tankou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kontak</w:t>
      </w:r>
      <w:proofErr w:type="spellEnd"/>
      <w:r w:rsidR="00E80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EC5">
        <w:rPr>
          <w:rFonts w:ascii="Times New Roman" w:hAnsi="Times New Roman" w:cs="Times New Roman"/>
          <w:sz w:val="24"/>
          <w:szCs w:val="24"/>
          <w:lang w:val="en-US"/>
        </w:rPr>
        <w:t>pwòch</w:t>
      </w:r>
      <w:proofErr w:type="spellEnd"/>
      <w:r w:rsidRPr="00942CA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D475FCA" w14:textId="570CFBD6" w:rsidR="00942CA5" w:rsidRPr="00942CA5" w:rsidRDefault="00E80EC5" w:rsidP="00942CA5">
      <w:pPr>
        <w:pStyle w:val="ListParagraph"/>
        <w:numPr>
          <w:ilvl w:val="2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pwòch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define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kòm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sèlman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nan limit 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omwen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minit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pandanke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enfekte</w:t>
      </w:r>
      <w:proofErr w:type="spellEnd"/>
      <w:r w:rsidR="00942CA5" w:rsidRPr="00942CA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6329F14" w14:textId="38C9CCD9" w:rsidR="00942CA5" w:rsidRPr="00942CA5" w:rsidRDefault="00527688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nf</w:t>
      </w:r>
      <w:r>
        <w:rPr>
          <w:rFonts w:ascii="Times New Roman" w:hAnsi="Times New Roman" w:cs="Times New Roman"/>
          <w:sz w:val="24"/>
          <w:szCs w:val="24"/>
          <w:lang w:val="en-US"/>
        </w:rPr>
        <w:t>ò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idantifye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tout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pwòch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epi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enfòme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pwotokòl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karantèn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obligatwa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Reyitere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pwotokòl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netwayaj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enplemante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7F0D7BCF" w14:textId="67D1993C" w:rsidR="00942CA5" w:rsidRPr="00942CA5" w:rsidRDefault="00527688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lè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repons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rapid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mobil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4353A138" w14:textId="5A6F8115" w:rsidR="00942CA5" w:rsidRPr="00942CA5" w:rsidRDefault="00527688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jèn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anba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>18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ane</w:t>
      </w:r>
      <w:proofErr w:type="spellEnd"/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enfòme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reprezante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otorize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legalman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apwobasyon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alekri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fòm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distri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bay nan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elèv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kapab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teste. </w:t>
      </w:r>
      <w:r w:rsidR="00942CA5" w:rsidRPr="00942C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A5CC645" w14:textId="63699F75" w:rsidR="00942CA5" w:rsidRPr="00FF4322" w:rsidRDefault="00D27527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Enfòme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paran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oswa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reprezantan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otorize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legal ke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kapab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akonpaye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elèv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nan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jou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tès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la</w:t>
      </w:r>
      <w:r w:rsidR="00942CA5" w:rsidRPr="00FF4322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542F389B" w14:textId="5FBBA50A" w:rsidR="00942CA5" w:rsidRPr="00FF4322" w:rsidRDefault="005D6306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Enfòme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paran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oswa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reprezantan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otorize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legal ke si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chwazi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pou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kite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elèv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fè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tès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elèv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gen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obligasyon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pou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rete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karantèn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e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retounen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lekòl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la</w:t>
      </w:r>
      <w:r w:rsidR="00942CA5"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sof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si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idantifye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lòt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kote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elèv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sa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te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kontak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pwòch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14:paraId="329B6FBF" w14:textId="3267DFF9" w:rsidR="00942CA5" w:rsidRPr="00FF4322" w:rsidRDefault="005D6306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F4322">
        <w:rPr>
          <w:rFonts w:ascii="Times New Roman" w:hAnsi="Times New Roman" w:cs="Times New Roman"/>
          <w:sz w:val="24"/>
          <w:szCs w:val="24"/>
          <w:lang w:val="pt-BR"/>
        </w:rPr>
        <w:t>Gade anèks ki enkli a pou modèl fòm otorizasyon</w:t>
      </w:r>
      <w:r w:rsidR="00942CA5" w:rsidRPr="00FF432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01AB946" w14:textId="5C36E47B" w:rsidR="00942CA5" w:rsidRPr="00FF4322" w:rsidRDefault="005D6306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F4322">
        <w:rPr>
          <w:rFonts w:ascii="Times New Roman" w:hAnsi="Times New Roman" w:cs="Times New Roman"/>
          <w:sz w:val="24"/>
          <w:szCs w:val="24"/>
          <w:lang w:val="pt-BR"/>
        </w:rPr>
        <w:t>Enfòme kominote lekòl la (egzanp., manm kominote lekòl, Majistra vil/vilaj, elatriye.) sou plan pou itilize inite repons rapid mobil</w:t>
      </w:r>
      <w:r w:rsidR="00942CA5" w:rsidRPr="00FF432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6C425F76" w14:textId="254977B7" w:rsidR="00942CA5" w:rsidRPr="00FF4322" w:rsidRDefault="005D6306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F4322">
        <w:rPr>
          <w:rFonts w:ascii="Times New Roman" w:hAnsi="Times New Roman" w:cs="Times New Roman"/>
          <w:sz w:val="24"/>
          <w:szCs w:val="24"/>
          <w:lang w:val="pt-BR"/>
        </w:rPr>
        <w:t>Na</w:t>
      </w:r>
      <w:r w:rsidR="00942CA5" w:rsidRPr="00FF4322">
        <w:rPr>
          <w:rFonts w:ascii="Times New Roman" w:hAnsi="Times New Roman" w:cs="Times New Roman"/>
          <w:sz w:val="24"/>
          <w:szCs w:val="24"/>
          <w:lang w:val="pt-BR"/>
        </w:rPr>
        <w:t xml:space="preserve">n </w:t>
      </w:r>
      <w:r w:rsidRPr="00FF4322">
        <w:rPr>
          <w:rFonts w:ascii="Times New Roman" w:hAnsi="Times New Roman" w:cs="Times New Roman"/>
          <w:sz w:val="24"/>
          <w:szCs w:val="24"/>
          <w:lang w:val="pt-BR"/>
        </w:rPr>
        <w:t>jou inite repons rapid mobil la rive, enfòme</w:t>
      </w:r>
      <w:r w:rsidR="00777909" w:rsidRPr="00FF4322">
        <w:rPr>
          <w:rFonts w:ascii="Times New Roman" w:hAnsi="Times New Roman" w:cs="Times New Roman"/>
          <w:sz w:val="24"/>
          <w:szCs w:val="24"/>
          <w:lang w:val="pt-BR"/>
        </w:rPr>
        <w:t xml:space="preserve"> anplwaye elijib yo kilè yo kapab mete tèt yo disponib pou sèvis sa a, ak enplemante yon sistèm pou eskòte elèv yo nan inite repons rapid mobil pou fè tès</w:t>
      </w:r>
      <w:r w:rsidR="00942CA5" w:rsidRPr="00FF4322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14:paraId="49551213" w14:textId="69864F43" w:rsidR="00942CA5" w:rsidRPr="00FF4322" w:rsidRDefault="004F043D" w:rsidP="00942CA5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F4322">
        <w:rPr>
          <w:rFonts w:ascii="Times New Roman" w:hAnsi="Times New Roman" w:cs="Times New Roman"/>
          <w:sz w:val="24"/>
          <w:szCs w:val="24"/>
          <w:lang w:val="pt-BR"/>
        </w:rPr>
        <w:t>Elèv yo kapab teste endividyèlman oswa nan ti gwoup. Tout elèv yo dwe mete yon mask pandan yap rete tan pou yo teste</w:t>
      </w:r>
      <w:r w:rsidR="00942CA5" w:rsidRPr="00FF432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FA3456E" w14:textId="31BB7A27" w:rsidR="00942CA5" w:rsidRPr="00FF4322" w:rsidRDefault="00E27F15" w:rsidP="00942CA5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F4322">
        <w:rPr>
          <w:rFonts w:ascii="Times New Roman" w:hAnsi="Times New Roman" w:cs="Times New Roman"/>
          <w:sz w:val="24"/>
          <w:szCs w:val="24"/>
          <w:lang w:val="pt-BR"/>
        </w:rPr>
        <w:t>Pèsonèl lekòl la deziyen dwe eskòte ak akonpaye elèv yo an toutan, sa ki gen ladan anvan, pandan aka pre tès la</w:t>
      </w:r>
      <w:r w:rsidR="00942CA5" w:rsidRPr="00FF4322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14:paraId="15AB87B2" w14:textId="372EBECF" w:rsidR="00942CA5" w:rsidRPr="00FF4322" w:rsidRDefault="008F1831" w:rsidP="00942CA5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Paran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oswa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reprezantan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otorize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legal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ki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akonpaye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elèv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nan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inite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repons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rapid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mobil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dwe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mete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yon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mask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>/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kouvri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figi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toutan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>.  Paran</w:t>
      </w:r>
      <w:r w:rsidR="00942CA5"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oswa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reprezantan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otorize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legal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pa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otorize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pou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yo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fè</w:t>
      </w:r>
      <w:proofErr w:type="spellEnd"/>
      <w:r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FF4322">
        <w:rPr>
          <w:rFonts w:ascii="Times New Roman" w:hAnsi="Times New Roman" w:cs="Times New Roman"/>
          <w:sz w:val="24"/>
          <w:szCs w:val="24"/>
          <w:lang w:val="es-ES"/>
        </w:rPr>
        <w:t>tès</w:t>
      </w:r>
      <w:proofErr w:type="spellEnd"/>
      <w:r w:rsidR="00942CA5" w:rsidRPr="00FF4322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14:paraId="662D43B2" w14:textId="4E018FF1" w:rsidR="00A7500D" w:rsidRPr="00FF4322" w:rsidRDefault="00A7500D">
      <w:pPr>
        <w:widowControl/>
        <w:rPr>
          <w:szCs w:val="24"/>
          <w:lang w:val="es-ES"/>
        </w:rPr>
      </w:pPr>
    </w:p>
    <w:p w14:paraId="330032D5" w14:textId="634979A0" w:rsidR="00942CA5" w:rsidRPr="00FF4322" w:rsidRDefault="00740C25" w:rsidP="00942CA5">
      <w:pPr>
        <w:rPr>
          <w:szCs w:val="24"/>
          <w:lang w:val="es-ES"/>
        </w:rPr>
      </w:pPr>
      <w:r w:rsidRPr="00FF4322">
        <w:rPr>
          <w:szCs w:val="24"/>
          <w:lang w:val="es-ES"/>
        </w:rPr>
        <w:t xml:space="preserve">Pou </w:t>
      </w:r>
      <w:proofErr w:type="spellStart"/>
      <w:r w:rsidRPr="00FF4322">
        <w:rPr>
          <w:szCs w:val="24"/>
          <w:lang w:val="es-ES"/>
        </w:rPr>
        <w:t>sipòte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yon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kilti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sante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ak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sekirite</w:t>
      </w:r>
      <w:proofErr w:type="spellEnd"/>
      <w:r w:rsidR="00942CA5" w:rsidRPr="00FF4322">
        <w:rPr>
          <w:szCs w:val="24"/>
          <w:lang w:val="es-ES"/>
        </w:rPr>
        <w:t xml:space="preserve">, </w:t>
      </w:r>
      <w:proofErr w:type="spellStart"/>
      <w:r w:rsidR="00E01565" w:rsidRPr="00FF4322">
        <w:rPr>
          <w:b/>
          <w:bCs/>
          <w:szCs w:val="24"/>
          <w:lang w:val="es-ES"/>
        </w:rPr>
        <w:t>lekòl</w:t>
      </w:r>
      <w:proofErr w:type="spellEnd"/>
      <w:r w:rsidR="00E01565" w:rsidRPr="00FF4322">
        <w:rPr>
          <w:b/>
          <w:bCs/>
          <w:szCs w:val="24"/>
          <w:lang w:val="es-ES"/>
        </w:rPr>
        <w:t xml:space="preserve"> yo </w:t>
      </w:r>
      <w:proofErr w:type="spellStart"/>
      <w:r w:rsidR="00E01565" w:rsidRPr="00FF4322">
        <w:rPr>
          <w:b/>
          <w:bCs/>
          <w:szCs w:val="24"/>
          <w:lang w:val="es-ES"/>
        </w:rPr>
        <w:t>dwe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dispoze</w:t>
      </w:r>
      <w:proofErr w:type="spellEnd"/>
      <w:r w:rsidR="00E01565" w:rsidRPr="00FF4322">
        <w:rPr>
          <w:b/>
          <w:bCs/>
          <w:szCs w:val="24"/>
          <w:lang w:val="es-ES"/>
        </w:rPr>
        <w:t xml:space="preserve"> de </w:t>
      </w:r>
      <w:proofErr w:type="spellStart"/>
      <w:r w:rsidR="00E01565" w:rsidRPr="00FF4322">
        <w:rPr>
          <w:b/>
          <w:bCs/>
          <w:szCs w:val="24"/>
          <w:lang w:val="es-ES"/>
        </w:rPr>
        <w:t>mwayen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solid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pou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kominike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avèk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tout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fanmi</w:t>
      </w:r>
      <w:proofErr w:type="spellEnd"/>
      <w:r w:rsidR="00E01565" w:rsidRPr="00FF4322">
        <w:rPr>
          <w:b/>
          <w:bCs/>
          <w:szCs w:val="24"/>
          <w:lang w:val="es-ES"/>
        </w:rPr>
        <w:t xml:space="preserve"> yo, </w:t>
      </w:r>
      <w:proofErr w:type="spellStart"/>
      <w:r w:rsidR="00E01565" w:rsidRPr="00FF4322">
        <w:rPr>
          <w:b/>
          <w:bCs/>
          <w:szCs w:val="24"/>
          <w:lang w:val="es-ES"/>
        </w:rPr>
        <w:t>elèv</w:t>
      </w:r>
      <w:proofErr w:type="spellEnd"/>
      <w:r w:rsidR="00E01565" w:rsidRPr="00FF4322">
        <w:rPr>
          <w:b/>
          <w:bCs/>
          <w:szCs w:val="24"/>
          <w:lang w:val="es-ES"/>
        </w:rPr>
        <w:t xml:space="preserve">, </w:t>
      </w:r>
      <w:proofErr w:type="spellStart"/>
      <w:r w:rsidR="00E01565" w:rsidRPr="00FF4322">
        <w:rPr>
          <w:b/>
          <w:bCs/>
          <w:szCs w:val="24"/>
          <w:lang w:val="es-ES"/>
        </w:rPr>
        <w:t>pwofesè</w:t>
      </w:r>
      <w:proofErr w:type="spellEnd"/>
      <w:r w:rsidR="00E01565" w:rsidRPr="00FF4322">
        <w:rPr>
          <w:b/>
          <w:bCs/>
          <w:szCs w:val="24"/>
          <w:lang w:val="es-ES"/>
        </w:rPr>
        <w:t xml:space="preserve">, </w:t>
      </w:r>
      <w:proofErr w:type="spellStart"/>
      <w:r w:rsidR="00E01565" w:rsidRPr="00FF4322">
        <w:rPr>
          <w:b/>
          <w:bCs/>
          <w:szCs w:val="24"/>
          <w:lang w:val="es-ES"/>
        </w:rPr>
        <w:t>ak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b/>
          <w:bCs/>
          <w:szCs w:val="24"/>
          <w:lang w:val="es-ES"/>
        </w:rPr>
        <w:t>anplwaye</w:t>
      </w:r>
      <w:proofErr w:type="spellEnd"/>
      <w:r w:rsidR="00E01565" w:rsidRPr="00FF4322">
        <w:rPr>
          <w:b/>
          <w:bCs/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na</w:t>
      </w:r>
      <w:r w:rsidR="00942CA5" w:rsidRPr="00FF4322">
        <w:rPr>
          <w:szCs w:val="24"/>
          <w:lang w:val="es-ES"/>
        </w:rPr>
        <w:t>n</w:t>
      </w:r>
      <w:proofErr w:type="spellEnd"/>
      <w:r w:rsidR="00942CA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fason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pou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voye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ak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resevwa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mesaj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tèks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enpòtan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ki</w:t>
      </w:r>
      <w:proofErr w:type="spellEnd"/>
      <w:r w:rsidR="00E01565" w:rsidRPr="00FF4322">
        <w:rPr>
          <w:szCs w:val="24"/>
          <w:lang w:val="es-ES"/>
        </w:rPr>
        <w:t xml:space="preserve"> gen </w:t>
      </w:r>
      <w:proofErr w:type="spellStart"/>
      <w:r w:rsidR="00E01565" w:rsidRPr="00FF4322">
        <w:rPr>
          <w:szCs w:val="24"/>
          <w:lang w:val="es-ES"/>
        </w:rPr>
        <w:t>rapò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avèk</w:t>
      </w:r>
      <w:proofErr w:type="spellEnd"/>
      <w:r w:rsidR="00E01565" w:rsidRPr="00FF4322">
        <w:rPr>
          <w:szCs w:val="24"/>
          <w:lang w:val="es-ES"/>
        </w:rPr>
        <w:t xml:space="preserve"> </w:t>
      </w:r>
      <w:proofErr w:type="spellStart"/>
      <w:r w:rsidR="00E01565" w:rsidRPr="00FF4322">
        <w:rPr>
          <w:szCs w:val="24"/>
          <w:lang w:val="es-ES"/>
        </w:rPr>
        <w:t>tè</w:t>
      </w:r>
      <w:r w:rsidR="00972A57" w:rsidRPr="00FF4322">
        <w:rPr>
          <w:szCs w:val="24"/>
          <w:lang w:val="es-ES"/>
        </w:rPr>
        <w:t>s</w:t>
      </w:r>
      <w:proofErr w:type="spellEnd"/>
      <w:r w:rsidR="00942CA5" w:rsidRPr="00FF4322">
        <w:rPr>
          <w:szCs w:val="24"/>
          <w:lang w:val="es-ES"/>
        </w:rPr>
        <w:t xml:space="preserve"> COVID-19.</w:t>
      </w:r>
    </w:p>
    <w:p w14:paraId="29AAEE9F" w14:textId="77777777" w:rsidR="00942CA5" w:rsidRPr="00FF4322" w:rsidRDefault="00942CA5" w:rsidP="00942CA5">
      <w:pPr>
        <w:rPr>
          <w:i/>
          <w:iCs/>
          <w:szCs w:val="24"/>
          <w:lang w:val="es-ES"/>
        </w:rPr>
      </w:pPr>
    </w:p>
    <w:p w14:paraId="1D910A0D" w14:textId="3AFF4CAF" w:rsidR="00942CA5" w:rsidRPr="00FF4322" w:rsidRDefault="00223B29" w:rsidP="00942CA5">
      <w:pPr>
        <w:rPr>
          <w:i/>
          <w:iCs/>
          <w:szCs w:val="24"/>
          <w:lang w:val="es-ES"/>
        </w:rPr>
      </w:pPr>
      <w:proofErr w:type="spellStart"/>
      <w:r w:rsidRPr="00FF4322">
        <w:rPr>
          <w:i/>
          <w:iCs/>
          <w:szCs w:val="24"/>
          <w:lang w:val="es-ES"/>
        </w:rPr>
        <w:t>K</w:t>
      </w:r>
      <w:r w:rsidR="00942CA5" w:rsidRPr="00FF4322">
        <w:rPr>
          <w:i/>
          <w:iCs/>
          <w:szCs w:val="24"/>
          <w:lang w:val="es-ES"/>
        </w:rPr>
        <w:t>onsidera</w:t>
      </w:r>
      <w:r w:rsidRPr="00FF4322">
        <w:rPr>
          <w:i/>
          <w:iCs/>
          <w:szCs w:val="24"/>
          <w:lang w:val="es-ES"/>
        </w:rPr>
        <w:t>syon</w:t>
      </w:r>
      <w:proofErr w:type="spellEnd"/>
      <w:r w:rsidRPr="00FF4322">
        <w:rPr>
          <w:i/>
          <w:iCs/>
          <w:szCs w:val="24"/>
          <w:lang w:val="es-ES"/>
        </w:rPr>
        <w:t xml:space="preserve">  </w:t>
      </w:r>
      <w:proofErr w:type="spellStart"/>
      <w:r w:rsidRPr="00FF4322">
        <w:rPr>
          <w:i/>
          <w:iCs/>
          <w:szCs w:val="24"/>
          <w:lang w:val="es-ES"/>
        </w:rPr>
        <w:t>ki</w:t>
      </w:r>
      <w:proofErr w:type="spellEnd"/>
      <w:r w:rsidRPr="00FF4322">
        <w:rPr>
          <w:i/>
          <w:iCs/>
          <w:szCs w:val="24"/>
          <w:lang w:val="es-ES"/>
        </w:rPr>
        <w:t xml:space="preserve"> gen </w:t>
      </w:r>
      <w:proofErr w:type="spellStart"/>
      <w:r w:rsidRPr="00FF4322">
        <w:rPr>
          <w:i/>
          <w:iCs/>
          <w:szCs w:val="24"/>
          <w:lang w:val="es-ES"/>
        </w:rPr>
        <w:t>rapò</w:t>
      </w:r>
      <w:proofErr w:type="spellEnd"/>
      <w:r w:rsidRPr="00FF4322">
        <w:rPr>
          <w:i/>
          <w:iCs/>
          <w:szCs w:val="24"/>
          <w:lang w:val="es-ES"/>
        </w:rPr>
        <w:t xml:space="preserve"> </w:t>
      </w:r>
      <w:proofErr w:type="spellStart"/>
      <w:r w:rsidRPr="00FF4322">
        <w:rPr>
          <w:i/>
          <w:iCs/>
          <w:szCs w:val="24"/>
          <w:lang w:val="es-ES"/>
        </w:rPr>
        <w:t>avèk</w:t>
      </w:r>
      <w:proofErr w:type="spellEnd"/>
      <w:r w:rsidRPr="00FF4322">
        <w:rPr>
          <w:i/>
          <w:iCs/>
          <w:szCs w:val="24"/>
          <w:lang w:val="es-ES"/>
        </w:rPr>
        <w:t xml:space="preserve"> </w:t>
      </w:r>
      <w:proofErr w:type="spellStart"/>
      <w:r w:rsidRPr="00FF4322">
        <w:rPr>
          <w:i/>
          <w:iCs/>
          <w:szCs w:val="24"/>
          <w:lang w:val="es-ES"/>
        </w:rPr>
        <w:t>lavi</w:t>
      </w:r>
      <w:proofErr w:type="spellEnd"/>
      <w:r w:rsidRPr="00FF4322">
        <w:rPr>
          <w:i/>
          <w:iCs/>
          <w:szCs w:val="24"/>
          <w:lang w:val="es-ES"/>
        </w:rPr>
        <w:t xml:space="preserve"> prive </w:t>
      </w:r>
      <w:proofErr w:type="spellStart"/>
      <w:r w:rsidRPr="00FF4322">
        <w:rPr>
          <w:i/>
          <w:iCs/>
          <w:szCs w:val="24"/>
          <w:lang w:val="es-ES"/>
        </w:rPr>
        <w:t>elèv</w:t>
      </w:r>
      <w:proofErr w:type="spellEnd"/>
      <w:r w:rsidRPr="00FF4322">
        <w:rPr>
          <w:i/>
          <w:iCs/>
          <w:szCs w:val="24"/>
          <w:lang w:val="es-ES"/>
        </w:rPr>
        <w:t xml:space="preserve"> la </w:t>
      </w:r>
    </w:p>
    <w:p w14:paraId="603B68B7" w14:textId="10CCBC4B" w:rsidR="00942CA5" w:rsidRPr="00FF4322" w:rsidRDefault="00223B29" w:rsidP="00942CA5">
      <w:pPr>
        <w:rPr>
          <w:color w:val="000000"/>
          <w:szCs w:val="24"/>
          <w:bdr w:val="none" w:sz="0" w:space="0" w:color="auto" w:frame="1"/>
          <w:lang w:val="es-ES"/>
        </w:rPr>
      </w:pPr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Li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enpòtan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ke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lekòl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distri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pwoteje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komsadwa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lavi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prive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anplwaye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pandan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tès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repons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rapid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mobil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la. 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Yon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seri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règleman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aplike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lavi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prive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an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koneksyon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avèk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tès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 xml:space="preserve">COVID-19,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men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sa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konsènen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an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>patikilye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>distri</w:t>
      </w:r>
      <w:proofErr w:type="spellEnd"/>
      <w:r w:rsidR="00320C85" w:rsidRPr="00FF4322">
        <w:rPr>
          <w:color w:val="000000"/>
          <w:szCs w:val="24"/>
          <w:bdr w:val="none" w:sz="0" w:space="0" w:color="auto" w:frame="1"/>
          <w:lang w:val="es-ES"/>
        </w:rPr>
        <w:t xml:space="preserve"> yo</w:t>
      </w:r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dwe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asire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konfòmite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avèk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Lwa</w:t>
      </w:r>
      <w:proofErr w:type="spellEnd"/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Federal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lastRenderedPageBreak/>
        <w:t>sou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pwoteksyon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dwa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edikasyon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fanmi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an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 xml:space="preserve">(FERPA)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Règleman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Dosye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 xml:space="preserve"> Massachusetts.  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Lè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fè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sa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lekòl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distri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lekòl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konte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pou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bagay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>sa</w:t>
      </w:r>
      <w:proofErr w:type="spellEnd"/>
      <w:r w:rsidR="0088545A" w:rsidRPr="00FF4322">
        <w:rPr>
          <w:color w:val="000000"/>
          <w:szCs w:val="24"/>
          <w:bdr w:val="none" w:sz="0" w:space="0" w:color="auto" w:frame="1"/>
          <w:lang w:val="es-ES"/>
        </w:rPr>
        <w:t xml:space="preserve"> yo</w:t>
      </w:r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>: </w:t>
      </w:r>
    </w:p>
    <w:p w14:paraId="01AF83F2" w14:textId="77777777" w:rsidR="00EC02D6" w:rsidRPr="00FF4322" w:rsidRDefault="00EC02D6" w:rsidP="00942CA5">
      <w:pPr>
        <w:rPr>
          <w:szCs w:val="24"/>
          <w:lang w:val="es-ES"/>
        </w:rPr>
      </w:pPr>
    </w:p>
    <w:p w14:paraId="622D2612" w14:textId="631E5A14" w:rsidR="00942CA5" w:rsidRPr="00FF4322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bdr w:val="none" w:sz="0" w:space="0" w:color="auto" w:frame="1"/>
          <w:lang w:val="es-ES"/>
        </w:rPr>
        <w:t>FERPA, 34 C.F.R. Pa</w:t>
      </w:r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ti</w:t>
      </w:r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99, 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a</w:t>
      </w:r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k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règleman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Dosye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Massachusetts, 603 CMR 23.00,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entèdi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divilgasyon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idantifye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pèsonèlman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genyen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dosye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edikasyon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san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konsantman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oswa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absans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kondisyon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spesifik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detaye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>lwa</w:t>
      </w:r>
      <w:proofErr w:type="spellEnd"/>
      <w:r w:rsidR="00EF3D53" w:rsidRPr="00FF4322">
        <w:rPr>
          <w:color w:val="000000"/>
          <w:szCs w:val="24"/>
          <w:bdr w:val="none" w:sz="0" w:space="0" w:color="auto" w:frame="1"/>
          <w:lang w:val="es-ES"/>
        </w:rPr>
        <w:t xml:space="preserve"> a. </w:t>
      </w:r>
    </w:p>
    <w:p w14:paraId="791A6876" w14:textId="73AFBAC0" w:rsidR="00942CA5" w:rsidRPr="00FF4322" w:rsidRDefault="00E25441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  <w:lang w:val="es-ES"/>
        </w:rPr>
      </w:pP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Lekòl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distri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ka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pataje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detaye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rezilta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tès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posib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efè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kominote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lekòl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la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lè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kenbe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te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pran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tès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la</w:t>
      </w:r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t</w:t>
      </w:r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e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kapab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idantifye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 yo (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nòt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klas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pwofesè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elatriye</w:t>
      </w:r>
      <w:proofErr w:type="spellEnd"/>
      <w:r w:rsidR="00726CDD" w:rsidRPr="00FF4322">
        <w:rPr>
          <w:color w:val="000000"/>
          <w:szCs w:val="24"/>
          <w:bdr w:val="none" w:sz="0" w:space="0" w:color="auto" w:frame="1"/>
          <w:lang w:val="es-ES"/>
        </w:rPr>
        <w:t>.)</w:t>
      </w:r>
      <w:r w:rsidR="00942CA5" w:rsidRPr="00FF4322">
        <w:rPr>
          <w:color w:val="000000"/>
          <w:szCs w:val="24"/>
          <w:bdr w:val="none" w:sz="0" w:space="0" w:color="auto" w:frame="1"/>
          <w:lang w:val="es-ES"/>
        </w:rPr>
        <w:t>.   </w:t>
      </w:r>
    </w:p>
    <w:p w14:paraId="0526749A" w14:textId="4D6738C3" w:rsidR="00942CA5" w:rsidRPr="00FF4322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FERPA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a</w:t>
      </w:r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>k</w:t>
      </w:r>
      <w:proofErr w:type="spellEnd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>règleman</w:t>
      </w:r>
      <w:proofErr w:type="spellEnd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>Dosye</w:t>
      </w:r>
      <w:proofErr w:type="spellEnd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917391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Massachusetts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pèmèt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divilgasyon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idantifye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pèsonèlman</w:t>
      </w:r>
      <w:proofErr w:type="spellEnd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dosye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edikasyon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891892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la</w:t>
      </w:r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pou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pati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apwopriye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yo,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ka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ijans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sou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sante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sekirite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>.  34 C.F.R. § 99.31(a)(10), 34 C.F.R. § 99.36; 603 CMR 23.07(4)(e).  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Na</w:t>
      </w:r>
      <w:r w:rsidRPr="00FF4322">
        <w:rPr>
          <w:color w:val="000000"/>
          <w:szCs w:val="24"/>
          <w:bdr w:val="none" w:sz="0" w:space="0" w:color="auto" w:frame="1"/>
          <w:lang w:val="es-ES"/>
        </w:rPr>
        <w:t>n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anpil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ka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,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eksepsyon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sa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a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ka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pèmèt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divilgasyon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nesesè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enfòmasyon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ki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idantifye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pèsonèlman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nan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dosye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edikasyon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elèv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yo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pou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otorite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sante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piblik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eta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ak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lokal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>apwopriye</w:t>
      </w:r>
      <w:proofErr w:type="spellEnd"/>
      <w:r w:rsidR="000E59ED" w:rsidRPr="00FF4322">
        <w:rPr>
          <w:color w:val="000000"/>
          <w:szCs w:val="24"/>
          <w:bdr w:val="none" w:sz="0" w:space="0" w:color="auto" w:frame="1"/>
          <w:lang w:val="es-ES"/>
        </w:rPr>
        <w:t xml:space="preserve">. </w:t>
      </w:r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</w:p>
    <w:p w14:paraId="2F53E3A1" w14:textId="5B3AD074" w:rsidR="00942CA5" w:rsidRPr="00FF4322" w:rsidRDefault="00341297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  <w:lang w:val="es-ES"/>
        </w:rPr>
      </w:pP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Depatman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Edikasyon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Etazini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te </w:t>
      </w:r>
      <w:proofErr w:type="spellStart"/>
      <w:r w:rsidRPr="00FF4322">
        <w:rPr>
          <w:color w:val="000000"/>
          <w:szCs w:val="24"/>
          <w:bdr w:val="none" w:sz="0" w:space="0" w:color="auto" w:frame="1"/>
          <w:lang w:val="es-ES"/>
        </w:rPr>
        <w:t>bay</w:t>
      </w:r>
      <w:proofErr w:type="spellEnd"/>
      <w:r w:rsidRPr="00FF4322">
        <w:rPr>
          <w:color w:val="00000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70C0"/>
          <w:szCs w:val="24"/>
          <w:bdr w:val="none" w:sz="0" w:space="0" w:color="auto" w:frame="1"/>
          <w:lang w:val="es-ES"/>
        </w:rPr>
        <w:t>konsèy</w:t>
      </w:r>
      <w:proofErr w:type="spellEnd"/>
      <w:r w:rsidRPr="00FF4322">
        <w:rPr>
          <w:color w:val="0070C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70C0"/>
          <w:szCs w:val="24"/>
          <w:bdr w:val="none" w:sz="0" w:space="0" w:color="auto" w:frame="1"/>
          <w:lang w:val="es-ES"/>
        </w:rPr>
        <w:t>detaye</w:t>
      </w:r>
      <w:proofErr w:type="spellEnd"/>
      <w:r w:rsidRPr="00FF4322">
        <w:rPr>
          <w:color w:val="0070C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70C0"/>
          <w:szCs w:val="24"/>
          <w:bdr w:val="none" w:sz="0" w:space="0" w:color="auto" w:frame="1"/>
          <w:lang w:val="es-ES"/>
        </w:rPr>
        <w:t>sou</w:t>
      </w:r>
      <w:proofErr w:type="spellEnd"/>
      <w:r w:rsidRPr="00FF4322">
        <w:rPr>
          <w:color w:val="0070C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70C0"/>
          <w:szCs w:val="24"/>
          <w:bdr w:val="none" w:sz="0" w:space="0" w:color="auto" w:frame="1"/>
          <w:lang w:val="es-ES"/>
        </w:rPr>
        <w:t>zafè</w:t>
      </w:r>
      <w:proofErr w:type="spellEnd"/>
      <w:r w:rsidRPr="00FF4322">
        <w:rPr>
          <w:color w:val="0070C0"/>
          <w:szCs w:val="24"/>
          <w:bdr w:val="none" w:sz="0" w:space="0" w:color="auto" w:frame="1"/>
          <w:lang w:val="es-ES"/>
        </w:rPr>
        <w:t xml:space="preserve"> </w:t>
      </w:r>
      <w:proofErr w:type="spellStart"/>
      <w:r w:rsidRPr="00FF4322">
        <w:rPr>
          <w:color w:val="0070C0"/>
          <w:szCs w:val="24"/>
          <w:bdr w:val="none" w:sz="0" w:space="0" w:color="auto" w:frame="1"/>
          <w:lang w:val="es-ES"/>
        </w:rPr>
        <w:t>sa</w:t>
      </w:r>
      <w:proofErr w:type="spellEnd"/>
      <w:r w:rsidRPr="00FF4322">
        <w:rPr>
          <w:color w:val="0070C0"/>
          <w:szCs w:val="24"/>
          <w:bdr w:val="none" w:sz="0" w:space="0" w:color="auto" w:frame="1"/>
          <w:lang w:val="es-ES"/>
        </w:rPr>
        <w:t xml:space="preserve"> a.</w:t>
      </w:r>
    </w:p>
    <w:p w14:paraId="40506D5B" w14:textId="6B1EC44D" w:rsidR="00942CA5" w:rsidRPr="00FF4322" w:rsidRDefault="005C147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lang w:val="es-ES"/>
        </w:rPr>
        <w:t xml:space="preserve">Nou </w:t>
      </w:r>
      <w:proofErr w:type="spellStart"/>
      <w:r w:rsidRPr="00FF4322">
        <w:rPr>
          <w:color w:val="000000"/>
          <w:szCs w:val="24"/>
          <w:lang w:val="es-ES"/>
        </w:rPr>
        <w:t>raple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antite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r w:rsidR="00942CA5" w:rsidRPr="00FF4322">
        <w:rPr>
          <w:color w:val="000000"/>
          <w:szCs w:val="24"/>
          <w:lang w:val="es-ES"/>
        </w:rPr>
        <w:t xml:space="preserve">HIPAA </w:t>
      </w:r>
      <w:proofErr w:type="spellStart"/>
      <w:r w:rsidRPr="00FF4322">
        <w:rPr>
          <w:color w:val="000000"/>
          <w:szCs w:val="24"/>
          <w:lang w:val="es-ES"/>
        </w:rPr>
        <w:t>kouvri</w:t>
      </w:r>
      <w:proofErr w:type="spellEnd"/>
      <w:r w:rsidRPr="00FF4322">
        <w:rPr>
          <w:color w:val="000000"/>
          <w:szCs w:val="24"/>
          <w:lang w:val="es-ES"/>
        </w:rPr>
        <w:t xml:space="preserve"> yo ke </w:t>
      </w:r>
      <w:proofErr w:type="spellStart"/>
      <w:r w:rsidRPr="00FF4322">
        <w:rPr>
          <w:color w:val="000000"/>
          <w:szCs w:val="24"/>
          <w:lang w:val="es-ES"/>
        </w:rPr>
        <w:t>règleman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lavi</w:t>
      </w:r>
      <w:proofErr w:type="spellEnd"/>
      <w:r w:rsidRPr="00FF4322">
        <w:rPr>
          <w:color w:val="000000"/>
          <w:szCs w:val="24"/>
          <w:lang w:val="es-ES"/>
        </w:rPr>
        <w:t xml:space="preserve"> Prive </w:t>
      </w:r>
      <w:r w:rsidR="00942CA5" w:rsidRPr="00FF4322">
        <w:rPr>
          <w:color w:val="000000"/>
          <w:szCs w:val="24"/>
          <w:lang w:val="es-ES"/>
        </w:rPr>
        <w:t xml:space="preserve">HIPAA </w:t>
      </w:r>
      <w:proofErr w:type="spellStart"/>
      <w:r w:rsidRPr="00FF4322">
        <w:rPr>
          <w:color w:val="000000"/>
          <w:szCs w:val="24"/>
          <w:lang w:val="es-ES"/>
        </w:rPr>
        <w:t>pèmèt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idantite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kouvri</w:t>
      </w:r>
      <w:proofErr w:type="spellEnd"/>
      <w:r w:rsidRPr="00FF4322">
        <w:rPr>
          <w:color w:val="000000"/>
          <w:szCs w:val="24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lang w:val="es-ES"/>
        </w:rPr>
        <w:t>pou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divilge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enfòmasyon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sante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pwoteje</w:t>
      </w:r>
      <w:proofErr w:type="spellEnd"/>
      <w:r w:rsidR="00942CA5" w:rsidRPr="00FF4322">
        <w:rPr>
          <w:color w:val="000000"/>
          <w:szCs w:val="24"/>
          <w:lang w:val="es-ES"/>
        </w:rPr>
        <w:t xml:space="preserve">, </w:t>
      </w:r>
      <w:r w:rsidRPr="00FF4322">
        <w:rPr>
          <w:color w:val="000000"/>
          <w:szCs w:val="24"/>
          <w:lang w:val="es-ES"/>
        </w:rPr>
        <w:t xml:space="preserve">san </w:t>
      </w:r>
      <w:proofErr w:type="spellStart"/>
      <w:r w:rsidRPr="00FF4322">
        <w:rPr>
          <w:color w:val="000000"/>
          <w:szCs w:val="24"/>
          <w:lang w:val="es-ES"/>
        </w:rPr>
        <w:t>otorizasyon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pou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otorite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sante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piblik</w:t>
      </w:r>
      <w:proofErr w:type="spellEnd"/>
      <w:r w:rsidRPr="00FF4322">
        <w:rPr>
          <w:color w:val="000000"/>
          <w:szCs w:val="24"/>
          <w:lang w:val="es-ES"/>
        </w:rPr>
        <w:t xml:space="preserve"> yo, </w:t>
      </w:r>
      <w:proofErr w:type="spellStart"/>
      <w:r w:rsidRPr="00FF4322">
        <w:rPr>
          <w:color w:val="000000"/>
          <w:szCs w:val="24"/>
          <w:lang w:val="es-ES"/>
        </w:rPr>
        <w:t>tankou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Konsèy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Depatman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Sante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Lokal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ki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legalman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otorize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resevwa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kalite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rapò</w:t>
      </w:r>
      <w:proofErr w:type="spellEnd"/>
      <w:r w:rsidRPr="00FF4322">
        <w:rPr>
          <w:color w:val="000000"/>
          <w:szCs w:val="24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lang w:val="es-ES"/>
        </w:rPr>
        <w:t>nan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bi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anpeche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oswa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kontwle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maladi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blesi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oswa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andikap</w:t>
      </w:r>
      <w:proofErr w:type="spellEnd"/>
      <w:r w:rsidR="00942CA5" w:rsidRPr="00FF4322">
        <w:rPr>
          <w:color w:val="000000"/>
          <w:szCs w:val="24"/>
          <w:lang w:val="es-ES"/>
        </w:rPr>
        <w:t xml:space="preserve">.  45 CFR 164.512(b)(1)(i). </w:t>
      </w:r>
      <w:proofErr w:type="spellStart"/>
      <w:r w:rsidRPr="00FF4322">
        <w:rPr>
          <w:color w:val="000000"/>
          <w:szCs w:val="24"/>
          <w:lang w:val="es-ES"/>
        </w:rPr>
        <w:t>Depatman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Sante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ak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Sèvis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Imen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Etazini</w:t>
      </w:r>
      <w:proofErr w:type="spellEnd"/>
      <w:r w:rsidRPr="00FF4322">
        <w:rPr>
          <w:color w:val="000000"/>
          <w:szCs w:val="24"/>
          <w:lang w:val="es-ES"/>
        </w:rPr>
        <w:t xml:space="preserve"> te mete plis </w:t>
      </w:r>
      <w:proofErr w:type="spellStart"/>
      <w:r w:rsidRPr="00FF4322">
        <w:rPr>
          <w:color w:val="000000"/>
          <w:szCs w:val="24"/>
          <w:lang w:val="es-ES"/>
        </w:rPr>
        <w:t>enfòmasyon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disponib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isit</w:t>
      </w:r>
      <w:proofErr w:type="spellEnd"/>
      <w:r w:rsidRPr="00FF4322">
        <w:rPr>
          <w:color w:val="000000"/>
          <w:szCs w:val="24"/>
          <w:lang w:val="es-ES"/>
        </w:rPr>
        <w:t xml:space="preserve"> la</w:t>
      </w:r>
      <w:r w:rsidR="00942CA5" w:rsidRPr="00FF4322">
        <w:rPr>
          <w:color w:val="000000"/>
          <w:szCs w:val="24"/>
          <w:lang w:val="es-ES"/>
        </w:rPr>
        <w:t>: </w:t>
      </w:r>
      <w:hyperlink r:id="rId15" w:history="1">
        <w:r w:rsidR="00942CA5" w:rsidRPr="00FF4322">
          <w:rPr>
            <w:rStyle w:val="Hyperlink"/>
            <w:szCs w:val="24"/>
            <w:lang w:val="es-ES"/>
          </w:rPr>
          <w:t>https://www.hhs.gov/hipaa/for-professionals/privacy/guidance/disclosures-public-health-activities/index.html</w:t>
        </w:r>
      </w:hyperlink>
      <w:r w:rsidR="00942CA5" w:rsidRPr="00FF4322">
        <w:rPr>
          <w:color w:val="000000"/>
          <w:szCs w:val="24"/>
          <w:lang w:val="es-ES"/>
        </w:rPr>
        <w:t>.  </w:t>
      </w:r>
    </w:p>
    <w:p w14:paraId="54CD09B8" w14:textId="77777777" w:rsidR="00942CA5" w:rsidRPr="00FF4322" w:rsidRDefault="00942CA5" w:rsidP="00942CA5">
      <w:pPr>
        <w:spacing w:after="160" w:line="259" w:lineRule="auto"/>
        <w:rPr>
          <w:szCs w:val="24"/>
          <w:lang w:val="es-ES"/>
        </w:rPr>
      </w:pPr>
      <w:r w:rsidRPr="00FF4322">
        <w:rPr>
          <w:szCs w:val="24"/>
          <w:lang w:val="es-ES"/>
        </w:rPr>
        <w:br w:type="page"/>
      </w:r>
    </w:p>
    <w:p w14:paraId="58FAB5BA" w14:textId="52401888" w:rsidR="00942CA5" w:rsidRPr="00FF4322" w:rsidRDefault="00942CA5" w:rsidP="00942CA5">
      <w:pPr>
        <w:rPr>
          <w:szCs w:val="24"/>
          <w:lang w:val="es-ES"/>
        </w:rPr>
      </w:pPr>
      <w:proofErr w:type="spellStart"/>
      <w:r w:rsidRPr="00FF4322">
        <w:rPr>
          <w:color w:val="000000" w:themeColor="text1"/>
          <w:szCs w:val="24"/>
          <w:lang w:val="es-ES"/>
        </w:rPr>
        <w:lastRenderedPageBreak/>
        <w:t>A</w:t>
      </w:r>
      <w:r w:rsidR="00FE57B8" w:rsidRPr="00FF4322">
        <w:rPr>
          <w:color w:val="000000" w:themeColor="text1"/>
          <w:szCs w:val="24"/>
          <w:lang w:val="es-ES"/>
        </w:rPr>
        <w:t>nèks</w:t>
      </w:r>
      <w:proofErr w:type="spellEnd"/>
      <w:r w:rsidR="00FE57B8" w:rsidRPr="00FF4322">
        <w:rPr>
          <w:color w:val="000000" w:themeColor="text1"/>
          <w:szCs w:val="24"/>
          <w:lang w:val="es-ES"/>
        </w:rPr>
        <w:t xml:space="preserve"> </w:t>
      </w:r>
      <w:r w:rsidRPr="00FF4322">
        <w:rPr>
          <w:color w:val="000000" w:themeColor="text1"/>
          <w:szCs w:val="24"/>
          <w:lang w:val="es-ES"/>
        </w:rPr>
        <w:t xml:space="preserve">A: </w:t>
      </w:r>
      <w:proofErr w:type="spellStart"/>
      <w:r w:rsidR="00FE57B8" w:rsidRPr="00FF4322">
        <w:rPr>
          <w:szCs w:val="24"/>
          <w:lang w:val="es-ES"/>
        </w:rPr>
        <w:t>Modèl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Otorizasyon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pou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elèv</w:t>
      </w:r>
      <w:proofErr w:type="spellEnd"/>
      <w:r w:rsidR="00FE57B8" w:rsidRPr="00FF4322">
        <w:rPr>
          <w:szCs w:val="24"/>
          <w:lang w:val="es-ES"/>
        </w:rPr>
        <w:t xml:space="preserve"> yo </w:t>
      </w:r>
      <w:proofErr w:type="spellStart"/>
      <w:r w:rsidR="00FE57B8" w:rsidRPr="00FF4322">
        <w:rPr>
          <w:szCs w:val="24"/>
          <w:lang w:val="es-ES"/>
        </w:rPr>
        <w:t>ki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pa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anmezi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pou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bay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konsantman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pou</w:t>
      </w:r>
      <w:proofErr w:type="spellEnd"/>
      <w:r w:rsidR="00FE57B8" w:rsidRPr="00FF4322">
        <w:rPr>
          <w:szCs w:val="24"/>
          <w:lang w:val="es-ES"/>
        </w:rPr>
        <w:t xml:space="preserve"> </w:t>
      </w:r>
      <w:proofErr w:type="spellStart"/>
      <w:r w:rsidR="00FE57B8" w:rsidRPr="00FF4322">
        <w:rPr>
          <w:szCs w:val="24"/>
          <w:lang w:val="es-ES"/>
        </w:rPr>
        <w:t>tèt</w:t>
      </w:r>
      <w:proofErr w:type="spellEnd"/>
      <w:r w:rsidR="00FE57B8" w:rsidRPr="00FF4322">
        <w:rPr>
          <w:szCs w:val="24"/>
          <w:lang w:val="es-ES"/>
        </w:rPr>
        <w:t xml:space="preserve"> yo </w:t>
      </w:r>
    </w:p>
    <w:p w14:paraId="251A9144" w14:textId="77777777" w:rsidR="00942CA5" w:rsidRPr="00FF4322" w:rsidRDefault="00942CA5" w:rsidP="00942CA5">
      <w:pPr>
        <w:rPr>
          <w:szCs w:val="24"/>
          <w:lang w:val="es-ES"/>
        </w:rPr>
      </w:pPr>
    </w:p>
    <w:p w14:paraId="07439860" w14:textId="6902C3D8" w:rsidR="00942CA5" w:rsidRPr="00FF4322" w:rsidRDefault="00FE57B8" w:rsidP="00942CA5">
      <w:pPr>
        <w:ind w:right="-540"/>
        <w:jc w:val="center"/>
        <w:rPr>
          <w:b/>
          <w:szCs w:val="24"/>
          <w:lang w:val="es-ES"/>
        </w:rPr>
      </w:pPr>
      <w:r w:rsidRPr="00FF4322">
        <w:rPr>
          <w:b/>
          <w:szCs w:val="24"/>
          <w:lang w:val="es-ES"/>
        </w:rPr>
        <w:t xml:space="preserve">OTORIZASYON </w:t>
      </w:r>
      <w:r w:rsidR="00C0274B" w:rsidRPr="00FF4322">
        <w:rPr>
          <w:b/>
          <w:color w:val="000000" w:themeColor="text1"/>
          <w:szCs w:val="24"/>
          <w:lang w:val="es-ES"/>
        </w:rPr>
        <w:t xml:space="preserve">PARAN/GADYEN </w:t>
      </w:r>
      <w:r w:rsidRPr="00FF4322">
        <w:rPr>
          <w:b/>
          <w:szCs w:val="24"/>
          <w:lang w:val="es-ES"/>
        </w:rPr>
        <w:t xml:space="preserve">POU ADMINISTRASYON TÈS </w:t>
      </w:r>
      <w:r w:rsidR="00942CA5" w:rsidRPr="00FF4322">
        <w:rPr>
          <w:b/>
          <w:szCs w:val="24"/>
          <w:lang w:val="es-ES"/>
        </w:rPr>
        <w:t xml:space="preserve">COVID-19 </w:t>
      </w:r>
      <w:r w:rsidRPr="00FF4322">
        <w:rPr>
          <w:b/>
          <w:szCs w:val="24"/>
          <w:lang w:val="es-ES"/>
        </w:rPr>
        <w:t>PANDAN LEK</w:t>
      </w:r>
      <w:r w:rsidRPr="00FF4322">
        <w:rPr>
          <w:rFonts w:ascii="Arial" w:hAnsi="Arial" w:cs="Arial"/>
          <w:b/>
          <w:szCs w:val="24"/>
          <w:lang w:val="es-ES"/>
        </w:rPr>
        <w:t>Ó</w:t>
      </w:r>
      <w:r w:rsidRPr="00FF4322">
        <w:rPr>
          <w:b/>
          <w:szCs w:val="24"/>
          <w:lang w:val="es-ES"/>
        </w:rPr>
        <w:t xml:space="preserve">L </w:t>
      </w:r>
      <w:r w:rsidR="00942CA5" w:rsidRPr="00FF4322">
        <w:rPr>
          <w:b/>
          <w:szCs w:val="24"/>
          <w:lang w:val="es-ES"/>
        </w:rPr>
        <w:t xml:space="preserve"> </w:t>
      </w:r>
    </w:p>
    <w:p w14:paraId="473956F8" w14:textId="77777777" w:rsidR="00942CA5" w:rsidRPr="00FF4322" w:rsidRDefault="00942CA5" w:rsidP="00942CA5">
      <w:pPr>
        <w:ind w:right="-540"/>
        <w:rPr>
          <w:szCs w:val="24"/>
          <w:lang w:val="es-ES"/>
        </w:rPr>
      </w:pPr>
    </w:p>
    <w:p w14:paraId="7DCA357E" w14:textId="223AEB65" w:rsidR="00942CA5" w:rsidRPr="00FF4322" w:rsidRDefault="004B523E" w:rsidP="00942CA5">
      <w:pPr>
        <w:spacing w:line="288" w:lineRule="atLeast"/>
        <w:rPr>
          <w:b/>
          <w:szCs w:val="24"/>
          <w:lang w:val="es-ES"/>
        </w:rPr>
      </w:pPr>
      <w:proofErr w:type="spellStart"/>
      <w:r w:rsidRPr="00FF4322">
        <w:rPr>
          <w:b/>
          <w:szCs w:val="24"/>
          <w:lang w:val="es-ES"/>
        </w:rPr>
        <w:t>Lè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ou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ranpli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ak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siyen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fòm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sa</w:t>
      </w:r>
      <w:proofErr w:type="spellEnd"/>
      <w:r w:rsidRPr="00FF4322">
        <w:rPr>
          <w:b/>
          <w:szCs w:val="24"/>
          <w:lang w:val="es-ES"/>
        </w:rPr>
        <w:t xml:space="preserve"> a,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konfime</w:t>
      </w:r>
      <w:proofErr w:type="spellEnd"/>
      <w:r w:rsidRPr="00FF4322">
        <w:rPr>
          <w:b/>
          <w:szCs w:val="24"/>
          <w:lang w:val="es-ES"/>
        </w:rPr>
        <w:t xml:space="preserve"> ke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se paran </w:t>
      </w:r>
      <w:proofErr w:type="spellStart"/>
      <w:r w:rsidRPr="00FF4322">
        <w:rPr>
          <w:b/>
          <w:szCs w:val="24"/>
          <w:lang w:val="es-ES"/>
        </w:rPr>
        <w:t>apwopriye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ak</w:t>
      </w:r>
      <w:proofErr w:type="spellEnd"/>
      <w:r w:rsidRPr="00FF4322">
        <w:rPr>
          <w:b/>
          <w:szCs w:val="24"/>
          <w:lang w:val="es-ES"/>
        </w:rPr>
        <w:t>/</w:t>
      </w:r>
      <w:proofErr w:type="spellStart"/>
      <w:r w:rsidRPr="00FF4322">
        <w:rPr>
          <w:b/>
          <w:szCs w:val="24"/>
          <w:lang w:val="es-ES"/>
        </w:rPr>
        <w:t>oswa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gadyen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epi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otorize</w:t>
      </w:r>
      <w:proofErr w:type="spellEnd"/>
      <w:r w:rsidRPr="00FF4322">
        <w:rPr>
          <w:b/>
          <w:szCs w:val="24"/>
          <w:lang w:val="es-ES"/>
        </w:rPr>
        <w:t xml:space="preserve"> </w:t>
      </w:r>
      <w:r w:rsidR="00942CA5" w:rsidRPr="00FF4322">
        <w:rPr>
          <w:b/>
          <w:szCs w:val="24"/>
          <w:lang w:val="es-ES"/>
        </w:rPr>
        <w:t xml:space="preserve"> ___________________ (</w:t>
      </w:r>
      <w:proofErr w:type="spellStart"/>
      <w:r w:rsidRPr="00FF4322">
        <w:rPr>
          <w:b/>
          <w:szCs w:val="24"/>
          <w:lang w:val="es-ES"/>
        </w:rPr>
        <w:t>founisè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deziyen</w:t>
      </w:r>
      <w:proofErr w:type="spellEnd"/>
      <w:r w:rsidRPr="00FF4322">
        <w:rPr>
          <w:b/>
          <w:szCs w:val="24"/>
          <w:lang w:val="es-ES"/>
        </w:rPr>
        <w:t xml:space="preserve">) </w:t>
      </w:r>
      <w:proofErr w:type="spellStart"/>
      <w:r w:rsidRPr="00FF4322">
        <w:rPr>
          <w:b/>
          <w:szCs w:val="24"/>
          <w:lang w:val="es-ES"/>
        </w:rPr>
        <w:t>pou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pèfòme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yon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tès</w:t>
      </w:r>
      <w:proofErr w:type="spellEnd"/>
      <w:r w:rsidRPr="00FF4322">
        <w:rPr>
          <w:b/>
          <w:szCs w:val="24"/>
          <w:lang w:val="es-ES"/>
        </w:rPr>
        <w:t xml:space="preserve"> </w:t>
      </w:r>
      <w:r w:rsidR="00942CA5" w:rsidRPr="00FF4322">
        <w:rPr>
          <w:b/>
          <w:szCs w:val="24"/>
          <w:lang w:val="es-ES"/>
        </w:rPr>
        <w:t xml:space="preserve">COVID-19 </w:t>
      </w:r>
      <w:proofErr w:type="spellStart"/>
      <w:r w:rsidRPr="00FF4322">
        <w:rPr>
          <w:b/>
          <w:szCs w:val="24"/>
          <w:lang w:val="es-ES"/>
        </w:rPr>
        <w:t>sou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elèv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an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pandan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èdtan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lekòl</w:t>
      </w:r>
      <w:proofErr w:type="spellEnd"/>
      <w:r w:rsidRPr="00FF4322">
        <w:rPr>
          <w:b/>
          <w:szCs w:val="24"/>
          <w:lang w:val="es-ES"/>
        </w:rPr>
        <w:t xml:space="preserve"> yo </w:t>
      </w:r>
      <w:proofErr w:type="spellStart"/>
      <w:r w:rsidRPr="00FF4322">
        <w:rPr>
          <w:b/>
          <w:szCs w:val="24"/>
          <w:lang w:val="es-ES"/>
        </w:rPr>
        <w:t>nan</w:t>
      </w:r>
      <w:proofErr w:type="spellEnd"/>
      <w:r w:rsidRPr="00FF4322">
        <w:rPr>
          <w:b/>
          <w:szCs w:val="24"/>
          <w:lang w:val="es-ES"/>
        </w:rPr>
        <w:t xml:space="preserve"> </w:t>
      </w:r>
      <w:r w:rsidR="00942CA5" w:rsidRPr="00FF4322">
        <w:rPr>
          <w:b/>
          <w:szCs w:val="24"/>
          <w:lang w:val="es-ES"/>
        </w:rPr>
        <w:t xml:space="preserve"> </w:t>
      </w:r>
      <w:r w:rsidRPr="00FF4322">
        <w:rPr>
          <w:b/>
          <w:szCs w:val="24"/>
          <w:lang w:val="es-ES"/>
        </w:rPr>
        <w:t>________________ (</w:t>
      </w:r>
      <w:proofErr w:type="spellStart"/>
      <w:r w:rsidRPr="00FF4322">
        <w:rPr>
          <w:b/>
          <w:szCs w:val="24"/>
          <w:lang w:val="es-ES"/>
        </w:rPr>
        <w:t>dat</w:t>
      </w:r>
      <w:proofErr w:type="spellEnd"/>
      <w:r w:rsidR="00942CA5" w:rsidRPr="00FF4322">
        <w:rPr>
          <w:b/>
          <w:szCs w:val="24"/>
          <w:lang w:val="es-ES"/>
        </w:rPr>
        <w:t xml:space="preserve">). </w:t>
      </w:r>
      <w:proofErr w:type="spellStart"/>
      <w:r w:rsidR="00900E63" w:rsidRPr="00FF4322">
        <w:rPr>
          <w:b/>
          <w:szCs w:val="24"/>
          <w:lang w:val="es-ES"/>
        </w:rPr>
        <w:t>Mwen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konprann</w:t>
      </w:r>
      <w:proofErr w:type="spellEnd"/>
      <w:r w:rsidR="00900E63" w:rsidRPr="00FF4322">
        <w:rPr>
          <w:b/>
          <w:szCs w:val="24"/>
          <w:lang w:val="es-ES"/>
        </w:rPr>
        <w:t xml:space="preserve"> ke </w:t>
      </w:r>
      <w:proofErr w:type="spellStart"/>
      <w:r w:rsidR="00900E63" w:rsidRPr="00FF4322">
        <w:rPr>
          <w:b/>
          <w:szCs w:val="24"/>
          <w:lang w:val="es-ES"/>
        </w:rPr>
        <w:t>mwen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otorize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yon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tès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r w:rsidR="00942CA5" w:rsidRPr="00FF4322">
        <w:rPr>
          <w:b/>
          <w:szCs w:val="24"/>
          <w:lang w:val="es-ES"/>
        </w:rPr>
        <w:t xml:space="preserve">COVID-19 </w:t>
      </w:r>
      <w:proofErr w:type="spellStart"/>
      <w:r w:rsidR="00900E63" w:rsidRPr="00FF4322">
        <w:rPr>
          <w:b/>
          <w:szCs w:val="24"/>
          <w:lang w:val="es-ES"/>
        </w:rPr>
        <w:t>p</w:t>
      </w:r>
      <w:r w:rsidR="00D80E96" w:rsidRPr="00FF4322">
        <w:rPr>
          <w:b/>
          <w:szCs w:val="24"/>
          <w:lang w:val="es-ES"/>
        </w:rPr>
        <w:t>o</w:t>
      </w:r>
      <w:r w:rsidR="00900E63" w:rsidRPr="00FF4322">
        <w:rPr>
          <w:b/>
          <w:szCs w:val="24"/>
          <w:lang w:val="es-ES"/>
        </w:rPr>
        <w:t>u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elèv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mwen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ochwa</w:t>
      </w:r>
      <w:proofErr w:type="spellEnd"/>
      <w:r w:rsidR="00900E63" w:rsidRPr="00FF4322">
        <w:rPr>
          <w:b/>
          <w:szCs w:val="24"/>
          <w:lang w:val="es-ES"/>
        </w:rPr>
        <w:t xml:space="preserve">. </w:t>
      </w:r>
      <w:proofErr w:type="spellStart"/>
      <w:r w:rsidR="00900E63" w:rsidRPr="00FF4322">
        <w:rPr>
          <w:b/>
          <w:szCs w:val="24"/>
          <w:lang w:val="es-ES"/>
        </w:rPr>
        <w:t>Mwen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ka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refize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siyen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otorizasyon</w:t>
      </w:r>
      <w:proofErr w:type="spellEnd"/>
      <w:r w:rsidR="00900E63" w:rsidRPr="00FF4322">
        <w:rPr>
          <w:b/>
          <w:szCs w:val="24"/>
          <w:lang w:val="es-ES"/>
        </w:rPr>
        <w:t xml:space="preserve"> </w:t>
      </w:r>
      <w:proofErr w:type="spellStart"/>
      <w:r w:rsidR="00900E63" w:rsidRPr="00FF4322">
        <w:rPr>
          <w:b/>
          <w:szCs w:val="24"/>
          <w:lang w:val="es-ES"/>
        </w:rPr>
        <w:t>sa</w:t>
      </w:r>
      <w:proofErr w:type="spellEnd"/>
      <w:r w:rsidR="00900E63" w:rsidRPr="00FF4322">
        <w:rPr>
          <w:b/>
          <w:szCs w:val="24"/>
          <w:lang w:val="es-ES"/>
        </w:rPr>
        <w:t xml:space="preserve"> a</w:t>
      </w:r>
      <w:r w:rsidR="00942CA5" w:rsidRPr="00FF4322">
        <w:rPr>
          <w:b/>
          <w:szCs w:val="24"/>
          <w:lang w:val="es-ES"/>
        </w:rPr>
        <w:t xml:space="preserve">. </w:t>
      </w:r>
    </w:p>
    <w:p w14:paraId="517314F7" w14:textId="77777777" w:rsidR="00942CA5" w:rsidRPr="00FF4322" w:rsidRDefault="00942CA5" w:rsidP="00942CA5">
      <w:pPr>
        <w:ind w:right="-540"/>
        <w:rPr>
          <w:szCs w:val="24"/>
          <w:lang w:val="es-ES"/>
        </w:rPr>
      </w:pPr>
    </w:p>
    <w:p w14:paraId="46F81AAD" w14:textId="15FB5C8D" w:rsidR="00942CA5" w:rsidRPr="00FF4322" w:rsidRDefault="009156C4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N</w:t>
      </w:r>
      <w:r w:rsidR="00900E63" w:rsidRPr="00FF4322">
        <w:rPr>
          <w:szCs w:val="24"/>
          <w:lang w:val="es-ES"/>
        </w:rPr>
        <w:t>ON EL</w:t>
      </w:r>
      <w:r w:rsidRPr="00FF4322">
        <w:rPr>
          <w:szCs w:val="24"/>
          <w:lang w:val="es-ES"/>
        </w:rPr>
        <w:t>ÈV</w:t>
      </w:r>
      <w:r w:rsidR="00942CA5" w:rsidRPr="00FF4322">
        <w:rPr>
          <w:szCs w:val="24"/>
          <w:lang w:val="es-ES"/>
        </w:rPr>
        <w:t>: __________________________     DAT</w:t>
      </w:r>
      <w:r w:rsidRPr="00FF4322">
        <w:rPr>
          <w:szCs w:val="24"/>
          <w:lang w:val="es-ES"/>
        </w:rPr>
        <w:t xml:space="preserve"> NESANS</w:t>
      </w:r>
      <w:r w:rsidR="00942CA5" w:rsidRPr="00FF4322">
        <w:rPr>
          <w:szCs w:val="24"/>
          <w:lang w:val="es-ES"/>
        </w:rPr>
        <w:t xml:space="preserve"> __________________</w:t>
      </w:r>
    </w:p>
    <w:p w14:paraId="37243B9C" w14:textId="77777777" w:rsidR="00942CA5" w:rsidRPr="00FF4322" w:rsidRDefault="00942CA5" w:rsidP="00942CA5">
      <w:pPr>
        <w:ind w:right="-540"/>
        <w:rPr>
          <w:szCs w:val="24"/>
          <w:lang w:val="es-ES"/>
        </w:rPr>
      </w:pPr>
    </w:p>
    <w:p w14:paraId="672920CC" w14:textId="0957323F" w:rsidR="00942CA5" w:rsidRPr="00FF4322" w:rsidRDefault="009156C4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ADRÈ</w:t>
      </w:r>
      <w:r w:rsidR="00942CA5" w:rsidRPr="00FF4322">
        <w:rPr>
          <w:szCs w:val="24"/>
          <w:lang w:val="es-ES"/>
        </w:rPr>
        <w:t>S: ______________________________</w:t>
      </w:r>
      <w:r w:rsidRPr="00FF4322">
        <w:rPr>
          <w:szCs w:val="24"/>
          <w:lang w:val="es-ES"/>
        </w:rPr>
        <w:t>____ NIMEWO TELEF</w:t>
      </w:r>
      <w:r w:rsidRPr="00FF4322">
        <w:rPr>
          <w:rFonts w:ascii="Arial" w:hAnsi="Arial" w:cs="Arial"/>
          <w:szCs w:val="24"/>
          <w:lang w:val="es-ES"/>
        </w:rPr>
        <w:t>Ó</w:t>
      </w:r>
      <w:r w:rsidRPr="00FF4322">
        <w:rPr>
          <w:szCs w:val="24"/>
          <w:lang w:val="es-ES"/>
        </w:rPr>
        <w:t>N</w:t>
      </w:r>
      <w:r w:rsidR="00942CA5" w:rsidRPr="00FF4322">
        <w:rPr>
          <w:szCs w:val="24"/>
          <w:lang w:val="es-ES"/>
        </w:rPr>
        <w:t>:</w:t>
      </w:r>
      <w:r w:rsidR="00F117AC" w:rsidRPr="00FF4322">
        <w:rPr>
          <w:szCs w:val="24"/>
          <w:lang w:val="es-ES"/>
        </w:rPr>
        <w:t xml:space="preserve"> </w:t>
      </w:r>
      <w:r w:rsidR="00942CA5" w:rsidRPr="00FF4322">
        <w:rPr>
          <w:szCs w:val="24"/>
          <w:lang w:val="es-ES"/>
        </w:rPr>
        <w:t>_______</w:t>
      </w:r>
    </w:p>
    <w:p w14:paraId="35DE7E2D" w14:textId="77777777" w:rsidR="00942CA5" w:rsidRPr="00FF4322" w:rsidRDefault="00942CA5" w:rsidP="00942CA5">
      <w:pPr>
        <w:ind w:right="-540"/>
        <w:rPr>
          <w:bCs/>
          <w:szCs w:val="24"/>
          <w:lang w:val="es-ES"/>
        </w:rPr>
      </w:pPr>
    </w:p>
    <w:p w14:paraId="2FDC0EF2" w14:textId="630AD052" w:rsidR="00942CA5" w:rsidRPr="00FF4322" w:rsidRDefault="009156C4" w:rsidP="00942CA5">
      <w:pPr>
        <w:ind w:right="-540"/>
        <w:rPr>
          <w:b/>
          <w:szCs w:val="24"/>
          <w:u w:val="single"/>
          <w:lang w:val="es-ES"/>
        </w:rPr>
      </w:pPr>
      <w:proofErr w:type="spellStart"/>
      <w:r w:rsidRPr="00FF4322">
        <w:rPr>
          <w:b/>
          <w:szCs w:val="24"/>
          <w:u w:val="single"/>
          <w:lang w:val="es-ES"/>
        </w:rPr>
        <w:t>Enfòmasyon</w:t>
      </w:r>
      <w:proofErr w:type="spellEnd"/>
      <w:r w:rsidRPr="00FF4322">
        <w:rPr>
          <w:b/>
          <w:szCs w:val="24"/>
          <w:u w:val="single"/>
          <w:lang w:val="es-ES"/>
        </w:rPr>
        <w:t xml:space="preserve"> </w:t>
      </w:r>
      <w:proofErr w:type="spellStart"/>
      <w:r w:rsidRPr="00FF4322">
        <w:rPr>
          <w:b/>
          <w:szCs w:val="24"/>
          <w:u w:val="single"/>
          <w:lang w:val="es-ES"/>
        </w:rPr>
        <w:t>Demografik</w:t>
      </w:r>
      <w:proofErr w:type="spellEnd"/>
      <w:r w:rsidR="00942CA5" w:rsidRPr="00FF4322">
        <w:rPr>
          <w:b/>
          <w:szCs w:val="24"/>
          <w:u w:val="single"/>
          <w:lang w:val="es-ES"/>
        </w:rPr>
        <w:t>:</w:t>
      </w:r>
    </w:p>
    <w:p w14:paraId="283635C7" w14:textId="49653EAF" w:rsidR="00942CA5" w:rsidRPr="00FF4322" w:rsidRDefault="000E4412" w:rsidP="00942CA5">
      <w:pPr>
        <w:ind w:right="-540"/>
        <w:rPr>
          <w:bCs/>
          <w:szCs w:val="24"/>
          <w:lang w:val="es-ES"/>
        </w:rPr>
      </w:pPr>
      <w:proofErr w:type="spellStart"/>
      <w:r w:rsidRPr="00FF4322">
        <w:rPr>
          <w:bCs/>
          <w:szCs w:val="24"/>
          <w:lang w:val="es-ES"/>
        </w:rPr>
        <w:t>Depatman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Sante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Piblik</w:t>
      </w:r>
      <w:proofErr w:type="spellEnd"/>
      <w:r w:rsidRPr="00FF4322">
        <w:rPr>
          <w:bCs/>
          <w:szCs w:val="24"/>
          <w:lang w:val="es-ES"/>
        </w:rPr>
        <w:t xml:space="preserve"> la </w:t>
      </w:r>
      <w:proofErr w:type="spellStart"/>
      <w:r w:rsidRPr="00FF4322">
        <w:rPr>
          <w:bCs/>
          <w:szCs w:val="24"/>
          <w:lang w:val="es-ES"/>
        </w:rPr>
        <w:t>ap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kolekte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enfòmasyon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demografik</w:t>
      </w:r>
      <w:proofErr w:type="spellEnd"/>
      <w:r w:rsidRPr="00FF4322">
        <w:rPr>
          <w:bCs/>
          <w:szCs w:val="24"/>
          <w:lang w:val="es-ES"/>
        </w:rPr>
        <w:t xml:space="preserve"> yo mande </w:t>
      </w:r>
      <w:proofErr w:type="spellStart"/>
      <w:r w:rsidRPr="00FF4322">
        <w:rPr>
          <w:bCs/>
          <w:szCs w:val="24"/>
          <w:lang w:val="es-ES"/>
        </w:rPr>
        <w:t>anba</w:t>
      </w:r>
      <w:proofErr w:type="spellEnd"/>
      <w:r w:rsidRPr="00FF4322">
        <w:rPr>
          <w:bCs/>
          <w:szCs w:val="24"/>
          <w:lang w:val="es-ES"/>
        </w:rPr>
        <w:t xml:space="preserve">.  </w:t>
      </w:r>
      <w:proofErr w:type="spellStart"/>
      <w:r w:rsidRPr="00FF4322">
        <w:rPr>
          <w:bCs/>
          <w:szCs w:val="24"/>
          <w:lang w:val="es-ES"/>
        </w:rPr>
        <w:t>Fòm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sa</w:t>
      </w:r>
      <w:proofErr w:type="spellEnd"/>
      <w:r w:rsidRPr="00FF4322">
        <w:rPr>
          <w:bCs/>
          <w:szCs w:val="24"/>
          <w:lang w:val="es-ES"/>
        </w:rPr>
        <w:t xml:space="preserve"> a </w:t>
      </w:r>
      <w:proofErr w:type="spellStart"/>
      <w:r w:rsidRPr="00FF4322">
        <w:rPr>
          <w:bCs/>
          <w:szCs w:val="24"/>
          <w:lang w:val="es-ES"/>
        </w:rPr>
        <w:t>kapab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ajou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detanzan</w:t>
      </w:r>
      <w:r w:rsidR="00D80E96" w:rsidRPr="00FF4322">
        <w:rPr>
          <w:bCs/>
          <w:szCs w:val="24"/>
          <w:lang w:val="es-ES"/>
        </w:rPr>
        <w:t>tan</w:t>
      </w:r>
      <w:proofErr w:type="spellEnd"/>
      <w:r w:rsidRPr="00FF4322">
        <w:rPr>
          <w:bCs/>
          <w:szCs w:val="24"/>
          <w:lang w:val="es-ES"/>
        </w:rPr>
        <w:t xml:space="preserve">, </w:t>
      </w:r>
      <w:proofErr w:type="spellStart"/>
      <w:r w:rsidRPr="00FF4322">
        <w:rPr>
          <w:bCs/>
          <w:szCs w:val="24"/>
          <w:lang w:val="es-ES"/>
        </w:rPr>
        <w:t>tanpri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tcheke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sitwèb</w:t>
      </w:r>
      <w:proofErr w:type="spellEnd"/>
      <w:r w:rsidR="00942CA5" w:rsidRPr="00FF4322">
        <w:rPr>
          <w:bCs/>
          <w:szCs w:val="24"/>
          <w:lang w:val="es-ES"/>
        </w:rPr>
        <w:t xml:space="preserve"> DESE </w:t>
      </w:r>
      <w:r w:rsidRPr="00FF4322">
        <w:rPr>
          <w:bCs/>
          <w:szCs w:val="24"/>
          <w:lang w:val="es-ES"/>
        </w:rPr>
        <w:t xml:space="preserve">la </w:t>
      </w:r>
      <w:proofErr w:type="spellStart"/>
      <w:r w:rsidRPr="00FF4322">
        <w:rPr>
          <w:bCs/>
          <w:szCs w:val="24"/>
          <w:lang w:val="es-ES"/>
        </w:rPr>
        <w:t>pou</w:t>
      </w:r>
      <w:proofErr w:type="spellEnd"/>
      <w:r w:rsidRPr="00FF4322">
        <w:rPr>
          <w:bCs/>
          <w:szCs w:val="24"/>
          <w:lang w:val="es-ES"/>
        </w:rPr>
        <w:t xml:space="preserve"> w </w:t>
      </w:r>
      <w:proofErr w:type="spellStart"/>
      <w:r w:rsidRPr="00FF4322">
        <w:rPr>
          <w:bCs/>
          <w:szCs w:val="24"/>
          <w:lang w:val="es-ES"/>
        </w:rPr>
        <w:t>ka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jwenn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vèsyon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ki</w:t>
      </w:r>
      <w:proofErr w:type="spellEnd"/>
      <w:r w:rsidRPr="00FF4322">
        <w:rPr>
          <w:bCs/>
          <w:szCs w:val="24"/>
          <w:lang w:val="es-ES"/>
        </w:rPr>
        <w:t xml:space="preserve"> pi </w:t>
      </w:r>
      <w:proofErr w:type="spellStart"/>
      <w:r w:rsidRPr="00FF4322">
        <w:rPr>
          <w:bCs/>
          <w:szCs w:val="24"/>
          <w:lang w:val="es-ES"/>
        </w:rPr>
        <w:t>resan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nan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fòm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lan</w:t>
      </w:r>
      <w:proofErr w:type="spellEnd"/>
      <w:r w:rsidR="00942CA5" w:rsidRPr="00FF4322">
        <w:rPr>
          <w:bCs/>
          <w:szCs w:val="24"/>
          <w:lang w:val="es-ES"/>
        </w:rPr>
        <w:t xml:space="preserve">. </w:t>
      </w:r>
    </w:p>
    <w:p w14:paraId="42B9E14B" w14:textId="77777777" w:rsidR="00942CA5" w:rsidRPr="00FF4322" w:rsidRDefault="00942CA5" w:rsidP="00942CA5">
      <w:pPr>
        <w:ind w:right="-540"/>
        <w:rPr>
          <w:bCs/>
          <w:szCs w:val="24"/>
          <w:lang w:val="es-ES"/>
        </w:rPr>
      </w:pPr>
    </w:p>
    <w:p w14:paraId="7004D774" w14:textId="1B8A6145" w:rsidR="00942CA5" w:rsidRPr="00FF4322" w:rsidRDefault="00EE41AF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 xml:space="preserve">Ki ras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</w:t>
      </w:r>
      <w:r w:rsidR="008B0870" w:rsidRPr="00FF4322">
        <w:rPr>
          <w:szCs w:val="24"/>
          <w:lang w:val="es-ES"/>
        </w:rPr>
        <w:t>la</w:t>
      </w:r>
      <w:r w:rsidR="00942CA5" w:rsidRPr="00FF4322">
        <w:rPr>
          <w:szCs w:val="24"/>
          <w:lang w:val="es-ES"/>
        </w:rPr>
        <w:t>? (</w:t>
      </w:r>
      <w:proofErr w:type="spellStart"/>
      <w:r w:rsidR="008B0870" w:rsidRPr="00FF4322">
        <w:rPr>
          <w:szCs w:val="24"/>
          <w:lang w:val="es-ES"/>
        </w:rPr>
        <w:t>Chwazi</w:t>
      </w:r>
      <w:proofErr w:type="spellEnd"/>
      <w:r w:rsidR="008B0870" w:rsidRPr="00FF4322">
        <w:rPr>
          <w:szCs w:val="24"/>
          <w:lang w:val="es-ES"/>
        </w:rPr>
        <w:t xml:space="preserve"> </w:t>
      </w:r>
      <w:proofErr w:type="spellStart"/>
      <w:r w:rsidR="008B0870" w:rsidRPr="00FF4322">
        <w:rPr>
          <w:szCs w:val="24"/>
          <w:lang w:val="es-ES"/>
        </w:rPr>
        <w:t>tout</w:t>
      </w:r>
      <w:proofErr w:type="spellEnd"/>
      <w:r w:rsidR="008B0870" w:rsidRPr="00FF4322">
        <w:rPr>
          <w:szCs w:val="24"/>
          <w:lang w:val="es-ES"/>
        </w:rPr>
        <w:t xml:space="preserve"> </w:t>
      </w:r>
      <w:proofErr w:type="spellStart"/>
      <w:r w:rsidR="008B0870" w:rsidRPr="00FF4322">
        <w:rPr>
          <w:szCs w:val="24"/>
          <w:lang w:val="es-ES"/>
        </w:rPr>
        <w:t>sa</w:t>
      </w:r>
      <w:proofErr w:type="spellEnd"/>
      <w:r w:rsidR="008B0870" w:rsidRPr="00FF4322">
        <w:rPr>
          <w:szCs w:val="24"/>
          <w:lang w:val="es-ES"/>
        </w:rPr>
        <w:t xml:space="preserve"> </w:t>
      </w:r>
      <w:proofErr w:type="spellStart"/>
      <w:r w:rsidR="008B0870" w:rsidRPr="00FF4322">
        <w:rPr>
          <w:szCs w:val="24"/>
          <w:lang w:val="es-ES"/>
        </w:rPr>
        <w:t>ki</w:t>
      </w:r>
      <w:proofErr w:type="spellEnd"/>
      <w:r w:rsidR="008B0870" w:rsidRPr="00FF4322">
        <w:rPr>
          <w:szCs w:val="24"/>
          <w:lang w:val="es-ES"/>
        </w:rPr>
        <w:t xml:space="preserve"> </w:t>
      </w:r>
      <w:proofErr w:type="spellStart"/>
      <w:r w:rsidR="008B0870" w:rsidRPr="00FF4322">
        <w:rPr>
          <w:szCs w:val="24"/>
          <w:lang w:val="es-ES"/>
        </w:rPr>
        <w:t>aplike</w:t>
      </w:r>
      <w:proofErr w:type="spellEnd"/>
      <w:r w:rsidR="00942CA5" w:rsidRPr="00FF4322">
        <w:rPr>
          <w:szCs w:val="24"/>
          <w:lang w:val="es-ES"/>
        </w:rPr>
        <w:t>):</w:t>
      </w:r>
    </w:p>
    <w:p w14:paraId="04CA7BD9" w14:textId="0DA0880A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 xml:space="preserve">____  </w:t>
      </w:r>
      <w:r w:rsidR="00F117AC">
        <w:rPr>
          <w:szCs w:val="24"/>
        </w:rPr>
        <w:t xml:space="preserve">  </w:t>
      </w:r>
      <w:proofErr w:type="spellStart"/>
      <w:r w:rsidR="008B0870">
        <w:rPr>
          <w:szCs w:val="24"/>
        </w:rPr>
        <w:t>Endyen</w:t>
      </w:r>
      <w:proofErr w:type="spellEnd"/>
      <w:r w:rsidR="008B0870">
        <w:rPr>
          <w:szCs w:val="24"/>
        </w:rPr>
        <w:t xml:space="preserve"> </w:t>
      </w:r>
      <w:proofErr w:type="spellStart"/>
      <w:r w:rsidR="008B0870">
        <w:rPr>
          <w:szCs w:val="24"/>
        </w:rPr>
        <w:t>Ameriken</w:t>
      </w:r>
      <w:proofErr w:type="spellEnd"/>
      <w:r w:rsidR="008B0870">
        <w:rPr>
          <w:szCs w:val="24"/>
        </w:rPr>
        <w:t xml:space="preserve"> / </w:t>
      </w:r>
      <w:proofErr w:type="spellStart"/>
      <w:r w:rsidR="008B0870">
        <w:rPr>
          <w:szCs w:val="24"/>
        </w:rPr>
        <w:t>Natif</w:t>
      </w:r>
      <w:proofErr w:type="spellEnd"/>
      <w:r w:rsidR="008B0870">
        <w:rPr>
          <w:szCs w:val="24"/>
        </w:rPr>
        <w:t xml:space="preserve"> Natal Alaska </w:t>
      </w:r>
    </w:p>
    <w:p w14:paraId="66FDED4D" w14:textId="2565F6D2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Pr="00942CA5">
        <w:rPr>
          <w:szCs w:val="24"/>
        </w:rPr>
        <w:t>A</w:t>
      </w:r>
      <w:r w:rsidR="008B0870">
        <w:rPr>
          <w:szCs w:val="24"/>
        </w:rPr>
        <w:t>zi</w:t>
      </w:r>
      <w:proofErr w:type="spellEnd"/>
    </w:p>
    <w:p w14:paraId="36858907" w14:textId="011584A8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="008B0870">
        <w:rPr>
          <w:szCs w:val="24"/>
        </w:rPr>
        <w:t>Ameriken</w:t>
      </w:r>
      <w:proofErr w:type="spellEnd"/>
      <w:r w:rsidR="008B0870">
        <w:rPr>
          <w:szCs w:val="24"/>
        </w:rPr>
        <w:t xml:space="preserve"> </w:t>
      </w:r>
      <w:proofErr w:type="spellStart"/>
      <w:r w:rsidR="008B0870">
        <w:rPr>
          <w:szCs w:val="24"/>
        </w:rPr>
        <w:t>Afriken</w:t>
      </w:r>
      <w:proofErr w:type="spellEnd"/>
      <w:r w:rsidR="008B0870">
        <w:rPr>
          <w:szCs w:val="24"/>
        </w:rPr>
        <w:t xml:space="preserve"> / </w:t>
      </w:r>
      <w:proofErr w:type="spellStart"/>
      <w:r w:rsidR="008B0870">
        <w:rPr>
          <w:szCs w:val="24"/>
        </w:rPr>
        <w:t>Nwa</w:t>
      </w:r>
      <w:proofErr w:type="spellEnd"/>
      <w:r w:rsidR="008B0870">
        <w:rPr>
          <w:szCs w:val="24"/>
        </w:rPr>
        <w:t xml:space="preserve"> </w:t>
      </w:r>
    </w:p>
    <w:p w14:paraId="3BE69428" w14:textId="34EA97A3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="008B0870">
        <w:rPr>
          <w:szCs w:val="24"/>
        </w:rPr>
        <w:t>Zile</w:t>
      </w:r>
      <w:proofErr w:type="spellEnd"/>
      <w:r w:rsidR="008B0870">
        <w:rPr>
          <w:szCs w:val="24"/>
        </w:rPr>
        <w:t xml:space="preserve"> </w:t>
      </w:r>
      <w:proofErr w:type="spellStart"/>
      <w:r w:rsidR="008B0870">
        <w:rPr>
          <w:szCs w:val="24"/>
        </w:rPr>
        <w:t>Pasifik</w:t>
      </w:r>
      <w:proofErr w:type="spellEnd"/>
      <w:r w:rsidR="008B0870">
        <w:rPr>
          <w:szCs w:val="24"/>
        </w:rPr>
        <w:t xml:space="preserve"> / </w:t>
      </w:r>
      <w:proofErr w:type="spellStart"/>
      <w:r w:rsidR="008B0870">
        <w:rPr>
          <w:szCs w:val="24"/>
        </w:rPr>
        <w:t>Natif</w:t>
      </w:r>
      <w:proofErr w:type="spellEnd"/>
      <w:r w:rsidR="008B0870">
        <w:rPr>
          <w:szCs w:val="24"/>
        </w:rPr>
        <w:t xml:space="preserve"> Natal </w:t>
      </w:r>
      <w:proofErr w:type="spellStart"/>
      <w:r w:rsidR="008B0870">
        <w:rPr>
          <w:szCs w:val="24"/>
        </w:rPr>
        <w:t>Awayi</w:t>
      </w:r>
      <w:proofErr w:type="spellEnd"/>
      <w:r w:rsidR="008B0870">
        <w:rPr>
          <w:szCs w:val="24"/>
        </w:rPr>
        <w:t xml:space="preserve"> </w:t>
      </w:r>
    </w:p>
    <w:p w14:paraId="17CE885E" w14:textId="7DAC3158" w:rsidR="00942CA5" w:rsidRPr="00FF4322" w:rsidRDefault="00942CA5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="008B0870" w:rsidRPr="00FF4322">
        <w:rPr>
          <w:szCs w:val="24"/>
          <w:lang w:val="es-ES"/>
        </w:rPr>
        <w:t>Blan</w:t>
      </w:r>
      <w:proofErr w:type="spellEnd"/>
    </w:p>
    <w:p w14:paraId="69523CB6" w14:textId="5D135549" w:rsidR="00942CA5" w:rsidRPr="00FF4322" w:rsidRDefault="00942CA5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="008B0870" w:rsidRPr="00FF4322">
        <w:rPr>
          <w:szCs w:val="24"/>
          <w:lang w:val="es-ES"/>
        </w:rPr>
        <w:t>Lòt</w:t>
      </w:r>
      <w:proofErr w:type="spellEnd"/>
    </w:p>
    <w:p w14:paraId="12F005A9" w14:textId="5E61CB16" w:rsidR="00942CA5" w:rsidRPr="00FF4322" w:rsidRDefault="00942CA5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="008B0870" w:rsidRPr="00FF4322">
        <w:rPr>
          <w:szCs w:val="24"/>
          <w:lang w:val="es-ES"/>
        </w:rPr>
        <w:t>Enkoni</w:t>
      </w:r>
      <w:proofErr w:type="spellEnd"/>
      <w:r w:rsidR="008B0870" w:rsidRPr="00FF4322">
        <w:rPr>
          <w:szCs w:val="24"/>
          <w:lang w:val="es-ES"/>
        </w:rPr>
        <w:t xml:space="preserve"> </w:t>
      </w:r>
    </w:p>
    <w:p w14:paraId="1D15DB52" w14:textId="77777777" w:rsidR="00942CA5" w:rsidRPr="00FF4322" w:rsidRDefault="00942CA5" w:rsidP="00942CA5">
      <w:pPr>
        <w:ind w:right="-540"/>
        <w:rPr>
          <w:szCs w:val="24"/>
          <w:lang w:val="es-ES"/>
        </w:rPr>
      </w:pPr>
    </w:p>
    <w:p w14:paraId="6A8B91BB" w14:textId="25A401DB" w:rsidR="00942CA5" w:rsidRPr="00FF4322" w:rsidRDefault="00BE4789" w:rsidP="00942CA5">
      <w:pPr>
        <w:ind w:right="-540"/>
        <w:rPr>
          <w:szCs w:val="24"/>
          <w:lang w:val="es-ES"/>
        </w:rPr>
      </w:pPr>
      <w:proofErr w:type="spellStart"/>
      <w:r w:rsidRPr="00FF4322">
        <w:rPr>
          <w:szCs w:val="24"/>
          <w:lang w:val="es-ES"/>
        </w:rPr>
        <w:t>Èske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 se </w:t>
      </w:r>
      <w:proofErr w:type="spellStart"/>
      <w:r w:rsidRPr="00FF4322">
        <w:rPr>
          <w:szCs w:val="24"/>
          <w:lang w:val="es-ES"/>
        </w:rPr>
        <w:t>orijin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Panyòl</w:t>
      </w:r>
      <w:proofErr w:type="spellEnd"/>
      <w:r w:rsidR="00942CA5" w:rsidRPr="00FF4322">
        <w:rPr>
          <w:szCs w:val="24"/>
          <w:lang w:val="es-ES"/>
        </w:rPr>
        <w:t>? (</w:t>
      </w:r>
      <w:proofErr w:type="spellStart"/>
      <w:r w:rsidRPr="00FF4322">
        <w:rPr>
          <w:szCs w:val="24"/>
          <w:lang w:val="es-ES"/>
        </w:rPr>
        <w:t>Chwazi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youn</w:t>
      </w:r>
      <w:proofErr w:type="spellEnd"/>
      <w:r w:rsidR="00942CA5" w:rsidRPr="00FF4322">
        <w:rPr>
          <w:szCs w:val="24"/>
          <w:lang w:val="es-ES"/>
        </w:rPr>
        <w:t xml:space="preserve">): </w:t>
      </w:r>
    </w:p>
    <w:p w14:paraId="0762B4F0" w14:textId="7A1D251C" w:rsidR="00942CA5" w:rsidRPr="00FF4322" w:rsidRDefault="00942CA5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="00BE4789" w:rsidRPr="00FF4322">
        <w:rPr>
          <w:szCs w:val="24"/>
          <w:lang w:val="es-ES"/>
        </w:rPr>
        <w:t>Wi</w:t>
      </w:r>
      <w:proofErr w:type="spellEnd"/>
    </w:p>
    <w:p w14:paraId="70C41448" w14:textId="4B25A4DF" w:rsidR="00942CA5" w:rsidRPr="00FF4322" w:rsidRDefault="00942CA5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  <w:t>No</w:t>
      </w:r>
      <w:r w:rsidR="00BE4789" w:rsidRPr="00FF4322">
        <w:rPr>
          <w:szCs w:val="24"/>
          <w:lang w:val="es-ES"/>
        </w:rPr>
        <w:t>n</w:t>
      </w:r>
    </w:p>
    <w:p w14:paraId="300E983A" w14:textId="4C2293DE" w:rsidR="00942CA5" w:rsidRPr="00FF4322" w:rsidRDefault="00942CA5" w:rsidP="00942CA5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="00BE4789" w:rsidRPr="00FF4322">
        <w:rPr>
          <w:szCs w:val="24"/>
          <w:lang w:val="es-ES"/>
        </w:rPr>
        <w:t>Enkoni</w:t>
      </w:r>
      <w:proofErr w:type="spellEnd"/>
    </w:p>
    <w:p w14:paraId="3AF2B400" w14:textId="43B216A7" w:rsidR="00942CA5" w:rsidRPr="00942CA5" w:rsidRDefault="00BE4789" w:rsidP="00942CA5">
      <w:pPr>
        <w:ind w:right="-540"/>
        <w:rPr>
          <w:szCs w:val="24"/>
        </w:rPr>
      </w:pPr>
      <w:r w:rsidRPr="00FF4322">
        <w:rPr>
          <w:szCs w:val="24"/>
          <w:lang w:val="es-ES"/>
        </w:rPr>
        <w:t xml:space="preserve">Ki </w:t>
      </w:r>
      <w:proofErr w:type="spellStart"/>
      <w:r w:rsidRPr="00FF4322">
        <w:rPr>
          <w:szCs w:val="24"/>
          <w:lang w:val="es-ES"/>
        </w:rPr>
        <w:t>sèks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</w:t>
      </w:r>
      <w:r w:rsidR="00942CA5" w:rsidRPr="00FF4322">
        <w:rPr>
          <w:szCs w:val="24"/>
          <w:lang w:val="es-ES"/>
        </w:rPr>
        <w:t xml:space="preserve">? </w:t>
      </w:r>
      <w:r w:rsidR="00942CA5" w:rsidRPr="00942CA5">
        <w:rPr>
          <w:szCs w:val="24"/>
        </w:rPr>
        <w:t>(</w:t>
      </w:r>
      <w:proofErr w:type="spellStart"/>
      <w:r>
        <w:rPr>
          <w:szCs w:val="24"/>
        </w:rPr>
        <w:t>Chwazi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youn</w:t>
      </w:r>
      <w:proofErr w:type="spellEnd"/>
      <w:r w:rsidR="00942CA5" w:rsidRPr="00942CA5">
        <w:rPr>
          <w:szCs w:val="24"/>
        </w:rPr>
        <w:t>):</w:t>
      </w:r>
    </w:p>
    <w:p w14:paraId="0BF0300E" w14:textId="3C519118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="00BE4789">
        <w:rPr>
          <w:szCs w:val="24"/>
        </w:rPr>
        <w:t>Gason</w:t>
      </w:r>
      <w:proofErr w:type="spellEnd"/>
    </w:p>
    <w:p w14:paraId="18704A93" w14:textId="248F9D94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F</w:t>
      </w:r>
      <w:r w:rsidR="00BE4789">
        <w:rPr>
          <w:szCs w:val="24"/>
        </w:rPr>
        <w:t>i</w:t>
      </w:r>
    </w:p>
    <w:p w14:paraId="26E9B9CD" w14:textId="076AC94E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Pr="00942CA5">
        <w:rPr>
          <w:szCs w:val="24"/>
        </w:rPr>
        <w:t>Trans</w:t>
      </w:r>
      <w:r w:rsidR="00BE4789">
        <w:rPr>
          <w:szCs w:val="24"/>
        </w:rPr>
        <w:t>janr</w:t>
      </w:r>
      <w:proofErr w:type="spellEnd"/>
    </w:p>
    <w:p w14:paraId="6F89C37D" w14:textId="0999B12A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="00BE4789">
        <w:rPr>
          <w:szCs w:val="24"/>
        </w:rPr>
        <w:t>Enkoni</w:t>
      </w:r>
      <w:proofErr w:type="spellEnd"/>
    </w:p>
    <w:p w14:paraId="131D8055" w14:textId="77777777" w:rsidR="00942CA5" w:rsidRPr="00942CA5" w:rsidRDefault="00942CA5" w:rsidP="00942CA5">
      <w:pPr>
        <w:ind w:right="-540"/>
        <w:rPr>
          <w:szCs w:val="24"/>
        </w:rPr>
      </w:pPr>
    </w:p>
    <w:p w14:paraId="065385B2" w14:textId="6F4241CF" w:rsidR="00942CA5" w:rsidRPr="00942CA5" w:rsidRDefault="00BE4789" w:rsidP="00942CA5">
      <w:pPr>
        <w:ind w:right="-540"/>
        <w:rPr>
          <w:szCs w:val="24"/>
        </w:rPr>
      </w:pPr>
      <w:proofErr w:type="spellStart"/>
      <w:r>
        <w:rPr>
          <w:szCs w:val="24"/>
        </w:rPr>
        <w:t>Èske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elèv</w:t>
      </w:r>
      <w:proofErr w:type="spellEnd"/>
      <w:r>
        <w:rPr>
          <w:szCs w:val="24"/>
        </w:rPr>
        <w:t xml:space="preserve"> la gen yon </w:t>
      </w:r>
      <w:proofErr w:type="spellStart"/>
      <w:r>
        <w:rPr>
          <w:szCs w:val="24"/>
        </w:rPr>
        <w:t>andikap</w:t>
      </w:r>
      <w:proofErr w:type="spellEnd"/>
      <w:r w:rsidR="00942CA5" w:rsidRPr="00942CA5">
        <w:rPr>
          <w:szCs w:val="24"/>
        </w:rPr>
        <w:t>? (</w:t>
      </w:r>
      <w:proofErr w:type="spellStart"/>
      <w:r>
        <w:rPr>
          <w:szCs w:val="24"/>
        </w:rPr>
        <w:t>Chwazi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youn</w:t>
      </w:r>
      <w:proofErr w:type="spellEnd"/>
      <w:r w:rsidR="00942CA5" w:rsidRPr="00942CA5">
        <w:rPr>
          <w:szCs w:val="24"/>
        </w:rPr>
        <w:t>):</w:t>
      </w:r>
    </w:p>
    <w:p w14:paraId="4D3CB93B" w14:textId="294F416E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r w:rsidR="00BE4789">
        <w:rPr>
          <w:szCs w:val="24"/>
        </w:rPr>
        <w:t>Wi</w:t>
      </w:r>
    </w:p>
    <w:p w14:paraId="2D9AF5C9" w14:textId="608DD86C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No</w:t>
      </w:r>
      <w:r w:rsidR="00BE4789">
        <w:rPr>
          <w:szCs w:val="24"/>
        </w:rPr>
        <w:t>n</w:t>
      </w:r>
      <w:r w:rsidRPr="00942CA5">
        <w:rPr>
          <w:szCs w:val="24"/>
        </w:rPr>
        <w:t xml:space="preserve"> </w:t>
      </w:r>
    </w:p>
    <w:p w14:paraId="579EA733" w14:textId="239B9B3A" w:rsidR="00942CA5" w:rsidRPr="00942CA5" w:rsidRDefault="00BE4789" w:rsidP="00942CA5">
      <w:pPr>
        <w:ind w:right="-540"/>
        <w:rPr>
          <w:szCs w:val="24"/>
        </w:rPr>
      </w:pPr>
      <w:proofErr w:type="spellStart"/>
      <w:r>
        <w:rPr>
          <w:szCs w:val="24"/>
        </w:rPr>
        <w:t>Èske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elèv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ansent</w:t>
      </w:r>
      <w:proofErr w:type="spellEnd"/>
      <w:r w:rsidR="00942CA5" w:rsidRPr="00942CA5">
        <w:rPr>
          <w:szCs w:val="24"/>
        </w:rPr>
        <w:t>?</w:t>
      </w:r>
    </w:p>
    <w:p w14:paraId="7C8144F0" w14:textId="494B375D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r w:rsidR="00BE4789">
        <w:rPr>
          <w:szCs w:val="24"/>
        </w:rPr>
        <w:t>Wi</w:t>
      </w:r>
    </w:p>
    <w:p w14:paraId="063E9D3B" w14:textId="6597BFD4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No</w:t>
      </w:r>
      <w:r w:rsidR="00BE4789">
        <w:rPr>
          <w:szCs w:val="24"/>
        </w:rPr>
        <w:t>n</w:t>
      </w:r>
      <w:r w:rsidRPr="00942CA5">
        <w:rPr>
          <w:szCs w:val="24"/>
        </w:rPr>
        <w:t xml:space="preserve"> </w:t>
      </w:r>
    </w:p>
    <w:p w14:paraId="2B22A598" w14:textId="77777777" w:rsidR="00942CA5" w:rsidRPr="00942CA5" w:rsidRDefault="00942CA5" w:rsidP="00942CA5">
      <w:pPr>
        <w:ind w:right="-540"/>
        <w:rPr>
          <w:b/>
          <w:szCs w:val="24"/>
          <w:u w:val="single"/>
        </w:rPr>
      </w:pPr>
    </w:p>
    <w:p w14:paraId="6B3784CB" w14:textId="012ACE13" w:rsidR="00942CA5" w:rsidRPr="00942CA5" w:rsidRDefault="008A1948" w:rsidP="00942CA5">
      <w:pPr>
        <w:ind w:right="-540"/>
        <w:rPr>
          <w:szCs w:val="24"/>
        </w:rPr>
      </w:pPr>
      <w:r>
        <w:rPr>
          <w:szCs w:val="24"/>
        </w:rPr>
        <w:t xml:space="preserve">Ki </w:t>
      </w:r>
      <w:proofErr w:type="spellStart"/>
      <w:r>
        <w:rPr>
          <w:szCs w:val="24"/>
        </w:rPr>
        <w:t>lang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prensipal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elèv</w:t>
      </w:r>
      <w:proofErr w:type="spellEnd"/>
      <w:r>
        <w:rPr>
          <w:szCs w:val="24"/>
        </w:rPr>
        <w:t xml:space="preserve"> la</w:t>
      </w:r>
      <w:r w:rsidR="00942CA5" w:rsidRPr="00942CA5">
        <w:rPr>
          <w:szCs w:val="24"/>
        </w:rPr>
        <w:t>? _________________________________</w:t>
      </w:r>
    </w:p>
    <w:p w14:paraId="4BEE5203" w14:textId="77777777" w:rsidR="00942CA5" w:rsidRPr="00942CA5" w:rsidRDefault="00942CA5" w:rsidP="00942CA5">
      <w:pPr>
        <w:ind w:right="-540"/>
        <w:rPr>
          <w:b/>
          <w:szCs w:val="24"/>
          <w:u w:val="single"/>
        </w:rPr>
      </w:pPr>
    </w:p>
    <w:p w14:paraId="10CD1715" w14:textId="041CF76A" w:rsidR="00942CA5" w:rsidRPr="00942CA5" w:rsidRDefault="008A1948" w:rsidP="00942CA5">
      <w:pPr>
        <w:ind w:right="-540"/>
        <w:rPr>
          <w:b/>
          <w:szCs w:val="24"/>
          <w:u w:val="single"/>
        </w:rPr>
      </w:pPr>
      <w:proofErr w:type="spellStart"/>
      <w:r>
        <w:rPr>
          <w:b/>
          <w:szCs w:val="24"/>
          <w:u w:val="single"/>
        </w:rPr>
        <w:t>Kontak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Ijans</w:t>
      </w:r>
      <w:proofErr w:type="spellEnd"/>
      <w:r w:rsidR="00942CA5" w:rsidRPr="00942CA5">
        <w:rPr>
          <w:b/>
          <w:szCs w:val="24"/>
          <w:u w:val="single"/>
        </w:rPr>
        <w:t>:</w:t>
      </w:r>
    </w:p>
    <w:p w14:paraId="26FB39E0" w14:textId="69E547DF" w:rsidR="00942CA5" w:rsidRPr="00942CA5" w:rsidRDefault="008A1948" w:rsidP="00942CA5">
      <w:pPr>
        <w:ind w:right="-540"/>
        <w:rPr>
          <w:szCs w:val="24"/>
        </w:rPr>
      </w:pPr>
      <w:r>
        <w:rPr>
          <w:szCs w:val="24"/>
        </w:rPr>
        <w:t>Na</w:t>
      </w:r>
      <w:r w:rsidR="00942CA5" w:rsidRPr="00942CA5">
        <w:rPr>
          <w:szCs w:val="24"/>
        </w:rPr>
        <w:t xml:space="preserve">n </w:t>
      </w:r>
      <w:r>
        <w:rPr>
          <w:szCs w:val="24"/>
        </w:rPr>
        <w:t xml:space="preserve">ka </w:t>
      </w:r>
      <w:proofErr w:type="spellStart"/>
      <w:r>
        <w:rPr>
          <w:szCs w:val="24"/>
        </w:rPr>
        <w:t>dijans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tanpri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enfòme</w:t>
      </w:r>
      <w:proofErr w:type="spellEnd"/>
      <w:r w:rsidR="00942CA5" w:rsidRPr="00942CA5">
        <w:rPr>
          <w:szCs w:val="24"/>
        </w:rPr>
        <w:t>:</w:t>
      </w:r>
    </w:p>
    <w:p w14:paraId="0EE81787" w14:textId="77777777" w:rsidR="00942CA5" w:rsidRPr="00942CA5" w:rsidRDefault="00942CA5" w:rsidP="00942CA5">
      <w:pPr>
        <w:ind w:right="-540"/>
        <w:rPr>
          <w:szCs w:val="24"/>
        </w:rPr>
      </w:pPr>
    </w:p>
    <w:p w14:paraId="78DB3EA7" w14:textId="77777777" w:rsidR="00942CA5" w:rsidRPr="00942CA5" w:rsidRDefault="00942CA5" w:rsidP="00942CA5">
      <w:pPr>
        <w:rPr>
          <w:szCs w:val="24"/>
        </w:rPr>
      </w:pPr>
      <w:r w:rsidRPr="00942CA5">
        <w:rPr>
          <w:szCs w:val="24"/>
        </w:rPr>
        <w:t>_________________________________________  ___________________________________</w:t>
      </w:r>
    </w:p>
    <w:p w14:paraId="0DFF77BE" w14:textId="4FEC2735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N</w:t>
      </w:r>
      <w:r w:rsidR="008A1948">
        <w:rPr>
          <w:szCs w:val="24"/>
        </w:rPr>
        <w:t>on</w:t>
      </w:r>
      <w:r w:rsidRPr="00942CA5">
        <w:rPr>
          <w:szCs w:val="24"/>
        </w:rPr>
        <w:tab/>
      </w:r>
      <w:r w:rsidRPr="00942CA5">
        <w:rPr>
          <w:szCs w:val="24"/>
        </w:rPr>
        <w:tab/>
      </w:r>
      <w:r w:rsidRPr="00942CA5">
        <w:rPr>
          <w:szCs w:val="24"/>
        </w:rPr>
        <w:tab/>
      </w:r>
      <w:r w:rsidRPr="00942CA5">
        <w:rPr>
          <w:szCs w:val="24"/>
        </w:rPr>
        <w:tab/>
      </w:r>
      <w:r w:rsidRPr="00942CA5">
        <w:rPr>
          <w:szCs w:val="24"/>
        </w:rPr>
        <w:tab/>
      </w:r>
      <w:r w:rsidRPr="00942CA5">
        <w:rPr>
          <w:szCs w:val="24"/>
        </w:rPr>
        <w:tab/>
      </w:r>
      <w:r w:rsidRPr="00942CA5">
        <w:rPr>
          <w:szCs w:val="24"/>
        </w:rPr>
        <w:tab/>
      </w:r>
      <w:r w:rsidR="008A1948">
        <w:rPr>
          <w:szCs w:val="24"/>
        </w:rPr>
        <w:t xml:space="preserve">   </w:t>
      </w:r>
      <w:proofErr w:type="spellStart"/>
      <w:r w:rsidRPr="00942CA5">
        <w:rPr>
          <w:szCs w:val="24"/>
        </w:rPr>
        <w:t>Rela</w:t>
      </w:r>
      <w:r w:rsidR="008A1948">
        <w:rPr>
          <w:szCs w:val="24"/>
        </w:rPr>
        <w:t>syon</w:t>
      </w:r>
      <w:proofErr w:type="spellEnd"/>
      <w:r w:rsidR="008A1948">
        <w:rPr>
          <w:szCs w:val="24"/>
        </w:rPr>
        <w:t xml:space="preserve"> </w:t>
      </w:r>
      <w:proofErr w:type="spellStart"/>
      <w:r w:rsidR="008A1948">
        <w:rPr>
          <w:szCs w:val="24"/>
        </w:rPr>
        <w:t>avèk</w:t>
      </w:r>
      <w:proofErr w:type="spellEnd"/>
      <w:r w:rsidR="008A1948">
        <w:rPr>
          <w:szCs w:val="24"/>
        </w:rPr>
        <w:t xml:space="preserve"> </w:t>
      </w:r>
      <w:proofErr w:type="spellStart"/>
      <w:r w:rsidR="008A1948">
        <w:rPr>
          <w:szCs w:val="24"/>
        </w:rPr>
        <w:t>elèv</w:t>
      </w:r>
      <w:proofErr w:type="spellEnd"/>
      <w:r w:rsidR="008A1948">
        <w:rPr>
          <w:szCs w:val="24"/>
        </w:rPr>
        <w:t xml:space="preserve"> </w:t>
      </w:r>
    </w:p>
    <w:p w14:paraId="1CA17D3B" w14:textId="77777777" w:rsidR="00942CA5" w:rsidRPr="00942CA5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7A4E05AA" w14:textId="77777777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_________________________________________   ____________________________________</w:t>
      </w:r>
    </w:p>
    <w:p w14:paraId="1E3C44AB" w14:textId="129A98FF" w:rsidR="00942CA5" w:rsidRPr="00942CA5" w:rsidRDefault="008A1948" w:rsidP="00942CA5">
      <w:pPr>
        <w:ind w:right="-540"/>
        <w:rPr>
          <w:szCs w:val="24"/>
        </w:rPr>
      </w:pPr>
      <w:proofErr w:type="spellStart"/>
      <w:r>
        <w:rPr>
          <w:szCs w:val="24"/>
        </w:rPr>
        <w:t>Adrè</w:t>
      </w:r>
      <w:r w:rsidR="00942CA5" w:rsidRPr="00942CA5">
        <w:rPr>
          <w:szCs w:val="24"/>
        </w:rPr>
        <w:t>s</w:t>
      </w:r>
      <w:proofErr w:type="spellEnd"/>
      <w:r w:rsidR="00942CA5" w:rsidRPr="00942CA5">
        <w:rPr>
          <w:szCs w:val="24"/>
        </w:rPr>
        <w:t xml:space="preserve">  </w:t>
      </w:r>
      <w:r w:rsidR="00F117AC">
        <w:rPr>
          <w:szCs w:val="24"/>
        </w:rPr>
        <w:tab/>
      </w:r>
      <w:r w:rsidR="00942CA5" w:rsidRPr="00942CA5">
        <w:rPr>
          <w:szCs w:val="24"/>
        </w:rPr>
        <w:tab/>
      </w:r>
      <w:r w:rsidR="00942CA5" w:rsidRPr="00942CA5">
        <w:rPr>
          <w:szCs w:val="24"/>
        </w:rPr>
        <w:tab/>
      </w:r>
      <w:r w:rsidR="00942CA5" w:rsidRPr="00942CA5">
        <w:rPr>
          <w:szCs w:val="24"/>
        </w:rPr>
        <w:tab/>
      </w:r>
      <w:r w:rsidR="00942CA5" w:rsidRPr="00942CA5">
        <w:rPr>
          <w:szCs w:val="24"/>
        </w:rPr>
        <w:tab/>
        <w:t xml:space="preserve">             </w:t>
      </w:r>
      <w:r>
        <w:rPr>
          <w:szCs w:val="24"/>
        </w:rPr>
        <w:t xml:space="preserve">               </w:t>
      </w:r>
      <w:proofErr w:type="spellStart"/>
      <w:r>
        <w:rPr>
          <w:szCs w:val="24"/>
        </w:rPr>
        <w:t>Nimewo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telefòn</w:t>
      </w:r>
      <w:proofErr w:type="spellEnd"/>
      <w:r>
        <w:rPr>
          <w:szCs w:val="24"/>
        </w:rPr>
        <w:t xml:space="preserve"> </w:t>
      </w:r>
    </w:p>
    <w:p w14:paraId="09231BFB" w14:textId="77777777" w:rsidR="00942CA5" w:rsidRPr="00942CA5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31E8FB44" w14:textId="15EEDA38" w:rsidR="00942CA5" w:rsidRPr="00FF4322" w:rsidRDefault="00942CA5" w:rsidP="00942CA5">
      <w:pPr>
        <w:spacing w:line="288" w:lineRule="atLeast"/>
        <w:rPr>
          <w:b/>
          <w:bCs/>
          <w:color w:val="000000"/>
          <w:szCs w:val="24"/>
          <w:vertAlign w:val="superscript"/>
          <w:lang w:val="es-ES"/>
        </w:rPr>
      </w:pPr>
      <w:proofErr w:type="spellStart"/>
      <w:r w:rsidRPr="00FF4322">
        <w:rPr>
          <w:b/>
          <w:color w:val="000000"/>
          <w:szCs w:val="24"/>
          <w:u w:val="single"/>
          <w:lang w:val="es-ES"/>
        </w:rPr>
        <w:t>P</w:t>
      </w:r>
      <w:r w:rsidR="008A1948" w:rsidRPr="00FF4322">
        <w:rPr>
          <w:b/>
          <w:color w:val="000000"/>
          <w:szCs w:val="24"/>
          <w:u w:val="single"/>
          <w:lang w:val="es-ES"/>
        </w:rPr>
        <w:t>rezans</w:t>
      </w:r>
      <w:proofErr w:type="spellEnd"/>
      <w:r w:rsidR="008A1948" w:rsidRPr="00FF4322">
        <w:rPr>
          <w:b/>
          <w:color w:val="000000"/>
          <w:szCs w:val="24"/>
          <w:u w:val="single"/>
          <w:lang w:val="es-ES"/>
        </w:rPr>
        <w:t xml:space="preserve"> Paran/</w:t>
      </w:r>
      <w:proofErr w:type="spellStart"/>
      <w:r w:rsidR="008A1948" w:rsidRPr="00FF4322">
        <w:rPr>
          <w:b/>
          <w:color w:val="000000"/>
          <w:szCs w:val="24"/>
          <w:u w:val="single"/>
          <w:lang w:val="es-ES"/>
        </w:rPr>
        <w:t>Gadyen</w:t>
      </w:r>
      <w:proofErr w:type="spellEnd"/>
      <w:r w:rsidR="008A1948" w:rsidRPr="00FF4322">
        <w:rPr>
          <w:b/>
          <w:color w:val="000000"/>
          <w:szCs w:val="24"/>
          <w:u w:val="single"/>
          <w:lang w:val="es-ES"/>
        </w:rPr>
        <w:t xml:space="preserve"> </w:t>
      </w:r>
      <w:proofErr w:type="spellStart"/>
      <w:r w:rsidR="008A1948" w:rsidRPr="00FF4322">
        <w:rPr>
          <w:b/>
          <w:color w:val="000000"/>
          <w:szCs w:val="24"/>
          <w:u w:val="single"/>
          <w:lang w:val="es-ES"/>
        </w:rPr>
        <w:t>nan</w:t>
      </w:r>
      <w:proofErr w:type="spellEnd"/>
      <w:r w:rsidR="008A1948" w:rsidRPr="00FF4322">
        <w:rPr>
          <w:b/>
          <w:color w:val="000000"/>
          <w:szCs w:val="24"/>
          <w:u w:val="single"/>
          <w:lang w:val="es-ES"/>
        </w:rPr>
        <w:t xml:space="preserve"> </w:t>
      </w:r>
      <w:proofErr w:type="spellStart"/>
      <w:r w:rsidR="008A1948" w:rsidRPr="00FF4322">
        <w:rPr>
          <w:b/>
          <w:color w:val="000000"/>
          <w:szCs w:val="24"/>
          <w:u w:val="single"/>
          <w:lang w:val="es-ES"/>
        </w:rPr>
        <w:t>tès</w:t>
      </w:r>
      <w:proofErr w:type="spellEnd"/>
      <w:r w:rsidR="008A1948" w:rsidRPr="00FF4322">
        <w:rPr>
          <w:b/>
          <w:color w:val="000000"/>
          <w:szCs w:val="24"/>
          <w:u w:val="single"/>
          <w:lang w:val="es-ES"/>
        </w:rPr>
        <w:t xml:space="preserve"> </w:t>
      </w:r>
      <w:r w:rsidRPr="00FF4322">
        <w:rPr>
          <w:b/>
          <w:color w:val="000000"/>
          <w:szCs w:val="24"/>
          <w:u w:val="single"/>
          <w:lang w:val="es-ES"/>
        </w:rPr>
        <w:t>(</w:t>
      </w:r>
      <w:proofErr w:type="spellStart"/>
      <w:r w:rsidR="008A1948" w:rsidRPr="00FF4322">
        <w:rPr>
          <w:b/>
          <w:color w:val="000000"/>
          <w:szCs w:val="24"/>
          <w:u w:val="single"/>
          <w:lang w:val="es-ES"/>
        </w:rPr>
        <w:t>ochwa</w:t>
      </w:r>
      <w:proofErr w:type="spellEnd"/>
      <w:r w:rsidRPr="00FF4322">
        <w:rPr>
          <w:b/>
          <w:color w:val="000000"/>
          <w:szCs w:val="24"/>
          <w:u w:val="single"/>
          <w:lang w:val="es-ES"/>
        </w:rPr>
        <w:t>:</w:t>
      </w:r>
    </w:p>
    <w:p w14:paraId="51FC20BD" w14:textId="4B449F94" w:rsidR="00942CA5" w:rsidRPr="00942CA5" w:rsidRDefault="008A1948" w:rsidP="00942CA5">
      <w:pPr>
        <w:spacing w:line="288" w:lineRule="atLeast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Tanpri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chwazi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youn</w:t>
      </w:r>
      <w:proofErr w:type="spellEnd"/>
      <w:r w:rsidR="00942CA5" w:rsidRPr="00942CA5">
        <w:rPr>
          <w:color w:val="000000"/>
          <w:szCs w:val="24"/>
        </w:rPr>
        <w:t>:</w:t>
      </w:r>
    </w:p>
    <w:p w14:paraId="5080E5F9" w14:textId="77777777" w:rsidR="00942CA5" w:rsidRPr="00942CA5" w:rsidRDefault="00942CA5" w:rsidP="00942CA5">
      <w:pPr>
        <w:rPr>
          <w:szCs w:val="24"/>
        </w:rPr>
      </w:pPr>
    </w:p>
    <w:p w14:paraId="7C037033" w14:textId="5103DBAA" w:rsidR="00942CA5" w:rsidRPr="00942CA5" w:rsidRDefault="00942CA5" w:rsidP="00942CA5">
      <w:pPr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="00007884">
        <w:rPr>
          <w:szCs w:val="24"/>
        </w:rPr>
        <w:t>Mwen</w:t>
      </w:r>
      <w:proofErr w:type="spellEnd"/>
      <w:r w:rsidRPr="00942CA5">
        <w:rPr>
          <w:szCs w:val="24"/>
        </w:rPr>
        <w:t xml:space="preserve"> </w:t>
      </w:r>
      <w:proofErr w:type="spellStart"/>
      <w:r w:rsidR="00007884">
        <w:rPr>
          <w:szCs w:val="24"/>
          <w:u w:val="single"/>
        </w:rPr>
        <w:t>pral</w:t>
      </w:r>
      <w:proofErr w:type="spellEnd"/>
      <w:r w:rsidRPr="00942CA5">
        <w:rPr>
          <w:szCs w:val="24"/>
        </w:rPr>
        <w:t xml:space="preserve"> </w:t>
      </w:r>
      <w:proofErr w:type="spellStart"/>
      <w:r w:rsidRPr="00942CA5">
        <w:rPr>
          <w:szCs w:val="24"/>
        </w:rPr>
        <w:t>a</w:t>
      </w:r>
      <w:r w:rsidR="00007884">
        <w:rPr>
          <w:szCs w:val="24"/>
        </w:rPr>
        <w:t>konpaye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elèv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mwen</w:t>
      </w:r>
      <w:proofErr w:type="spellEnd"/>
      <w:r w:rsidR="00007884">
        <w:rPr>
          <w:szCs w:val="24"/>
        </w:rPr>
        <w:t xml:space="preserve"> an nan </w:t>
      </w:r>
      <w:proofErr w:type="spellStart"/>
      <w:r w:rsidR="00007884">
        <w:rPr>
          <w:szCs w:val="24"/>
        </w:rPr>
        <w:t>inite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repons</w:t>
      </w:r>
      <w:proofErr w:type="spellEnd"/>
      <w:r w:rsidR="00007884">
        <w:rPr>
          <w:szCs w:val="24"/>
        </w:rPr>
        <w:t xml:space="preserve"> rapid </w:t>
      </w:r>
      <w:proofErr w:type="spellStart"/>
      <w:r w:rsidR="00007884">
        <w:rPr>
          <w:szCs w:val="24"/>
        </w:rPr>
        <w:t>mobil</w:t>
      </w:r>
      <w:proofErr w:type="spellEnd"/>
      <w:r w:rsidR="00007884">
        <w:rPr>
          <w:szCs w:val="24"/>
        </w:rPr>
        <w:t xml:space="preserve"> la nan </w:t>
      </w:r>
      <w:proofErr w:type="spellStart"/>
      <w:r w:rsidR="00007884">
        <w:rPr>
          <w:szCs w:val="24"/>
        </w:rPr>
        <w:t>jou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tès</w:t>
      </w:r>
      <w:proofErr w:type="spellEnd"/>
      <w:r w:rsidR="00007884">
        <w:rPr>
          <w:szCs w:val="24"/>
        </w:rPr>
        <w:t xml:space="preserve"> </w:t>
      </w:r>
      <w:r w:rsidRPr="00942CA5">
        <w:rPr>
          <w:szCs w:val="24"/>
        </w:rPr>
        <w:t xml:space="preserve">COVID-19 </w:t>
      </w:r>
      <w:proofErr w:type="spellStart"/>
      <w:r w:rsidR="00007884">
        <w:rPr>
          <w:szCs w:val="24"/>
        </w:rPr>
        <w:t>lan</w:t>
      </w:r>
      <w:proofErr w:type="spellEnd"/>
      <w:r w:rsidRPr="00942CA5">
        <w:rPr>
          <w:szCs w:val="24"/>
        </w:rPr>
        <w:t xml:space="preserve">. </w:t>
      </w:r>
      <w:proofErr w:type="spellStart"/>
      <w:r w:rsidR="00007884">
        <w:rPr>
          <w:szCs w:val="24"/>
        </w:rPr>
        <w:t>Mwen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konprann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ke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mwen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dwe</w:t>
      </w:r>
      <w:proofErr w:type="spellEnd"/>
      <w:r w:rsidR="00007884">
        <w:rPr>
          <w:szCs w:val="24"/>
        </w:rPr>
        <w:t xml:space="preserve"> mete yon mask/</w:t>
      </w:r>
      <w:proofErr w:type="spellStart"/>
      <w:r w:rsidR="00007884">
        <w:rPr>
          <w:szCs w:val="24"/>
        </w:rPr>
        <w:t>kouvèti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figi</w:t>
      </w:r>
      <w:proofErr w:type="spellEnd"/>
      <w:r w:rsidR="00007884">
        <w:rPr>
          <w:szCs w:val="24"/>
        </w:rPr>
        <w:t xml:space="preserve"> an </w:t>
      </w:r>
      <w:proofErr w:type="spellStart"/>
      <w:r w:rsidR="00007884">
        <w:rPr>
          <w:szCs w:val="24"/>
        </w:rPr>
        <w:t>toutan</w:t>
      </w:r>
      <w:proofErr w:type="spellEnd"/>
      <w:r w:rsidR="00007884">
        <w:rPr>
          <w:szCs w:val="24"/>
        </w:rPr>
        <w:t xml:space="preserve"> e </w:t>
      </w:r>
      <w:proofErr w:type="spellStart"/>
      <w:r w:rsidR="00007884">
        <w:rPr>
          <w:szCs w:val="24"/>
        </w:rPr>
        <w:t>mwen</w:t>
      </w:r>
      <w:proofErr w:type="spellEnd"/>
      <w:r w:rsidR="00007884">
        <w:rPr>
          <w:szCs w:val="24"/>
        </w:rPr>
        <w:t xml:space="preserve"> pa </w:t>
      </w:r>
      <w:proofErr w:type="spellStart"/>
      <w:r w:rsidR="00007884">
        <w:rPr>
          <w:szCs w:val="24"/>
        </w:rPr>
        <w:t>otori</w:t>
      </w:r>
      <w:r w:rsidR="00D80E96">
        <w:rPr>
          <w:szCs w:val="24"/>
        </w:rPr>
        <w:t>z</w:t>
      </w:r>
      <w:r w:rsidR="00007884">
        <w:rPr>
          <w:szCs w:val="24"/>
        </w:rPr>
        <w:t>e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pou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fè</w:t>
      </w:r>
      <w:proofErr w:type="spellEnd"/>
      <w:r w:rsidR="00007884">
        <w:rPr>
          <w:szCs w:val="24"/>
        </w:rPr>
        <w:t xml:space="preserve"> </w:t>
      </w:r>
      <w:proofErr w:type="spellStart"/>
      <w:r w:rsidR="00007884">
        <w:rPr>
          <w:szCs w:val="24"/>
        </w:rPr>
        <w:t>tès</w:t>
      </w:r>
      <w:proofErr w:type="spellEnd"/>
      <w:r w:rsidR="00D80E96">
        <w:rPr>
          <w:szCs w:val="24"/>
        </w:rPr>
        <w:t xml:space="preserve"> la</w:t>
      </w:r>
      <w:r w:rsidRPr="00942CA5">
        <w:rPr>
          <w:szCs w:val="24"/>
        </w:rPr>
        <w:t xml:space="preserve">. </w:t>
      </w:r>
    </w:p>
    <w:p w14:paraId="2AF44033" w14:textId="77777777" w:rsidR="00942CA5" w:rsidRPr="00942CA5" w:rsidRDefault="00942CA5" w:rsidP="00942CA5">
      <w:pPr>
        <w:rPr>
          <w:szCs w:val="24"/>
        </w:rPr>
      </w:pPr>
    </w:p>
    <w:p w14:paraId="774FBF1D" w14:textId="52B81DB1" w:rsidR="00942CA5" w:rsidRPr="00942CA5" w:rsidRDefault="00942CA5" w:rsidP="00F117AC">
      <w:pPr>
        <w:ind w:right="-63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="00682ED7">
        <w:rPr>
          <w:szCs w:val="24"/>
        </w:rPr>
        <w:t>Mwen</w:t>
      </w:r>
      <w:proofErr w:type="spellEnd"/>
      <w:r w:rsidR="00682ED7">
        <w:rPr>
          <w:szCs w:val="24"/>
        </w:rPr>
        <w:t xml:space="preserve"> </w:t>
      </w:r>
      <w:r w:rsidR="00682ED7" w:rsidRPr="00682ED7">
        <w:rPr>
          <w:szCs w:val="24"/>
          <w:u w:val="single"/>
        </w:rPr>
        <w:t xml:space="preserve">pa </w:t>
      </w:r>
      <w:proofErr w:type="spellStart"/>
      <w:r w:rsidR="00682ED7" w:rsidRPr="00682ED7">
        <w:rPr>
          <w:szCs w:val="24"/>
          <w:u w:val="single"/>
        </w:rPr>
        <w:t>pral</w:t>
      </w:r>
      <w:proofErr w:type="spellEnd"/>
      <w:r w:rsidRPr="00942CA5">
        <w:rPr>
          <w:szCs w:val="24"/>
        </w:rPr>
        <w:t xml:space="preserve"> </w:t>
      </w:r>
      <w:proofErr w:type="spellStart"/>
      <w:r w:rsidR="00682ED7" w:rsidRPr="00942CA5">
        <w:rPr>
          <w:szCs w:val="24"/>
        </w:rPr>
        <w:t>a</w:t>
      </w:r>
      <w:r w:rsidR="00682ED7">
        <w:rPr>
          <w:szCs w:val="24"/>
        </w:rPr>
        <w:t>konpaye</w:t>
      </w:r>
      <w:proofErr w:type="spellEnd"/>
      <w:r w:rsidR="00682ED7">
        <w:rPr>
          <w:szCs w:val="24"/>
        </w:rPr>
        <w:t xml:space="preserve"> </w:t>
      </w:r>
      <w:proofErr w:type="spellStart"/>
      <w:r w:rsidR="00682ED7">
        <w:rPr>
          <w:szCs w:val="24"/>
        </w:rPr>
        <w:t>elèv</w:t>
      </w:r>
      <w:proofErr w:type="spellEnd"/>
      <w:r w:rsidR="00682ED7">
        <w:rPr>
          <w:szCs w:val="24"/>
        </w:rPr>
        <w:t xml:space="preserve"> </w:t>
      </w:r>
      <w:proofErr w:type="spellStart"/>
      <w:r w:rsidR="00682ED7">
        <w:rPr>
          <w:szCs w:val="24"/>
        </w:rPr>
        <w:t>mwen</w:t>
      </w:r>
      <w:proofErr w:type="spellEnd"/>
      <w:r w:rsidR="00682ED7">
        <w:rPr>
          <w:szCs w:val="24"/>
        </w:rPr>
        <w:t xml:space="preserve"> an nan </w:t>
      </w:r>
      <w:proofErr w:type="spellStart"/>
      <w:r w:rsidR="00682ED7">
        <w:rPr>
          <w:szCs w:val="24"/>
        </w:rPr>
        <w:t>inite</w:t>
      </w:r>
      <w:proofErr w:type="spellEnd"/>
      <w:r w:rsidR="00682ED7">
        <w:rPr>
          <w:szCs w:val="24"/>
        </w:rPr>
        <w:t xml:space="preserve"> </w:t>
      </w:r>
      <w:proofErr w:type="spellStart"/>
      <w:r w:rsidR="00682ED7">
        <w:rPr>
          <w:szCs w:val="24"/>
        </w:rPr>
        <w:t>repons</w:t>
      </w:r>
      <w:proofErr w:type="spellEnd"/>
      <w:r w:rsidR="00682ED7">
        <w:rPr>
          <w:szCs w:val="24"/>
        </w:rPr>
        <w:t xml:space="preserve"> rapid </w:t>
      </w:r>
      <w:proofErr w:type="spellStart"/>
      <w:r w:rsidR="00682ED7">
        <w:rPr>
          <w:szCs w:val="24"/>
        </w:rPr>
        <w:t>mobil</w:t>
      </w:r>
      <w:proofErr w:type="spellEnd"/>
      <w:r w:rsidR="00682ED7">
        <w:rPr>
          <w:szCs w:val="24"/>
        </w:rPr>
        <w:t xml:space="preserve"> la nan </w:t>
      </w:r>
      <w:proofErr w:type="spellStart"/>
      <w:r w:rsidR="00682ED7">
        <w:rPr>
          <w:szCs w:val="24"/>
        </w:rPr>
        <w:t>jou</w:t>
      </w:r>
      <w:proofErr w:type="spellEnd"/>
      <w:r w:rsidR="00682ED7">
        <w:rPr>
          <w:szCs w:val="24"/>
        </w:rPr>
        <w:t xml:space="preserve"> </w:t>
      </w:r>
      <w:proofErr w:type="spellStart"/>
      <w:r w:rsidR="00682ED7">
        <w:rPr>
          <w:szCs w:val="24"/>
        </w:rPr>
        <w:t>tès</w:t>
      </w:r>
      <w:proofErr w:type="spellEnd"/>
      <w:r w:rsidR="00682ED7">
        <w:rPr>
          <w:szCs w:val="24"/>
        </w:rPr>
        <w:t xml:space="preserve"> </w:t>
      </w:r>
      <w:r w:rsidR="00682ED7" w:rsidRPr="00942CA5">
        <w:rPr>
          <w:szCs w:val="24"/>
        </w:rPr>
        <w:t xml:space="preserve">COVID-19 </w:t>
      </w:r>
      <w:proofErr w:type="spellStart"/>
      <w:r w:rsidR="00682ED7">
        <w:rPr>
          <w:szCs w:val="24"/>
        </w:rPr>
        <w:t>lan</w:t>
      </w:r>
      <w:proofErr w:type="spellEnd"/>
      <w:r w:rsidRPr="00942CA5">
        <w:rPr>
          <w:szCs w:val="24"/>
        </w:rPr>
        <w:t xml:space="preserve">. </w:t>
      </w:r>
    </w:p>
    <w:p w14:paraId="4963AC87" w14:textId="77777777" w:rsidR="00942CA5" w:rsidRPr="00942CA5" w:rsidRDefault="00942CA5" w:rsidP="00942CA5">
      <w:pPr>
        <w:spacing w:line="288" w:lineRule="atLeast"/>
        <w:rPr>
          <w:color w:val="000000"/>
          <w:szCs w:val="24"/>
        </w:rPr>
      </w:pPr>
    </w:p>
    <w:p w14:paraId="0FDE8D97" w14:textId="08057692" w:rsidR="00942CA5" w:rsidRPr="00FF4322" w:rsidRDefault="00682ED7" w:rsidP="00942CA5">
      <w:pPr>
        <w:spacing w:line="288" w:lineRule="atLeast"/>
        <w:rPr>
          <w:b/>
          <w:color w:val="000000"/>
          <w:szCs w:val="24"/>
          <w:lang w:val="pt-BR"/>
        </w:rPr>
      </w:pPr>
      <w:r w:rsidRPr="00FF4322">
        <w:rPr>
          <w:b/>
          <w:color w:val="000000"/>
          <w:szCs w:val="24"/>
          <w:lang w:val="pt-BR"/>
        </w:rPr>
        <w:t xml:space="preserve">Rezilta tès </w:t>
      </w:r>
      <w:r w:rsidR="00942CA5" w:rsidRPr="00FF4322">
        <w:rPr>
          <w:b/>
          <w:color w:val="000000"/>
          <w:szCs w:val="24"/>
          <w:lang w:val="pt-BR"/>
        </w:rPr>
        <w:t>(</w:t>
      </w:r>
      <w:r w:rsidRPr="00FF4322">
        <w:rPr>
          <w:b/>
          <w:color w:val="000000"/>
          <w:szCs w:val="24"/>
          <w:lang w:val="pt-BR"/>
        </w:rPr>
        <w:t>tanpri mete inisyal</w:t>
      </w:r>
      <w:r w:rsidR="00942CA5" w:rsidRPr="00FF4322">
        <w:rPr>
          <w:b/>
          <w:color w:val="000000"/>
          <w:szCs w:val="24"/>
          <w:lang w:val="pt-BR"/>
        </w:rPr>
        <w:t>):</w:t>
      </w:r>
    </w:p>
    <w:p w14:paraId="67EA8576" w14:textId="1B67C1EE" w:rsidR="00942CA5" w:rsidRPr="00FF4322" w:rsidRDefault="00942CA5" w:rsidP="00942CA5">
      <w:pPr>
        <w:spacing w:line="288" w:lineRule="atLeast"/>
        <w:rPr>
          <w:color w:val="000000"/>
          <w:szCs w:val="24"/>
          <w:lang w:val="pt-BR"/>
        </w:rPr>
      </w:pPr>
      <w:r w:rsidRPr="00FF4322">
        <w:rPr>
          <w:szCs w:val="24"/>
          <w:lang w:val="pt-BR"/>
        </w:rPr>
        <w:t>____</w:t>
      </w:r>
      <w:r w:rsidRPr="00FF4322">
        <w:rPr>
          <w:szCs w:val="24"/>
          <w:lang w:val="pt-BR"/>
        </w:rPr>
        <w:tab/>
      </w:r>
      <w:r w:rsidR="00AE08F9" w:rsidRPr="00FF4322">
        <w:rPr>
          <w:szCs w:val="24"/>
          <w:lang w:val="pt-BR"/>
        </w:rPr>
        <w:t xml:space="preserve">Mwen rekonèt </w:t>
      </w:r>
      <w:r w:rsidR="00E16539" w:rsidRPr="00FF4322">
        <w:rPr>
          <w:szCs w:val="24"/>
          <w:lang w:val="pt-BR"/>
        </w:rPr>
        <w:t xml:space="preserve">ke non founisè ki deziyen anwo a pral pataje rezilta tès </w:t>
      </w:r>
      <w:r w:rsidR="00AE08F9" w:rsidRPr="00FF4322">
        <w:rPr>
          <w:szCs w:val="24"/>
          <w:lang w:val="pt-BR"/>
        </w:rPr>
        <w:t xml:space="preserve">la </w:t>
      </w:r>
      <w:r w:rsidR="00E16539" w:rsidRPr="00FF4322">
        <w:rPr>
          <w:szCs w:val="24"/>
          <w:lang w:val="pt-BR"/>
        </w:rPr>
        <w:t xml:space="preserve">avèk paran elèv/reprezantan otorize e mwen pral rapòte rezilta sa bay otorite sante piblik apwopriye a </w:t>
      </w:r>
      <w:r w:rsidRPr="00FF4322">
        <w:rPr>
          <w:color w:val="000000"/>
          <w:szCs w:val="24"/>
          <w:lang w:val="pt-BR"/>
        </w:rPr>
        <w:t>(</w:t>
      </w:r>
      <w:r w:rsidR="00E16539" w:rsidRPr="00FF4322">
        <w:rPr>
          <w:color w:val="000000"/>
          <w:szCs w:val="24"/>
          <w:lang w:val="pt-BR"/>
        </w:rPr>
        <w:t>Depatman Sante Piblik</w:t>
      </w:r>
      <w:r w:rsidRPr="00FF4322">
        <w:rPr>
          <w:color w:val="000000"/>
          <w:szCs w:val="24"/>
          <w:lang w:val="pt-BR"/>
        </w:rPr>
        <w:t xml:space="preserve"> Massachusetts </w:t>
      </w:r>
      <w:r w:rsidR="00E16539" w:rsidRPr="00FF4322">
        <w:rPr>
          <w:color w:val="000000"/>
          <w:szCs w:val="24"/>
          <w:lang w:val="pt-BR"/>
        </w:rPr>
        <w:t>ak</w:t>
      </w:r>
      <w:r w:rsidRPr="00FF4322">
        <w:rPr>
          <w:color w:val="000000"/>
          <w:szCs w:val="24"/>
          <w:lang w:val="pt-BR"/>
        </w:rPr>
        <w:t>/o</w:t>
      </w:r>
      <w:r w:rsidR="00E16539" w:rsidRPr="00FF4322">
        <w:rPr>
          <w:color w:val="000000"/>
          <w:szCs w:val="24"/>
          <w:lang w:val="pt-BR"/>
        </w:rPr>
        <w:t>swa konsèy sante lokal elèv la) jan li obligatwa daprè lalwa</w:t>
      </w:r>
      <w:r w:rsidRPr="00FF4322">
        <w:rPr>
          <w:color w:val="000000"/>
          <w:szCs w:val="24"/>
          <w:lang w:val="pt-BR"/>
        </w:rPr>
        <w:t>.</w:t>
      </w:r>
    </w:p>
    <w:p w14:paraId="2B0EF522" w14:textId="77777777" w:rsidR="00942CA5" w:rsidRPr="00FF4322" w:rsidRDefault="00942CA5" w:rsidP="00942CA5">
      <w:pPr>
        <w:spacing w:line="288" w:lineRule="atLeast"/>
        <w:rPr>
          <w:color w:val="000000"/>
          <w:szCs w:val="24"/>
          <w:lang w:val="pt-BR"/>
        </w:rPr>
      </w:pPr>
    </w:p>
    <w:p w14:paraId="77DED717" w14:textId="551A21EC" w:rsidR="00942CA5" w:rsidRPr="00FF4322" w:rsidRDefault="00977638" w:rsidP="00942CA5">
      <w:pPr>
        <w:spacing w:line="288" w:lineRule="atLeast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lang w:val="es-ES"/>
        </w:rPr>
        <w:t xml:space="preserve">Yo </w:t>
      </w:r>
      <w:proofErr w:type="spellStart"/>
      <w:r w:rsidRPr="00FF4322">
        <w:rPr>
          <w:color w:val="000000"/>
          <w:szCs w:val="24"/>
          <w:lang w:val="es-ES"/>
        </w:rPr>
        <w:t>ankouraje</w:t>
      </w:r>
      <w:proofErr w:type="spellEnd"/>
      <w:r w:rsidRPr="00FF4322">
        <w:rPr>
          <w:color w:val="000000"/>
          <w:szCs w:val="24"/>
          <w:lang w:val="es-ES"/>
        </w:rPr>
        <w:t xml:space="preserve"> paran </w:t>
      </w:r>
      <w:proofErr w:type="spellStart"/>
      <w:r w:rsidRPr="00FF4322">
        <w:rPr>
          <w:color w:val="000000"/>
          <w:szCs w:val="24"/>
          <w:lang w:val="es-ES"/>
        </w:rPr>
        <w:t>ak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gadyen</w:t>
      </w:r>
      <w:proofErr w:type="spellEnd"/>
      <w:r w:rsidRPr="00FF4322">
        <w:rPr>
          <w:color w:val="000000"/>
          <w:szCs w:val="24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lang w:val="es-ES"/>
        </w:rPr>
        <w:t>pou</w:t>
      </w:r>
      <w:proofErr w:type="spellEnd"/>
      <w:r w:rsidRPr="00FF4322">
        <w:rPr>
          <w:color w:val="000000"/>
          <w:szCs w:val="24"/>
          <w:lang w:val="es-ES"/>
        </w:rPr>
        <w:t xml:space="preserve"> pataje </w:t>
      </w:r>
      <w:proofErr w:type="spellStart"/>
      <w:r w:rsidRPr="00FF4322">
        <w:rPr>
          <w:color w:val="000000"/>
          <w:szCs w:val="24"/>
          <w:lang w:val="es-ES"/>
        </w:rPr>
        <w:t>rezilta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tès</w:t>
      </w:r>
      <w:proofErr w:type="spellEnd"/>
      <w:r w:rsidRPr="00FF4322">
        <w:rPr>
          <w:color w:val="000000"/>
          <w:szCs w:val="24"/>
          <w:lang w:val="es-ES"/>
        </w:rPr>
        <w:t xml:space="preserve"> yo </w:t>
      </w:r>
      <w:proofErr w:type="spellStart"/>
      <w:r w:rsidRPr="00FF4322">
        <w:rPr>
          <w:color w:val="000000"/>
          <w:szCs w:val="24"/>
          <w:lang w:val="es-ES"/>
        </w:rPr>
        <w:t>avèk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depatman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nan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fason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ankouraje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sante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piblik</w:t>
      </w:r>
      <w:proofErr w:type="spellEnd"/>
      <w:r w:rsidR="00942CA5" w:rsidRPr="00FF4322">
        <w:rPr>
          <w:color w:val="000000"/>
          <w:szCs w:val="24"/>
          <w:lang w:val="es-ES"/>
        </w:rPr>
        <w:t xml:space="preserve">. </w:t>
      </w:r>
    </w:p>
    <w:p w14:paraId="3AEE80F8" w14:textId="77777777" w:rsidR="00942CA5" w:rsidRPr="00FF4322" w:rsidRDefault="00942CA5" w:rsidP="00942CA5">
      <w:pPr>
        <w:spacing w:line="288" w:lineRule="atLeast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lang w:val="es-ES"/>
        </w:rPr>
        <w:t xml:space="preserve">    </w:t>
      </w:r>
    </w:p>
    <w:p w14:paraId="6AD68E6C" w14:textId="46D43962" w:rsidR="00942CA5" w:rsidRPr="00FF4322" w:rsidRDefault="00977638" w:rsidP="00942CA5">
      <w:pPr>
        <w:spacing w:line="288" w:lineRule="atLeast"/>
        <w:rPr>
          <w:szCs w:val="24"/>
          <w:lang w:val="es-ES"/>
        </w:rPr>
      </w:pPr>
      <w:proofErr w:type="spellStart"/>
      <w:r w:rsidRPr="00FF4322">
        <w:rPr>
          <w:color w:val="000000"/>
          <w:szCs w:val="24"/>
          <w:lang w:val="es-ES"/>
        </w:rPr>
        <w:t>Lè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siyen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mwen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konfime</w:t>
      </w:r>
      <w:proofErr w:type="spellEnd"/>
      <w:r w:rsidRPr="00FF4322">
        <w:rPr>
          <w:color w:val="000000"/>
          <w:szCs w:val="24"/>
          <w:lang w:val="es-ES"/>
        </w:rPr>
        <w:t xml:space="preserve"> ke </w:t>
      </w:r>
      <w:proofErr w:type="spellStart"/>
      <w:r w:rsidRPr="00FF4322">
        <w:rPr>
          <w:color w:val="000000"/>
          <w:szCs w:val="24"/>
          <w:lang w:val="es-ES"/>
        </w:rPr>
        <w:t>elèv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mwen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pa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montre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siy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sentòm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r w:rsidR="00942CA5" w:rsidRPr="00FF4322">
        <w:rPr>
          <w:color w:val="000000"/>
          <w:szCs w:val="24"/>
          <w:lang w:val="es-ES"/>
        </w:rPr>
        <w:t>COVID-19 (</w:t>
      </w:r>
      <w:proofErr w:type="spellStart"/>
      <w:r w:rsidRPr="00FF4322">
        <w:rPr>
          <w:color w:val="000000"/>
          <w:szCs w:val="24"/>
          <w:lang w:val="es-ES"/>
        </w:rPr>
        <w:t>tankou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lafyèv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konjesyon</w:t>
      </w:r>
      <w:proofErr w:type="spellEnd"/>
      <w:r w:rsidRPr="00FF4322">
        <w:rPr>
          <w:color w:val="000000"/>
          <w:szCs w:val="24"/>
          <w:lang w:val="es-ES"/>
        </w:rPr>
        <w:t xml:space="preserve">, </w:t>
      </w:r>
      <w:proofErr w:type="spellStart"/>
      <w:r w:rsidRPr="00FF4322">
        <w:rPr>
          <w:color w:val="000000"/>
          <w:szCs w:val="24"/>
          <w:lang w:val="es-ES"/>
        </w:rPr>
        <w:t>oswa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kè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plen</w:t>
      </w:r>
      <w:proofErr w:type="spellEnd"/>
      <w:r w:rsidRPr="00FF4322">
        <w:rPr>
          <w:color w:val="000000"/>
          <w:szCs w:val="24"/>
          <w:lang w:val="es-ES"/>
        </w:rPr>
        <w:t xml:space="preserve">), e yo </w:t>
      </w:r>
      <w:proofErr w:type="spellStart"/>
      <w:r w:rsidRPr="00FF4322">
        <w:rPr>
          <w:color w:val="000000"/>
          <w:szCs w:val="24"/>
          <w:lang w:val="es-ES"/>
        </w:rPr>
        <w:t>pa</w:t>
      </w:r>
      <w:proofErr w:type="spellEnd"/>
      <w:r w:rsidRPr="00FF4322">
        <w:rPr>
          <w:color w:val="000000"/>
          <w:szCs w:val="24"/>
          <w:lang w:val="es-ES"/>
        </w:rPr>
        <w:t xml:space="preserve"> t </w:t>
      </w:r>
      <w:proofErr w:type="spellStart"/>
      <w:r w:rsidRPr="00FF4322">
        <w:rPr>
          <w:color w:val="000000"/>
          <w:szCs w:val="24"/>
          <w:lang w:val="es-ES"/>
        </w:rPr>
        <w:t>enfòme</w:t>
      </w:r>
      <w:proofErr w:type="spellEnd"/>
      <w:r w:rsidRPr="00FF4322">
        <w:rPr>
          <w:color w:val="000000"/>
          <w:szCs w:val="24"/>
          <w:lang w:val="es-ES"/>
        </w:rPr>
        <w:t xml:space="preserve"> m ke </w:t>
      </w:r>
      <w:proofErr w:type="spellStart"/>
      <w:r w:rsidRPr="00FF4322">
        <w:rPr>
          <w:color w:val="000000"/>
          <w:szCs w:val="24"/>
          <w:lang w:val="es-ES"/>
        </w:rPr>
        <w:t>elèv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mwen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an</w:t>
      </w:r>
      <w:proofErr w:type="spellEnd"/>
      <w:r w:rsidRPr="00FF4322">
        <w:rPr>
          <w:color w:val="000000"/>
          <w:szCs w:val="24"/>
          <w:lang w:val="es-ES"/>
        </w:rPr>
        <w:t xml:space="preserve"> te </w:t>
      </w:r>
      <w:proofErr w:type="spellStart"/>
      <w:r w:rsidRPr="00FF4322">
        <w:rPr>
          <w:color w:val="000000"/>
          <w:szCs w:val="24"/>
          <w:lang w:val="es-ES"/>
        </w:rPr>
        <w:t>an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kontak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pwòch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avèk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nenpòt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moun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ki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konfime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kòm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pozitif</w:t>
      </w:r>
      <w:proofErr w:type="spellEnd"/>
      <w:r w:rsidRPr="00FF4322">
        <w:rPr>
          <w:color w:val="000000"/>
          <w:szCs w:val="24"/>
          <w:lang w:val="es-ES"/>
        </w:rPr>
        <w:t xml:space="preserve"> </w:t>
      </w:r>
      <w:proofErr w:type="spellStart"/>
      <w:r w:rsidRPr="00FF4322">
        <w:rPr>
          <w:color w:val="000000"/>
          <w:szCs w:val="24"/>
          <w:lang w:val="es-ES"/>
        </w:rPr>
        <w:t>avèk</w:t>
      </w:r>
      <w:proofErr w:type="spellEnd"/>
      <w:r w:rsidR="00942CA5" w:rsidRPr="00FF4322">
        <w:rPr>
          <w:color w:val="000000"/>
          <w:szCs w:val="24"/>
          <w:lang w:val="es-ES"/>
        </w:rPr>
        <w:t xml:space="preserve"> </w:t>
      </w:r>
      <w:r w:rsidR="00942CA5" w:rsidRPr="00FF4322">
        <w:rPr>
          <w:szCs w:val="24"/>
          <w:lang w:val="es-ES"/>
        </w:rPr>
        <w:t xml:space="preserve">COVID-19.  </w:t>
      </w:r>
    </w:p>
    <w:p w14:paraId="4422A764" w14:textId="145A7A3C" w:rsidR="00942CA5" w:rsidRPr="00FF4322" w:rsidRDefault="00942CA5" w:rsidP="00942CA5">
      <w:pPr>
        <w:spacing w:line="288" w:lineRule="atLeast"/>
        <w:rPr>
          <w:b/>
          <w:szCs w:val="24"/>
          <w:u w:val="single"/>
          <w:lang w:val="es-ES"/>
        </w:rPr>
      </w:pPr>
      <w:r w:rsidRPr="00FF4322">
        <w:rPr>
          <w:color w:val="000000"/>
          <w:szCs w:val="24"/>
          <w:lang w:val="es-ES"/>
        </w:rPr>
        <w:br/>
      </w:r>
      <w:proofErr w:type="spellStart"/>
      <w:r w:rsidR="00977638" w:rsidRPr="00FF4322">
        <w:rPr>
          <w:b/>
          <w:szCs w:val="24"/>
          <w:u w:val="single"/>
          <w:lang w:val="es-ES"/>
        </w:rPr>
        <w:t>Siyati</w:t>
      </w:r>
      <w:proofErr w:type="spellEnd"/>
      <w:r w:rsidR="00977638" w:rsidRPr="00FF4322">
        <w:rPr>
          <w:b/>
          <w:szCs w:val="24"/>
          <w:u w:val="single"/>
          <w:lang w:val="es-ES"/>
        </w:rPr>
        <w:t xml:space="preserve"> </w:t>
      </w:r>
      <w:proofErr w:type="spellStart"/>
      <w:r w:rsidR="00977638" w:rsidRPr="00FF4322">
        <w:rPr>
          <w:b/>
          <w:szCs w:val="24"/>
          <w:u w:val="single"/>
          <w:lang w:val="es-ES"/>
        </w:rPr>
        <w:t>Otorize</w:t>
      </w:r>
      <w:proofErr w:type="spellEnd"/>
      <w:r w:rsidRPr="00FF4322">
        <w:rPr>
          <w:b/>
          <w:szCs w:val="24"/>
          <w:u w:val="single"/>
          <w:lang w:val="es-ES"/>
        </w:rPr>
        <w:t>:</w:t>
      </w:r>
    </w:p>
    <w:p w14:paraId="007C7F60" w14:textId="77777777" w:rsidR="00942CA5" w:rsidRPr="00FF4322" w:rsidRDefault="00942CA5" w:rsidP="00942CA5">
      <w:pPr>
        <w:spacing w:line="288" w:lineRule="atLeast"/>
        <w:rPr>
          <w:szCs w:val="24"/>
          <w:lang w:val="es-ES"/>
        </w:rPr>
      </w:pPr>
    </w:p>
    <w:p w14:paraId="432F2366" w14:textId="77777777" w:rsidR="00942CA5" w:rsidRPr="00FF4322" w:rsidRDefault="00942CA5" w:rsidP="00942CA5">
      <w:pPr>
        <w:rPr>
          <w:szCs w:val="24"/>
          <w:lang w:val="es-ES"/>
        </w:rPr>
      </w:pPr>
      <w:r w:rsidRPr="00FF4322">
        <w:rPr>
          <w:szCs w:val="24"/>
          <w:lang w:val="es-ES"/>
        </w:rPr>
        <w:t>_________________________________________</w:t>
      </w:r>
    </w:p>
    <w:p w14:paraId="026DC944" w14:textId="3265FCD0" w:rsidR="00942CA5" w:rsidRPr="00FF4322" w:rsidRDefault="00EE41AF" w:rsidP="00942CA5">
      <w:pPr>
        <w:spacing w:line="288" w:lineRule="atLeast"/>
        <w:rPr>
          <w:szCs w:val="24"/>
          <w:lang w:val="es-ES"/>
        </w:rPr>
      </w:pPr>
      <w:r w:rsidRPr="00FF4322">
        <w:rPr>
          <w:szCs w:val="24"/>
          <w:lang w:val="es-ES"/>
        </w:rPr>
        <w:t xml:space="preserve"> </w:t>
      </w:r>
      <w:r w:rsidR="00977638" w:rsidRPr="00FF4322">
        <w:rPr>
          <w:szCs w:val="24"/>
          <w:lang w:val="es-ES"/>
        </w:rPr>
        <w:t>Non Paran/</w:t>
      </w:r>
      <w:proofErr w:type="spellStart"/>
      <w:r w:rsidR="00977638" w:rsidRPr="00FF4322">
        <w:rPr>
          <w:szCs w:val="24"/>
          <w:lang w:val="es-ES"/>
        </w:rPr>
        <w:t>Gadyen</w:t>
      </w:r>
      <w:proofErr w:type="spellEnd"/>
      <w:r w:rsidR="00977638" w:rsidRPr="00FF4322">
        <w:rPr>
          <w:szCs w:val="24"/>
          <w:lang w:val="es-ES"/>
        </w:rPr>
        <w:t xml:space="preserve"> </w:t>
      </w:r>
      <w:r w:rsidR="00942CA5" w:rsidRPr="00FF4322">
        <w:rPr>
          <w:szCs w:val="24"/>
          <w:lang w:val="es-ES"/>
        </w:rPr>
        <w:t>(</w:t>
      </w:r>
      <w:proofErr w:type="spellStart"/>
      <w:r w:rsidR="00977638" w:rsidRPr="00FF4322">
        <w:rPr>
          <w:szCs w:val="24"/>
          <w:lang w:val="es-ES"/>
        </w:rPr>
        <w:t>Ekri</w:t>
      </w:r>
      <w:proofErr w:type="spellEnd"/>
      <w:r w:rsidR="00977638" w:rsidRPr="00FF4322">
        <w:rPr>
          <w:szCs w:val="24"/>
          <w:lang w:val="es-ES"/>
        </w:rPr>
        <w:t xml:space="preserve"> </w:t>
      </w:r>
      <w:proofErr w:type="spellStart"/>
      <w:r w:rsidR="00977638" w:rsidRPr="00FF4322">
        <w:rPr>
          <w:szCs w:val="24"/>
          <w:lang w:val="es-ES"/>
        </w:rPr>
        <w:t>anlèt</w:t>
      </w:r>
      <w:proofErr w:type="spellEnd"/>
      <w:r w:rsidR="00977638" w:rsidRPr="00FF4322">
        <w:rPr>
          <w:szCs w:val="24"/>
          <w:lang w:val="es-ES"/>
        </w:rPr>
        <w:t xml:space="preserve"> </w:t>
      </w:r>
      <w:proofErr w:type="spellStart"/>
      <w:r w:rsidR="00977638" w:rsidRPr="00FF4322">
        <w:rPr>
          <w:szCs w:val="24"/>
          <w:lang w:val="es-ES"/>
        </w:rPr>
        <w:t>detache</w:t>
      </w:r>
      <w:proofErr w:type="spellEnd"/>
      <w:r w:rsidR="00942CA5" w:rsidRPr="00FF4322">
        <w:rPr>
          <w:szCs w:val="24"/>
          <w:lang w:val="es-ES"/>
        </w:rPr>
        <w:t>)</w:t>
      </w:r>
    </w:p>
    <w:p w14:paraId="48CEE00A" w14:textId="77777777" w:rsidR="00942CA5" w:rsidRPr="00FF4322" w:rsidRDefault="00942CA5" w:rsidP="00942CA5">
      <w:pPr>
        <w:spacing w:line="288" w:lineRule="atLeast"/>
        <w:rPr>
          <w:color w:val="000000"/>
          <w:szCs w:val="24"/>
          <w:lang w:val="es-ES"/>
        </w:rPr>
      </w:pPr>
    </w:p>
    <w:p w14:paraId="4375AB2A" w14:textId="77777777" w:rsidR="00942CA5" w:rsidRPr="00FF4322" w:rsidRDefault="00942CA5" w:rsidP="00942CA5">
      <w:pPr>
        <w:spacing w:line="288" w:lineRule="atLeast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lang w:val="es-ES"/>
        </w:rPr>
        <w:t>_________________________________________         _____________________</w:t>
      </w:r>
    </w:p>
    <w:p w14:paraId="739C88AA" w14:textId="76878B31" w:rsidR="00942CA5" w:rsidRPr="00FF4322" w:rsidRDefault="00EE41AF" w:rsidP="00942CA5">
      <w:pPr>
        <w:spacing w:after="160" w:line="259" w:lineRule="auto"/>
        <w:rPr>
          <w:color w:val="000000"/>
          <w:szCs w:val="24"/>
          <w:lang w:val="es-ES"/>
        </w:rPr>
      </w:pPr>
      <w:r w:rsidRPr="00FF4322">
        <w:rPr>
          <w:color w:val="000000"/>
          <w:szCs w:val="24"/>
          <w:lang w:val="es-ES"/>
        </w:rPr>
        <w:t xml:space="preserve">  </w:t>
      </w:r>
      <w:proofErr w:type="spellStart"/>
      <w:r w:rsidR="00977638" w:rsidRPr="00FF4322">
        <w:rPr>
          <w:color w:val="000000"/>
          <w:szCs w:val="24"/>
          <w:lang w:val="es-ES"/>
        </w:rPr>
        <w:t>Siyati</w:t>
      </w:r>
      <w:proofErr w:type="spellEnd"/>
      <w:r w:rsidR="00977638" w:rsidRPr="00FF4322">
        <w:rPr>
          <w:color w:val="000000"/>
          <w:szCs w:val="24"/>
          <w:lang w:val="es-ES"/>
        </w:rPr>
        <w:t xml:space="preserve"> </w:t>
      </w:r>
      <w:r w:rsidR="00977638" w:rsidRPr="00FF4322">
        <w:rPr>
          <w:szCs w:val="24"/>
          <w:lang w:val="es-ES"/>
        </w:rPr>
        <w:t>Paran/</w:t>
      </w:r>
      <w:proofErr w:type="spellStart"/>
      <w:r w:rsidR="00977638" w:rsidRPr="00FF4322">
        <w:rPr>
          <w:szCs w:val="24"/>
          <w:lang w:val="es-ES"/>
        </w:rPr>
        <w:t>Gadyen</w:t>
      </w:r>
      <w:proofErr w:type="spellEnd"/>
      <w:r w:rsidR="00942CA5" w:rsidRPr="00FF4322">
        <w:rPr>
          <w:color w:val="000000"/>
          <w:szCs w:val="24"/>
          <w:lang w:val="es-ES"/>
        </w:rPr>
        <w:tab/>
        <w:t xml:space="preserve">                   </w:t>
      </w:r>
      <w:r w:rsidR="00942CA5" w:rsidRPr="00FF4322">
        <w:rPr>
          <w:color w:val="000000"/>
          <w:szCs w:val="24"/>
          <w:lang w:val="es-ES"/>
        </w:rPr>
        <w:tab/>
      </w:r>
      <w:r w:rsidR="00942CA5" w:rsidRPr="00FF4322">
        <w:rPr>
          <w:color w:val="000000"/>
          <w:szCs w:val="24"/>
          <w:lang w:val="es-ES"/>
        </w:rPr>
        <w:tab/>
        <w:t xml:space="preserve">       </w:t>
      </w:r>
      <w:r w:rsidRPr="00FF4322">
        <w:rPr>
          <w:color w:val="000000"/>
          <w:szCs w:val="24"/>
          <w:lang w:val="es-ES"/>
        </w:rPr>
        <w:t xml:space="preserve">               </w:t>
      </w:r>
      <w:proofErr w:type="spellStart"/>
      <w:r w:rsidR="00942CA5" w:rsidRPr="00FF4322">
        <w:rPr>
          <w:color w:val="000000"/>
          <w:szCs w:val="24"/>
          <w:lang w:val="es-ES"/>
        </w:rPr>
        <w:t>Dat</w:t>
      </w:r>
      <w:proofErr w:type="spellEnd"/>
      <w:r w:rsidR="00942CA5" w:rsidRPr="00FF4322">
        <w:rPr>
          <w:color w:val="000000"/>
          <w:szCs w:val="24"/>
          <w:lang w:val="es-ES"/>
        </w:rPr>
        <w:br w:type="page"/>
      </w:r>
      <w:proofErr w:type="spellStart"/>
      <w:r w:rsidR="00C0274B" w:rsidRPr="00FF4322">
        <w:rPr>
          <w:color w:val="000000" w:themeColor="text1"/>
          <w:szCs w:val="24"/>
          <w:lang w:val="es-ES"/>
        </w:rPr>
        <w:lastRenderedPageBreak/>
        <w:t>Anèks</w:t>
      </w:r>
      <w:proofErr w:type="spellEnd"/>
      <w:r w:rsidR="00942CA5" w:rsidRPr="00FF4322">
        <w:rPr>
          <w:color w:val="FF0000"/>
          <w:szCs w:val="24"/>
          <w:lang w:val="es-ES"/>
        </w:rPr>
        <w:t xml:space="preserve"> </w:t>
      </w:r>
      <w:r w:rsidR="00942CA5" w:rsidRPr="00FF4322">
        <w:rPr>
          <w:color w:val="000000" w:themeColor="text1"/>
          <w:szCs w:val="24"/>
          <w:lang w:val="es-ES"/>
        </w:rPr>
        <w:t>B:</w:t>
      </w:r>
      <w:r w:rsidR="00942CA5" w:rsidRPr="00FF4322">
        <w:rPr>
          <w:color w:val="FF0000"/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Modèl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fòm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konsantman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pou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elèv</w:t>
      </w:r>
      <w:proofErr w:type="spellEnd"/>
      <w:r w:rsidR="00C0274B" w:rsidRPr="00FF4322">
        <w:rPr>
          <w:szCs w:val="24"/>
          <w:lang w:val="es-ES"/>
        </w:rPr>
        <w:t xml:space="preserve"> yo </w:t>
      </w:r>
      <w:proofErr w:type="spellStart"/>
      <w:r w:rsidR="00C0274B" w:rsidRPr="00FF4322">
        <w:rPr>
          <w:szCs w:val="24"/>
          <w:lang w:val="es-ES"/>
        </w:rPr>
        <w:t>ki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anmezi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pou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bay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konsantman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pou</w:t>
      </w:r>
      <w:proofErr w:type="spellEnd"/>
      <w:r w:rsidR="00C0274B" w:rsidRPr="00FF4322">
        <w:rPr>
          <w:szCs w:val="24"/>
          <w:lang w:val="es-ES"/>
        </w:rPr>
        <w:t xml:space="preserve"> </w:t>
      </w:r>
      <w:proofErr w:type="spellStart"/>
      <w:r w:rsidR="00C0274B" w:rsidRPr="00FF4322">
        <w:rPr>
          <w:szCs w:val="24"/>
          <w:lang w:val="es-ES"/>
        </w:rPr>
        <w:t>tèt</w:t>
      </w:r>
      <w:proofErr w:type="spellEnd"/>
      <w:r w:rsidR="00C0274B" w:rsidRPr="00FF4322">
        <w:rPr>
          <w:szCs w:val="24"/>
          <w:lang w:val="es-ES"/>
        </w:rPr>
        <w:t xml:space="preserve"> yo</w:t>
      </w:r>
      <w:r w:rsidR="00942CA5" w:rsidRPr="00FF4322">
        <w:rPr>
          <w:szCs w:val="24"/>
          <w:lang w:val="es-ES"/>
        </w:rPr>
        <w:t xml:space="preserve"> </w:t>
      </w:r>
    </w:p>
    <w:p w14:paraId="5733E841" w14:textId="3FE851F8" w:rsidR="00942CA5" w:rsidRPr="00FF4322" w:rsidRDefault="00C0274B" w:rsidP="00942CA5">
      <w:pPr>
        <w:ind w:right="-540"/>
        <w:jc w:val="center"/>
        <w:rPr>
          <w:b/>
          <w:szCs w:val="24"/>
          <w:lang w:val="es-ES"/>
        </w:rPr>
      </w:pPr>
      <w:r w:rsidRPr="00FF4322">
        <w:rPr>
          <w:b/>
          <w:szCs w:val="24"/>
          <w:lang w:val="es-ES"/>
        </w:rPr>
        <w:t>OTORIZASYON POU ADMINISTRASYON TÈS COVID-19 PANDAN LEK</w:t>
      </w:r>
      <w:r w:rsidRPr="00FF4322">
        <w:rPr>
          <w:rFonts w:ascii="Arial" w:hAnsi="Arial" w:cs="Arial"/>
          <w:b/>
          <w:szCs w:val="24"/>
          <w:lang w:val="es-ES"/>
        </w:rPr>
        <w:t>Ó</w:t>
      </w:r>
      <w:r w:rsidRPr="00FF4322">
        <w:rPr>
          <w:b/>
          <w:szCs w:val="24"/>
          <w:lang w:val="es-ES"/>
        </w:rPr>
        <w:t xml:space="preserve">L  </w:t>
      </w:r>
    </w:p>
    <w:p w14:paraId="7D61E13F" w14:textId="77777777" w:rsidR="00942CA5" w:rsidRPr="00FF4322" w:rsidRDefault="00942CA5" w:rsidP="00942CA5">
      <w:pPr>
        <w:ind w:right="-540"/>
        <w:rPr>
          <w:szCs w:val="24"/>
          <w:lang w:val="es-ES"/>
        </w:rPr>
      </w:pPr>
    </w:p>
    <w:p w14:paraId="20B09C50" w14:textId="4F25F4CB" w:rsidR="00E926F3" w:rsidRPr="00FF4322" w:rsidRDefault="00E926F3" w:rsidP="00942CA5">
      <w:pPr>
        <w:spacing w:line="288" w:lineRule="atLeast"/>
        <w:rPr>
          <w:b/>
          <w:szCs w:val="24"/>
          <w:lang w:val="es-ES"/>
        </w:rPr>
      </w:pPr>
      <w:proofErr w:type="spellStart"/>
      <w:r w:rsidRPr="00FF4322">
        <w:rPr>
          <w:b/>
          <w:szCs w:val="24"/>
          <w:lang w:val="es-ES"/>
        </w:rPr>
        <w:t>Lè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ou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ranpli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ak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siyen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fòm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sa</w:t>
      </w:r>
      <w:proofErr w:type="spellEnd"/>
      <w:r w:rsidRPr="00FF4322">
        <w:rPr>
          <w:b/>
          <w:szCs w:val="24"/>
          <w:lang w:val="es-ES"/>
        </w:rPr>
        <w:t xml:space="preserve"> a,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konfime</w:t>
      </w:r>
      <w:proofErr w:type="spellEnd"/>
      <w:r w:rsidRPr="00FF4322">
        <w:rPr>
          <w:b/>
          <w:szCs w:val="24"/>
          <w:lang w:val="es-ES"/>
        </w:rPr>
        <w:t xml:space="preserve"> ke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otorize</w:t>
      </w:r>
      <w:proofErr w:type="spellEnd"/>
      <w:r w:rsidRPr="00FF4322">
        <w:rPr>
          <w:b/>
          <w:szCs w:val="24"/>
          <w:lang w:val="es-ES"/>
        </w:rPr>
        <w:t xml:space="preserve">  ___________________ (</w:t>
      </w:r>
      <w:proofErr w:type="spellStart"/>
      <w:r w:rsidRPr="00FF4322">
        <w:rPr>
          <w:b/>
          <w:szCs w:val="24"/>
          <w:lang w:val="es-ES"/>
        </w:rPr>
        <w:t>founisè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deziyen</w:t>
      </w:r>
      <w:proofErr w:type="spellEnd"/>
      <w:r w:rsidRPr="00FF4322">
        <w:rPr>
          <w:b/>
          <w:szCs w:val="24"/>
          <w:lang w:val="es-ES"/>
        </w:rPr>
        <w:t xml:space="preserve">) </w:t>
      </w:r>
      <w:proofErr w:type="spellStart"/>
      <w:r w:rsidRPr="00FF4322">
        <w:rPr>
          <w:b/>
          <w:szCs w:val="24"/>
          <w:lang w:val="es-ES"/>
        </w:rPr>
        <w:t>pou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pèfòme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yon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tès</w:t>
      </w:r>
      <w:proofErr w:type="spellEnd"/>
      <w:r w:rsidRPr="00FF4322">
        <w:rPr>
          <w:b/>
          <w:szCs w:val="24"/>
          <w:lang w:val="es-ES"/>
        </w:rPr>
        <w:t xml:space="preserve"> COVID-19 </w:t>
      </w:r>
      <w:proofErr w:type="spellStart"/>
      <w:r w:rsidRPr="00FF4322">
        <w:rPr>
          <w:b/>
          <w:szCs w:val="24"/>
          <w:lang w:val="es-ES"/>
        </w:rPr>
        <w:t>sou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pandan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èdtan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lekòl</w:t>
      </w:r>
      <w:proofErr w:type="spellEnd"/>
      <w:r w:rsidRPr="00FF4322">
        <w:rPr>
          <w:b/>
          <w:szCs w:val="24"/>
          <w:lang w:val="es-ES"/>
        </w:rPr>
        <w:t xml:space="preserve"> yo </w:t>
      </w:r>
      <w:proofErr w:type="spellStart"/>
      <w:r w:rsidRPr="00FF4322">
        <w:rPr>
          <w:b/>
          <w:szCs w:val="24"/>
          <w:lang w:val="es-ES"/>
        </w:rPr>
        <w:t>nan</w:t>
      </w:r>
      <w:proofErr w:type="spellEnd"/>
      <w:r w:rsidRPr="00FF4322">
        <w:rPr>
          <w:b/>
          <w:szCs w:val="24"/>
          <w:lang w:val="es-ES"/>
        </w:rPr>
        <w:t xml:space="preserve">  ________________ (</w:t>
      </w:r>
      <w:proofErr w:type="spellStart"/>
      <w:r w:rsidRPr="00FF4322">
        <w:rPr>
          <w:b/>
          <w:szCs w:val="24"/>
          <w:lang w:val="es-ES"/>
        </w:rPr>
        <w:t>dat</w:t>
      </w:r>
      <w:proofErr w:type="spellEnd"/>
      <w:r w:rsidRPr="00FF4322">
        <w:rPr>
          <w:b/>
          <w:szCs w:val="24"/>
          <w:lang w:val="es-ES"/>
        </w:rPr>
        <w:t xml:space="preserve">).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konprann</w:t>
      </w:r>
      <w:proofErr w:type="spellEnd"/>
      <w:r w:rsidRPr="00FF4322">
        <w:rPr>
          <w:b/>
          <w:szCs w:val="24"/>
          <w:lang w:val="es-ES"/>
        </w:rPr>
        <w:t xml:space="preserve"> ke </w:t>
      </w:r>
      <w:proofErr w:type="spellStart"/>
      <w:r w:rsidRPr="00FF4322">
        <w:rPr>
          <w:b/>
          <w:szCs w:val="24"/>
          <w:lang w:val="es-ES"/>
        </w:rPr>
        <w:t>kalite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tès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sa</w:t>
      </w:r>
      <w:proofErr w:type="spellEnd"/>
      <w:r w:rsidRPr="00FF4322">
        <w:rPr>
          <w:b/>
          <w:szCs w:val="24"/>
          <w:lang w:val="es-ES"/>
        </w:rPr>
        <w:t xml:space="preserve"> a </w:t>
      </w:r>
      <w:proofErr w:type="spellStart"/>
      <w:r w:rsidRPr="00FF4322">
        <w:rPr>
          <w:b/>
          <w:szCs w:val="24"/>
          <w:lang w:val="es-ES"/>
        </w:rPr>
        <w:t>ochwa</w:t>
      </w:r>
      <w:proofErr w:type="spellEnd"/>
      <w:r w:rsidRPr="00FF4322">
        <w:rPr>
          <w:b/>
          <w:szCs w:val="24"/>
          <w:lang w:val="es-ES"/>
        </w:rPr>
        <w:t xml:space="preserve">. </w:t>
      </w:r>
      <w:proofErr w:type="spellStart"/>
      <w:r w:rsidRPr="00FF4322">
        <w:rPr>
          <w:b/>
          <w:szCs w:val="24"/>
          <w:lang w:val="es-ES"/>
        </w:rPr>
        <w:t>Mwen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ka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refize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pou</w:t>
      </w:r>
      <w:proofErr w:type="spellEnd"/>
      <w:r w:rsidRPr="00FF4322">
        <w:rPr>
          <w:b/>
          <w:szCs w:val="24"/>
          <w:lang w:val="es-ES"/>
        </w:rPr>
        <w:t xml:space="preserve"> m </w:t>
      </w:r>
      <w:proofErr w:type="spellStart"/>
      <w:r w:rsidRPr="00FF4322">
        <w:rPr>
          <w:b/>
          <w:szCs w:val="24"/>
          <w:lang w:val="es-ES"/>
        </w:rPr>
        <w:t>siyen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otorizasyon</w:t>
      </w:r>
      <w:proofErr w:type="spellEnd"/>
      <w:r w:rsidRPr="00FF4322">
        <w:rPr>
          <w:b/>
          <w:szCs w:val="24"/>
          <w:lang w:val="es-ES"/>
        </w:rPr>
        <w:t xml:space="preserve"> </w:t>
      </w:r>
      <w:proofErr w:type="spellStart"/>
      <w:r w:rsidRPr="00FF4322">
        <w:rPr>
          <w:b/>
          <w:szCs w:val="24"/>
          <w:lang w:val="es-ES"/>
        </w:rPr>
        <w:t>sa</w:t>
      </w:r>
      <w:proofErr w:type="spellEnd"/>
      <w:r w:rsidRPr="00FF4322">
        <w:rPr>
          <w:b/>
          <w:szCs w:val="24"/>
          <w:lang w:val="es-ES"/>
        </w:rPr>
        <w:t xml:space="preserve"> a. </w:t>
      </w:r>
    </w:p>
    <w:p w14:paraId="5BCB907A" w14:textId="77777777" w:rsidR="00942CA5" w:rsidRPr="00FF4322" w:rsidRDefault="00942CA5" w:rsidP="00942CA5">
      <w:pPr>
        <w:spacing w:line="288" w:lineRule="atLeast"/>
        <w:rPr>
          <w:b/>
          <w:szCs w:val="24"/>
          <w:lang w:val="es-ES"/>
        </w:rPr>
      </w:pPr>
    </w:p>
    <w:p w14:paraId="2B727D7A" w14:textId="24268A39" w:rsidR="00942CA5" w:rsidRPr="00942CA5" w:rsidRDefault="00942CA5" w:rsidP="00942CA5">
      <w:pPr>
        <w:ind w:right="-540"/>
        <w:rPr>
          <w:szCs w:val="24"/>
        </w:rPr>
      </w:pPr>
      <w:r w:rsidRPr="00942CA5">
        <w:rPr>
          <w:szCs w:val="24"/>
        </w:rPr>
        <w:t>N</w:t>
      </w:r>
      <w:r w:rsidR="00FB5337">
        <w:rPr>
          <w:szCs w:val="24"/>
        </w:rPr>
        <w:t>ON ELÈV</w:t>
      </w:r>
      <w:r w:rsidRPr="00942CA5">
        <w:rPr>
          <w:szCs w:val="24"/>
        </w:rPr>
        <w:t>: ____________________________DAT</w:t>
      </w:r>
      <w:r w:rsidR="00FB5337">
        <w:rPr>
          <w:szCs w:val="24"/>
        </w:rPr>
        <w:t xml:space="preserve">  NESANS</w:t>
      </w:r>
      <w:r w:rsidRPr="00942CA5">
        <w:rPr>
          <w:szCs w:val="24"/>
        </w:rPr>
        <w:t xml:space="preserve"> ____________________</w:t>
      </w:r>
    </w:p>
    <w:p w14:paraId="62446D09" w14:textId="77777777" w:rsidR="00942CA5" w:rsidRPr="00942CA5" w:rsidRDefault="00942CA5" w:rsidP="00942CA5">
      <w:pPr>
        <w:ind w:right="-540"/>
        <w:rPr>
          <w:szCs w:val="24"/>
        </w:rPr>
      </w:pPr>
    </w:p>
    <w:p w14:paraId="0E67CD06" w14:textId="5FB1B4D9" w:rsidR="00942CA5" w:rsidRPr="002C5863" w:rsidRDefault="00FB5337" w:rsidP="00942CA5">
      <w:pPr>
        <w:ind w:right="-540"/>
        <w:rPr>
          <w:szCs w:val="24"/>
        </w:rPr>
      </w:pPr>
      <w:r>
        <w:rPr>
          <w:szCs w:val="24"/>
        </w:rPr>
        <w:t>ADRÈ</w:t>
      </w:r>
      <w:r w:rsidRPr="00942CA5">
        <w:rPr>
          <w:szCs w:val="24"/>
        </w:rPr>
        <w:t>S: ______________________________</w:t>
      </w:r>
      <w:r>
        <w:rPr>
          <w:szCs w:val="24"/>
        </w:rPr>
        <w:t>____ NIMEWO TELEF</w:t>
      </w:r>
      <w:r>
        <w:rPr>
          <w:rFonts w:ascii="Arial" w:hAnsi="Arial" w:cs="Arial"/>
          <w:szCs w:val="24"/>
        </w:rPr>
        <w:t>Ó</w:t>
      </w:r>
      <w:r>
        <w:rPr>
          <w:szCs w:val="24"/>
        </w:rPr>
        <w:t>N: _______</w:t>
      </w:r>
      <w:r w:rsidR="002C5863">
        <w:rPr>
          <w:szCs w:val="24"/>
        </w:rPr>
        <w:t>_______</w:t>
      </w:r>
    </w:p>
    <w:p w14:paraId="48F3DECC" w14:textId="77777777" w:rsidR="00AE08F9" w:rsidRDefault="00AE08F9" w:rsidP="00844E73">
      <w:pPr>
        <w:ind w:right="-540"/>
        <w:rPr>
          <w:b/>
          <w:szCs w:val="24"/>
          <w:u w:val="single"/>
        </w:rPr>
      </w:pPr>
    </w:p>
    <w:p w14:paraId="5449E2E3" w14:textId="77777777" w:rsidR="00844E73" w:rsidRPr="00FF4322" w:rsidRDefault="00844E73" w:rsidP="00844E73">
      <w:pPr>
        <w:ind w:right="-540"/>
        <w:rPr>
          <w:b/>
          <w:szCs w:val="24"/>
          <w:u w:val="single"/>
          <w:lang w:val="es-ES"/>
        </w:rPr>
      </w:pPr>
      <w:proofErr w:type="spellStart"/>
      <w:r w:rsidRPr="00FF4322">
        <w:rPr>
          <w:b/>
          <w:szCs w:val="24"/>
          <w:u w:val="single"/>
          <w:lang w:val="es-ES"/>
        </w:rPr>
        <w:t>Enfòmasyon</w:t>
      </w:r>
      <w:proofErr w:type="spellEnd"/>
      <w:r w:rsidRPr="00FF4322">
        <w:rPr>
          <w:b/>
          <w:szCs w:val="24"/>
          <w:u w:val="single"/>
          <w:lang w:val="es-ES"/>
        </w:rPr>
        <w:t xml:space="preserve"> </w:t>
      </w:r>
      <w:proofErr w:type="spellStart"/>
      <w:r w:rsidRPr="00FF4322">
        <w:rPr>
          <w:b/>
          <w:szCs w:val="24"/>
          <w:u w:val="single"/>
          <w:lang w:val="es-ES"/>
        </w:rPr>
        <w:t>Demografik</w:t>
      </w:r>
      <w:proofErr w:type="spellEnd"/>
      <w:r w:rsidRPr="00FF4322">
        <w:rPr>
          <w:b/>
          <w:szCs w:val="24"/>
          <w:u w:val="single"/>
          <w:lang w:val="es-ES"/>
        </w:rPr>
        <w:t>:</w:t>
      </w:r>
    </w:p>
    <w:p w14:paraId="490F0D13" w14:textId="4EB705A9" w:rsidR="00844E73" w:rsidRPr="00FF4322" w:rsidRDefault="00844E73" w:rsidP="00844E73">
      <w:pPr>
        <w:ind w:right="-540"/>
        <w:rPr>
          <w:bCs/>
          <w:szCs w:val="24"/>
          <w:lang w:val="es-ES"/>
        </w:rPr>
      </w:pPr>
      <w:proofErr w:type="spellStart"/>
      <w:r w:rsidRPr="00FF4322">
        <w:rPr>
          <w:bCs/>
          <w:szCs w:val="24"/>
          <w:lang w:val="es-ES"/>
        </w:rPr>
        <w:t>Depatman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Sante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Piblik</w:t>
      </w:r>
      <w:proofErr w:type="spellEnd"/>
      <w:r w:rsidRPr="00FF4322">
        <w:rPr>
          <w:bCs/>
          <w:szCs w:val="24"/>
          <w:lang w:val="es-ES"/>
        </w:rPr>
        <w:t xml:space="preserve"> la </w:t>
      </w:r>
      <w:proofErr w:type="spellStart"/>
      <w:r w:rsidRPr="00FF4322">
        <w:rPr>
          <w:bCs/>
          <w:szCs w:val="24"/>
          <w:lang w:val="es-ES"/>
        </w:rPr>
        <w:t>ap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kolekte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enfòmasyon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demografik</w:t>
      </w:r>
      <w:proofErr w:type="spellEnd"/>
      <w:r w:rsidRPr="00FF4322">
        <w:rPr>
          <w:bCs/>
          <w:szCs w:val="24"/>
          <w:lang w:val="es-ES"/>
        </w:rPr>
        <w:t xml:space="preserve"> yo mande </w:t>
      </w:r>
      <w:proofErr w:type="spellStart"/>
      <w:r w:rsidRPr="00FF4322">
        <w:rPr>
          <w:bCs/>
          <w:szCs w:val="24"/>
          <w:lang w:val="es-ES"/>
        </w:rPr>
        <w:t>anba</w:t>
      </w:r>
      <w:proofErr w:type="spellEnd"/>
      <w:r w:rsidRPr="00FF4322">
        <w:rPr>
          <w:bCs/>
          <w:szCs w:val="24"/>
          <w:lang w:val="es-ES"/>
        </w:rPr>
        <w:t xml:space="preserve">.  </w:t>
      </w:r>
      <w:proofErr w:type="spellStart"/>
      <w:r w:rsidRPr="00FF4322">
        <w:rPr>
          <w:bCs/>
          <w:szCs w:val="24"/>
          <w:lang w:val="es-ES"/>
        </w:rPr>
        <w:t>Fòm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sa</w:t>
      </w:r>
      <w:proofErr w:type="spellEnd"/>
      <w:r w:rsidRPr="00FF4322">
        <w:rPr>
          <w:bCs/>
          <w:szCs w:val="24"/>
          <w:lang w:val="es-ES"/>
        </w:rPr>
        <w:t xml:space="preserve"> a </w:t>
      </w:r>
      <w:proofErr w:type="spellStart"/>
      <w:r w:rsidRPr="00FF4322">
        <w:rPr>
          <w:bCs/>
          <w:szCs w:val="24"/>
          <w:lang w:val="es-ES"/>
        </w:rPr>
        <w:t>kapab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ajou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detanzan</w:t>
      </w:r>
      <w:r w:rsidR="00AE08F9" w:rsidRPr="00FF4322">
        <w:rPr>
          <w:bCs/>
          <w:szCs w:val="24"/>
          <w:lang w:val="es-ES"/>
        </w:rPr>
        <w:t>tan</w:t>
      </w:r>
      <w:proofErr w:type="spellEnd"/>
      <w:r w:rsidRPr="00FF4322">
        <w:rPr>
          <w:bCs/>
          <w:szCs w:val="24"/>
          <w:lang w:val="es-ES"/>
        </w:rPr>
        <w:t xml:space="preserve">, </w:t>
      </w:r>
      <w:proofErr w:type="spellStart"/>
      <w:r w:rsidRPr="00FF4322">
        <w:rPr>
          <w:bCs/>
          <w:szCs w:val="24"/>
          <w:lang w:val="es-ES"/>
        </w:rPr>
        <w:t>tanpri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tcheke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sitwèb</w:t>
      </w:r>
      <w:proofErr w:type="spellEnd"/>
      <w:r w:rsidRPr="00FF4322">
        <w:rPr>
          <w:bCs/>
          <w:szCs w:val="24"/>
          <w:lang w:val="es-ES"/>
        </w:rPr>
        <w:t xml:space="preserve"> DESE la </w:t>
      </w:r>
      <w:proofErr w:type="spellStart"/>
      <w:r w:rsidRPr="00FF4322">
        <w:rPr>
          <w:bCs/>
          <w:szCs w:val="24"/>
          <w:lang w:val="es-ES"/>
        </w:rPr>
        <w:t>pou</w:t>
      </w:r>
      <w:proofErr w:type="spellEnd"/>
      <w:r w:rsidRPr="00FF4322">
        <w:rPr>
          <w:bCs/>
          <w:szCs w:val="24"/>
          <w:lang w:val="es-ES"/>
        </w:rPr>
        <w:t xml:space="preserve"> w </w:t>
      </w:r>
      <w:proofErr w:type="spellStart"/>
      <w:r w:rsidRPr="00FF4322">
        <w:rPr>
          <w:bCs/>
          <w:szCs w:val="24"/>
          <w:lang w:val="es-ES"/>
        </w:rPr>
        <w:t>ka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jwenn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vèsyon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ki</w:t>
      </w:r>
      <w:proofErr w:type="spellEnd"/>
      <w:r w:rsidRPr="00FF4322">
        <w:rPr>
          <w:bCs/>
          <w:szCs w:val="24"/>
          <w:lang w:val="es-ES"/>
        </w:rPr>
        <w:t xml:space="preserve"> pi </w:t>
      </w:r>
      <w:proofErr w:type="spellStart"/>
      <w:r w:rsidRPr="00FF4322">
        <w:rPr>
          <w:bCs/>
          <w:szCs w:val="24"/>
          <w:lang w:val="es-ES"/>
        </w:rPr>
        <w:t>resan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nan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fòm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lan</w:t>
      </w:r>
      <w:proofErr w:type="spellEnd"/>
      <w:r w:rsidRPr="00FF4322">
        <w:rPr>
          <w:bCs/>
          <w:szCs w:val="24"/>
          <w:lang w:val="es-ES"/>
        </w:rPr>
        <w:t>.</w:t>
      </w:r>
    </w:p>
    <w:p w14:paraId="266DFDBA" w14:textId="77777777" w:rsidR="00EE41AF" w:rsidRPr="00FF4322" w:rsidRDefault="00EE41AF" w:rsidP="00942CA5">
      <w:pPr>
        <w:ind w:right="-540"/>
        <w:rPr>
          <w:bCs/>
          <w:szCs w:val="24"/>
          <w:lang w:val="es-ES"/>
        </w:rPr>
      </w:pPr>
    </w:p>
    <w:p w14:paraId="25CD7B7A" w14:textId="77777777" w:rsidR="00EE41AF" w:rsidRPr="00FF4322" w:rsidRDefault="00EE41AF" w:rsidP="00EE41AF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 xml:space="preserve">Ki ras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la? (</w:t>
      </w:r>
      <w:proofErr w:type="spellStart"/>
      <w:r w:rsidRPr="00FF4322">
        <w:rPr>
          <w:szCs w:val="24"/>
          <w:lang w:val="es-ES"/>
        </w:rPr>
        <w:t>Chwazi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tout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sa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ki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aplike</w:t>
      </w:r>
      <w:proofErr w:type="spellEnd"/>
      <w:r w:rsidRPr="00FF4322">
        <w:rPr>
          <w:szCs w:val="24"/>
          <w:lang w:val="es-ES"/>
        </w:rPr>
        <w:t>):</w:t>
      </w:r>
    </w:p>
    <w:p w14:paraId="5706B6EF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 xml:space="preserve">____  </w:t>
      </w:r>
      <w:r>
        <w:rPr>
          <w:szCs w:val="24"/>
        </w:rPr>
        <w:t xml:space="preserve">  </w:t>
      </w:r>
      <w:proofErr w:type="spellStart"/>
      <w:r>
        <w:rPr>
          <w:szCs w:val="24"/>
        </w:rPr>
        <w:t>Endyen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Ameriken</w:t>
      </w:r>
      <w:proofErr w:type="spellEnd"/>
      <w:r>
        <w:rPr>
          <w:szCs w:val="24"/>
        </w:rPr>
        <w:t xml:space="preserve"> / </w:t>
      </w:r>
      <w:proofErr w:type="spellStart"/>
      <w:r>
        <w:rPr>
          <w:szCs w:val="24"/>
        </w:rPr>
        <w:t>Natif</w:t>
      </w:r>
      <w:proofErr w:type="spellEnd"/>
      <w:r>
        <w:rPr>
          <w:szCs w:val="24"/>
        </w:rPr>
        <w:t xml:space="preserve"> Natal Alaska </w:t>
      </w:r>
    </w:p>
    <w:p w14:paraId="37A4D0D5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Pr="00942CA5">
        <w:rPr>
          <w:szCs w:val="24"/>
        </w:rPr>
        <w:t>A</w:t>
      </w:r>
      <w:r>
        <w:rPr>
          <w:szCs w:val="24"/>
        </w:rPr>
        <w:t>zi</w:t>
      </w:r>
      <w:proofErr w:type="spellEnd"/>
    </w:p>
    <w:p w14:paraId="48EC4555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>
        <w:rPr>
          <w:szCs w:val="24"/>
        </w:rPr>
        <w:t>Ameriken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Afriken</w:t>
      </w:r>
      <w:proofErr w:type="spellEnd"/>
      <w:r>
        <w:rPr>
          <w:szCs w:val="24"/>
        </w:rPr>
        <w:t xml:space="preserve"> / </w:t>
      </w:r>
      <w:proofErr w:type="spellStart"/>
      <w:r>
        <w:rPr>
          <w:szCs w:val="24"/>
        </w:rPr>
        <w:t>Nwa</w:t>
      </w:r>
      <w:proofErr w:type="spellEnd"/>
      <w:r>
        <w:rPr>
          <w:szCs w:val="24"/>
        </w:rPr>
        <w:t xml:space="preserve"> </w:t>
      </w:r>
    </w:p>
    <w:p w14:paraId="2B2CB26F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>
        <w:rPr>
          <w:szCs w:val="24"/>
        </w:rPr>
        <w:t>Zile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Pasifik</w:t>
      </w:r>
      <w:proofErr w:type="spellEnd"/>
      <w:r>
        <w:rPr>
          <w:szCs w:val="24"/>
        </w:rPr>
        <w:t xml:space="preserve"> / </w:t>
      </w:r>
      <w:proofErr w:type="spellStart"/>
      <w:r>
        <w:rPr>
          <w:szCs w:val="24"/>
        </w:rPr>
        <w:t>Natif</w:t>
      </w:r>
      <w:proofErr w:type="spellEnd"/>
      <w:r>
        <w:rPr>
          <w:szCs w:val="24"/>
        </w:rPr>
        <w:t xml:space="preserve"> Natal </w:t>
      </w:r>
      <w:proofErr w:type="spellStart"/>
      <w:r>
        <w:rPr>
          <w:szCs w:val="24"/>
        </w:rPr>
        <w:t>Awayi</w:t>
      </w:r>
      <w:proofErr w:type="spellEnd"/>
      <w:r>
        <w:rPr>
          <w:szCs w:val="24"/>
        </w:rPr>
        <w:t xml:space="preserve"> </w:t>
      </w:r>
    </w:p>
    <w:p w14:paraId="6CC61D05" w14:textId="77777777" w:rsidR="00EE41AF" w:rsidRPr="001C058C" w:rsidRDefault="00EE41AF" w:rsidP="00EE41AF">
      <w:pPr>
        <w:ind w:right="-540"/>
        <w:rPr>
          <w:szCs w:val="24"/>
          <w:lang w:val="es-ES"/>
        </w:rPr>
      </w:pPr>
      <w:r w:rsidRPr="001C058C">
        <w:rPr>
          <w:szCs w:val="24"/>
          <w:lang w:val="es-ES"/>
        </w:rPr>
        <w:t>____</w:t>
      </w:r>
      <w:r w:rsidRPr="001C058C">
        <w:rPr>
          <w:szCs w:val="24"/>
          <w:lang w:val="es-ES"/>
        </w:rPr>
        <w:tab/>
        <w:t>Blan</w:t>
      </w:r>
    </w:p>
    <w:p w14:paraId="07543AB6" w14:textId="77777777" w:rsidR="00EE41AF" w:rsidRPr="001C058C" w:rsidRDefault="00EE41AF" w:rsidP="00EE41AF">
      <w:pPr>
        <w:ind w:right="-540"/>
        <w:rPr>
          <w:szCs w:val="24"/>
          <w:lang w:val="es-ES"/>
        </w:rPr>
      </w:pPr>
      <w:r w:rsidRPr="001C058C">
        <w:rPr>
          <w:szCs w:val="24"/>
          <w:lang w:val="es-ES"/>
        </w:rPr>
        <w:t>____</w:t>
      </w:r>
      <w:r w:rsidRPr="001C058C">
        <w:rPr>
          <w:szCs w:val="24"/>
          <w:lang w:val="es-ES"/>
        </w:rPr>
        <w:tab/>
        <w:t>Lòt</w:t>
      </w:r>
    </w:p>
    <w:p w14:paraId="455D0F31" w14:textId="77777777" w:rsidR="00EE41AF" w:rsidRPr="001C058C" w:rsidRDefault="00EE41AF" w:rsidP="00EE41AF">
      <w:pPr>
        <w:ind w:right="-540"/>
        <w:rPr>
          <w:szCs w:val="24"/>
          <w:lang w:val="es-ES"/>
        </w:rPr>
      </w:pPr>
      <w:r w:rsidRPr="001C058C">
        <w:rPr>
          <w:szCs w:val="24"/>
          <w:lang w:val="es-ES"/>
        </w:rPr>
        <w:t>____</w:t>
      </w:r>
      <w:r w:rsidRPr="001C058C">
        <w:rPr>
          <w:szCs w:val="24"/>
          <w:lang w:val="es-ES"/>
        </w:rPr>
        <w:tab/>
        <w:t xml:space="preserve">Enkoni </w:t>
      </w:r>
    </w:p>
    <w:p w14:paraId="1E1C91AF" w14:textId="77777777" w:rsidR="00EE41AF" w:rsidRPr="001C058C" w:rsidRDefault="00EE41AF" w:rsidP="00EE41AF">
      <w:pPr>
        <w:ind w:right="-540"/>
        <w:rPr>
          <w:szCs w:val="24"/>
          <w:lang w:val="es-ES"/>
        </w:rPr>
      </w:pPr>
    </w:p>
    <w:p w14:paraId="490DB9F8" w14:textId="77777777" w:rsidR="00EE41AF" w:rsidRPr="00FF4322" w:rsidRDefault="00EE41AF" w:rsidP="00EE41AF">
      <w:pPr>
        <w:ind w:right="-540"/>
        <w:rPr>
          <w:szCs w:val="24"/>
          <w:lang w:val="es-ES"/>
        </w:rPr>
      </w:pPr>
      <w:proofErr w:type="spellStart"/>
      <w:r w:rsidRPr="00FF4322">
        <w:rPr>
          <w:szCs w:val="24"/>
          <w:lang w:val="es-ES"/>
        </w:rPr>
        <w:t>Èske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 se </w:t>
      </w:r>
      <w:proofErr w:type="spellStart"/>
      <w:r w:rsidRPr="00FF4322">
        <w:rPr>
          <w:szCs w:val="24"/>
          <w:lang w:val="es-ES"/>
        </w:rPr>
        <w:t>orijin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Panyòl</w:t>
      </w:r>
      <w:proofErr w:type="spellEnd"/>
      <w:r w:rsidRPr="00FF4322">
        <w:rPr>
          <w:szCs w:val="24"/>
          <w:lang w:val="es-ES"/>
        </w:rPr>
        <w:t>? (</w:t>
      </w:r>
      <w:proofErr w:type="spellStart"/>
      <w:r w:rsidRPr="00FF4322">
        <w:rPr>
          <w:szCs w:val="24"/>
          <w:lang w:val="es-ES"/>
        </w:rPr>
        <w:t>Chwazi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youn</w:t>
      </w:r>
      <w:proofErr w:type="spellEnd"/>
      <w:r w:rsidRPr="00FF4322">
        <w:rPr>
          <w:szCs w:val="24"/>
          <w:lang w:val="es-ES"/>
        </w:rPr>
        <w:t xml:space="preserve">): </w:t>
      </w:r>
    </w:p>
    <w:p w14:paraId="2EA43F4E" w14:textId="77777777" w:rsidR="00EE41AF" w:rsidRPr="00FF4322" w:rsidRDefault="00EE41AF" w:rsidP="00EE41AF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Wi</w:t>
      </w:r>
      <w:proofErr w:type="spellEnd"/>
    </w:p>
    <w:p w14:paraId="6E1D4F80" w14:textId="77777777" w:rsidR="00EE41AF" w:rsidRPr="00FF4322" w:rsidRDefault="00EE41AF" w:rsidP="00EE41AF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  <w:t>Non</w:t>
      </w:r>
    </w:p>
    <w:p w14:paraId="757FDC3B" w14:textId="77777777" w:rsidR="00EE41AF" w:rsidRPr="00FF4322" w:rsidRDefault="00EE41AF" w:rsidP="00EE41AF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Enkoni</w:t>
      </w:r>
      <w:proofErr w:type="spellEnd"/>
    </w:p>
    <w:p w14:paraId="4530B1A7" w14:textId="77777777" w:rsidR="00EE41AF" w:rsidRPr="00FF4322" w:rsidRDefault="00EE41AF" w:rsidP="00EE41AF">
      <w:pPr>
        <w:ind w:right="-540"/>
        <w:rPr>
          <w:szCs w:val="24"/>
          <w:lang w:val="es-ES"/>
        </w:rPr>
      </w:pPr>
    </w:p>
    <w:p w14:paraId="781C34FF" w14:textId="77777777" w:rsidR="00EE41AF" w:rsidRPr="001C058C" w:rsidRDefault="00EE41AF" w:rsidP="00EE41AF">
      <w:pPr>
        <w:ind w:right="-540"/>
        <w:rPr>
          <w:szCs w:val="24"/>
        </w:rPr>
      </w:pPr>
      <w:r w:rsidRPr="00FF4322">
        <w:rPr>
          <w:szCs w:val="24"/>
          <w:lang w:val="es-ES"/>
        </w:rPr>
        <w:t xml:space="preserve">Ki </w:t>
      </w:r>
      <w:proofErr w:type="spellStart"/>
      <w:r w:rsidRPr="00FF4322">
        <w:rPr>
          <w:szCs w:val="24"/>
          <w:lang w:val="es-ES"/>
        </w:rPr>
        <w:t>sèks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la? </w:t>
      </w:r>
      <w:r w:rsidRPr="001C058C">
        <w:rPr>
          <w:szCs w:val="24"/>
        </w:rPr>
        <w:t>(Chwazi youn):</w:t>
      </w:r>
    </w:p>
    <w:p w14:paraId="6D2A18F7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____</w:t>
      </w:r>
      <w:r w:rsidRPr="001C058C">
        <w:rPr>
          <w:szCs w:val="24"/>
        </w:rPr>
        <w:tab/>
        <w:t>Gason</w:t>
      </w:r>
    </w:p>
    <w:p w14:paraId="030C9F2A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____</w:t>
      </w:r>
      <w:r w:rsidRPr="001C058C">
        <w:rPr>
          <w:szCs w:val="24"/>
        </w:rPr>
        <w:tab/>
        <w:t>Fi</w:t>
      </w:r>
    </w:p>
    <w:p w14:paraId="1642C33C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____</w:t>
      </w:r>
      <w:r w:rsidRPr="001C058C">
        <w:rPr>
          <w:szCs w:val="24"/>
        </w:rPr>
        <w:tab/>
        <w:t>Transjanr</w:t>
      </w:r>
    </w:p>
    <w:p w14:paraId="1A489863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____</w:t>
      </w:r>
      <w:r w:rsidRPr="001C058C">
        <w:rPr>
          <w:szCs w:val="24"/>
        </w:rPr>
        <w:tab/>
        <w:t>Enkoni</w:t>
      </w:r>
    </w:p>
    <w:p w14:paraId="6E0AD24C" w14:textId="77777777" w:rsidR="00EE41AF" w:rsidRPr="001C058C" w:rsidRDefault="00EE41AF" w:rsidP="00EE41AF">
      <w:pPr>
        <w:ind w:right="-540"/>
        <w:rPr>
          <w:szCs w:val="24"/>
        </w:rPr>
      </w:pPr>
    </w:p>
    <w:p w14:paraId="3032A0A0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Èske elèv la gen yon andikap? (Chwazi youn):</w:t>
      </w:r>
    </w:p>
    <w:p w14:paraId="2148ED13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r>
        <w:rPr>
          <w:szCs w:val="24"/>
        </w:rPr>
        <w:t>Wi</w:t>
      </w:r>
    </w:p>
    <w:p w14:paraId="05BBA84E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No</w:t>
      </w:r>
      <w:r>
        <w:rPr>
          <w:szCs w:val="24"/>
        </w:rPr>
        <w:t>n</w:t>
      </w:r>
      <w:r w:rsidRPr="00942CA5">
        <w:rPr>
          <w:szCs w:val="24"/>
        </w:rPr>
        <w:t xml:space="preserve"> </w:t>
      </w:r>
    </w:p>
    <w:p w14:paraId="0B3466DF" w14:textId="77777777" w:rsidR="00EE41AF" w:rsidRPr="00942CA5" w:rsidRDefault="00EE41AF" w:rsidP="00EE41AF">
      <w:pPr>
        <w:ind w:right="-540"/>
        <w:rPr>
          <w:b/>
          <w:szCs w:val="24"/>
          <w:u w:val="single"/>
        </w:rPr>
      </w:pPr>
    </w:p>
    <w:p w14:paraId="745B24C4" w14:textId="77777777" w:rsidR="00EE41AF" w:rsidRPr="00942CA5" w:rsidRDefault="00EE41AF" w:rsidP="00EE41AF">
      <w:pPr>
        <w:ind w:right="-540"/>
        <w:rPr>
          <w:szCs w:val="24"/>
        </w:rPr>
      </w:pPr>
      <w:proofErr w:type="spellStart"/>
      <w:r>
        <w:rPr>
          <w:szCs w:val="24"/>
        </w:rPr>
        <w:t>Èske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elèv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ansent</w:t>
      </w:r>
      <w:proofErr w:type="spellEnd"/>
      <w:r w:rsidRPr="00942CA5">
        <w:rPr>
          <w:szCs w:val="24"/>
        </w:rPr>
        <w:t>?</w:t>
      </w:r>
    </w:p>
    <w:p w14:paraId="679E7667" w14:textId="77777777" w:rsidR="00EE41AF" w:rsidRPr="00942CA5" w:rsidRDefault="00EE41AF" w:rsidP="00EE41AF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r>
        <w:rPr>
          <w:szCs w:val="24"/>
        </w:rPr>
        <w:t>Wi</w:t>
      </w:r>
    </w:p>
    <w:p w14:paraId="34A6B107" w14:textId="0A0C5D08" w:rsidR="00942CA5" w:rsidRPr="00EE41AF" w:rsidRDefault="00EE41AF" w:rsidP="00942CA5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No</w:t>
      </w:r>
      <w:r>
        <w:rPr>
          <w:szCs w:val="24"/>
        </w:rPr>
        <w:t>n</w:t>
      </w:r>
      <w:r w:rsidRPr="00942CA5">
        <w:rPr>
          <w:szCs w:val="24"/>
        </w:rPr>
        <w:t xml:space="preserve"> </w:t>
      </w:r>
    </w:p>
    <w:p w14:paraId="3F73E36A" w14:textId="77777777" w:rsidR="002C5863" w:rsidRDefault="002C5863" w:rsidP="00BE0BD6">
      <w:pPr>
        <w:ind w:right="-540"/>
        <w:rPr>
          <w:szCs w:val="24"/>
        </w:rPr>
      </w:pPr>
    </w:p>
    <w:p w14:paraId="348C42FF" w14:textId="77777777" w:rsidR="00BE0BD6" w:rsidRPr="001C058C" w:rsidRDefault="00BE0BD6" w:rsidP="00BE0BD6">
      <w:pPr>
        <w:ind w:right="-540"/>
        <w:rPr>
          <w:szCs w:val="24"/>
        </w:rPr>
      </w:pPr>
      <w:r w:rsidRPr="001C058C">
        <w:rPr>
          <w:szCs w:val="24"/>
        </w:rPr>
        <w:lastRenderedPageBreak/>
        <w:t>Ki lang prensipal elèv la? _________________________________</w:t>
      </w:r>
    </w:p>
    <w:p w14:paraId="03F309E1" w14:textId="77777777" w:rsidR="00BE0BD6" w:rsidRPr="001C058C" w:rsidRDefault="00BE0BD6" w:rsidP="00EE41AF">
      <w:pPr>
        <w:ind w:right="-540"/>
        <w:rPr>
          <w:b/>
          <w:szCs w:val="24"/>
          <w:u w:val="single"/>
        </w:rPr>
      </w:pPr>
    </w:p>
    <w:p w14:paraId="532B2AC6" w14:textId="77777777" w:rsidR="00EE41AF" w:rsidRPr="001C058C" w:rsidRDefault="00EE41AF" w:rsidP="00EE41AF">
      <w:pPr>
        <w:ind w:right="-540"/>
        <w:rPr>
          <w:b/>
          <w:szCs w:val="24"/>
          <w:u w:val="single"/>
        </w:rPr>
      </w:pPr>
      <w:r w:rsidRPr="001C058C">
        <w:rPr>
          <w:b/>
          <w:szCs w:val="24"/>
          <w:u w:val="single"/>
        </w:rPr>
        <w:t>Kontak Ijans:</w:t>
      </w:r>
    </w:p>
    <w:p w14:paraId="0372142D" w14:textId="77777777" w:rsidR="00EE41AF" w:rsidRPr="001C058C" w:rsidRDefault="00EE41AF" w:rsidP="00EE41AF">
      <w:pPr>
        <w:ind w:right="-540"/>
        <w:rPr>
          <w:szCs w:val="24"/>
        </w:rPr>
      </w:pPr>
    </w:p>
    <w:p w14:paraId="3A14C5F9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Nan ka dijans, tanpri enfòme:</w:t>
      </w:r>
    </w:p>
    <w:p w14:paraId="49FBA557" w14:textId="77777777" w:rsidR="00EE41AF" w:rsidRPr="001C058C" w:rsidRDefault="00EE41AF" w:rsidP="00EE41AF">
      <w:pPr>
        <w:ind w:right="-540"/>
        <w:rPr>
          <w:szCs w:val="24"/>
        </w:rPr>
      </w:pPr>
    </w:p>
    <w:p w14:paraId="5602EA2C" w14:textId="77777777" w:rsidR="00EE41AF" w:rsidRPr="001C058C" w:rsidRDefault="00EE41AF" w:rsidP="00EE41AF">
      <w:pPr>
        <w:rPr>
          <w:szCs w:val="24"/>
        </w:rPr>
      </w:pPr>
      <w:r w:rsidRPr="001C058C">
        <w:rPr>
          <w:szCs w:val="24"/>
        </w:rPr>
        <w:t>_________________________________________  ___________________________________</w:t>
      </w:r>
    </w:p>
    <w:p w14:paraId="48DE8595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Non</w:t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  <w:t xml:space="preserve">   Relasyon avèk elèv </w:t>
      </w:r>
    </w:p>
    <w:p w14:paraId="1BB778AD" w14:textId="77777777" w:rsidR="00EE41AF" w:rsidRPr="001C058C" w:rsidRDefault="00EE41AF" w:rsidP="00EE41AF">
      <w:pPr>
        <w:ind w:right="-540"/>
        <w:rPr>
          <w:szCs w:val="24"/>
          <w:shd w:val="clear" w:color="auto" w:fill="D9D9D9" w:themeFill="background1" w:themeFillShade="D9"/>
        </w:rPr>
      </w:pPr>
    </w:p>
    <w:p w14:paraId="689D4CA0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>_________________________________________   ____________________________________</w:t>
      </w:r>
    </w:p>
    <w:p w14:paraId="759196C6" w14:textId="77777777" w:rsidR="00EE41AF" w:rsidRPr="001C058C" w:rsidRDefault="00EE41AF" w:rsidP="00EE41AF">
      <w:pPr>
        <w:ind w:right="-540"/>
        <w:rPr>
          <w:szCs w:val="24"/>
        </w:rPr>
      </w:pPr>
      <w:r w:rsidRPr="001C058C">
        <w:rPr>
          <w:szCs w:val="24"/>
        </w:rPr>
        <w:t xml:space="preserve">Adrès  </w:t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  <w:t xml:space="preserve">                            Nimewo telefòn </w:t>
      </w:r>
    </w:p>
    <w:p w14:paraId="6D522569" w14:textId="77777777" w:rsidR="00EE41AF" w:rsidRPr="001C058C" w:rsidRDefault="00EE41AF" w:rsidP="00942CA5">
      <w:pPr>
        <w:ind w:right="-540"/>
        <w:rPr>
          <w:szCs w:val="24"/>
        </w:rPr>
      </w:pPr>
    </w:p>
    <w:p w14:paraId="770D9A6F" w14:textId="77777777" w:rsidR="00942CA5" w:rsidRPr="001C058C" w:rsidRDefault="00942CA5" w:rsidP="00942CA5">
      <w:pPr>
        <w:ind w:right="-540"/>
        <w:rPr>
          <w:b/>
          <w:szCs w:val="24"/>
          <w:u w:val="single"/>
        </w:rPr>
      </w:pPr>
    </w:p>
    <w:p w14:paraId="67432A68" w14:textId="77777777" w:rsidR="00942CA5" w:rsidRPr="001C058C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12D039C5" w14:textId="77777777" w:rsidR="00FA3634" w:rsidRPr="00FF4322" w:rsidRDefault="00FA3634" w:rsidP="00FA3634">
      <w:pPr>
        <w:spacing w:line="288" w:lineRule="atLeast"/>
        <w:rPr>
          <w:b/>
          <w:color w:val="000000"/>
          <w:szCs w:val="24"/>
          <w:lang w:val="pt-BR"/>
        </w:rPr>
      </w:pPr>
      <w:r w:rsidRPr="00FF4322">
        <w:rPr>
          <w:b/>
          <w:color w:val="000000"/>
          <w:szCs w:val="24"/>
          <w:lang w:val="pt-BR"/>
        </w:rPr>
        <w:t>Rezilta tès (tanpri mete inisyal):</w:t>
      </w:r>
    </w:p>
    <w:p w14:paraId="5944EFC4" w14:textId="027F7E3E" w:rsidR="00FA3634" w:rsidRPr="001C058C" w:rsidRDefault="00FA3634" w:rsidP="00FA3634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szCs w:val="24"/>
          <w:lang w:val="pt-BR"/>
        </w:rPr>
        <w:t>____</w:t>
      </w:r>
      <w:r w:rsidRPr="001C058C">
        <w:rPr>
          <w:szCs w:val="24"/>
          <w:lang w:val="pt-BR"/>
        </w:rPr>
        <w:tab/>
      </w:r>
      <w:r w:rsidR="006103BF" w:rsidRPr="001C058C">
        <w:rPr>
          <w:szCs w:val="24"/>
          <w:lang w:val="pt-BR"/>
        </w:rPr>
        <w:t xml:space="preserve">Mwen rekonèt </w:t>
      </w:r>
      <w:r w:rsidRPr="001C058C">
        <w:rPr>
          <w:szCs w:val="24"/>
          <w:lang w:val="pt-BR"/>
        </w:rPr>
        <w:t xml:space="preserve">ke non founisè ki deziyen anwo a pral pataje rezilta tès la avèk mwen e li pral rapòte rezilta sa bay otorite sante piblik apwopriye a </w:t>
      </w:r>
      <w:r w:rsidRPr="001C058C">
        <w:rPr>
          <w:color w:val="000000"/>
          <w:szCs w:val="24"/>
          <w:lang w:val="pt-BR"/>
        </w:rPr>
        <w:t>(Depatman Sante Piblik Massachusetts ak/oswa konsèy sante lokal elèv la) jan li obligatwa daprè lalwa.</w:t>
      </w:r>
    </w:p>
    <w:p w14:paraId="44AF0AB2" w14:textId="77777777" w:rsidR="00FA3634" w:rsidRPr="001C058C" w:rsidRDefault="00FA3634" w:rsidP="00FA3634">
      <w:pPr>
        <w:spacing w:line="288" w:lineRule="atLeast"/>
        <w:rPr>
          <w:color w:val="000000"/>
          <w:szCs w:val="24"/>
          <w:lang w:val="pt-BR"/>
        </w:rPr>
      </w:pPr>
    </w:p>
    <w:p w14:paraId="0A3A1600" w14:textId="226BE6DE" w:rsidR="00FA3634" w:rsidRPr="001C058C" w:rsidRDefault="00FA3634" w:rsidP="00FA3634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color w:val="000000"/>
          <w:szCs w:val="24"/>
          <w:lang w:val="pt-BR"/>
        </w:rPr>
        <w:t xml:space="preserve">Yo ankouraje moun yo pou pataje rezilta tès yo avèk depatman lekòl la nan fason pou ankouraje sekirite piblik. </w:t>
      </w:r>
    </w:p>
    <w:p w14:paraId="716AAE7A" w14:textId="77777777" w:rsidR="00FA3634" w:rsidRPr="001C058C" w:rsidRDefault="00FA3634" w:rsidP="00FA3634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color w:val="000000"/>
          <w:szCs w:val="24"/>
          <w:lang w:val="pt-BR"/>
        </w:rPr>
        <w:t xml:space="preserve">    </w:t>
      </w:r>
    </w:p>
    <w:p w14:paraId="24B46C2B" w14:textId="51D49E2A" w:rsidR="00FA3634" w:rsidRPr="001C058C" w:rsidRDefault="00FA3634" w:rsidP="00FA3634">
      <w:pPr>
        <w:spacing w:line="288" w:lineRule="atLeast"/>
        <w:rPr>
          <w:szCs w:val="24"/>
          <w:lang w:val="pt-BR"/>
        </w:rPr>
      </w:pPr>
      <w:r w:rsidRPr="001C058C">
        <w:rPr>
          <w:color w:val="000000"/>
          <w:szCs w:val="24"/>
          <w:lang w:val="pt-BR"/>
        </w:rPr>
        <w:t xml:space="preserve">Lè </w:t>
      </w:r>
      <w:r w:rsidR="0077695E" w:rsidRPr="001C058C">
        <w:rPr>
          <w:color w:val="000000"/>
          <w:szCs w:val="24"/>
          <w:lang w:val="pt-BR"/>
        </w:rPr>
        <w:t>mwen</w:t>
      </w:r>
      <w:r w:rsidRPr="001C058C">
        <w:rPr>
          <w:color w:val="000000"/>
          <w:szCs w:val="24"/>
          <w:lang w:val="pt-BR"/>
        </w:rPr>
        <w:t xml:space="preserve"> siyen, mwen konfime ke mwen pa montre okenn siy sentòm COVID-19 (tankou lafyèv, konjesyon, oswa kè plen), e yo pa t enfòme m ke mwen te an kontak pwòch avèk nenpòt moun ki konfime kòm pozitif avèk </w:t>
      </w:r>
      <w:r w:rsidRPr="001C058C">
        <w:rPr>
          <w:szCs w:val="24"/>
          <w:lang w:val="pt-BR"/>
        </w:rPr>
        <w:t xml:space="preserve">COVID-19.  </w:t>
      </w:r>
    </w:p>
    <w:p w14:paraId="38A66C30" w14:textId="77777777" w:rsidR="00FA3634" w:rsidRPr="001C058C" w:rsidRDefault="00FA3634" w:rsidP="00942CA5">
      <w:pPr>
        <w:spacing w:line="288" w:lineRule="atLeast"/>
        <w:rPr>
          <w:b/>
          <w:color w:val="000000"/>
          <w:szCs w:val="24"/>
          <w:lang w:val="pt-BR"/>
        </w:rPr>
      </w:pPr>
    </w:p>
    <w:p w14:paraId="0D705B3A" w14:textId="171B142A" w:rsidR="00942CA5" w:rsidRPr="00942CA5" w:rsidRDefault="00942CA5" w:rsidP="00942CA5">
      <w:pPr>
        <w:spacing w:line="288" w:lineRule="atLeast"/>
        <w:rPr>
          <w:b/>
          <w:szCs w:val="24"/>
          <w:u w:val="single"/>
        </w:rPr>
      </w:pPr>
      <w:r w:rsidRPr="00725CA7">
        <w:rPr>
          <w:color w:val="000000"/>
          <w:szCs w:val="24"/>
        </w:rPr>
        <w:br/>
      </w:r>
      <w:proofErr w:type="spellStart"/>
      <w:r w:rsidR="0077695E">
        <w:rPr>
          <w:b/>
          <w:szCs w:val="24"/>
          <w:u w:val="single"/>
        </w:rPr>
        <w:t>Siyati</w:t>
      </w:r>
      <w:proofErr w:type="spellEnd"/>
      <w:r w:rsidR="0077695E">
        <w:rPr>
          <w:b/>
          <w:szCs w:val="24"/>
          <w:u w:val="single"/>
        </w:rPr>
        <w:t xml:space="preserve"> </w:t>
      </w:r>
      <w:proofErr w:type="spellStart"/>
      <w:r w:rsidR="0077695E">
        <w:rPr>
          <w:b/>
          <w:szCs w:val="24"/>
          <w:u w:val="single"/>
        </w:rPr>
        <w:t>Otorize</w:t>
      </w:r>
      <w:proofErr w:type="spellEnd"/>
      <w:r w:rsidRPr="00942CA5">
        <w:rPr>
          <w:b/>
          <w:szCs w:val="24"/>
          <w:u w:val="single"/>
        </w:rPr>
        <w:t>:</w:t>
      </w:r>
    </w:p>
    <w:p w14:paraId="2A686563" w14:textId="77777777" w:rsidR="00942CA5" w:rsidRPr="00942CA5" w:rsidRDefault="00942CA5" w:rsidP="00942CA5">
      <w:pPr>
        <w:spacing w:line="288" w:lineRule="atLeast"/>
        <w:rPr>
          <w:szCs w:val="24"/>
        </w:rPr>
      </w:pPr>
    </w:p>
    <w:p w14:paraId="02064BFA" w14:textId="77777777" w:rsidR="00942CA5" w:rsidRPr="00942CA5" w:rsidRDefault="00942CA5" w:rsidP="00942CA5">
      <w:pPr>
        <w:rPr>
          <w:szCs w:val="24"/>
        </w:rPr>
      </w:pPr>
      <w:r w:rsidRPr="00942CA5">
        <w:rPr>
          <w:szCs w:val="24"/>
        </w:rPr>
        <w:t>_________________________________________</w:t>
      </w:r>
    </w:p>
    <w:p w14:paraId="469D7476" w14:textId="7B900AD4" w:rsidR="00942CA5" w:rsidRPr="00942CA5" w:rsidRDefault="00942CA5" w:rsidP="00942CA5">
      <w:pPr>
        <w:spacing w:line="288" w:lineRule="atLeast"/>
        <w:rPr>
          <w:szCs w:val="24"/>
        </w:rPr>
      </w:pPr>
      <w:r w:rsidRPr="00942CA5">
        <w:rPr>
          <w:szCs w:val="24"/>
        </w:rPr>
        <w:t>N</w:t>
      </w:r>
      <w:r w:rsidR="0077695E">
        <w:rPr>
          <w:szCs w:val="24"/>
        </w:rPr>
        <w:t xml:space="preserve">on </w:t>
      </w:r>
      <w:r w:rsidRPr="00942CA5">
        <w:rPr>
          <w:szCs w:val="24"/>
        </w:rPr>
        <w:t>(</w:t>
      </w:r>
      <w:proofErr w:type="spellStart"/>
      <w:r w:rsidR="0077695E">
        <w:rPr>
          <w:szCs w:val="24"/>
        </w:rPr>
        <w:t>Ekri</w:t>
      </w:r>
      <w:proofErr w:type="spellEnd"/>
      <w:r w:rsidR="0077695E">
        <w:rPr>
          <w:szCs w:val="24"/>
        </w:rPr>
        <w:t xml:space="preserve"> </w:t>
      </w:r>
      <w:proofErr w:type="spellStart"/>
      <w:r w:rsidR="0077695E">
        <w:rPr>
          <w:szCs w:val="24"/>
        </w:rPr>
        <w:t>anlèt</w:t>
      </w:r>
      <w:proofErr w:type="spellEnd"/>
      <w:r w:rsidR="0077695E">
        <w:rPr>
          <w:szCs w:val="24"/>
        </w:rPr>
        <w:t xml:space="preserve"> </w:t>
      </w:r>
      <w:proofErr w:type="spellStart"/>
      <w:r w:rsidR="0077695E">
        <w:rPr>
          <w:szCs w:val="24"/>
        </w:rPr>
        <w:t>detache</w:t>
      </w:r>
      <w:proofErr w:type="spellEnd"/>
      <w:r w:rsidRPr="00942CA5">
        <w:rPr>
          <w:szCs w:val="24"/>
        </w:rPr>
        <w:t>)</w:t>
      </w:r>
    </w:p>
    <w:p w14:paraId="2189A704" w14:textId="77777777" w:rsidR="00942CA5" w:rsidRPr="00942CA5" w:rsidRDefault="00942CA5" w:rsidP="00942CA5">
      <w:pPr>
        <w:spacing w:line="288" w:lineRule="atLeast"/>
        <w:rPr>
          <w:color w:val="000000"/>
          <w:szCs w:val="24"/>
        </w:rPr>
      </w:pPr>
    </w:p>
    <w:p w14:paraId="38D90E42" w14:textId="77777777" w:rsidR="00942CA5" w:rsidRPr="00942CA5" w:rsidRDefault="00942CA5" w:rsidP="00942CA5">
      <w:pPr>
        <w:spacing w:line="288" w:lineRule="atLeast"/>
        <w:rPr>
          <w:color w:val="000000"/>
          <w:szCs w:val="24"/>
        </w:rPr>
      </w:pPr>
      <w:r w:rsidRPr="00942CA5">
        <w:rPr>
          <w:color w:val="000000"/>
          <w:szCs w:val="24"/>
        </w:rPr>
        <w:t>_________________________________________         _____________________</w:t>
      </w:r>
    </w:p>
    <w:p w14:paraId="7A04D097" w14:textId="2BD4A40F" w:rsidR="00942CA5" w:rsidRPr="00942CA5" w:rsidRDefault="00942CA5" w:rsidP="00942CA5">
      <w:pPr>
        <w:rPr>
          <w:color w:val="000000"/>
          <w:szCs w:val="24"/>
        </w:rPr>
      </w:pPr>
      <w:proofErr w:type="spellStart"/>
      <w:r w:rsidRPr="00942CA5">
        <w:rPr>
          <w:color w:val="000000"/>
          <w:szCs w:val="24"/>
        </w:rPr>
        <w:t>S</w:t>
      </w:r>
      <w:r w:rsidR="0077695E">
        <w:rPr>
          <w:color w:val="000000"/>
          <w:szCs w:val="24"/>
        </w:rPr>
        <w:t>iyati</w:t>
      </w:r>
      <w:proofErr w:type="spellEnd"/>
      <w:r w:rsidR="0077695E">
        <w:rPr>
          <w:color w:val="000000"/>
          <w:szCs w:val="24"/>
        </w:rPr>
        <w:tab/>
      </w:r>
      <w:r w:rsidR="0077695E">
        <w:rPr>
          <w:color w:val="000000"/>
          <w:szCs w:val="24"/>
        </w:rPr>
        <w:tab/>
      </w:r>
      <w:r w:rsidR="0077695E">
        <w:rPr>
          <w:color w:val="000000"/>
          <w:szCs w:val="24"/>
        </w:rPr>
        <w:tab/>
      </w:r>
      <w:r w:rsidR="0077695E">
        <w:rPr>
          <w:color w:val="000000"/>
          <w:szCs w:val="24"/>
        </w:rPr>
        <w:tab/>
        <w:t xml:space="preserve">       </w:t>
      </w:r>
      <w:r w:rsidR="0077695E">
        <w:rPr>
          <w:color w:val="000000"/>
          <w:szCs w:val="24"/>
        </w:rPr>
        <w:tab/>
      </w:r>
      <w:r w:rsidR="0077695E">
        <w:rPr>
          <w:color w:val="000000"/>
          <w:szCs w:val="24"/>
        </w:rPr>
        <w:tab/>
        <w:t xml:space="preserve">       </w:t>
      </w:r>
      <w:proofErr w:type="spellStart"/>
      <w:r w:rsidR="0077695E">
        <w:rPr>
          <w:color w:val="000000"/>
          <w:szCs w:val="24"/>
        </w:rPr>
        <w:t>Dat</w:t>
      </w:r>
      <w:proofErr w:type="spellEnd"/>
    </w:p>
    <w:p w14:paraId="25C33029" w14:textId="77777777" w:rsidR="00942CA5" w:rsidRPr="00942CA5" w:rsidRDefault="00942CA5" w:rsidP="00942CA5">
      <w:pPr>
        <w:spacing w:after="160" w:line="259" w:lineRule="auto"/>
        <w:rPr>
          <w:color w:val="000000"/>
          <w:szCs w:val="24"/>
        </w:rPr>
      </w:pPr>
      <w:r w:rsidRPr="00942CA5">
        <w:rPr>
          <w:color w:val="000000"/>
          <w:szCs w:val="24"/>
        </w:rPr>
        <w:br w:type="page"/>
      </w:r>
    </w:p>
    <w:p w14:paraId="4C1B5FBF" w14:textId="18FE7A5F" w:rsidR="00942CA5" w:rsidRPr="00942CA5" w:rsidRDefault="004456E5" w:rsidP="00942CA5">
      <w:pPr>
        <w:ind w:right="-540"/>
        <w:rPr>
          <w:szCs w:val="24"/>
        </w:rPr>
      </w:pPr>
      <w:proofErr w:type="spellStart"/>
      <w:r w:rsidRPr="005C1475">
        <w:rPr>
          <w:color w:val="000000" w:themeColor="text1"/>
          <w:szCs w:val="24"/>
        </w:rPr>
        <w:lastRenderedPageBreak/>
        <w:t>A</w:t>
      </w:r>
      <w:r>
        <w:rPr>
          <w:color w:val="000000" w:themeColor="text1"/>
          <w:szCs w:val="24"/>
        </w:rPr>
        <w:t>nèks</w:t>
      </w:r>
      <w:proofErr w:type="spellEnd"/>
      <w:r w:rsidRPr="00844E73">
        <w:rPr>
          <w:color w:val="FF0000"/>
          <w:szCs w:val="24"/>
        </w:rPr>
        <w:t xml:space="preserve"> </w:t>
      </w:r>
      <w:r>
        <w:rPr>
          <w:color w:val="000000" w:themeColor="text1"/>
          <w:szCs w:val="24"/>
        </w:rPr>
        <w:t>C</w:t>
      </w:r>
      <w:r w:rsidRPr="00C0274B">
        <w:rPr>
          <w:color w:val="000000" w:themeColor="text1"/>
          <w:szCs w:val="24"/>
        </w:rPr>
        <w:t>:</w:t>
      </w:r>
      <w:r w:rsidRPr="00844E73">
        <w:rPr>
          <w:color w:val="FF0000"/>
          <w:szCs w:val="24"/>
        </w:rPr>
        <w:t xml:space="preserve"> </w:t>
      </w:r>
      <w:proofErr w:type="spellStart"/>
      <w:r>
        <w:rPr>
          <w:szCs w:val="24"/>
        </w:rPr>
        <w:t>Modèl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otorizasyon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pwofesè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oswa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anplwaye</w:t>
      </w:r>
      <w:proofErr w:type="spellEnd"/>
      <w:r w:rsidR="00942CA5" w:rsidRPr="00942CA5">
        <w:rPr>
          <w:szCs w:val="24"/>
        </w:rPr>
        <w:t xml:space="preserve"> </w:t>
      </w:r>
    </w:p>
    <w:p w14:paraId="51350DD5" w14:textId="77777777" w:rsidR="00942CA5" w:rsidRPr="00942CA5" w:rsidRDefault="00942CA5" w:rsidP="00942CA5">
      <w:pPr>
        <w:jc w:val="center"/>
        <w:rPr>
          <w:szCs w:val="24"/>
        </w:rPr>
      </w:pPr>
    </w:p>
    <w:p w14:paraId="76A04CB8" w14:textId="77777777" w:rsidR="006C2C30" w:rsidRPr="00942CA5" w:rsidRDefault="006C2C30" w:rsidP="006C2C30">
      <w:pPr>
        <w:ind w:right="-540"/>
        <w:jc w:val="center"/>
        <w:rPr>
          <w:b/>
          <w:szCs w:val="24"/>
        </w:rPr>
      </w:pPr>
      <w:r>
        <w:rPr>
          <w:b/>
          <w:szCs w:val="24"/>
        </w:rPr>
        <w:t xml:space="preserve">OTORIZASYON POU ADMINISTRASYON TÈS </w:t>
      </w:r>
      <w:r w:rsidRPr="00942CA5">
        <w:rPr>
          <w:b/>
          <w:szCs w:val="24"/>
        </w:rPr>
        <w:t xml:space="preserve">COVID-19 </w:t>
      </w:r>
      <w:r>
        <w:rPr>
          <w:b/>
          <w:szCs w:val="24"/>
        </w:rPr>
        <w:t>PANDAN LEK</w:t>
      </w:r>
      <w:r>
        <w:rPr>
          <w:rFonts w:ascii="Arial" w:hAnsi="Arial" w:cs="Arial"/>
          <w:b/>
          <w:szCs w:val="24"/>
        </w:rPr>
        <w:t>Ó</w:t>
      </w:r>
      <w:r>
        <w:rPr>
          <w:b/>
          <w:szCs w:val="24"/>
        </w:rPr>
        <w:t xml:space="preserve">L </w:t>
      </w:r>
      <w:r w:rsidRPr="00942CA5">
        <w:rPr>
          <w:b/>
          <w:szCs w:val="24"/>
        </w:rPr>
        <w:t xml:space="preserve"> </w:t>
      </w:r>
    </w:p>
    <w:p w14:paraId="7EAC36D6" w14:textId="77777777" w:rsidR="006C2C30" w:rsidRPr="00942CA5" w:rsidRDefault="006C2C30" w:rsidP="006C2C30">
      <w:pPr>
        <w:ind w:right="-540"/>
        <w:rPr>
          <w:szCs w:val="24"/>
        </w:rPr>
      </w:pPr>
    </w:p>
    <w:p w14:paraId="2FC0A3A8" w14:textId="77777777" w:rsidR="006C2C30" w:rsidRDefault="006C2C30" w:rsidP="006C2C30">
      <w:pPr>
        <w:spacing w:line="288" w:lineRule="atLeast"/>
        <w:rPr>
          <w:b/>
          <w:szCs w:val="24"/>
        </w:rPr>
      </w:pPr>
      <w:proofErr w:type="spellStart"/>
      <w:r>
        <w:rPr>
          <w:b/>
          <w:szCs w:val="24"/>
        </w:rPr>
        <w:t>Lè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ou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ranpli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ak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siyen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fòm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sa</w:t>
      </w:r>
      <w:proofErr w:type="spellEnd"/>
      <w:r>
        <w:rPr>
          <w:b/>
          <w:szCs w:val="24"/>
        </w:rPr>
        <w:t xml:space="preserve"> a, </w:t>
      </w:r>
      <w:proofErr w:type="spellStart"/>
      <w:r>
        <w:rPr>
          <w:b/>
          <w:szCs w:val="24"/>
        </w:rPr>
        <w:t>mwen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konfime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mwen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otorize</w:t>
      </w:r>
      <w:proofErr w:type="spellEnd"/>
      <w:r>
        <w:rPr>
          <w:b/>
          <w:szCs w:val="24"/>
        </w:rPr>
        <w:t xml:space="preserve"> </w:t>
      </w:r>
      <w:r w:rsidRPr="00942CA5">
        <w:rPr>
          <w:b/>
          <w:szCs w:val="24"/>
        </w:rPr>
        <w:t xml:space="preserve"> ___________________ (</w:t>
      </w:r>
      <w:proofErr w:type="spellStart"/>
      <w:r>
        <w:rPr>
          <w:b/>
          <w:szCs w:val="24"/>
        </w:rPr>
        <w:t>founisè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deziyen</w:t>
      </w:r>
      <w:proofErr w:type="spellEnd"/>
      <w:r>
        <w:rPr>
          <w:b/>
          <w:szCs w:val="24"/>
        </w:rPr>
        <w:t xml:space="preserve">) </w:t>
      </w:r>
      <w:proofErr w:type="spellStart"/>
      <w:r>
        <w:rPr>
          <w:b/>
          <w:szCs w:val="24"/>
        </w:rPr>
        <w:t>pou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pèfòme</w:t>
      </w:r>
      <w:proofErr w:type="spellEnd"/>
      <w:r>
        <w:rPr>
          <w:b/>
          <w:szCs w:val="24"/>
        </w:rPr>
        <w:t xml:space="preserve"> yon </w:t>
      </w:r>
      <w:proofErr w:type="spellStart"/>
      <w:r>
        <w:rPr>
          <w:b/>
          <w:szCs w:val="24"/>
        </w:rPr>
        <w:t>tès</w:t>
      </w:r>
      <w:proofErr w:type="spellEnd"/>
      <w:r>
        <w:rPr>
          <w:b/>
          <w:szCs w:val="24"/>
        </w:rPr>
        <w:t xml:space="preserve"> </w:t>
      </w:r>
      <w:r w:rsidRPr="00942CA5">
        <w:rPr>
          <w:b/>
          <w:szCs w:val="24"/>
        </w:rPr>
        <w:t xml:space="preserve">COVID-19 </w:t>
      </w:r>
      <w:proofErr w:type="spellStart"/>
      <w:r>
        <w:rPr>
          <w:b/>
          <w:szCs w:val="24"/>
        </w:rPr>
        <w:t>sou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mwen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pandan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èdtan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lekòl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yo</w:t>
      </w:r>
      <w:proofErr w:type="spellEnd"/>
      <w:r>
        <w:rPr>
          <w:b/>
          <w:szCs w:val="24"/>
        </w:rPr>
        <w:t xml:space="preserve"> nan </w:t>
      </w:r>
      <w:r w:rsidRPr="00942CA5">
        <w:rPr>
          <w:b/>
          <w:szCs w:val="24"/>
        </w:rPr>
        <w:t xml:space="preserve"> </w:t>
      </w:r>
      <w:r>
        <w:rPr>
          <w:b/>
          <w:szCs w:val="24"/>
        </w:rPr>
        <w:t>________________ (</w:t>
      </w:r>
      <w:proofErr w:type="spellStart"/>
      <w:r>
        <w:rPr>
          <w:b/>
          <w:szCs w:val="24"/>
        </w:rPr>
        <w:t>dat</w:t>
      </w:r>
      <w:proofErr w:type="spellEnd"/>
      <w:r w:rsidRPr="00942CA5">
        <w:rPr>
          <w:b/>
          <w:szCs w:val="24"/>
        </w:rPr>
        <w:t xml:space="preserve">). </w:t>
      </w:r>
      <w:proofErr w:type="spellStart"/>
      <w:r>
        <w:rPr>
          <w:b/>
          <w:szCs w:val="24"/>
        </w:rPr>
        <w:t>Mwen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konprann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kalite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tès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sa</w:t>
      </w:r>
      <w:proofErr w:type="spellEnd"/>
      <w:r>
        <w:rPr>
          <w:b/>
          <w:szCs w:val="24"/>
        </w:rPr>
        <w:t xml:space="preserve"> a </w:t>
      </w:r>
      <w:proofErr w:type="spellStart"/>
      <w:r>
        <w:rPr>
          <w:b/>
          <w:szCs w:val="24"/>
        </w:rPr>
        <w:t>ochwa</w:t>
      </w:r>
      <w:proofErr w:type="spellEnd"/>
      <w:r>
        <w:rPr>
          <w:b/>
          <w:szCs w:val="24"/>
        </w:rPr>
        <w:t xml:space="preserve">. </w:t>
      </w:r>
      <w:proofErr w:type="spellStart"/>
      <w:r>
        <w:rPr>
          <w:b/>
          <w:szCs w:val="24"/>
        </w:rPr>
        <w:t>Mwen</w:t>
      </w:r>
      <w:proofErr w:type="spellEnd"/>
      <w:r>
        <w:rPr>
          <w:b/>
          <w:szCs w:val="24"/>
        </w:rPr>
        <w:t xml:space="preserve"> ka </w:t>
      </w:r>
      <w:proofErr w:type="spellStart"/>
      <w:r>
        <w:rPr>
          <w:b/>
          <w:szCs w:val="24"/>
        </w:rPr>
        <w:t>refize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pou</w:t>
      </w:r>
      <w:proofErr w:type="spellEnd"/>
      <w:r>
        <w:rPr>
          <w:b/>
          <w:szCs w:val="24"/>
        </w:rPr>
        <w:t xml:space="preserve"> m </w:t>
      </w:r>
      <w:proofErr w:type="spellStart"/>
      <w:r>
        <w:rPr>
          <w:b/>
          <w:szCs w:val="24"/>
        </w:rPr>
        <w:t>siyen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otorizasyon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sa</w:t>
      </w:r>
      <w:proofErr w:type="spellEnd"/>
      <w:r>
        <w:rPr>
          <w:b/>
          <w:szCs w:val="24"/>
        </w:rPr>
        <w:t xml:space="preserve"> a</w:t>
      </w:r>
      <w:r w:rsidRPr="00942CA5">
        <w:rPr>
          <w:b/>
          <w:szCs w:val="24"/>
        </w:rPr>
        <w:t xml:space="preserve">. </w:t>
      </w:r>
    </w:p>
    <w:p w14:paraId="0C533DE0" w14:textId="77777777" w:rsidR="006C2C30" w:rsidRPr="00942CA5" w:rsidRDefault="006C2C30" w:rsidP="006C2C30">
      <w:pPr>
        <w:spacing w:line="288" w:lineRule="atLeast"/>
        <w:rPr>
          <w:b/>
          <w:szCs w:val="24"/>
        </w:rPr>
      </w:pPr>
    </w:p>
    <w:p w14:paraId="707965AE" w14:textId="77777777" w:rsidR="006C2C30" w:rsidRPr="00942CA5" w:rsidRDefault="006C2C30" w:rsidP="006C2C30">
      <w:pPr>
        <w:ind w:right="-540"/>
        <w:rPr>
          <w:szCs w:val="24"/>
        </w:rPr>
      </w:pPr>
      <w:r w:rsidRPr="00942CA5">
        <w:rPr>
          <w:szCs w:val="24"/>
        </w:rPr>
        <w:t>N</w:t>
      </w:r>
      <w:r>
        <w:rPr>
          <w:szCs w:val="24"/>
        </w:rPr>
        <w:t>ON ELÈV</w:t>
      </w:r>
      <w:r w:rsidRPr="00942CA5">
        <w:rPr>
          <w:szCs w:val="24"/>
        </w:rPr>
        <w:t>: ____________________________DAT</w:t>
      </w:r>
      <w:r>
        <w:rPr>
          <w:szCs w:val="24"/>
        </w:rPr>
        <w:t xml:space="preserve">  NESANS</w:t>
      </w:r>
      <w:r w:rsidRPr="00942CA5">
        <w:rPr>
          <w:szCs w:val="24"/>
        </w:rPr>
        <w:t xml:space="preserve"> ____________________</w:t>
      </w:r>
    </w:p>
    <w:p w14:paraId="7C3EC3F6" w14:textId="77777777" w:rsidR="006C2C30" w:rsidRPr="00942CA5" w:rsidRDefault="006C2C30" w:rsidP="006C2C30">
      <w:pPr>
        <w:ind w:right="-540"/>
        <w:rPr>
          <w:szCs w:val="24"/>
        </w:rPr>
      </w:pPr>
    </w:p>
    <w:p w14:paraId="0EF0A909" w14:textId="77777777" w:rsidR="006C2C30" w:rsidRPr="002C5863" w:rsidRDefault="006C2C30" w:rsidP="006C2C30">
      <w:pPr>
        <w:ind w:right="-540"/>
        <w:rPr>
          <w:szCs w:val="24"/>
        </w:rPr>
      </w:pPr>
      <w:r>
        <w:rPr>
          <w:szCs w:val="24"/>
        </w:rPr>
        <w:t>ADRÈ</w:t>
      </w:r>
      <w:r w:rsidRPr="00942CA5">
        <w:rPr>
          <w:szCs w:val="24"/>
        </w:rPr>
        <w:t>S: ______________________________</w:t>
      </w:r>
      <w:r>
        <w:rPr>
          <w:szCs w:val="24"/>
        </w:rPr>
        <w:t>____ NIMEWO TELEF</w:t>
      </w:r>
      <w:r>
        <w:rPr>
          <w:rFonts w:ascii="Arial" w:hAnsi="Arial" w:cs="Arial"/>
          <w:szCs w:val="24"/>
        </w:rPr>
        <w:t>Ó</w:t>
      </w:r>
      <w:r>
        <w:rPr>
          <w:szCs w:val="24"/>
        </w:rPr>
        <w:t>N: ______________</w:t>
      </w:r>
    </w:p>
    <w:p w14:paraId="75A9510C" w14:textId="77777777" w:rsidR="004456E5" w:rsidRDefault="004456E5" w:rsidP="006C2C30">
      <w:pPr>
        <w:ind w:right="-540"/>
        <w:rPr>
          <w:b/>
          <w:szCs w:val="24"/>
          <w:u w:val="single"/>
        </w:rPr>
      </w:pPr>
    </w:p>
    <w:p w14:paraId="41916AB4" w14:textId="77777777" w:rsidR="006C2C30" w:rsidRPr="00FF4322" w:rsidRDefault="006C2C30" w:rsidP="006C2C30">
      <w:pPr>
        <w:ind w:right="-540"/>
        <w:rPr>
          <w:b/>
          <w:szCs w:val="24"/>
          <w:u w:val="single"/>
          <w:lang w:val="es-ES"/>
        </w:rPr>
      </w:pPr>
      <w:proofErr w:type="spellStart"/>
      <w:r w:rsidRPr="00FF4322">
        <w:rPr>
          <w:b/>
          <w:szCs w:val="24"/>
          <w:u w:val="single"/>
          <w:lang w:val="es-ES"/>
        </w:rPr>
        <w:t>Enfòmasyon</w:t>
      </w:r>
      <w:proofErr w:type="spellEnd"/>
      <w:r w:rsidRPr="00FF4322">
        <w:rPr>
          <w:b/>
          <w:szCs w:val="24"/>
          <w:u w:val="single"/>
          <w:lang w:val="es-ES"/>
        </w:rPr>
        <w:t xml:space="preserve"> </w:t>
      </w:r>
      <w:proofErr w:type="spellStart"/>
      <w:r w:rsidRPr="00FF4322">
        <w:rPr>
          <w:b/>
          <w:szCs w:val="24"/>
          <w:u w:val="single"/>
          <w:lang w:val="es-ES"/>
        </w:rPr>
        <w:t>Demografik</w:t>
      </w:r>
      <w:proofErr w:type="spellEnd"/>
      <w:r w:rsidRPr="00FF4322">
        <w:rPr>
          <w:b/>
          <w:szCs w:val="24"/>
          <w:u w:val="single"/>
          <w:lang w:val="es-ES"/>
        </w:rPr>
        <w:t>:</w:t>
      </w:r>
    </w:p>
    <w:p w14:paraId="02B74A38" w14:textId="701ACB44" w:rsidR="006C2C30" w:rsidRPr="00FF4322" w:rsidRDefault="006C2C30" w:rsidP="006C2C30">
      <w:pPr>
        <w:ind w:right="-540"/>
        <w:rPr>
          <w:bCs/>
          <w:szCs w:val="24"/>
          <w:lang w:val="es-ES"/>
        </w:rPr>
      </w:pPr>
      <w:proofErr w:type="spellStart"/>
      <w:r w:rsidRPr="00FF4322">
        <w:rPr>
          <w:bCs/>
          <w:szCs w:val="24"/>
          <w:lang w:val="es-ES"/>
        </w:rPr>
        <w:t>Depatman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Sante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Piblik</w:t>
      </w:r>
      <w:proofErr w:type="spellEnd"/>
      <w:r w:rsidRPr="00FF4322">
        <w:rPr>
          <w:bCs/>
          <w:szCs w:val="24"/>
          <w:lang w:val="es-ES"/>
        </w:rPr>
        <w:t xml:space="preserve"> la </w:t>
      </w:r>
      <w:proofErr w:type="spellStart"/>
      <w:r w:rsidRPr="00FF4322">
        <w:rPr>
          <w:bCs/>
          <w:szCs w:val="24"/>
          <w:lang w:val="es-ES"/>
        </w:rPr>
        <w:t>ap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kolekte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enfòmasyon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demografik</w:t>
      </w:r>
      <w:proofErr w:type="spellEnd"/>
      <w:r w:rsidRPr="00FF4322">
        <w:rPr>
          <w:bCs/>
          <w:szCs w:val="24"/>
          <w:lang w:val="es-ES"/>
        </w:rPr>
        <w:t xml:space="preserve"> yo mande </w:t>
      </w:r>
      <w:proofErr w:type="spellStart"/>
      <w:r w:rsidRPr="00FF4322">
        <w:rPr>
          <w:bCs/>
          <w:szCs w:val="24"/>
          <w:lang w:val="es-ES"/>
        </w:rPr>
        <w:t>anba</w:t>
      </w:r>
      <w:proofErr w:type="spellEnd"/>
      <w:r w:rsidRPr="00FF4322">
        <w:rPr>
          <w:bCs/>
          <w:szCs w:val="24"/>
          <w:lang w:val="es-ES"/>
        </w:rPr>
        <w:t xml:space="preserve">.  </w:t>
      </w:r>
      <w:proofErr w:type="spellStart"/>
      <w:r w:rsidRPr="00FF4322">
        <w:rPr>
          <w:bCs/>
          <w:szCs w:val="24"/>
          <w:lang w:val="es-ES"/>
        </w:rPr>
        <w:t>Fòm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sa</w:t>
      </w:r>
      <w:proofErr w:type="spellEnd"/>
      <w:r w:rsidRPr="00FF4322">
        <w:rPr>
          <w:bCs/>
          <w:szCs w:val="24"/>
          <w:lang w:val="es-ES"/>
        </w:rPr>
        <w:t xml:space="preserve"> a </w:t>
      </w:r>
      <w:proofErr w:type="spellStart"/>
      <w:r w:rsidRPr="00FF4322">
        <w:rPr>
          <w:bCs/>
          <w:szCs w:val="24"/>
          <w:lang w:val="es-ES"/>
        </w:rPr>
        <w:t>kapab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ajou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detanzan</w:t>
      </w:r>
      <w:r w:rsidR="006103BF" w:rsidRPr="00FF4322">
        <w:rPr>
          <w:bCs/>
          <w:szCs w:val="24"/>
          <w:lang w:val="es-ES"/>
        </w:rPr>
        <w:t>tan</w:t>
      </w:r>
      <w:proofErr w:type="spellEnd"/>
      <w:r w:rsidRPr="00FF4322">
        <w:rPr>
          <w:bCs/>
          <w:szCs w:val="24"/>
          <w:lang w:val="es-ES"/>
        </w:rPr>
        <w:t xml:space="preserve">, </w:t>
      </w:r>
      <w:proofErr w:type="spellStart"/>
      <w:r w:rsidRPr="00FF4322">
        <w:rPr>
          <w:bCs/>
          <w:szCs w:val="24"/>
          <w:lang w:val="es-ES"/>
        </w:rPr>
        <w:t>tanpri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tcheke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sitwèb</w:t>
      </w:r>
      <w:proofErr w:type="spellEnd"/>
      <w:r w:rsidRPr="00FF4322">
        <w:rPr>
          <w:bCs/>
          <w:szCs w:val="24"/>
          <w:lang w:val="es-ES"/>
        </w:rPr>
        <w:t xml:space="preserve"> DESE la </w:t>
      </w:r>
      <w:proofErr w:type="spellStart"/>
      <w:r w:rsidRPr="00FF4322">
        <w:rPr>
          <w:bCs/>
          <w:szCs w:val="24"/>
          <w:lang w:val="es-ES"/>
        </w:rPr>
        <w:t>pou</w:t>
      </w:r>
      <w:proofErr w:type="spellEnd"/>
      <w:r w:rsidRPr="00FF4322">
        <w:rPr>
          <w:bCs/>
          <w:szCs w:val="24"/>
          <w:lang w:val="es-ES"/>
        </w:rPr>
        <w:t xml:space="preserve"> w </w:t>
      </w:r>
      <w:proofErr w:type="spellStart"/>
      <w:r w:rsidRPr="00FF4322">
        <w:rPr>
          <w:bCs/>
          <w:szCs w:val="24"/>
          <w:lang w:val="es-ES"/>
        </w:rPr>
        <w:t>ka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jwenn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vèsyon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ki</w:t>
      </w:r>
      <w:proofErr w:type="spellEnd"/>
      <w:r w:rsidRPr="00FF4322">
        <w:rPr>
          <w:bCs/>
          <w:szCs w:val="24"/>
          <w:lang w:val="es-ES"/>
        </w:rPr>
        <w:t xml:space="preserve"> pi </w:t>
      </w:r>
      <w:proofErr w:type="spellStart"/>
      <w:r w:rsidRPr="00FF4322">
        <w:rPr>
          <w:bCs/>
          <w:szCs w:val="24"/>
          <w:lang w:val="es-ES"/>
        </w:rPr>
        <w:t>resan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nan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fòm</w:t>
      </w:r>
      <w:proofErr w:type="spellEnd"/>
      <w:r w:rsidRPr="00FF4322">
        <w:rPr>
          <w:bCs/>
          <w:szCs w:val="24"/>
          <w:lang w:val="es-ES"/>
        </w:rPr>
        <w:t xml:space="preserve"> </w:t>
      </w:r>
      <w:proofErr w:type="spellStart"/>
      <w:r w:rsidRPr="00FF4322">
        <w:rPr>
          <w:bCs/>
          <w:szCs w:val="24"/>
          <w:lang w:val="es-ES"/>
        </w:rPr>
        <w:t>lan</w:t>
      </w:r>
      <w:proofErr w:type="spellEnd"/>
      <w:r w:rsidRPr="00FF4322">
        <w:rPr>
          <w:bCs/>
          <w:szCs w:val="24"/>
          <w:lang w:val="es-ES"/>
        </w:rPr>
        <w:t>.</w:t>
      </w:r>
    </w:p>
    <w:p w14:paraId="3CC0ECFE" w14:textId="77777777" w:rsidR="00FB5337" w:rsidRPr="00FF4322" w:rsidRDefault="00FB5337" w:rsidP="00FB5337">
      <w:pPr>
        <w:ind w:right="-540"/>
        <w:rPr>
          <w:bCs/>
          <w:szCs w:val="24"/>
          <w:lang w:val="es-ES"/>
        </w:rPr>
      </w:pPr>
    </w:p>
    <w:p w14:paraId="5050A211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 xml:space="preserve">Ki ras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la? (</w:t>
      </w:r>
      <w:proofErr w:type="spellStart"/>
      <w:r w:rsidRPr="00FF4322">
        <w:rPr>
          <w:szCs w:val="24"/>
          <w:lang w:val="es-ES"/>
        </w:rPr>
        <w:t>Chwazi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tout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sa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ki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aplike</w:t>
      </w:r>
      <w:proofErr w:type="spellEnd"/>
      <w:r w:rsidRPr="00FF4322">
        <w:rPr>
          <w:szCs w:val="24"/>
          <w:lang w:val="es-ES"/>
        </w:rPr>
        <w:t>):</w:t>
      </w:r>
    </w:p>
    <w:p w14:paraId="40663F31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 xml:space="preserve">____  </w:t>
      </w:r>
      <w:r>
        <w:rPr>
          <w:szCs w:val="24"/>
        </w:rPr>
        <w:t xml:space="preserve">  </w:t>
      </w:r>
      <w:proofErr w:type="spellStart"/>
      <w:r>
        <w:rPr>
          <w:szCs w:val="24"/>
        </w:rPr>
        <w:t>Endyen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Ameriken</w:t>
      </w:r>
      <w:proofErr w:type="spellEnd"/>
      <w:r>
        <w:rPr>
          <w:szCs w:val="24"/>
        </w:rPr>
        <w:t xml:space="preserve"> / </w:t>
      </w:r>
      <w:proofErr w:type="spellStart"/>
      <w:r>
        <w:rPr>
          <w:szCs w:val="24"/>
        </w:rPr>
        <w:t>Natif</w:t>
      </w:r>
      <w:proofErr w:type="spellEnd"/>
      <w:r>
        <w:rPr>
          <w:szCs w:val="24"/>
        </w:rPr>
        <w:t xml:space="preserve"> Natal Alaska </w:t>
      </w:r>
    </w:p>
    <w:p w14:paraId="2D930C8D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Pr="00942CA5">
        <w:rPr>
          <w:szCs w:val="24"/>
        </w:rPr>
        <w:t>A</w:t>
      </w:r>
      <w:r>
        <w:rPr>
          <w:szCs w:val="24"/>
        </w:rPr>
        <w:t>zi</w:t>
      </w:r>
      <w:proofErr w:type="spellEnd"/>
    </w:p>
    <w:p w14:paraId="7D553737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>
        <w:rPr>
          <w:szCs w:val="24"/>
        </w:rPr>
        <w:t>Ameriken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Afriken</w:t>
      </w:r>
      <w:proofErr w:type="spellEnd"/>
      <w:r>
        <w:rPr>
          <w:szCs w:val="24"/>
        </w:rPr>
        <w:t xml:space="preserve"> / </w:t>
      </w:r>
      <w:proofErr w:type="spellStart"/>
      <w:r>
        <w:rPr>
          <w:szCs w:val="24"/>
        </w:rPr>
        <w:t>Nwa</w:t>
      </w:r>
      <w:proofErr w:type="spellEnd"/>
      <w:r>
        <w:rPr>
          <w:szCs w:val="24"/>
        </w:rPr>
        <w:t xml:space="preserve"> </w:t>
      </w:r>
    </w:p>
    <w:p w14:paraId="49342973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>
        <w:rPr>
          <w:szCs w:val="24"/>
        </w:rPr>
        <w:t>Zile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Pasifik</w:t>
      </w:r>
      <w:proofErr w:type="spellEnd"/>
      <w:r>
        <w:rPr>
          <w:szCs w:val="24"/>
        </w:rPr>
        <w:t xml:space="preserve"> / </w:t>
      </w:r>
      <w:proofErr w:type="spellStart"/>
      <w:r>
        <w:rPr>
          <w:szCs w:val="24"/>
        </w:rPr>
        <w:t>Natif</w:t>
      </w:r>
      <w:proofErr w:type="spellEnd"/>
      <w:r>
        <w:rPr>
          <w:szCs w:val="24"/>
        </w:rPr>
        <w:t xml:space="preserve"> Natal </w:t>
      </w:r>
      <w:proofErr w:type="spellStart"/>
      <w:r>
        <w:rPr>
          <w:szCs w:val="24"/>
        </w:rPr>
        <w:t>Awayi</w:t>
      </w:r>
      <w:proofErr w:type="spellEnd"/>
      <w:r>
        <w:rPr>
          <w:szCs w:val="24"/>
        </w:rPr>
        <w:t xml:space="preserve"> </w:t>
      </w:r>
    </w:p>
    <w:p w14:paraId="7126ECFA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Blan</w:t>
      </w:r>
      <w:proofErr w:type="spellEnd"/>
    </w:p>
    <w:p w14:paraId="7D5E289B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Lòt</w:t>
      </w:r>
      <w:proofErr w:type="spellEnd"/>
    </w:p>
    <w:p w14:paraId="2048B0D5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Enkoni</w:t>
      </w:r>
      <w:proofErr w:type="spellEnd"/>
      <w:r w:rsidRPr="00FF4322">
        <w:rPr>
          <w:szCs w:val="24"/>
          <w:lang w:val="es-ES"/>
        </w:rPr>
        <w:t xml:space="preserve"> </w:t>
      </w:r>
    </w:p>
    <w:p w14:paraId="1FB48BDC" w14:textId="77777777" w:rsidR="00FB5337" w:rsidRPr="00FF4322" w:rsidRDefault="00FB5337" w:rsidP="00FB5337">
      <w:pPr>
        <w:ind w:right="-540"/>
        <w:rPr>
          <w:szCs w:val="24"/>
          <w:lang w:val="es-ES"/>
        </w:rPr>
      </w:pPr>
    </w:p>
    <w:p w14:paraId="6C663E67" w14:textId="77777777" w:rsidR="00FB5337" w:rsidRPr="00FF4322" w:rsidRDefault="00FB5337" w:rsidP="00FB5337">
      <w:pPr>
        <w:ind w:right="-540"/>
        <w:rPr>
          <w:szCs w:val="24"/>
          <w:lang w:val="es-ES"/>
        </w:rPr>
      </w:pPr>
      <w:proofErr w:type="spellStart"/>
      <w:r w:rsidRPr="00FF4322">
        <w:rPr>
          <w:szCs w:val="24"/>
          <w:lang w:val="es-ES"/>
        </w:rPr>
        <w:t>Èske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 se </w:t>
      </w:r>
      <w:proofErr w:type="spellStart"/>
      <w:r w:rsidRPr="00FF4322">
        <w:rPr>
          <w:szCs w:val="24"/>
          <w:lang w:val="es-ES"/>
        </w:rPr>
        <w:t>orijin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Panyòl</w:t>
      </w:r>
      <w:proofErr w:type="spellEnd"/>
      <w:r w:rsidRPr="00FF4322">
        <w:rPr>
          <w:szCs w:val="24"/>
          <w:lang w:val="es-ES"/>
        </w:rPr>
        <w:t>? (</w:t>
      </w:r>
      <w:proofErr w:type="spellStart"/>
      <w:r w:rsidRPr="00FF4322">
        <w:rPr>
          <w:szCs w:val="24"/>
          <w:lang w:val="es-ES"/>
        </w:rPr>
        <w:t>Chwazi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youn</w:t>
      </w:r>
      <w:proofErr w:type="spellEnd"/>
      <w:r w:rsidRPr="00FF4322">
        <w:rPr>
          <w:szCs w:val="24"/>
          <w:lang w:val="es-ES"/>
        </w:rPr>
        <w:t xml:space="preserve">): </w:t>
      </w:r>
    </w:p>
    <w:p w14:paraId="2974DA33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Wi</w:t>
      </w:r>
      <w:proofErr w:type="spellEnd"/>
    </w:p>
    <w:p w14:paraId="02E395D9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  <w:t>Non</w:t>
      </w:r>
    </w:p>
    <w:p w14:paraId="6FF84599" w14:textId="77777777" w:rsidR="00FB5337" w:rsidRPr="00FF4322" w:rsidRDefault="00FB5337" w:rsidP="00FB5337">
      <w:pPr>
        <w:ind w:right="-540"/>
        <w:rPr>
          <w:szCs w:val="24"/>
          <w:lang w:val="es-ES"/>
        </w:rPr>
      </w:pPr>
      <w:r w:rsidRPr="00FF4322">
        <w:rPr>
          <w:szCs w:val="24"/>
          <w:lang w:val="es-ES"/>
        </w:rPr>
        <w:t>____</w:t>
      </w:r>
      <w:r w:rsidRPr="00FF4322">
        <w:rPr>
          <w:szCs w:val="24"/>
          <w:lang w:val="es-ES"/>
        </w:rPr>
        <w:tab/>
      </w:r>
      <w:proofErr w:type="spellStart"/>
      <w:r w:rsidRPr="00FF4322">
        <w:rPr>
          <w:szCs w:val="24"/>
          <w:lang w:val="es-ES"/>
        </w:rPr>
        <w:t>Enkoni</w:t>
      </w:r>
      <w:proofErr w:type="spellEnd"/>
    </w:p>
    <w:p w14:paraId="2292FF63" w14:textId="77777777" w:rsidR="00FB5337" w:rsidRPr="00FF4322" w:rsidRDefault="00FB5337" w:rsidP="00FB5337">
      <w:pPr>
        <w:ind w:right="-540"/>
        <w:rPr>
          <w:szCs w:val="24"/>
          <w:lang w:val="es-ES"/>
        </w:rPr>
      </w:pPr>
    </w:p>
    <w:p w14:paraId="7C5C4CA8" w14:textId="77777777" w:rsidR="00FB5337" w:rsidRPr="00942CA5" w:rsidRDefault="00FB5337" w:rsidP="00FB5337">
      <w:pPr>
        <w:ind w:right="-540"/>
        <w:rPr>
          <w:szCs w:val="24"/>
        </w:rPr>
      </w:pPr>
      <w:r w:rsidRPr="00FF4322">
        <w:rPr>
          <w:szCs w:val="24"/>
          <w:lang w:val="es-ES"/>
        </w:rPr>
        <w:t xml:space="preserve">Ki </w:t>
      </w:r>
      <w:proofErr w:type="spellStart"/>
      <w:r w:rsidRPr="00FF4322">
        <w:rPr>
          <w:szCs w:val="24"/>
          <w:lang w:val="es-ES"/>
        </w:rPr>
        <w:t>sèks</w:t>
      </w:r>
      <w:proofErr w:type="spellEnd"/>
      <w:r w:rsidRPr="00FF4322">
        <w:rPr>
          <w:szCs w:val="24"/>
          <w:lang w:val="es-ES"/>
        </w:rPr>
        <w:t xml:space="preserve"> </w:t>
      </w:r>
      <w:proofErr w:type="spellStart"/>
      <w:r w:rsidRPr="00FF4322">
        <w:rPr>
          <w:szCs w:val="24"/>
          <w:lang w:val="es-ES"/>
        </w:rPr>
        <w:t>elèv</w:t>
      </w:r>
      <w:proofErr w:type="spellEnd"/>
      <w:r w:rsidRPr="00FF4322">
        <w:rPr>
          <w:szCs w:val="24"/>
          <w:lang w:val="es-ES"/>
        </w:rPr>
        <w:t xml:space="preserve"> la? </w:t>
      </w:r>
      <w:r w:rsidRPr="00942CA5">
        <w:rPr>
          <w:szCs w:val="24"/>
        </w:rPr>
        <w:t>(</w:t>
      </w:r>
      <w:proofErr w:type="spellStart"/>
      <w:r>
        <w:rPr>
          <w:szCs w:val="24"/>
        </w:rPr>
        <w:t>Chwazi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youn</w:t>
      </w:r>
      <w:proofErr w:type="spellEnd"/>
      <w:r w:rsidRPr="00942CA5">
        <w:rPr>
          <w:szCs w:val="24"/>
        </w:rPr>
        <w:t>):</w:t>
      </w:r>
    </w:p>
    <w:p w14:paraId="7BF5C51C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>
        <w:rPr>
          <w:szCs w:val="24"/>
        </w:rPr>
        <w:t>Gason</w:t>
      </w:r>
      <w:proofErr w:type="spellEnd"/>
    </w:p>
    <w:p w14:paraId="1E97BB96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F</w:t>
      </w:r>
      <w:r>
        <w:rPr>
          <w:szCs w:val="24"/>
        </w:rPr>
        <w:t>i</w:t>
      </w:r>
    </w:p>
    <w:p w14:paraId="3E041912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 w:rsidRPr="00942CA5">
        <w:rPr>
          <w:szCs w:val="24"/>
        </w:rPr>
        <w:t>Trans</w:t>
      </w:r>
      <w:r>
        <w:rPr>
          <w:szCs w:val="24"/>
        </w:rPr>
        <w:t>janr</w:t>
      </w:r>
      <w:proofErr w:type="spellEnd"/>
    </w:p>
    <w:p w14:paraId="3E42AE7E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proofErr w:type="spellStart"/>
      <w:r>
        <w:rPr>
          <w:szCs w:val="24"/>
        </w:rPr>
        <w:t>Enkoni</w:t>
      </w:r>
      <w:proofErr w:type="spellEnd"/>
    </w:p>
    <w:p w14:paraId="1F2CE148" w14:textId="77777777" w:rsidR="00FB5337" w:rsidRPr="00942CA5" w:rsidRDefault="00FB5337" w:rsidP="00FB5337">
      <w:pPr>
        <w:ind w:right="-540"/>
        <w:rPr>
          <w:szCs w:val="24"/>
        </w:rPr>
      </w:pPr>
    </w:p>
    <w:p w14:paraId="17CB41E7" w14:textId="77777777" w:rsidR="00FB5337" w:rsidRPr="00942CA5" w:rsidRDefault="00FB5337" w:rsidP="00FB5337">
      <w:pPr>
        <w:ind w:right="-540"/>
        <w:rPr>
          <w:szCs w:val="24"/>
        </w:rPr>
      </w:pPr>
      <w:proofErr w:type="spellStart"/>
      <w:r>
        <w:rPr>
          <w:szCs w:val="24"/>
        </w:rPr>
        <w:t>Èske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elèv</w:t>
      </w:r>
      <w:proofErr w:type="spellEnd"/>
      <w:r>
        <w:rPr>
          <w:szCs w:val="24"/>
        </w:rPr>
        <w:t xml:space="preserve"> la gen yon </w:t>
      </w:r>
      <w:proofErr w:type="spellStart"/>
      <w:r>
        <w:rPr>
          <w:szCs w:val="24"/>
        </w:rPr>
        <w:t>andikap</w:t>
      </w:r>
      <w:proofErr w:type="spellEnd"/>
      <w:r w:rsidRPr="00942CA5">
        <w:rPr>
          <w:szCs w:val="24"/>
        </w:rPr>
        <w:t>? (</w:t>
      </w:r>
      <w:proofErr w:type="spellStart"/>
      <w:r>
        <w:rPr>
          <w:szCs w:val="24"/>
        </w:rPr>
        <w:t>Chwazi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youn</w:t>
      </w:r>
      <w:proofErr w:type="spellEnd"/>
      <w:r w:rsidRPr="00942CA5">
        <w:rPr>
          <w:szCs w:val="24"/>
        </w:rPr>
        <w:t>):</w:t>
      </w:r>
    </w:p>
    <w:p w14:paraId="6BABFDFA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r>
        <w:rPr>
          <w:szCs w:val="24"/>
        </w:rPr>
        <w:t>Wi</w:t>
      </w:r>
    </w:p>
    <w:p w14:paraId="403B4F77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No</w:t>
      </w:r>
      <w:r>
        <w:rPr>
          <w:szCs w:val="24"/>
        </w:rPr>
        <w:t>n</w:t>
      </w:r>
      <w:r w:rsidRPr="00942CA5">
        <w:rPr>
          <w:szCs w:val="24"/>
        </w:rPr>
        <w:t xml:space="preserve"> </w:t>
      </w:r>
    </w:p>
    <w:p w14:paraId="3E645495" w14:textId="77777777" w:rsidR="00FB5337" w:rsidRPr="00942CA5" w:rsidRDefault="00FB5337" w:rsidP="00FB5337">
      <w:pPr>
        <w:ind w:right="-540"/>
        <w:rPr>
          <w:b/>
          <w:szCs w:val="24"/>
          <w:u w:val="single"/>
        </w:rPr>
      </w:pPr>
    </w:p>
    <w:p w14:paraId="2A0DB57E" w14:textId="77777777" w:rsidR="00FB5337" w:rsidRPr="00942CA5" w:rsidRDefault="00FB5337" w:rsidP="00FB5337">
      <w:pPr>
        <w:ind w:right="-540"/>
        <w:rPr>
          <w:szCs w:val="24"/>
        </w:rPr>
      </w:pPr>
      <w:proofErr w:type="spellStart"/>
      <w:r>
        <w:rPr>
          <w:szCs w:val="24"/>
        </w:rPr>
        <w:t>Èske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elèv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ansent</w:t>
      </w:r>
      <w:proofErr w:type="spellEnd"/>
      <w:r w:rsidRPr="00942CA5">
        <w:rPr>
          <w:szCs w:val="24"/>
        </w:rPr>
        <w:t>?</w:t>
      </w:r>
    </w:p>
    <w:p w14:paraId="6AF862AF" w14:textId="77777777" w:rsidR="00FB5337" w:rsidRPr="00942CA5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</w:r>
      <w:r>
        <w:rPr>
          <w:szCs w:val="24"/>
        </w:rPr>
        <w:t>Wi</w:t>
      </w:r>
    </w:p>
    <w:p w14:paraId="55EED174" w14:textId="77777777" w:rsidR="00FB5337" w:rsidRPr="00EE41AF" w:rsidRDefault="00FB5337" w:rsidP="00FB5337">
      <w:pPr>
        <w:ind w:right="-540"/>
        <w:rPr>
          <w:szCs w:val="24"/>
        </w:rPr>
      </w:pPr>
      <w:r w:rsidRPr="00942CA5">
        <w:rPr>
          <w:szCs w:val="24"/>
        </w:rPr>
        <w:t>____</w:t>
      </w:r>
      <w:r w:rsidRPr="00942CA5">
        <w:rPr>
          <w:szCs w:val="24"/>
        </w:rPr>
        <w:tab/>
        <w:t>No</w:t>
      </w:r>
      <w:r>
        <w:rPr>
          <w:szCs w:val="24"/>
        </w:rPr>
        <w:t>n</w:t>
      </w:r>
      <w:r w:rsidRPr="00942CA5">
        <w:rPr>
          <w:szCs w:val="24"/>
        </w:rPr>
        <w:t xml:space="preserve"> </w:t>
      </w:r>
    </w:p>
    <w:p w14:paraId="45E62EF9" w14:textId="77777777" w:rsidR="00FB5337" w:rsidRPr="001C058C" w:rsidRDefault="00FB5337" w:rsidP="00FB5337">
      <w:pPr>
        <w:ind w:right="-540"/>
        <w:rPr>
          <w:szCs w:val="24"/>
        </w:rPr>
      </w:pPr>
      <w:r w:rsidRPr="001C058C">
        <w:rPr>
          <w:szCs w:val="24"/>
        </w:rPr>
        <w:lastRenderedPageBreak/>
        <w:t>Ki lang prensipal elèv la? _________________________________</w:t>
      </w:r>
    </w:p>
    <w:p w14:paraId="2AA4EC83" w14:textId="77777777" w:rsidR="00FB5337" w:rsidRPr="001C058C" w:rsidRDefault="00FB5337" w:rsidP="00FB5337">
      <w:pPr>
        <w:ind w:right="-540"/>
        <w:rPr>
          <w:b/>
          <w:szCs w:val="24"/>
          <w:u w:val="single"/>
        </w:rPr>
      </w:pPr>
    </w:p>
    <w:p w14:paraId="14122034" w14:textId="77777777" w:rsidR="00FB5337" w:rsidRPr="001C058C" w:rsidRDefault="00FB5337" w:rsidP="00FB5337">
      <w:pPr>
        <w:ind w:right="-540"/>
        <w:rPr>
          <w:b/>
          <w:szCs w:val="24"/>
          <w:u w:val="single"/>
        </w:rPr>
      </w:pPr>
      <w:r w:rsidRPr="001C058C">
        <w:rPr>
          <w:b/>
          <w:szCs w:val="24"/>
          <w:u w:val="single"/>
        </w:rPr>
        <w:t>Kontak Ijans:</w:t>
      </w:r>
    </w:p>
    <w:p w14:paraId="166A30BA" w14:textId="77777777" w:rsidR="00FB5337" w:rsidRPr="001C058C" w:rsidRDefault="00FB5337" w:rsidP="00FB5337">
      <w:pPr>
        <w:ind w:right="-540"/>
        <w:rPr>
          <w:szCs w:val="24"/>
        </w:rPr>
      </w:pPr>
    </w:p>
    <w:p w14:paraId="02DC0E24" w14:textId="77777777" w:rsidR="00FB5337" w:rsidRPr="001C058C" w:rsidRDefault="00FB5337" w:rsidP="00FB5337">
      <w:pPr>
        <w:ind w:right="-540"/>
        <w:rPr>
          <w:szCs w:val="24"/>
        </w:rPr>
      </w:pPr>
      <w:r w:rsidRPr="001C058C">
        <w:rPr>
          <w:szCs w:val="24"/>
        </w:rPr>
        <w:t>Nan ka dijans, tanpri enfòme:</w:t>
      </w:r>
    </w:p>
    <w:p w14:paraId="4F1721E4" w14:textId="77777777" w:rsidR="00FB5337" w:rsidRPr="001C058C" w:rsidRDefault="00FB5337" w:rsidP="00FB5337">
      <w:pPr>
        <w:ind w:right="-540"/>
        <w:rPr>
          <w:szCs w:val="24"/>
        </w:rPr>
      </w:pPr>
    </w:p>
    <w:p w14:paraId="457C051E" w14:textId="77777777" w:rsidR="00FB5337" w:rsidRPr="001C058C" w:rsidRDefault="00FB5337" w:rsidP="00FB5337">
      <w:pPr>
        <w:rPr>
          <w:szCs w:val="24"/>
        </w:rPr>
      </w:pPr>
      <w:r w:rsidRPr="001C058C">
        <w:rPr>
          <w:szCs w:val="24"/>
        </w:rPr>
        <w:t>_________________________________________  ___________________________________</w:t>
      </w:r>
    </w:p>
    <w:p w14:paraId="41DD1FD9" w14:textId="77777777" w:rsidR="00FB5337" w:rsidRPr="001C058C" w:rsidRDefault="00FB5337" w:rsidP="00FB5337">
      <w:pPr>
        <w:ind w:right="-540"/>
        <w:rPr>
          <w:szCs w:val="24"/>
        </w:rPr>
      </w:pPr>
      <w:r w:rsidRPr="001C058C">
        <w:rPr>
          <w:szCs w:val="24"/>
        </w:rPr>
        <w:t>Non</w:t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  <w:t xml:space="preserve">   Relasyon avèk elèv </w:t>
      </w:r>
    </w:p>
    <w:p w14:paraId="5B1B9A67" w14:textId="77777777" w:rsidR="00FB5337" w:rsidRPr="001C058C" w:rsidRDefault="00FB5337" w:rsidP="00FB5337">
      <w:pPr>
        <w:ind w:right="-540"/>
        <w:rPr>
          <w:szCs w:val="24"/>
          <w:shd w:val="clear" w:color="auto" w:fill="D9D9D9" w:themeFill="background1" w:themeFillShade="D9"/>
        </w:rPr>
      </w:pPr>
    </w:p>
    <w:p w14:paraId="4CFF41B3" w14:textId="77777777" w:rsidR="00FB5337" w:rsidRPr="001C058C" w:rsidRDefault="00FB5337" w:rsidP="00FB5337">
      <w:pPr>
        <w:ind w:right="-540"/>
        <w:rPr>
          <w:szCs w:val="24"/>
        </w:rPr>
      </w:pPr>
      <w:r w:rsidRPr="001C058C">
        <w:rPr>
          <w:szCs w:val="24"/>
        </w:rPr>
        <w:t>_________________________________________   ____________________________________</w:t>
      </w:r>
    </w:p>
    <w:p w14:paraId="77885986" w14:textId="77777777" w:rsidR="00FB5337" w:rsidRPr="001C058C" w:rsidRDefault="00FB5337" w:rsidP="00FB5337">
      <w:pPr>
        <w:ind w:right="-540"/>
        <w:rPr>
          <w:szCs w:val="24"/>
        </w:rPr>
      </w:pPr>
      <w:r w:rsidRPr="001C058C">
        <w:rPr>
          <w:szCs w:val="24"/>
        </w:rPr>
        <w:t xml:space="preserve">Adrès  </w:t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</w:r>
      <w:r w:rsidRPr="001C058C">
        <w:rPr>
          <w:szCs w:val="24"/>
        </w:rPr>
        <w:tab/>
        <w:t xml:space="preserve">                            Nimewo telefòn </w:t>
      </w:r>
    </w:p>
    <w:p w14:paraId="44DF604B" w14:textId="77777777" w:rsidR="00FB5337" w:rsidRPr="001C058C" w:rsidRDefault="00FB5337" w:rsidP="00FB5337">
      <w:pPr>
        <w:ind w:right="-540"/>
        <w:rPr>
          <w:szCs w:val="24"/>
        </w:rPr>
      </w:pPr>
    </w:p>
    <w:p w14:paraId="681A8D9C" w14:textId="77777777" w:rsidR="00A7500D" w:rsidRPr="001C058C" w:rsidRDefault="00A7500D">
      <w:pPr>
        <w:widowControl/>
        <w:rPr>
          <w:szCs w:val="24"/>
        </w:rPr>
      </w:pPr>
      <w:r w:rsidRPr="001C058C">
        <w:rPr>
          <w:szCs w:val="24"/>
        </w:rPr>
        <w:br w:type="page"/>
      </w:r>
    </w:p>
    <w:p w14:paraId="3FDAB10C" w14:textId="77777777" w:rsidR="00942CA5" w:rsidRPr="001C058C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3C2EE434" w14:textId="77777777" w:rsidR="004456E5" w:rsidRPr="00FF4322" w:rsidRDefault="004456E5" w:rsidP="004456E5">
      <w:pPr>
        <w:spacing w:line="288" w:lineRule="atLeast"/>
        <w:rPr>
          <w:b/>
          <w:color w:val="000000"/>
          <w:szCs w:val="24"/>
          <w:lang w:val="pt-BR"/>
        </w:rPr>
      </w:pPr>
      <w:r w:rsidRPr="00FF4322">
        <w:rPr>
          <w:b/>
          <w:color w:val="000000"/>
          <w:szCs w:val="24"/>
          <w:lang w:val="pt-BR"/>
        </w:rPr>
        <w:t>Rezilta tès (tanpri mete inisyal):</w:t>
      </w:r>
    </w:p>
    <w:p w14:paraId="6DF56AA4" w14:textId="0CED1456" w:rsidR="004456E5" w:rsidRPr="001C058C" w:rsidRDefault="004456E5" w:rsidP="004456E5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szCs w:val="24"/>
          <w:lang w:val="pt-BR"/>
        </w:rPr>
        <w:t>____</w:t>
      </w:r>
      <w:r w:rsidRPr="001C058C">
        <w:rPr>
          <w:szCs w:val="24"/>
          <w:lang w:val="pt-BR"/>
        </w:rPr>
        <w:tab/>
        <w:t xml:space="preserve">Mwen rekonèt ke non founisè ki deziyen anwo a pral pataje rezilta tès la avèk mwen e li pral rapòte rezilta sa bay otorite sante piblik apwopriye a </w:t>
      </w:r>
      <w:r w:rsidRPr="001C058C">
        <w:rPr>
          <w:color w:val="000000"/>
          <w:szCs w:val="24"/>
          <w:lang w:val="pt-BR"/>
        </w:rPr>
        <w:t>(Depatman Sante Piblik Massachusetts ak/oswa konsèy sante lokal elèv la) jan li obligatwa daprè lalwa.</w:t>
      </w:r>
    </w:p>
    <w:p w14:paraId="7B091361" w14:textId="77777777" w:rsidR="004456E5" w:rsidRPr="001C058C" w:rsidRDefault="004456E5" w:rsidP="004456E5">
      <w:pPr>
        <w:spacing w:line="288" w:lineRule="atLeast"/>
        <w:rPr>
          <w:color w:val="000000"/>
          <w:szCs w:val="24"/>
          <w:lang w:val="pt-BR"/>
        </w:rPr>
      </w:pPr>
    </w:p>
    <w:p w14:paraId="26396F8B" w14:textId="77777777" w:rsidR="004456E5" w:rsidRPr="001C058C" w:rsidRDefault="004456E5" w:rsidP="004456E5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color w:val="000000"/>
          <w:szCs w:val="24"/>
          <w:lang w:val="pt-BR"/>
        </w:rPr>
        <w:t xml:space="preserve">Yo ankouraje moun yo pou pataje rezilta tès yo avèk depatman lekòl la nan fason pou ankouraje sekirite piblik. </w:t>
      </w:r>
    </w:p>
    <w:p w14:paraId="0478F25A" w14:textId="77777777" w:rsidR="004456E5" w:rsidRPr="001C058C" w:rsidRDefault="004456E5" w:rsidP="004456E5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color w:val="000000"/>
          <w:szCs w:val="24"/>
          <w:lang w:val="pt-BR"/>
        </w:rPr>
        <w:t xml:space="preserve">    </w:t>
      </w:r>
    </w:p>
    <w:p w14:paraId="2EF62BC8" w14:textId="77777777" w:rsidR="004456E5" w:rsidRPr="001C058C" w:rsidRDefault="004456E5" w:rsidP="004456E5">
      <w:pPr>
        <w:spacing w:line="288" w:lineRule="atLeast"/>
        <w:rPr>
          <w:szCs w:val="24"/>
          <w:lang w:val="pt-BR"/>
        </w:rPr>
      </w:pPr>
      <w:r w:rsidRPr="001C058C">
        <w:rPr>
          <w:color w:val="000000"/>
          <w:szCs w:val="24"/>
          <w:lang w:val="pt-BR"/>
        </w:rPr>
        <w:t xml:space="preserve">Lè mwen siyen, mwen konfime ke mwen pa montre okenn siy sentòm COVID-19 (tankou lafyèv, konjesyon, oswa kè plen), e yo pa t enfòme m ke mwen te an kontak pwòch avèk nenpòt moun ki konfime kòm pozitif avèk </w:t>
      </w:r>
      <w:r w:rsidRPr="001C058C">
        <w:rPr>
          <w:szCs w:val="24"/>
          <w:lang w:val="pt-BR"/>
        </w:rPr>
        <w:t xml:space="preserve">COVID-19.  </w:t>
      </w:r>
    </w:p>
    <w:p w14:paraId="3EE84C59" w14:textId="77777777" w:rsidR="00942CA5" w:rsidRPr="001C058C" w:rsidRDefault="00942CA5" w:rsidP="00942CA5">
      <w:pPr>
        <w:spacing w:line="288" w:lineRule="atLeast"/>
        <w:rPr>
          <w:color w:val="000000"/>
          <w:szCs w:val="24"/>
          <w:lang w:val="pt-BR"/>
        </w:rPr>
      </w:pPr>
      <w:r w:rsidRPr="001C058C">
        <w:rPr>
          <w:color w:val="000000"/>
          <w:szCs w:val="24"/>
          <w:lang w:val="pt-BR"/>
        </w:rPr>
        <w:br/>
      </w:r>
    </w:p>
    <w:p w14:paraId="70C5C400" w14:textId="309504CB" w:rsidR="00942CA5" w:rsidRPr="00942CA5" w:rsidRDefault="00942CA5" w:rsidP="00942CA5">
      <w:pPr>
        <w:spacing w:line="288" w:lineRule="atLeast"/>
        <w:rPr>
          <w:b/>
          <w:szCs w:val="24"/>
          <w:u w:val="single"/>
        </w:rPr>
      </w:pPr>
      <w:proofErr w:type="spellStart"/>
      <w:r w:rsidRPr="00942CA5">
        <w:rPr>
          <w:b/>
          <w:szCs w:val="24"/>
          <w:u w:val="single"/>
        </w:rPr>
        <w:t>Si</w:t>
      </w:r>
      <w:r w:rsidR="00FB5337">
        <w:rPr>
          <w:b/>
          <w:szCs w:val="24"/>
          <w:u w:val="single"/>
        </w:rPr>
        <w:t>yati</w:t>
      </w:r>
      <w:proofErr w:type="spellEnd"/>
      <w:r w:rsidRPr="00942CA5">
        <w:rPr>
          <w:b/>
          <w:szCs w:val="24"/>
          <w:u w:val="single"/>
        </w:rPr>
        <w:t>:</w:t>
      </w:r>
    </w:p>
    <w:p w14:paraId="6DFD33C0" w14:textId="77777777" w:rsidR="00942CA5" w:rsidRPr="00942CA5" w:rsidRDefault="00942CA5" w:rsidP="00942CA5">
      <w:pPr>
        <w:spacing w:line="288" w:lineRule="atLeast"/>
        <w:rPr>
          <w:szCs w:val="24"/>
        </w:rPr>
      </w:pPr>
    </w:p>
    <w:p w14:paraId="25B7416A" w14:textId="77777777" w:rsidR="00942CA5" w:rsidRPr="00942CA5" w:rsidRDefault="00942CA5" w:rsidP="00942CA5">
      <w:pPr>
        <w:rPr>
          <w:szCs w:val="24"/>
        </w:rPr>
      </w:pPr>
      <w:r w:rsidRPr="00942CA5">
        <w:rPr>
          <w:szCs w:val="24"/>
        </w:rPr>
        <w:t>_________________________________________</w:t>
      </w:r>
    </w:p>
    <w:p w14:paraId="0255524F" w14:textId="7B16750C" w:rsidR="00942CA5" w:rsidRPr="00942CA5" w:rsidRDefault="00942CA5" w:rsidP="00942CA5">
      <w:pPr>
        <w:spacing w:line="288" w:lineRule="atLeast"/>
        <w:rPr>
          <w:szCs w:val="24"/>
        </w:rPr>
      </w:pPr>
      <w:r w:rsidRPr="00942CA5">
        <w:rPr>
          <w:szCs w:val="24"/>
        </w:rPr>
        <w:t>N</w:t>
      </w:r>
      <w:r w:rsidR="00FB5337">
        <w:rPr>
          <w:szCs w:val="24"/>
        </w:rPr>
        <w:t>on</w:t>
      </w:r>
      <w:r w:rsidRPr="00942CA5">
        <w:rPr>
          <w:szCs w:val="24"/>
        </w:rPr>
        <w:t xml:space="preserve"> (</w:t>
      </w:r>
      <w:proofErr w:type="spellStart"/>
      <w:r w:rsidR="00FB5337">
        <w:rPr>
          <w:szCs w:val="24"/>
        </w:rPr>
        <w:t>Ekri</w:t>
      </w:r>
      <w:proofErr w:type="spellEnd"/>
      <w:r w:rsidR="00FB5337">
        <w:rPr>
          <w:szCs w:val="24"/>
        </w:rPr>
        <w:t xml:space="preserve"> </w:t>
      </w:r>
      <w:proofErr w:type="spellStart"/>
      <w:r w:rsidR="00FB5337">
        <w:rPr>
          <w:szCs w:val="24"/>
        </w:rPr>
        <w:t>anlèt</w:t>
      </w:r>
      <w:proofErr w:type="spellEnd"/>
      <w:r w:rsidR="00FB5337">
        <w:rPr>
          <w:szCs w:val="24"/>
        </w:rPr>
        <w:t xml:space="preserve"> </w:t>
      </w:r>
      <w:proofErr w:type="spellStart"/>
      <w:r w:rsidR="00FB5337">
        <w:rPr>
          <w:szCs w:val="24"/>
        </w:rPr>
        <w:t>detache</w:t>
      </w:r>
      <w:proofErr w:type="spellEnd"/>
      <w:r w:rsidRPr="00942CA5">
        <w:rPr>
          <w:szCs w:val="24"/>
        </w:rPr>
        <w:t>)</w:t>
      </w:r>
    </w:p>
    <w:p w14:paraId="1E43492A" w14:textId="77777777" w:rsidR="00942CA5" w:rsidRPr="00942CA5" w:rsidRDefault="00942CA5" w:rsidP="00942CA5">
      <w:pPr>
        <w:spacing w:line="288" w:lineRule="atLeast"/>
        <w:rPr>
          <w:color w:val="000000"/>
          <w:szCs w:val="24"/>
        </w:rPr>
      </w:pPr>
    </w:p>
    <w:p w14:paraId="165A8709" w14:textId="77777777" w:rsidR="00942CA5" w:rsidRPr="00942CA5" w:rsidRDefault="00942CA5" w:rsidP="00942CA5">
      <w:pPr>
        <w:spacing w:line="288" w:lineRule="atLeast"/>
        <w:rPr>
          <w:color w:val="000000"/>
          <w:szCs w:val="24"/>
        </w:rPr>
      </w:pPr>
      <w:r w:rsidRPr="00942CA5">
        <w:rPr>
          <w:color w:val="000000"/>
          <w:szCs w:val="24"/>
        </w:rPr>
        <w:t>_________________________________________         _____________________</w:t>
      </w:r>
    </w:p>
    <w:p w14:paraId="29FB2648" w14:textId="2028C7BB" w:rsidR="00942CA5" w:rsidRPr="00942CA5" w:rsidRDefault="00942CA5" w:rsidP="00942CA5">
      <w:pPr>
        <w:rPr>
          <w:color w:val="000000"/>
          <w:szCs w:val="24"/>
        </w:rPr>
      </w:pPr>
      <w:proofErr w:type="spellStart"/>
      <w:r w:rsidRPr="00942CA5">
        <w:rPr>
          <w:color w:val="000000"/>
          <w:szCs w:val="24"/>
        </w:rPr>
        <w:t>Si</w:t>
      </w:r>
      <w:r w:rsidR="00FB5337">
        <w:rPr>
          <w:color w:val="000000"/>
          <w:szCs w:val="24"/>
        </w:rPr>
        <w:t>yati</w:t>
      </w:r>
      <w:proofErr w:type="spellEnd"/>
      <w:r w:rsidRPr="00942CA5">
        <w:rPr>
          <w:color w:val="000000"/>
          <w:szCs w:val="24"/>
        </w:rPr>
        <w:tab/>
      </w:r>
      <w:r w:rsidRPr="00942CA5">
        <w:rPr>
          <w:color w:val="000000"/>
          <w:szCs w:val="24"/>
        </w:rPr>
        <w:tab/>
      </w:r>
      <w:r w:rsidRPr="00942CA5">
        <w:rPr>
          <w:color w:val="000000"/>
          <w:szCs w:val="24"/>
        </w:rPr>
        <w:tab/>
      </w:r>
      <w:r w:rsidRPr="00942CA5">
        <w:rPr>
          <w:color w:val="000000"/>
          <w:szCs w:val="24"/>
        </w:rPr>
        <w:tab/>
        <w:t xml:space="preserve">      </w:t>
      </w:r>
      <w:r w:rsidRPr="00942CA5">
        <w:rPr>
          <w:color w:val="000000"/>
          <w:szCs w:val="24"/>
        </w:rPr>
        <w:tab/>
      </w:r>
      <w:r w:rsidRPr="00942CA5">
        <w:rPr>
          <w:color w:val="000000"/>
          <w:szCs w:val="24"/>
        </w:rPr>
        <w:tab/>
        <w:t xml:space="preserve">       </w:t>
      </w:r>
      <w:r w:rsidR="00FB5337">
        <w:rPr>
          <w:color w:val="000000"/>
          <w:szCs w:val="24"/>
        </w:rPr>
        <w:t xml:space="preserve">                </w:t>
      </w:r>
      <w:proofErr w:type="spellStart"/>
      <w:r w:rsidR="00FB5337">
        <w:rPr>
          <w:color w:val="000000"/>
          <w:szCs w:val="24"/>
        </w:rPr>
        <w:t>Dat</w:t>
      </w:r>
      <w:proofErr w:type="spellEnd"/>
    </w:p>
    <w:p w14:paraId="22F872F9" w14:textId="77777777" w:rsidR="00942CA5" w:rsidRPr="00942CA5" w:rsidRDefault="00942CA5" w:rsidP="00942CA5">
      <w:pPr>
        <w:rPr>
          <w:szCs w:val="24"/>
        </w:rPr>
      </w:pPr>
    </w:p>
    <w:p w14:paraId="1E1820E7" w14:textId="77777777" w:rsidR="00942CA5" w:rsidRPr="00942CA5" w:rsidRDefault="00942CA5" w:rsidP="00942CA5">
      <w:pPr>
        <w:rPr>
          <w:szCs w:val="24"/>
        </w:rPr>
      </w:pPr>
    </w:p>
    <w:sectPr w:rsidR="00942CA5" w:rsidRPr="00942CA5" w:rsidSect="00942CA5">
      <w:endnotePr>
        <w:numFmt w:val="decimal"/>
      </w:endnotePr>
      <w:type w:val="continuous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0AE63" w14:textId="77777777" w:rsidR="00A30A48" w:rsidRDefault="00A30A48">
      <w:r>
        <w:separator/>
      </w:r>
    </w:p>
  </w:endnote>
  <w:endnote w:type="continuationSeparator" w:id="0">
    <w:p w14:paraId="0C1AD33C" w14:textId="77777777" w:rsidR="00A30A48" w:rsidRDefault="00A3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DF55" w14:textId="77777777" w:rsidR="00844E73" w:rsidRDefault="00844E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A8736E" w14:textId="77777777" w:rsidR="00844E73" w:rsidRDefault="00844E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CB837" w14:textId="023B9558" w:rsidR="00844E73" w:rsidRDefault="00844E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03BF">
      <w:rPr>
        <w:noProof/>
      </w:rPr>
      <w:t>11</w:t>
    </w:r>
    <w:r>
      <w:rPr>
        <w:noProof/>
      </w:rPr>
      <w:fldChar w:fldCharType="end"/>
    </w:r>
  </w:p>
  <w:p w14:paraId="11E3E495" w14:textId="77777777" w:rsidR="00844E73" w:rsidRDefault="00844E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C4530" w14:textId="77777777" w:rsidR="00A30A48" w:rsidRDefault="00A30A48">
      <w:r>
        <w:separator/>
      </w:r>
    </w:p>
  </w:footnote>
  <w:footnote w:type="continuationSeparator" w:id="0">
    <w:p w14:paraId="7A7CC071" w14:textId="77777777" w:rsidR="00A30A48" w:rsidRDefault="00A30A48">
      <w:r>
        <w:continuationSeparator/>
      </w:r>
    </w:p>
  </w:footnote>
  <w:footnote w:id="1">
    <w:p w14:paraId="58E3B1AB" w14:textId="618974DE" w:rsidR="00844E73" w:rsidRPr="00261F48" w:rsidRDefault="00844E73" w:rsidP="00942CA5">
      <w:pPr>
        <w:pStyle w:val="FootnoteText"/>
      </w:pPr>
      <w:r w:rsidRPr="00F117AC">
        <w:rPr>
          <w:rStyle w:val="FootnoteReference"/>
          <w:sz w:val="16"/>
          <w:szCs w:val="16"/>
          <w:vertAlign w:val="superscript"/>
        </w:rPr>
        <w:footnoteRef/>
      </w:r>
      <w:r w:rsidRPr="00F117AC">
        <w:rPr>
          <w:sz w:val="16"/>
          <w:szCs w:val="16"/>
          <w:vertAlign w:val="superscript"/>
        </w:rPr>
        <w:t xml:space="preserve"> </w:t>
      </w:r>
      <w:r>
        <w:t xml:space="preserve">Gen kèk egzanp nan pwen kontak lokal yo se sipè-entandan lidè repons </w:t>
      </w:r>
      <w:r w:rsidRPr="00F117AC">
        <w:t xml:space="preserve">COVID-19, </w:t>
      </w:r>
      <w:r>
        <w:t xml:space="preserve">yon enfimyè lekòl, konsèy sante lokal, elatriye. </w:t>
      </w:r>
      <w:r w:rsidRPr="00F117A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16D5"/>
    <w:multiLevelType w:val="hybridMultilevel"/>
    <w:tmpl w:val="A53C71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52468C"/>
    <w:multiLevelType w:val="hybridMultilevel"/>
    <w:tmpl w:val="486E06F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76716B"/>
    <w:multiLevelType w:val="hybridMultilevel"/>
    <w:tmpl w:val="2A36E5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D5510"/>
    <w:multiLevelType w:val="hybridMultilevel"/>
    <w:tmpl w:val="9F3C61B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E4CF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159A2"/>
    <w:multiLevelType w:val="hybridMultilevel"/>
    <w:tmpl w:val="80CE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120F7"/>
    <w:multiLevelType w:val="multilevel"/>
    <w:tmpl w:val="9BDC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C64AB8"/>
    <w:multiLevelType w:val="multilevel"/>
    <w:tmpl w:val="643E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5825B5"/>
    <w:multiLevelType w:val="hybridMultilevel"/>
    <w:tmpl w:val="ED1E4E12"/>
    <w:lvl w:ilvl="0" w:tplc="EA3CC7FA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F4443"/>
    <w:multiLevelType w:val="hybridMultilevel"/>
    <w:tmpl w:val="43DE1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E1D79"/>
    <w:multiLevelType w:val="hybridMultilevel"/>
    <w:tmpl w:val="006202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55855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B466A0"/>
    <w:multiLevelType w:val="hybridMultilevel"/>
    <w:tmpl w:val="C8BA0018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FC5246"/>
    <w:multiLevelType w:val="hybridMultilevel"/>
    <w:tmpl w:val="681442A0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FE14EA3"/>
    <w:multiLevelType w:val="singleLevel"/>
    <w:tmpl w:val="784C718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1B57141"/>
    <w:multiLevelType w:val="hybridMultilevel"/>
    <w:tmpl w:val="776AAFAA"/>
    <w:lvl w:ilvl="0" w:tplc="C3CA9020">
      <w:start w:val="2"/>
      <w:numFmt w:val="lowerLetter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84449378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181799E"/>
    <w:multiLevelType w:val="hybridMultilevel"/>
    <w:tmpl w:val="72F45A0C"/>
    <w:lvl w:ilvl="0" w:tplc="04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4677C0"/>
    <w:multiLevelType w:val="hybridMultilevel"/>
    <w:tmpl w:val="82EAA8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47BCE"/>
    <w:multiLevelType w:val="hybridMultilevel"/>
    <w:tmpl w:val="2D94D34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 w15:restartNumberingAfterBreak="0">
    <w:nsid w:val="65AF2794"/>
    <w:multiLevelType w:val="hybridMultilevel"/>
    <w:tmpl w:val="4F68A2A0"/>
    <w:lvl w:ilvl="0" w:tplc="85EAD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F53F6D"/>
    <w:multiLevelType w:val="hybridMultilevel"/>
    <w:tmpl w:val="DBBC4B6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DDC2410"/>
    <w:multiLevelType w:val="hybridMultilevel"/>
    <w:tmpl w:val="48B822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4"/>
  </w:num>
  <w:num w:numId="9">
    <w:abstractNumId w:val="9"/>
  </w:num>
  <w:num w:numId="10">
    <w:abstractNumId w:val="17"/>
  </w:num>
  <w:num w:numId="11">
    <w:abstractNumId w:val="3"/>
  </w:num>
  <w:num w:numId="12">
    <w:abstractNumId w:val="11"/>
  </w:num>
  <w:num w:numId="13">
    <w:abstractNumId w:val="10"/>
  </w:num>
  <w:num w:numId="14">
    <w:abstractNumId w:val="7"/>
  </w:num>
  <w:num w:numId="15">
    <w:abstractNumId w:val="6"/>
  </w:num>
  <w:num w:numId="16">
    <w:abstractNumId w:val="5"/>
  </w:num>
  <w:num w:numId="17">
    <w:abstractNumId w:val="8"/>
  </w:num>
  <w:num w:numId="18">
    <w:abstractNumId w:val="4"/>
  </w:num>
  <w:num w:numId="19">
    <w:abstractNumId w:val="19"/>
  </w:num>
  <w:num w:numId="2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87"/>
    <w:rsid w:val="00001329"/>
    <w:rsid w:val="000063B9"/>
    <w:rsid w:val="000072AA"/>
    <w:rsid w:val="00007884"/>
    <w:rsid w:val="0001606C"/>
    <w:rsid w:val="00027086"/>
    <w:rsid w:val="00030DD3"/>
    <w:rsid w:val="00034C92"/>
    <w:rsid w:val="00043474"/>
    <w:rsid w:val="00053AA3"/>
    <w:rsid w:val="00055A3D"/>
    <w:rsid w:val="00056B96"/>
    <w:rsid w:val="00063782"/>
    <w:rsid w:val="0007158E"/>
    <w:rsid w:val="0007250C"/>
    <w:rsid w:val="00074701"/>
    <w:rsid w:val="00077595"/>
    <w:rsid w:val="000853D9"/>
    <w:rsid w:val="00090BBA"/>
    <w:rsid w:val="00097A70"/>
    <w:rsid w:val="000A0B86"/>
    <w:rsid w:val="000A1302"/>
    <w:rsid w:val="000A5AA5"/>
    <w:rsid w:val="000B2C99"/>
    <w:rsid w:val="000B63DE"/>
    <w:rsid w:val="000B6697"/>
    <w:rsid w:val="000D052C"/>
    <w:rsid w:val="000D703F"/>
    <w:rsid w:val="000E1B88"/>
    <w:rsid w:val="000E1DFE"/>
    <w:rsid w:val="000E3F4E"/>
    <w:rsid w:val="000E3F88"/>
    <w:rsid w:val="000E4412"/>
    <w:rsid w:val="000E59ED"/>
    <w:rsid w:val="000E6832"/>
    <w:rsid w:val="000F7EAB"/>
    <w:rsid w:val="00102267"/>
    <w:rsid w:val="00103AB9"/>
    <w:rsid w:val="001160EA"/>
    <w:rsid w:val="00120D20"/>
    <w:rsid w:val="00121B6D"/>
    <w:rsid w:val="00132C9F"/>
    <w:rsid w:val="00132F44"/>
    <w:rsid w:val="00133302"/>
    <w:rsid w:val="001362F3"/>
    <w:rsid w:val="00141A59"/>
    <w:rsid w:val="0015557C"/>
    <w:rsid w:val="00163AEA"/>
    <w:rsid w:val="00171CF8"/>
    <w:rsid w:val="00173F1B"/>
    <w:rsid w:val="00175E4E"/>
    <w:rsid w:val="0017686B"/>
    <w:rsid w:val="00181784"/>
    <w:rsid w:val="0018208E"/>
    <w:rsid w:val="00183DF0"/>
    <w:rsid w:val="001925A3"/>
    <w:rsid w:val="00193BBC"/>
    <w:rsid w:val="00195E0F"/>
    <w:rsid w:val="0019721B"/>
    <w:rsid w:val="001A4CA9"/>
    <w:rsid w:val="001B3A5F"/>
    <w:rsid w:val="001B71EB"/>
    <w:rsid w:val="001C058C"/>
    <w:rsid w:val="001C14FC"/>
    <w:rsid w:val="001C2471"/>
    <w:rsid w:val="001C2712"/>
    <w:rsid w:val="001D7ECC"/>
    <w:rsid w:val="001E0FC4"/>
    <w:rsid w:val="001E111C"/>
    <w:rsid w:val="001F1874"/>
    <w:rsid w:val="001F26EB"/>
    <w:rsid w:val="00202DBD"/>
    <w:rsid w:val="002049E8"/>
    <w:rsid w:val="0021159D"/>
    <w:rsid w:val="002123AB"/>
    <w:rsid w:val="002150AA"/>
    <w:rsid w:val="00215989"/>
    <w:rsid w:val="00216FEC"/>
    <w:rsid w:val="00217B6E"/>
    <w:rsid w:val="00223A0F"/>
    <w:rsid w:val="00223B29"/>
    <w:rsid w:val="00226754"/>
    <w:rsid w:val="00226D5D"/>
    <w:rsid w:val="0023149B"/>
    <w:rsid w:val="0023493F"/>
    <w:rsid w:val="00237924"/>
    <w:rsid w:val="00240E6A"/>
    <w:rsid w:val="002425E3"/>
    <w:rsid w:val="00246035"/>
    <w:rsid w:val="0025000B"/>
    <w:rsid w:val="00261E31"/>
    <w:rsid w:val="00262458"/>
    <w:rsid w:val="0026636C"/>
    <w:rsid w:val="002673FE"/>
    <w:rsid w:val="002710F1"/>
    <w:rsid w:val="0027262E"/>
    <w:rsid w:val="0027294B"/>
    <w:rsid w:val="002845F8"/>
    <w:rsid w:val="002A3DCF"/>
    <w:rsid w:val="002A70A7"/>
    <w:rsid w:val="002B014B"/>
    <w:rsid w:val="002B359D"/>
    <w:rsid w:val="002C2E4F"/>
    <w:rsid w:val="002C337A"/>
    <w:rsid w:val="002C5863"/>
    <w:rsid w:val="002C7591"/>
    <w:rsid w:val="002D1039"/>
    <w:rsid w:val="002E102C"/>
    <w:rsid w:val="002E41B2"/>
    <w:rsid w:val="002E51BC"/>
    <w:rsid w:val="002F061C"/>
    <w:rsid w:val="002F455D"/>
    <w:rsid w:val="002F71C2"/>
    <w:rsid w:val="00305463"/>
    <w:rsid w:val="00307709"/>
    <w:rsid w:val="003149DE"/>
    <w:rsid w:val="00314F04"/>
    <w:rsid w:val="00317064"/>
    <w:rsid w:val="00320C85"/>
    <w:rsid w:val="00324E4C"/>
    <w:rsid w:val="00330A7E"/>
    <w:rsid w:val="00333BD4"/>
    <w:rsid w:val="00334D40"/>
    <w:rsid w:val="00341297"/>
    <w:rsid w:val="00353491"/>
    <w:rsid w:val="00356545"/>
    <w:rsid w:val="003625A9"/>
    <w:rsid w:val="003641D0"/>
    <w:rsid w:val="00364FF1"/>
    <w:rsid w:val="0037790E"/>
    <w:rsid w:val="00387541"/>
    <w:rsid w:val="003906C7"/>
    <w:rsid w:val="00391E0B"/>
    <w:rsid w:val="0039536F"/>
    <w:rsid w:val="00396344"/>
    <w:rsid w:val="003A17FE"/>
    <w:rsid w:val="003A1D63"/>
    <w:rsid w:val="003B31F6"/>
    <w:rsid w:val="003B4529"/>
    <w:rsid w:val="003C7113"/>
    <w:rsid w:val="003D4453"/>
    <w:rsid w:val="003D5981"/>
    <w:rsid w:val="003E2E9E"/>
    <w:rsid w:val="003F2098"/>
    <w:rsid w:val="003F45CB"/>
    <w:rsid w:val="004066EF"/>
    <w:rsid w:val="00406ADD"/>
    <w:rsid w:val="004117E5"/>
    <w:rsid w:val="00411941"/>
    <w:rsid w:val="0041778C"/>
    <w:rsid w:val="00432013"/>
    <w:rsid w:val="004320BB"/>
    <w:rsid w:val="004323E2"/>
    <w:rsid w:val="004360CB"/>
    <w:rsid w:val="004412C3"/>
    <w:rsid w:val="0044226F"/>
    <w:rsid w:val="004456E5"/>
    <w:rsid w:val="004528BB"/>
    <w:rsid w:val="004628FA"/>
    <w:rsid w:val="00467314"/>
    <w:rsid w:val="00472450"/>
    <w:rsid w:val="00483A49"/>
    <w:rsid w:val="004864C6"/>
    <w:rsid w:val="00486520"/>
    <w:rsid w:val="0049108E"/>
    <w:rsid w:val="0049178A"/>
    <w:rsid w:val="00491797"/>
    <w:rsid w:val="00497E17"/>
    <w:rsid w:val="004A16E4"/>
    <w:rsid w:val="004A2086"/>
    <w:rsid w:val="004A3523"/>
    <w:rsid w:val="004A46FF"/>
    <w:rsid w:val="004A5CA3"/>
    <w:rsid w:val="004B1A61"/>
    <w:rsid w:val="004B1EBB"/>
    <w:rsid w:val="004B523E"/>
    <w:rsid w:val="004C33BC"/>
    <w:rsid w:val="004D18E2"/>
    <w:rsid w:val="004D1CC7"/>
    <w:rsid w:val="004D7E25"/>
    <w:rsid w:val="004E02B6"/>
    <w:rsid w:val="004E295A"/>
    <w:rsid w:val="004E7FFB"/>
    <w:rsid w:val="004F043D"/>
    <w:rsid w:val="004F377F"/>
    <w:rsid w:val="005018F2"/>
    <w:rsid w:val="00512093"/>
    <w:rsid w:val="00512A29"/>
    <w:rsid w:val="00526BBE"/>
    <w:rsid w:val="00527688"/>
    <w:rsid w:val="00531C9F"/>
    <w:rsid w:val="00534010"/>
    <w:rsid w:val="00540887"/>
    <w:rsid w:val="00543BE2"/>
    <w:rsid w:val="0054507D"/>
    <w:rsid w:val="00552248"/>
    <w:rsid w:val="00552DC8"/>
    <w:rsid w:val="00555582"/>
    <w:rsid w:val="005603C5"/>
    <w:rsid w:val="0056082C"/>
    <w:rsid w:val="00561DC6"/>
    <w:rsid w:val="00561F0C"/>
    <w:rsid w:val="00561F32"/>
    <w:rsid w:val="00562D31"/>
    <w:rsid w:val="005632C2"/>
    <w:rsid w:val="00564569"/>
    <w:rsid w:val="0056476E"/>
    <w:rsid w:val="00567DFE"/>
    <w:rsid w:val="0058020F"/>
    <w:rsid w:val="00581828"/>
    <w:rsid w:val="00581E1A"/>
    <w:rsid w:val="005849A5"/>
    <w:rsid w:val="00594483"/>
    <w:rsid w:val="005A2808"/>
    <w:rsid w:val="005A42B8"/>
    <w:rsid w:val="005A56AA"/>
    <w:rsid w:val="005A6EF2"/>
    <w:rsid w:val="005B1E54"/>
    <w:rsid w:val="005B269E"/>
    <w:rsid w:val="005B6D5E"/>
    <w:rsid w:val="005B7436"/>
    <w:rsid w:val="005C1475"/>
    <w:rsid w:val="005C42DA"/>
    <w:rsid w:val="005D6306"/>
    <w:rsid w:val="005E2191"/>
    <w:rsid w:val="005E2332"/>
    <w:rsid w:val="005E4844"/>
    <w:rsid w:val="005E5D8E"/>
    <w:rsid w:val="005F1874"/>
    <w:rsid w:val="005F5D54"/>
    <w:rsid w:val="00600FF4"/>
    <w:rsid w:val="006103BF"/>
    <w:rsid w:val="006107FE"/>
    <w:rsid w:val="006117B5"/>
    <w:rsid w:val="00613BF0"/>
    <w:rsid w:val="006208B8"/>
    <w:rsid w:val="006345E9"/>
    <w:rsid w:val="00634DA8"/>
    <w:rsid w:val="0063563D"/>
    <w:rsid w:val="00636AC7"/>
    <w:rsid w:val="00641DFD"/>
    <w:rsid w:val="0066491A"/>
    <w:rsid w:val="0066511D"/>
    <w:rsid w:val="00666BEC"/>
    <w:rsid w:val="00671A37"/>
    <w:rsid w:val="00676217"/>
    <w:rsid w:val="00676769"/>
    <w:rsid w:val="00682ED7"/>
    <w:rsid w:val="00685AD0"/>
    <w:rsid w:val="00690654"/>
    <w:rsid w:val="00692A67"/>
    <w:rsid w:val="00693BC1"/>
    <w:rsid w:val="0069669A"/>
    <w:rsid w:val="0069716C"/>
    <w:rsid w:val="006A3BCD"/>
    <w:rsid w:val="006A5B5A"/>
    <w:rsid w:val="006B5DD1"/>
    <w:rsid w:val="006B7F08"/>
    <w:rsid w:val="006C2C30"/>
    <w:rsid w:val="006C60B0"/>
    <w:rsid w:val="006D1D27"/>
    <w:rsid w:val="006D4039"/>
    <w:rsid w:val="006D4CBC"/>
    <w:rsid w:val="006E620A"/>
    <w:rsid w:val="007006CC"/>
    <w:rsid w:val="00705EED"/>
    <w:rsid w:val="007071B2"/>
    <w:rsid w:val="0070733C"/>
    <w:rsid w:val="007143B5"/>
    <w:rsid w:val="00717A96"/>
    <w:rsid w:val="0072082D"/>
    <w:rsid w:val="00723057"/>
    <w:rsid w:val="00723D53"/>
    <w:rsid w:val="0072430F"/>
    <w:rsid w:val="00725CA7"/>
    <w:rsid w:val="00726CDD"/>
    <w:rsid w:val="00730853"/>
    <w:rsid w:val="00731AF4"/>
    <w:rsid w:val="00734ADF"/>
    <w:rsid w:val="007358F4"/>
    <w:rsid w:val="00735907"/>
    <w:rsid w:val="00735D52"/>
    <w:rsid w:val="00737900"/>
    <w:rsid w:val="007379AC"/>
    <w:rsid w:val="00740C25"/>
    <w:rsid w:val="0074184A"/>
    <w:rsid w:val="00743AB6"/>
    <w:rsid w:val="00753271"/>
    <w:rsid w:val="00763486"/>
    <w:rsid w:val="00766272"/>
    <w:rsid w:val="007709BB"/>
    <w:rsid w:val="00770F7B"/>
    <w:rsid w:val="007718AD"/>
    <w:rsid w:val="0077695E"/>
    <w:rsid w:val="00777909"/>
    <w:rsid w:val="0078028D"/>
    <w:rsid w:val="007940E5"/>
    <w:rsid w:val="007965D9"/>
    <w:rsid w:val="007966DA"/>
    <w:rsid w:val="007A0123"/>
    <w:rsid w:val="007A22FF"/>
    <w:rsid w:val="007B34AE"/>
    <w:rsid w:val="007B5B50"/>
    <w:rsid w:val="007B65CB"/>
    <w:rsid w:val="007B7FC8"/>
    <w:rsid w:val="007C5222"/>
    <w:rsid w:val="007C71E4"/>
    <w:rsid w:val="007D0007"/>
    <w:rsid w:val="007D6BF1"/>
    <w:rsid w:val="007E19B0"/>
    <w:rsid w:val="007E5344"/>
    <w:rsid w:val="007F38DA"/>
    <w:rsid w:val="007F6D30"/>
    <w:rsid w:val="008011DD"/>
    <w:rsid w:val="00806779"/>
    <w:rsid w:val="00807214"/>
    <w:rsid w:val="00814B5D"/>
    <w:rsid w:val="00814D48"/>
    <w:rsid w:val="00820F63"/>
    <w:rsid w:val="00821C27"/>
    <w:rsid w:val="008229AF"/>
    <w:rsid w:val="00843516"/>
    <w:rsid w:val="0084404F"/>
    <w:rsid w:val="00844E73"/>
    <w:rsid w:val="0085432C"/>
    <w:rsid w:val="00856A08"/>
    <w:rsid w:val="00861570"/>
    <w:rsid w:val="00863EF6"/>
    <w:rsid w:val="00871C6C"/>
    <w:rsid w:val="00873E2A"/>
    <w:rsid w:val="0088140A"/>
    <w:rsid w:val="00881B8C"/>
    <w:rsid w:val="00881D9A"/>
    <w:rsid w:val="0088225A"/>
    <w:rsid w:val="00883084"/>
    <w:rsid w:val="00884064"/>
    <w:rsid w:val="0088545A"/>
    <w:rsid w:val="00891892"/>
    <w:rsid w:val="00895CB2"/>
    <w:rsid w:val="008A1373"/>
    <w:rsid w:val="008A1948"/>
    <w:rsid w:val="008A2E0F"/>
    <w:rsid w:val="008A6332"/>
    <w:rsid w:val="008B0636"/>
    <w:rsid w:val="008B0870"/>
    <w:rsid w:val="008B4475"/>
    <w:rsid w:val="008B6DCA"/>
    <w:rsid w:val="008B73D8"/>
    <w:rsid w:val="008C1C16"/>
    <w:rsid w:val="008C2BE1"/>
    <w:rsid w:val="008C327E"/>
    <w:rsid w:val="008C551B"/>
    <w:rsid w:val="008C7DAC"/>
    <w:rsid w:val="008D08BB"/>
    <w:rsid w:val="008E1431"/>
    <w:rsid w:val="008F1831"/>
    <w:rsid w:val="008F2EC4"/>
    <w:rsid w:val="008F7DF3"/>
    <w:rsid w:val="00900E63"/>
    <w:rsid w:val="009073FC"/>
    <w:rsid w:val="00910DF5"/>
    <w:rsid w:val="00911054"/>
    <w:rsid w:val="009156C4"/>
    <w:rsid w:val="009166A7"/>
    <w:rsid w:val="00917391"/>
    <w:rsid w:val="0091782C"/>
    <w:rsid w:val="00920E7C"/>
    <w:rsid w:val="00921189"/>
    <w:rsid w:val="0092272F"/>
    <w:rsid w:val="00926D81"/>
    <w:rsid w:val="00927714"/>
    <w:rsid w:val="00930EB6"/>
    <w:rsid w:val="00937A15"/>
    <w:rsid w:val="00942697"/>
    <w:rsid w:val="00942CA5"/>
    <w:rsid w:val="00943163"/>
    <w:rsid w:val="00946642"/>
    <w:rsid w:val="009475FC"/>
    <w:rsid w:val="00955039"/>
    <w:rsid w:val="0095696F"/>
    <w:rsid w:val="00957155"/>
    <w:rsid w:val="009628B0"/>
    <w:rsid w:val="00963B70"/>
    <w:rsid w:val="00970D92"/>
    <w:rsid w:val="0097243C"/>
    <w:rsid w:val="00972A57"/>
    <w:rsid w:val="00977638"/>
    <w:rsid w:val="00980854"/>
    <w:rsid w:val="00980B43"/>
    <w:rsid w:val="00991317"/>
    <w:rsid w:val="00991B7F"/>
    <w:rsid w:val="00991B9B"/>
    <w:rsid w:val="009A3651"/>
    <w:rsid w:val="009B4876"/>
    <w:rsid w:val="009D0E22"/>
    <w:rsid w:val="009D25AD"/>
    <w:rsid w:val="009D559B"/>
    <w:rsid w:val="009D5A72"/>
    <w:rsid w:val="009D6479"/>
    <w:rsid w:val="009D6BF9"/>
    <w:rsid w:val="009D73AA"/>
    <w:rsid w:val="009E3257"/>
    <w:rsid w:val="009E74CB"/>
    <w:rsid w:val="009F0450"/>
    <w:rsid w:val="009F1E11"/>
    <w:rsid w:val="009F3C73"/>
    <w:rsid w:val="009F64AE"/>
    <w:rsid w:val="00A00281"/>
    <w:rsid w:val="00A0258F"/>
    <w:rsid w:val="00A15085"/>
    <w:rsid w:val="00A20567"/>
    <w:rsid w:val="00A24C8B"/>
    <w:rsid w:val="00A259A5"/>
    <w:rsid w:val="00A30A48"/>
    <w:rsid w:val="00A30C5B"/>
    <w:rsid w:val="00A31947"/>
    <w:rsid w:val="00A36AED"/>
    <w:rsid w:val="00A375F5"/>
    <w:rsid w:val="00A40123"/>
    <w:rsid w:val="00A4026B"/>
    <w:rsid w:val="00A42F3D"/>
    <w:rsid w:val="00A443D7"/>
    <w:rsid w:val="00A46795"/>
    <w:rsid w:val="00A477B0"/>
    <w:rsid w:val="00A50881"/>
    <w:rsid w:val="00A52974"/>
    <w:rsid w:val="00A57ACB"/>
    <w:rsid w:val="00A645C5"/>
    <w:rsid w:val="00A65A44"/>
    <w:rsid w:val="00A70BFE"/>
    <w:rsid w:val="00A72D38"/>
    <w:rsid w:val="00A74663"/>
    <w:rsid w:val="00A7500D"/>
    <w:rsid w:val="00A75214"/>
    <w:rsid w:val="00A76029"/>
    <w:rsid w:val="00A83364"/>
    <w:rsid w:val="00A925E5"/>
    <w:rsid w:val="00A95089"/>
    <w:rsid w:val="00A964AC"/>
    <w:rsid w:val="00AA1067"/>
    <w:rsid w:val="00AA2373"/>
    <w:rsid w:val="00AB0230"/>
    <w:rsid w:val="00AB254C"/>
    <w:rsid w:val="00AC07B4"/>
    <w:rsid w:val="00AC1060"/>
    <w:rsid w:val="00AC2B41"/>
    <w:rsid w:val="00AC48C5"/>
    <w:rsid w:val="00AD11C2"/>
    <w:rsid w:val="00AD7FFB"/>
    <w:rsid w:val="00AE08F9"/>
    <w:rsid w:val="00AE1D7A"/>
    <w:rsid w:val="00AE708E"/>
    <w:rsid w:val="00AF411A"/>
    <w:rsid w:val="00B04CB4"/>
    <w:rsid w:val="00B10CD1"/>
    <w:rsid w:val="00B12122"/>
    <w:rsid w:val="00B14926"/>
    <w:rsid w:val="00B26F78"/>
    <w:rsid w:val="00B31568"/>
    <w:rsid w:val="00B34436"/>
    <w:rsid w:val="00B346EC"/>
    <w:rsid w:val="00B36CC5"/>
    <w:rsid w:val="00B4785F"/>
    <w:rsid w:val="00B6078C"/>
    <w:rsid w:val="00B64E34"/>
    <w:rsid w:val="00B678F6"/>
    <w:rsid w:val="00B70C76"/>
    <w:rsid w:val="00B714CF"/>
    <w:rsid w:val="00B71DC2"/>
    <w:rsid w:val="00B720CE"/>
    <w:rsid w:val="00B76A63"/>
    <w:rsid w:val="00B82F0A"/>
    <w:rsid w:val="00B86EE1"/>
    <w:rsid w:val="00B87612"/>
    <w:rsid w:val="00B92842"/>
    <w:rsid w:val="00BA0B8B"/>
    <w:rsid w:val="00BA3BBC"/>
    <w:rsid w:val="00BA3DED"/>
    <w:rsid w:val="00BA4316"/>
    <w:rsid w:val="00BB0169"/>
    <w:rsid w:val="00BB0A92"/>
    <w:rsid w:val="00BB5EA5"/>
    <w:rsid w:val="00BB6D04"/>
    <w:rsid w:val="00BC47EE"/>
    <w:rsid w:val="00BC7C35"/>
    <w:rsid w:val="00BD3AE8"/>
    <w:rsid w:val="00BD52B8"/>
    <w:rsid w:val="00BD7176"/>
    <w:rsid w:val="00BE0BD6"/>
    <w:rsid w:val="00BE2AD9"/>
    <w:rsid w:val="00BE4789"/>
    <w:rsid w:val="00BE6925"/>
    <w:rsid w:val="00BF06B2"/>
    <w:rsid w:val="00BF54E1"/>
    <w:rsid w:val="00C0274B"/>
    <w:rsid w:val="00C02C99"/>
    <w:rsid w:val="00C02E92"/>
    <w:rsid w:val="00C06D0F"/>
    <w:rsid w:val="00C0735A"/>
    <w:rsid w:val="00C12A11"/>
    <w:rsid w:val="00C414E3"/>
    <w:rsid w:val="00C43DA7"/>
    <w:rsid w:val="00C44992"/>
    <w:rsid w:val="00C46D42"/>
    <w:rsid w:val="00C521C8"/>
    <w:rsid w:val="00C528BD"/>
    <w:rsid w:val="00C566D5"/>
    <w:rsid w:val="00C57231"/>
    <w:rsid w:val="00C62DE5"/>
    <w:rsid w:val="00C637A2"/>
    <w:rsid w:val="00C63E93"/>
    <w:rsid w:val="00C74B50"/>
    <w:rsid w:val="00C76ED7"/>
    <w:rsid w:val="00C827A2"/>
    <w:rsid w:val="00C82914"/>
    <w:rsid w:val="00C876DD"/>
    <w:rsid w:val="00C91411"/>
    <w:rsid w:val="00C9397B"/>
    <w:rsid w:val="00CA2D7A"/>
    <w:rsid w:val="00CA46AA"/>
    <w:rsid w:val="00CA57EB"/>
    <w:rsid w:val="00CA7396"/>
    <w:rsid w:val="00CA7748"/>
    <w:rsid w:val="00CB5098"/>
    <w:rsid w:val="00CB6E14"/>
    <w:rsid w:val="00CB7517"/>
    <w:rsid w:val="00CC0E1C"/>
    <w:rsid w:val="00CC43CA"/>
    <w:rsid w:val="00CD2E04"/>
    <w:rsid w:val="00CE0A55"/>
    <w:rsid w:val="00CE739F"/>
    <w:rsid w:val="00CE76B7"/>
    <w:rsid w:val="00CF4B25"/>
    <w:rsid w:val="00CF4F03"/>
    <w:rsid w:val="00D07B9A"/>
    <w:rsid w:val="00D15B90"/>
    <w:rsid w:val="00D229F5"/>
    <w:rsid w:val="00D22BBA"/>
    <w:rsid w:val="00D2338F"/>
    <w:rsid w:val="00D27527"/>
    <w:rsid w:val="00D30764"/>
    <w:rsid w:val="00D32426"/>
    <w:rsid w:val="00D34B7E"/>
    <w:rsid w:val="00D372F5"/>
    <w:rsid w:val="00D40BD2"/>
    <w:rsid w:val="00D5037F"/>
    <w:rsid w:val="00D5524E"/>
    <w:rsid w:val="00D71AFA"/>
    <w:rsid w:val="00D80E96"/>
    <w:rsid w:val="00D8267B"/>
    <w:rsid w:val="00D84D0A"/>
    <w:rsid w:val="00D9120B"/>
    <w:rsid w:val="00DA04F5"/>
    <w:rsid w:val="00DA0850"/>
    <w:rsid w:val="00DA0FF8"/>
    <w:rsid w:val="00DA2496"/>
    <w:rsid w:val="00DA43DB"/>
    <w:rsid w:val="00DA738C"/>
    <w:rsid w:val="00DB7F7C"/>
    <w:rsid w:val="00DC5246"/>
    <w:rsid w:val="00DD5420"/>
    <w:rsid w:val="00DD5920"/>
    <w:rsid w:val="00DE18A3"/>
    <w:rsid w:val="00DE6900"/>
    <w:rsid w:val="00DF1633"/>
    <w:rsid w:val="00DF79CD"/>
    <w:rsid w:val="00E01565"/>
    <w:rsid w:val="00E01EFC"/>
    <w:rsid w:val="00E16539"/>
    <w:rsid w:val="00E20B08"/>
    <w:rsid w:val="00E25441"/>
    <w:rsid w:val="00E27F15"/>
    <w:rsid w:val="00E345DC"/>
    <w:rsid w:val="00E44774"/>
    <w:rsid w:val="00E45E92"/>
    <w:rsid w:val="00E45FAB"/>
    <w:rsid w:val="00E47D69"/>
    <w:rsid w:val="00E509C5"/>
    <w:rsid w:val="00E5661A"/>
    <w:rsid w:val="00E57A43"/>
    <w:rsid w:val="00E6486D"/>
    <w:rsid w:val="00E708B6"/>
    <w:rsid w:val="00E71932"/>
    <w:rsid w:val="00E72A50"/>
    <w:rsid w:val="00E74632"/>
    <w:rsid w:val="00E80EC5"/>
    <w:rsid w:val="00E8146C"/>
    <w:rsid w:val="00E86F08"/>
    <w:rsid w:val="00E87B87"/>
    <w:rsid w:val="00E90AB5"/>
    <w:rsid w:val="00E90B3D"/>
    <w:rsid w:val="00E926F3"/>
    <w:rsid w:val="00E94E71"/>
    <w:rsid w:val="00E96CDB"/>
    <w:rsid w:val="00EA460A"/>
    <w:rsid w:val="00EA654A"/>
    <w:rsid w:val="00EB133E"/>
    <w:rsid w:val="00EB28BB"/>
    <w:rsid w:val="00EB65E2"/>
    <w:rsid w:val="00EC02D6"/>
    <w:rsid w:val="00EC6614"/>
    <w:rsid w:val="00EC6B6F"/>
    <w:rsid w:val="00ED1D14"/>
    <w:rsid w:val="00ED7C97"/>
    <w:rsid w:val="00EE11C8"/>
    <w:rsid w:val="00EE1AA3"/>
    <w:rsid w:val="00EE3A31"/>
    <w:rsid w:val="00EE4119"/>
    <w:rsid w:val="00EE41AF"/>
    <w:rsid w:val="00EE5C4E"/>
    <w:rsid w:val="00EE64FC"/>
    <w:rsid w:val="00EE6A34"/>
    <w:rsid w:val="00EF2EE2"/>
    <w:rsid w:val="00EF2F5D"/>
    <w:rsid w:val="00EF3D53"/>
    <w:rsid w:val="00EF5DB0"/>
    <w:rsid w:val="00EF7985"/>
    <w:rsid w:val="00EF7A30"/>
    <w:rsid w:val="00F1120A"/>
    <w:rsid w:val="00F117AC"/>
    <w:rsid w:val="00F11BC7"/>
    <w:rsid w:val="00F1429A"/>
    <w:rsid w:val="00F17739"/>
    <w:rsid w:val="00F33734"/>
    <w:rsid w:val="00F35503"/>
    <w:rsid w:val="00F40987"/>
    <w:rsid w:val="00F4186B"/>
    <w:rsid w:val="00F47AC9"/>
    <w:rsid w:val="00F47F6A"/>
    <w:rsid w:val="00F502A4"/>
    <w:rsid w:val="00F56E73"/>
    <w:rsid w:val="00F60C57"/>
    <w:rsid w:val="00F61C39"/>
    <w:rsid w:val="00F64DB1"/>
    <w:rsid w:val="00F75C76"/>
    <w:rsid w:val="00F80420"/>
    <w:rsid w:val="00F871B5"/>
    <w:rsid w:val="00F95F6E"/>
    <w:rsid w:val="00F9630B"/>
    <w:rsid w:val="00F96CAB"/>
    <w:rsid w:val="00FA1C7F"/>
    <w:rsid w:val="00FA237D"/>
    <w:rsid w:val="00FA3634"/>
    <w:rsid w:val="00FA7E0D"/>
    <w:rsid w:val="00FB5337"/>
    <w:rsid w:val="00FB577A"/>
    <w:rsid w:val="00FC100E"/>
    <w:rsid w:val="00FC1EF6"/>
    <w:rsid w:val="00FC2278"/>
    <w:rsid w:val="00FD23FE"/>
    <w:rsid w:val="00FE1098"/>
    <w:rsid w:val="00FE1348"/>
    <w:rsid w:val="00FE2208"/>
    <w:rsid w:val="00FE57B8"/>
    <w:rsid w:val="00FF1D4C"/>
    <w:rsid w:val="00FF200D"/>
    <w:rsid w:val="00FF4322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D45AB"/>
  <w15:docId w15:val="{7B1D7708-98FF-45F6-B343-7F67E8EEA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F3D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Arial" w:hAnsi="Arial"/>
      <w:i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</w:tabs>
      <w:ind w:left="720"/>
      <w:outlineLvl w:val="2"/>
    </w:pPr>
    <w:rPr>
      <w:rFonts w:ascii="Arial" w:hAnsi="Arial"/>
      <w:i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</w:style>
  <w:style w:type="paragraph" w:styleId="Footer">
    <w:name w:val="footer"/>
    <w:basedOn w:val="Normal"/>
    <w:link w:val="FooterChar"/>
    <w:uiPriority w:val="99"/>
    <w:pPr>
      <w:widowControl/>
      <w:tabs>
        <w:tab w:val="center" w:pos="4320"/>
        <w:tab w:val="right" w:pos="8640"/>
      </w:tabs>
    </w:pPr>
    <w:rPr>
      <w:snapToGrid/>
      <w:szCs w:val="24"/>
    </w:rPr>
  </w:style>
  <w:style w:type="paragraph" w:styleId="BodyText">
    <w:name w:val="Body Text"/>
    <w:basedOn w:val="Normal"/>
    <w:pPr>
      <w:widowControl/>
    </w:pPr>
    <w:rPr>
      <w:rFonts w:ascii="Times" w:hAnsi="Times"/>
      <w:color w:val="00000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2">
    <w:name w:val="Body Text 2"/>
    <w:basedOn w:val="Normal"/>
    <w:rPr>
      <w:i/>
      <w:iCs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-360"/>
    </w:pPr>
    <w:rPr>
      <w:snapToGrid/>
      <w:szCs w:val="24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widowControl/>
      <w:ind w:left="360" w:hanging="360"/>
    </w:pPr>
    <w:rPr>
      <w:szCs w:val="24"/>
    </w:rPr>
  </w:style>
  <w:style w:type="paragraph" w:styleId="BodyText3">
    <w:name w:val="Body Text 3"/>
    <w:basedOn w:val="Normal"/>
    <w:pPr>
      <w:autoSpaceDE w:val="0"/>
      <w:autoSpaceDN w:val="0"/>
      <w:adjustRightInd w:val="0"/>
    </w:pPr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paragraph" w:styleId="NormalWeb">
    <w:name w:val="Normal (Web)"/>
    <w:basedOn w:val="Normal"/>
    <w:uiPriority w:val="99"/>
    <w:rsid w:val="00305463"/>
    <w:pPr>
      <w:widowControl/>
      <w:spacing w:before="100" w:beforeAutospacing="1" w:after="100" w:afterAutospacing="1"/>
    </w:pPr>
    <w:rPr>
      <w:snapToGrid/>
      <w:szCs w:val="24"/>
    </w:rPr>
  </w:style>
  <w:style w:type="character" w:styleId="Emphasis">
    <w:name w:val="Emphasis"/>
    <w:qFormat/>
    <w:rsid w:val="009D6479"/>
    <w:rPr>
      <w:i/>
      <w:iCs/>
    </w:rPr>
  </w:style>
  <w:style w:type="paragraph" w:customStyle="1" w:styleId="WPDefaults">
    <w:name w:val="WP Defaults"/>
    <w:rsid w:val="00AD7FFB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</w:pPr>
    <w:rPr>
      <w:rFonts w:ascii="Geneva" w:hAnsi="Geneva"/>
      <w:sz w:val="24"/>
    </w:rPr>
  </w:style>
  <w:style w:type="paragraph" w:styleId="PlainText">
    <w:name w:val="Plain Text"/>
    <w:basedOn w:val="Normal"/>
    <w:rsid w:val="006B5DD1"/>
    <w:pPr>
      <w:widowControl/>
    </w:pPr>
    <w:rPr>
      <w:rFonts w:ascii="Courier New" w:hAnsi="Courier New" w:cs="Courier New"/>
      <w:snapToGrid/>
      <w:sz w:val="20"/>
    </w:rPr>
  </w:style>
  <w:style w:type="paragraph" w:styleId="BalloonText">
    <w:name w:val="Balloon Text"/>
    <w:basedOn w:val="Normal"/>
    <w:semiHidden/>
    <w:rsid w:val="00B70C76"/>
    <w:rPr>
      <w:rFonts w:ascii="Tahoma" w:hAnsi="Tahoma" w:cs="Tahoma"/>
      <w:sz w:val="16"/>
      <w:szCs w:val="16"/>
    </w:rPr>
  </w:style>
  <w:style w:type="character" w:customStyle="1" w:styleId="bold1">
    <w:name w:val="bold1"/>
    <w:rsid w:val="00D07B9A"/>
    <w:rPr>
      <w:b/>
      <w:bCs/>
    </w:rPr>
  </w:style>
  <w:style w:type="paragraph" w:customStyle="1" w:styleId="nav">
    <w:name w:val="nav"/>
    <w:basedOn w:val="Normal"/>
    <w:rsid w:val="00F61C39"/>
    <w:pPr>
      <w:widowControl/>
      <w:spacing w:before="100" w:beforeAutospacing="1" w:after="100" w:afterAutospacing="1"/>
    </w:pPr>
    <w:rPr>
      <w:rFonts w:ascii="Verdana" w:hAnsi="Verdana"/>
      <w:snapToGrid/>
      <w:sz w:val="13"/>
      <w:szCs w:val="13"/>
    </w:rPr>
  </w:style>
  <w:style w:type="character" w:customStyle="1" w:styleId="em1">
    <w:name w:val="em1"/>
    <w:rsid w:val="007F38DA"/>
    <w:rPr>
      <w:i/>
      <w:iCs/>
    </w:rPr>
  </w:style>
  <w:style w:type="paragraph" w:customStyle="1" w:styleId="default">
    <w:name w:val="default"/>
    <w:basedOn w:val="Normal"/>
    <w:rsid w:val="000E6832"/>
    <w:pPr>
      <w:widowControl/>
      <w:autoSpaceDE w:val="0"/>
      <w:autoSpaceDN w:val="0"/>
    </w:pPr>
    <w:rPr>
      <w:snapToGrid/>
      <w:color w:val="000000"/>
      <w:szCs w:val="24"/>
    </w:rPr>
  </w:style>
  <w:style w:type="character" w:customStyle="1" w:styleId="subcontent1">
    <w:name w:val="subcontent1"/>
    <w:rsid w:val="0078028D"/>
    <w:rPr>
      <w:b/>
      <w:bCs/>
      <w:color w:val="443718"/>
      <w:sz w:val="20"/>
      <w:szCs w:val="20"/>
    </w:rPr>
  </w:style>
  <w:style w:type="table" w:styleId="TableGrid">
    <w:name w:val="Table Grid"/>
    <w:basedOn w:val="TableNormal"/>
    <w:rsid w:val="00963B7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5B269E"/>
    <w:pPr>
      <w:widowControl/>
    </w:pPr>
    <w:rPr>
      <w:snapToGrid/>
      <w:sz w:val="20"/>
    </w:rPr>
  </w:style>
  <w:style w:type="character" w:styleId="HTMLCite">
    <w:name w:val="HTML Cite"/>
    <w:rsid w:val="005B269E"/>
    <w:rPr>
      <w:i/>
      <w:iCs/>
    </w:rPr>
  </w:style>
  <w:style w:type="paragraph" w:customStyle="1" w:styleId="margin40em">
    <w:name w:val="margin40 em"/>
    <w:basedOn w:val="Normal"/>
    <w:rsid w:val="003F45CB"/>
    <w:pPr>
      <w:widowControl/>
      <w:spacing w:before="100" w:beforeAutospacing="1" w:after="100" w:afterAutospacing="1"/>
    </w:pPr>
    <w:rPr>
      <w:rFonts w:ascii="Georgia" w:hAnsi="Georgia"/>
      <w:snapToGrid/>
      <w:sz w:val="23"/>
      <w:szCs w:val="23"/>
    </w:rPr>
  </w:style>
  <w:style w:type="paragraph" w:styleId="Header">
    <w:name w:val="header"/>
    <w:basedOn w:val="Normal"/>
    <w:link w:val="HeaderChar"/>
    <w:rsid w:val="004E02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E02B6"/>
    <w:rPr>
      <w:snapToGrid w:val="0"/>
      <w:sz w:val="24"/>
    </w:rPr>
  </w:style>
  <w:style w:type="character" w:customStyle="1" w:styleId="FooterChar">
    <w:name w:val="Footer Char"/>
    <w:link w:val="Footer"/>
    <w:uiPriority w:val="99"/>
    <w:rsid w:val="004E02B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14F04"/>
    <w:pPr>
      <w:widowControl/>
      <w:spacing w:line="276" w:lineRule="auto"/>
      <w:ind w:left="720"/>
      <w:contextualSpacing/>
    </w:pPr>
    <w:rPr>
      <w:rFonts w:ascii="Arial" w:eastAsia="Arial" w:hAnsi="Arial" w:cs="Arial"/>
      <w:snapToGrid/>
      <w:sz w:val="22"/>
      <w:szCs w:val="22"/>
      <w:lang w:val="en"/>
    </w:rPr>
  </w:style>
  <w:style w:type="character" w:styleId="CommentReference">
    <w:name w:val="annotation reference"/>
    <w:basedOn w:val="DefaultParagraphFont"/>
    <w:semiHidden/>
    <w:unhideWhenUsed/>
    <w:rsid w:val="00A529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5297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2974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2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2974"/>
    <w:rPr>
      <w:b/>
      <w:bCs/>
      <w:snapToGrid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2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2290">
          <w:marLeft w:val="150"/>
          <w:marRight w:val="150"/>
          <w:marTop w:val="240"/>
          <w:marBottom w:val="240"/>
          <w:divBdr>
            <w:top w:val="single" w:sz="6" w:space="0" w:color="B4C4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0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4266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hhs.gov/hipaa/for-professionals/privacy/guidance/disclosures-public-health-activities/index.htm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2021-0420protocols-haitiancreol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DESE-231-64744</_dlc_DocId>
    <_dlc_DocIdUrl xmlns="733efe1c-5bbe-4968-87dc-d400e65c879f">
      <Url>https://sharepoint.doemass.org/ese/webteam/cps/_layouts/DocIdRedir.aspx?ID=DESE-231-64744</Url>
      <Description>DESE-231-64744</Description>
    </_dlc_DocIdUrl>
  </documentManagement>
</p:properties>
</file>

<file path=customXml/itemProps1.xml><?xml version="1.0" encoding="utf-8"?>
<ds:datastoreItem xmlns:ds="http://schemas.openxmlformats.org/officeDocument/2006/customXml" ds:itemID="{9A5D7470-658D-4898-9C9A-3831D138F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47C658-4F52-4BA0-8EBB-BE4E8C0F8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AC0D32-D478-418F-9359-08B9849B46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43FDDA-3D33-4DE3-89C1-EEF06D8BF494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2833</Words>
  <Characters>14984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Requesting Mobile Rapid Response Units - Haitian Creole Translation</vt:lpstr>
    </vt:vector>
  </TitlesOfParts>
  <Company/>
  <LinksUpToDate>false</LinksUpToDate>
  <CharactersWithSpaces>17782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Requesting Mobile Rapid Response Units - Haitian Creole Translation</dc:title>
  <dc:creator>DESE</dc:creator>
  <cp:lastModifiedBy>Zou, Dong (EOE)</cp:lastModifiedBy>
  <cp:revision>9</cp:revision>
  <cp:lastPrinted>2011-01-14T19:54:00Z</cp:lastPrinted>
  <dcterms:created xsi:type="dcterms:W3CDTF">2020-09-10T22:51:00Z</dcterms:created>
  <dcterms:modified xsi:type="dcterms:W3CDTF">2021-07-02T18:46:00Z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21 2020</vt:lpwstr>
  </property>
</Properties>
</file>