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196C78" w14:textId="77777777" w:rsidR="00FD23FE" w:rsidRPr="00A82B89" w:rsidRDefault="00CC0E1C">
      <w:pPr>
        <w:spacing w:line="192" w:lineRule="auto"/>
        <w:outlineLvl w:val="0"/>
        <w:rPr>
          <w:rFonts w:ascii="Arial" w:hAnsi="Arial"/>
          <w:b/>
          <w:i/>
          <w:sz w:val="40"/>
        </w:rPr>
      </w:pPr>
      <w:r w:rsidRPr="00A82B89">
        <w:rPr>
          <w:rFonts w:ascii="Arial" w:hAnsi="Arial"/>
          <w:i/>
          <w:noProof/>
          <w:snapToGrid/>
          <w:sz w:val="40"/>
        </w:rPr>
        <w:drawing>
          <wp:anchor distT="0" distB="0" distL="114300" distR="274320" simplePos="0" relativeHeight="251657216" behindDoc="0" locked="0" layoutInCell="0" allowOverlap="1" wp14:anchorId="1E1D59B7" wp14:editId="26321373">
            <wp:simplePos x="0" y="0"/>
            <wp:positionH relativeFrom="column">
              <wp:posOffset>-457200</wp:posOffset>
            </wp:positionH>
            <wp:positionV relativeFrom="page">
              <wp:posOffset>304800</wp:posOffset>
            </wp:positionV>
            <wp:extent cx="1090930" cy="1371600"/>
            <wp:effectExtent l="0" t="0" r="0" b="0"/>
            <wp:wrapThrough wrapText="right">
              <wp:wrapPolygon edited="0">
                <wp:start x="0" y="0"/>
                <wp:lineTo x="0" y="21300"/>
                <wp:lineTo x="21122" y="21300"/>
                <wp:lineTo x="21122" y="0"/>
                <wp:lineTo x="0" y="0"/>
              </wp:wrapPolygon>
            </wp:wrapThrough>
            <wp:docPr id="2" name="Picture 2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ssachusetts State Sea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93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82B89">
        <w:rPr>
          <w:rFonts w:ascii="Arial" w:hAnsi="Arial"/>
          <w:b/>
          <w:i/>
          <w:sz w:val="40"/>
        </w:rPr>
        <w:t>Departamento de Ensino Fundamental e</w:t>
      </w:r>
    </w:p>
    <w:p w14:paraId="0162F09E" w14:textId="77777777" w:rsidR="00FD23FE" w:rsidRPr="00A82B89" w:rsidRDefault="00FD23FE">
      <w:pPr>
        <w:outlineLvl w:val="0"/>
        <w:rPr>
          <w:rFonts w:ascii="Arial" w:hAnsi="Arial"/>
          <w:b/>
          <w:i/>
          <w:sz w:val="50"/>
        </w:rPr>
      </w:pPr>
      <w:r w:rsidRPr="00A82B89">
        <w:rPr>
          <w:rFonts w:ascii="Arial" w:hAnsi="Arial"/>
          <w:b/>
          <w:i/>
          <w:sz w:val="40"/>
        </w:rPr>
        <w:t>Secundário de Massachusetts</w:t>
      </w:r>
    </w:p>
    <w:p w14:paraId="4BB599A5" w14:textId="77777777" w:rsidR="00FD23FE" w:rsidRPr="00A82B89" w:rsidRDefault="0039536F">
      <w:pPr>
        <w:rPr>
          <w:rFonts w:ascii="Arial" w:hAnsi="Arial"/>
          <w:i/>
        </w:rPr>
      </w:pPr>
      <w:r w:rsidRPr="00A82B89">
        <w:rPr>
          <w:rFonts w:ascii="Arial" w:hAnsi="Arial"/>
          <w:i/>
          <w:noProof/>
          <w:snapToGrid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0" allowOverlap="1" wp14:anchorId="2521610A" wp14:editId="6D530D4C">
                <wp:simplePos x="0" y="0"/>
                <wp:positionH relativeFrom="column">
                  <wp:posOffset>885825</wp:posOffset>
                </wp:positionH>
                <wp:positionV relativeFrom="paragraph">
                  <wp:posOffset>68580</wp:posOffset>
                </wp:positionV>
                <wp:extent cx="4838700" cy="0"/>
                <wp:effectExtent l="0" t="0" r="19050" b="19050"/>
                <wp:wrapNone/>
                <wp:docPr id="1" name="Line 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387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349805" id="Line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9.75pt,5.4pt" to="450.7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" o:allowincell="f" strokeweight="1pt"/>
            </w:pict>
          </mc:Fallback>
        </mc:AlternateContent>
      </w:r>
    </w:p>
    <w:p w14:paraId="10D41AEB" w14:textId="42E354D2" w:rsidR="00FD23FE" w:rsidRPr="00481E85" w:rsidRDefault="00FD23FE" w:rsidP="00CC0E1C">
      <w:pPr>
        <w:pStyle w:val="Heading3"/>
        <w:tabs>
          <w:tab w:val="right" w:pos="9090"/>
        </w:tabs>
        <w:ind w:right="360"/>
        <w:rPr>
          <w:sz w:val="16"/>
          <w:szCs w:val="16"/>
          <w:lang w:val="en-US"/>
        </w:rPr>
      </w:pPr>
      <w:r w:rsidRPr="00481E85">
        <w:rPr>
          <w:sz w:val="16"/>
          <w:szCs w:val="16"/>
          <w:lang w:val="en-US"/>
        </w:rPr>
        <w:t xml:space="preserve">75 Pleasant Street, Malden, Massachusetts 02148-4906 </w:t>
      </w:r>
      <w:r w:rsidRPr="00481E85">
        <w:rPr>
          <w:sz w:val="16"/>
          <w:szCs w:val="16"/>
          <w:lang w:val="en-US"/>
        </w:rPr>
        <w:tab/>
      </w:r>
      <w:r w:rsidR="00A82B89" w:rsidRPr="00481E85">
        <w:rPr>
          <w:sz w:val="16"/>
          <w:szCs w:val="16"/>
          <w:lang w:val="en-US"/>
        </w:rPr>
        <w:t xml:space="preserve"> </w:t>
      </w:r>
      <w:proofErr w:type="spellStart"/>
      <w:r w:rsidRPr="00481E85">
        <w:rPr>
          <w:sz w:val="16"/>
          <w:szCs w:val="16"/>
          <w:lang w:val="en-US"/>
        </w:rPr>
        <w:t>Telefone</w:t>
      </w:r>
      <w:proofErr w:type="spellEnd"/>
      <w:r w:rsidRPr="00481E85">
        <w:rPr>
          <w:sz w:val="16"/>
          <w:szCs w:val="16"/>
          <w:lang w:val="en-US"/>
        </w:rPr>
        <w:t>:(781) 338-3000</w:t>
      </w:r>
    </w:p>
    <w:p w14:paraId="341950C9" w14:textId="3A35C8F8" w:rsidR="00FD23FE" w:rsidRPr="00A82B89" w:rsidRDefault="00A82B89" w:rsidP="00CC0E1C">
      <w:pPr>
        <w:pStyle w:val="Heading2"/>
        <w:tabs>
          <w:tab w:val="right" w:pos="9000"/>
        </w:tabs>
        <w:ind w:right="360"/>
        <w:rPr>
          <w:sz w:val="16"/>
          <w:szCs w:val="16"/>
        </w:rPr>
      </w:pPr>
      <w:r w:rsidRPr="00481E85">
        <w:rPr>
          <w:sz w:val="16"/>
          <w:szCs w:val="16"/>
          <w:lang w:val="en-US"/>
        </w:rPr>
        <w:t xml:space="preserve"> </w:t>
      </w:r>
      <w:r w:rsidR="00217B6E" w:rsidRPr="00A82B89">
        <w:rPr>
          <w:sz w:val="16"/>
          <w:szCs w:val="16"/>
        </w:rPr>
        <w:t>TTYN</w:t>
      </w:r>
      <w:r w:rsidRPr="00A82B89">
        <w:rPr>
          <w:sz w:val="16"/>
          <w:szCs w:val="16"/>
        </w:rPr>
        <w:t xml:space="preserve">. </w:t>
      </w:r>
      <w:r w:rsidR="00217B6E" w:rsidRPr="00A82B89">
        <w:rPr>
          <w:sz w:val="16"/>
          <w:szCs w:val="16"/>
        </w:rPr>
        <w:t>E</w:t>
      </w:r>
      <w:r w:rsidRPr="00A82B89">
        <w:rPr>
          <w:sz w:val="16"/>
          <w:szCs w:val="16"/>
        </w:rPr>
        <w:t xml:space="preserve">. </w:t>
      </w:r>
      <w:r w:rsidR="00217B6E" w:rsidRPr="00A82B89">
        <w:rPr>
          <w:sz w:val="16"/>
          <w:szCs w:val="16"/>
        </w:rPr>
        <w:t>T</w:t>
      </w:r>
      <w:r w:rsidRPr="00A82B89">
        <w:rPr>
          <w:sz w:val="16"/>
          <w:szCs w:val="16"/>
        </w:rPr>
        <w:t xml:space="preserve">. </w:t>
      </w:r>
      <w:r w:rsidR="00217B6E" w:rsidRPr="00A82B89">
        <w:rPr>
          <w:sz w:val="16"/>
          <w:szCs w:val="16"/>
        </w:rPr>
        <w:t>Re</w:t>
      </w:r>
      <w:r w:rsidRPr="00A82B89">
        <w:rPr>
          <w:sz w:val="16"/>
          <w:szCs w:val="16"/>
        </w:rPr>
        <w:t>lay</w:t>
      </w:r>
      <w:r w:rsidR="00217B6E" w:rsidRPr="00A82B89">
        <w:rPr>
          <w:sz w:val="16"/>
          <w:szCs w:val="16"/>
        </w:rPr>
        <w:t xml:space="preserve"> 1-800-439-2370</w:t>
      </w:r>
    </w:p>
    <w:p w14:paraId="4A3CF753" w14:textId="77777777" w:rsidR="00FD23FE" w:rsidRPr="00A82B89" w:rsidRDefault="00FD23FE">
      <w:pPr>
        <w:ind w:left="720"/>
        <w:rPr>
          <w:rFonts w:ascii="Arial" w:hAnsi="Arial"/>
          <w:i/>
          <w:sz w:val="16"/>
          <w:szCs w:val="16"/>
        </w:rPr>
      </w:pPr>
    </w:p>
    <w:p w14:paraId="1FE90FDC" w14:textId="77777777" w:rsidR="00FD23FE" w:rsidRPr="00A82B89" w:rsidRDefault="00FD23FE">
      <w:pPr>
        <w:ind w:left="720"/>
        <w:rPr>
          <w:rFonts w:ascii="Arial" w:hAnsi="Arial"/>
          <w:i/>
          <w:sz w:val="18"/>
        </w:rPr>
        <w:sectPr w:rsidR="00FD23FE" w:rsidRPr="00A82B89">
          <w:footerReference w:type="even" r:id="rId12"/>
          <w:footerReference w:type="default" r:id="rId13"/>
          <w:endnotePr>
            <w:numFmt w:val="decimal"/>
          </w:endnotePr>
          <w:pgSz w:w="12240" w:h="15840"/>
          <w:pgMar w:top="864" w:right="1080" w:bottom="1440" w:left="1800" w:header="1440" w:footer="1440" w:gutter="0"/>
          <w:cols w:space="720"/>
          <w:noEndnote/>
          <w:titlePg/>
        </w:sectPr>
      </w:pPr>
    </w:p>
    <w:p w14:paraId="4B122331" w14:textId="77777777" w:rsidR="00FD23FE" w:rsidRPr="00A82B89" w:rsidRDefault="00FD23FE">
      <w:pPr>
        <w:ind w:left="720"/>
        <w:jc w:val="center"/>
        <w:rPr>
          <w:rFonts w:ascii="Arial" w:hAnsi="Arial"/>
          <w:i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949"/>
        <w:gridCol w:w="8427"/>
      </w:tblGrid>
      <w:tr w:rsidR="00FD23FE" w:rsidRPr="00A82B89" w14:paraId="6C500196" w14:textId="77777777" w:rsidTr="00EB21B2">
        <w:tc>
          <w:tcPr>
            <w:tcW w:w="2988" w:type="dxa"/>
          </w:tcPr>
          <w:p w14:paraId="11DCF874" w14:textId="5DC355ED" w:rsidR="00FD23FE" w:rsidRPr="00A82B89" w:rsidRDefault="00814D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B89">
              <w:rPr>
                <w:rFonts w:ascii="Arial" w:hAnsi="Arial"/>
                <w:sz w:val="16"/>
                <w:szCs w:val="16"/>
              </w:rPr>
              <w:t>Jeffrey C</w:t>
            </w:r>
            <w:r w:rsidR="00A82B89" w:rsidRPr="00A82B89">
              <w:rPr>
                <w:rFonts w:ascii="Arial" w:hAnsi="Arial"/>
                <w:sz w:val="16"/>
                <w:szCs w:val="16"/>
              </w:rPr>
              <w:t xml:space="preserve">. </w:t>
            </w:r>
            <w:r w:rsidRPr="00A82B89">
              <w:rPr>
                <w:rFonts w:ascii="Arial" w:hAnsi="Arial"/>
                <w:sz w:val="16"/>
                <w:szCs w:val="16"/>
              </w:rPr>
              <w:t>Riley</w:t>
            </w:r>
          </w:p>
          <w:p w14:paraId="653431F6" w14:textId="77777777" w:rsidR="00FD23FE" w:rsidRPr="00A82B89" w:rsidRDefault="00FD23FE">
            <w:pPr>
              <w:jc w:val="center"/>
              <w:rPr>
                <w:rFonts w:ascii="Arial" w:hAnsi="Arial"/>
                <w:i/>
                <w:sz w:val="16"/>
                <w:szCs w:val="16"/>
              </w:rPr>
            </w:pPr>
            <w:r w:rsidRPr="00A82B89">
              <w:rPr>
                <w:rFonts w:ascii="Arial" w:hAnsi="Arial"/>
                <w:i/>
                <w:sz w:val="16"/>
                <w:szCs w:val="16"/>
              </w:rPr>
              <w:t>Encarregado</w:t>
            </w:r>
          </w:p>
        </w:tc>
        <w:tc>
          <w:tcPr>
            <w:tcW w:w="8604" w:type="dxa"/>
          </w:tcPr>
          <w:p w14:paraId="1E6D9092" w14:textId="77777777" w:rsidR="00FD23FE" w:rsidRPr="00A82B89" w:rsidRDefault="00FD23FE">
            <w:pPr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</w:tbl>
    <w:p w14:paraId="5459BB72" w14:textId="77777777" w:rsidR="00FD23FE" w:rsidRPr="00A82B89" w:rsidRDefault="00FD23FE">
      <w:pPr>
        <w:rPr>
          <w:rFonts w:ascii="Arial" w:hAnsi="Arial"/>
          <w:i/>
          <w:sz w:val="18"/>
        </w:rPr>
      </w:pPr>
    </w:p>
    <w:p w14:paraId="1178EA3F" w14:textId="77777777" w:rsidR="00FD23FE" w:rsidRPr="00A82B89" w:rsidRDefault="00FD23FE">
      <w:pPr>
        <w:rPr>
          <w:sz w:val="28"/>
          <w:szCs w:val="28"/>
        </w:rPr>
        <w:sectPr w:rsidR="00FD23FE" w:rsidRPr="00A82B89">
          <w:endnotePr>
            <w:numFmt w:val="decimal"/>
          </w:endnotePr>
          <w:type w:val="continuous"/>
          <w:pgSz w:w="12240" w:h="15840"/>
          <w:pgMar w:top="864" w:right="432" w:bottom="1440" w:left="432" w:header="1440" w:footer="1440" w:gutter="0"/>
          <w:cols w:space="720"/>
          <w:noEndnote/>
        </w:sectPr>
      </w:pPr>
    </w:p>
    <w:p w14:paraId="532572E1" w14:textId="6883E168" w:rsidR="00942CA5" w:rsidRPr="00A82B89" w:rsidRDefault="00942CA5" w:rsidP="00942CA5">
      <w:pPr>
        <w:jc w:val="center"/>
        <w:rPr>
          <w:b/>
          <w:sz w:val="28"/>
          <w:szCs w:val="28"/>
        </w:rPr>
      </w:pPr>
      <w:r w:rsidRPr="00A82B89">
        <w:rPr>
          <w:b/>
          <w:sz w:val="28"/>
          <w:szCs w:val="28"/>
        </w:rPr>
        <w:t xml:space="preserve">Protocolo para solicitar </w:t>
      </w:r>
      <w:r w:rsidR="0050003D">
        <w:rPr>
          <w:b/>
          <w:sz w:val="28"/>
          <w:szCs w:val="28"/>
        </w:rPr>
        <w:t>o serviço de atendimento móvel de urgência</w:t>
      </w:r>
    </w:p>
    <w:p w14:paraId="5EB4F9ED" w14:textId="77777777" w:rsidR="00942CA5" w:rsidRPr="00A82B89" w:rsidRDefault="00942CA5" w:rsidP="00942CA5">
      <w:pPr>
        <w:jc w:val="center"/>
        <w:rPr>
          <w:szCs w:val="24"/>
        </w:rPr>
      </w:pPr>
      <w:r w:rsidRPr="00A82B89">
        <w:t>11 de setembro de 2020</w:t>
      </w:r>
    </w:p>
    <w:p w14:paraId="5FE4F148" w14:textId="77777777" w:rsidR="00942CA5" w:rsidRPr="00A82B89" w:rsidRDefault="00942CA5" w:rsidP="00942CA5">
      <w:pPr>
        <w:rPr>
          <w:szCs w:val="24"/>
        </w:rPr>
      </w:pPr>
    </w:p>
    <w:p w14:paraId="6D093E7B" w14:textId="06199858" w:rsidR="00942CA5" w:rsidRPr="00A82B89" w:rsidRDefault="00942CA5" w:rsidP="00942CA5">
      <w:pPr>
        <w:pStyle w:val="NormalWeb"/>
        <w:shd w:val="clear" w:color="auto" w:fill="FFFFFF"/>
        <w:spacing w:before="0" w:beforeAutospacing="0"/>
      </w:pPr>
      <w:r w:rsidRPr="00A82B89">
        <w:t>Escolas e distritos em todo o estado estão trabalhando para implementar as diretrizes de saúde e segurança desenvolvidas pelo Departamento de Ensino Fundamental e Secundário (DESE) para os modelos de ensino presencial ou híbrido</w:t>
      </w:r>
      <w:r w:rsidR="00A82B89" w:rsidRPr="00A82B89">
        <w:t xml:space="preserve">. </w:t>
      </w:r>
      <w:r w:rsidRPr="00A82B89">
        <w:t>Para promover ainda mais a saúde e segurança dos alunos, professores e funcionários, o DESE e o Departamento de Saúde Pública (DPH) criaram uma opção onde os funcionários das escolas locais, públicas e privadas</w:t>
      </w:r>
      <w:r w:rsidRPr="00A82B89">
        <w:rPr>
          <w:rStyle w:val="FootnoteReference"/>
          <w:vertAlign w:val="superscript"/>
        </w:rPr>
        <w:footnoteReference w:id="1"/>
      </w:r>
      <w:r w:rsidRPr="00A82B89">
        <w:t xml:space="preserve">, em consulta com as autoridades de saúde pública, poderá solicitar um </w:t>
      </w:r>
      <w:r w:rsidR="0050003D">
        <w:t>serviço de atendimento móvel de urgência</w:t>
      </w:r>
      <w:r w:rsidRPr="00A82B89">
        <w:t xml:space="preserve"> patrocinad</w:t>
      </w:r>
      <w:r w:rsidR="006F249E">
        <w:t>o</w:t>
      </w:r>
      <w:r w:rsidRPr="00A82B89">
        <w:t xml:space="preserve"> pelo estado para testar um grupo de alunos e/ou funcionários quando for identificado um número potencial de casos de COVID-19 e a transmissão ocorrer dentro da escola</w:t>
      </w:r>
      <w:r w:rsidR="00A82B89" w:rsidRPr="00A82B89">
        <w:t xml:space="preserve">. </w:t>
      </w:r>
    </w:p>
    <w:p w14:paraId="16AEE108" w14:textId="647A0B24" w:rsidR="00942CA5" w:rsidRPr="00A82B89" w:rsidRDefault="00942CA5" w:rsidP="00942CA5">
      <w:pPr>
        <w:rPr>
          <w:color w:val="000000"/>
          <w:szCs w:val="24"/>
        </w:rPr>
      </w:pPr>
      <w:r w:rsidRPr="00A82B89">
        <w:t>Este memorando visa fornecer às escolas e distritos uma visão geral deste programa e também informações sobre protocolos para a utilização d</w:t>
      </w:r>
      <w:r w:rsidR="0050003D">
        <w:t>o</w:t>
      </w:r>
      <w:r w:rsidRPr="00A82B89">
        <w:t xml:space="preserve">s </w:t>
      </w:r>
      <w:r w:rsidR="0050003D">
        <w:t>serviços de atendimento móvel de urgência</w:t>
      </w:r>
      <w:r w:rsidRPr="00A82B89">
        <w:t xml:space="preserve"> e considerações sobre a privacidade dos alunos</w:t>
      </w:r>
      <w:r w:rsidR="00A82B89" w:rsidRPr="00A82B89">
        <w:t xml:space="preserve">. </w:t>
      </w:r>
      <w:r w:rsidRPr="00A82B89">
        <w:rPr>
          <w:color w:val="000000"/>
          <w:szCs w:val="24"/>
        </w:rPr>
        <w:t>A implementação, entretanto, deve ser guiada pelo que é viável, prático e aceitável e deve ser adaptada às necessidades de cada comunidade escolar</w:t>
      </w:r>
      <w:r w:rsidR="00A82B89" w:rsidRPr="00A82B89">
        <w:rPr>
          <w:color w:val="000000"/>
          <w:szCs w:val="24"/>
        </w:rPr>
        <w:t xml:space="preserve">. </w:t>
      </w:r>
    </w:p>
    <w:p w14:paraId="4D7D8CD2" w14:textId="34D675E0" w:rsidR="00942CA5" w:rsidRPr="00A82B89" w:rsidRDefault="00942CA5" w:rsidP="00942CA5">
      <w:pPr>
        <w:pStyle w:val="NormalWeb"/>
        <w:shd w:val="clear" w:color="auto" w:fill="FFFFFF"/>
        <w:rPr>
          <w:i/>
          <w:iCs/>
          <w:color w:val="000000"/>
        </w:rPr>
      </w:pPr>
      <w:r w:rsidRPr="00A82B89">
        <w:rPr>
          <w:i/>
          <w:iCs/>
          <w:color w:val="000000"/>
        </w:rPr>
        <w:t xml:space="preserve"> Visão geral do programa </w:t>
      </w:r>
      <w:r w:rsidRPr="00A82B89">
        <w:rPr>
          <w:i/>
          <w:iCs/>
          <w:color w:val="000000"/>
        </w:rPr>
        <w:br/>
      </w:r>
      <w:r w:rsidRPr="00A82B89">
        <w:rPr>
          <w:color w:val="000000"/>
          <w:shd w:val="clear" w:color="auto" w:fill="FFFFFF"/>
        </w:rPr>
        <w:t xml:space="preserve"> O objetivo d</w:t>
      </w:r>
      <w:r w:rsidR="0050003D">
        <w:rPr>
          <w:color w:val="000000"/>
          <w:shd w:val="clear" w:color="auto" w:fill="FFFFFF"/>
        </w:rPr>
        <w:t>o</w:t>
      </w:r>
      <w:r w:rsidRPr="00A82B89">
        <w:rPr>
          <w:color w:val="000000"/>
          <w:shd w:val="clear" w:color="auto" w:fill="FFFFFF"/>
        </w:rPr>
        <w:t xml:space="preserve"> </w:t>
      </w:r>
      <w:r w:rsidR="0050003D">
        <w:rPr>
          <w:color w:val="000000"/>
          <w:shd w:val="clear" w:color="auto" w:fill="FFFFFF"/>
        </w:rPr>
        <w:t>serviço de atendimento móvel de urgência</w:t>
      </w:r>
      <w:r w:rsidRPr="00A82B89">
        <w:rPr>
          <w:color w:val="000000"/>
          <w:shd w:val="clear" w:color="auto" w:fill="FFFFFF"/>
        </w:rPr>
        <w:t xml:space="preserve"> é fornecer testes gratuitos e opcionais para pessoas assintomáticas que podem ou não terem estado em contato próximo, quando houver evidência de que a transmissão de COVID-19 pode provavelmente ter ocorrido dentro de uma sala de aula ou escola nos últimos 14 dias</w:t>
      </w:r>
      <w:r w:rsidR="00A82B89" w:rsidRPr="00A82B89">
        <w:rPr>
          <w:color w:val="000000"/>
          <w:shd w:val="clear" w:color="auto" w:fill="FFFFFF"/>
        </w:rPr>
        <w:t xml:space="preserve">. </w:t>
      </w:r>
      <w:r w:rsidRPr="00A82B89">
        <w:rPr>
          <w:color w:val="000000"/>
          <w:shd w:val="clear" w:color="auto" w:fill="FFFFFF"/>
        </w:rPr>
        <w:t>O teste d</w:t>
      </w:r>
      <w:r w:rsidR="0050003D">
        <w:rPr>
          <w:color w:val="000000"/>
          <w:shd w:val="clear" w:color="auto" w:fill="FFFFFF"/>
        </w:rPr>
        <w:t>o</w:t>
      </w:r>
      <w:r w:rsidRPr="00A82B89">
        <w:rPr>
          <w:color w:val="000000"/>
          <w:shd w:val="clear" w:color="auto" w:fill="FFFFFF"/>
        </w:rPr>
        <w:t xml:space="preserve"> </w:t>
      </w:r>
      <w:r w:rsidR="0050003D">
        <w:rPr>
          <w:color w:val="000000"/>
          <w:shd w:val="clear" w:color="auto" w:fill="FFFFFF"/>
        </w:rPr>
        <w:t>serviço de atendimento móvel de urgência</w:t>
      </w:r>
      <w:r w:rsidRPr="00A82B89">
        <w:rPr>
          <w:color w:val="000000"/>
          <w:shd w:val="clear" w:color="auto" w:fill="FFFFFF"/>
        </w:rPr>
        <w:t xml:space="preserve"> não se destina a fornecer teste para pessoas que desenvolvem sintomas de COVID-19 ou que são contatos próximos de pessoas com resultados positivos de teste de COVID-19 confirmados</w:t>
      </w:r>
      <w:r w:rsidR="00A82B89" w:rsidRPr="00A82B89">
        <w:rPr>
          <w:color w:val="000000"/>
          <w:shd w:val="clear" w:color="auto" w:fill="FFFFFF"/>
        </w:rPr>
        <w:t xml:space="preserve">. </w:t>
      </w:r>
      <w:r w:rsidRPr="00A82B89">
        <w:t>Contatos próximos são definidos como apenas aqueles que</w:t>
      </w:r>
      <w:r w:rsidR="00A82B89" w:rsidRPr="00A82B89">
        <w:t xml:space="preserve"> </w:t>
      </w:r>
      <w:r w:rsidRPr="00A82B89">
        <w:rPr>
          <w:color w:val="000000"/>
        </w:rPr>
        <w:t>t</w:t>
      </w:r>
      <w:r w:rsidR="006F249E">
        <w:rPr>
          <w:color w:val="000000"/>
        </w:rPr>
        <w:t>enham</w:t>
      </w:r>
      <w:r w:rsidRPr="00A82B89">
        <w:rPr>
          <w:color w:val="000000"/>
        </w:rPr>
        <w:t xml:space="preserve"> estado a menos de </w:t>
      </w:r>
      <w:r w:rsidR="006F249E">
        <w:rPr>
          <w:color w:val="000000"/>
        </w:rPr>
        <w:t>1-1/</w:t>
      </w:r>
      <w:r w:rsidRPr="00A82B89">
        <w:rPr>
          <w:color w:val="000000"/>
        </w:rPr>
        <w:t xml:space="preserve">2 metros </w:t>
      </w:r>
      <w:r w:rsidR="006F249E">
        <w:rPr>
          <w:color w:val="000000"/>
        </w:rPr>
        <w:t xml:space="preserve">(6 pés) </w:t>
      </w:r>
      <w:r w:rsidRPr="00A82B89">
        <w:rPr>
          <w:color w:val="000000"/>
        </w:rPr>
        <w:t xml:space="preserve">da pessoa </w:t>
      </w:r>
      <w:r w:rsidR="003E0343">
        <w:rPr>
          <w:color w:val="000000"/>
        </w:rPr>
        <w:t>infectada</w:t>
      </w:r>
      <w:r w:rsidRPr="00A82B89">
        <w:rPr>
          <w:color w:val="000000"/>
        </w:rPr>
        <w:t xml:space="preserve"> por pelo menos quinze minutos</w:t>
      </w:r>
      <w:r w:rsidR="00A82B89" w:rsidRPr="00A82B89">
        <w:rPr>
          <w:color w:val="000000"/>
        </w:rPr>
        <w:t xml:space="preserve">. </w:t>
      </w:r>
      <w:r w:rsidRPr="00A82B89">
        <w:rPr>
          <w:color w:val="000000"/>
        </w:rPr>
        <w:t>(O período infeccioso começa 2 dias antes do início dos sintomas ou primeiro teste positivo se assintomático</w:t>
      </w:r>
      <w:r w:rsidR="00A82B89" w:rsidRPr="00A82B89">
        <w:rPr>
          <w:color w:val="000000"/>
        </w:rPr>
        <w:t>. )</w:t>
      </w:r>
      <w:r w:rsidR="00A82B89" w:rsidRPr="00A82B89">
        <w:rPr>
          <w:color w:val="000000"/>
          <w:shd w:val="clear" w:color="auto" w:fill="FFFFFF"/>
        </w:rPr>
        <w:t xml:space="preserve"> Essas</w:t>
      </w:r>
      <w:r w:rsidRPr="00A82B89">
        <w:rPr>
          <w:color w:val="000000"/>
          <w:shd w:val="clear" w:color="auto" w:fill="FFFFFF"/>
        </w:rPr>
        <w:t xml:space="preserve"> pessoas devem ser testadas pelo</w:t>
      </w:r>
      <w:r w:rsidR="006F249E">
        <w:rPr>
          <w:color w:val="000000"/>
          <w:shd w:val="clear" w:color="auto" w:fill="FFFFFF"/>
        </w:rPr>
        <w:t xml:space="preserve"> próprio</w:t>
      </w:r>
      <w:r w:rsidRPr="00A82B89">
        <w:rPr>
          <w:color w:val="000000"/>
          <w:shd w:val="clear" w:color="auto" w:fill="FFFFFF"/>
        </w:rPr>
        <w:t xml:space="preserve"> médico ou em um centro de testes da COVID-19</w:t>
      </w:r>
      <w:r w:rsidR="00A82B89" w:rsidRPr="00A82B89">
        <w:rPr>
          <w:color w:val="000000"/>
          <w:shd w:val="clear" w:color="auto" w:fill="FFFFFF"/>
        </w:rPr>
        <w:t xml:space="preserve">. </w:t>
      </w:r>
      <w:r w:rsidRPr="00A82B89">
        <w:rPr>
          <w:color w:val="000000"/>
          <w:shd w:val="clear" w:color="auto" w:fill="FFFFFF"/>
        </w:rPr>
        <w:t xml:space="preserve">(Consulte os </w:t>
      </w:r>
      <w:hyperlink r:id="rId14" w:history="1">
        <w:r w:rsidRPr="00A82B89">
          <w:rPr>
            <w:rStyle w:val="Hyperlink"/>
          </w:rPr>
          <w:t xml:space="preserve"> Protocolos para responder aos cenários da COVID-19 na escola, ônibus ou em ambientes comunitários</w:t>
        </w:r>
      </w:hyperlink>
      <w:r w:rsidRPr="00A82B89">
        <w:t xml:space="preserve"> para obter informações adicionais e uma descrição dos sintomas da COVID-19</w:t>
      </w:r>
      <w:r w:rsidR="00A82B89" w:rsidRPr="00A82B89">
        <w:t xml:space="preserve">. </w:t>
      </w:r>
      <w:r w:rsidRPr="00A82B89">
        <w:t>)</w:t>
      </w:r>
    </w:p>
    <w:p w14:paraId="64902A14" w14:textId="31B51B1D" w:rsidR="00942CA5" w:rsidRPr="00A82B89" w:rsidRDefault="00942CA5" w:rsidP="00942CA5">
      <w:pPr>
        <w:rPr>
          <w:szCs w:val="24"/>
        </w:rPr>
      </w:pPr>
      <w:r w:rsidRPr="00A82B89">
        <w:t xml:space="preserve">Damos abaixo uma descrição das condições mínimas necessárias, conforme determinadas pelo Departamento de Saúde Pública, para que uma equipe </w:t>
      </w:r>
      <w:r w:rsidR="00F43D18" w:rsidRPr="00A82B89">
        <w:rPr>
          <w:color w:val="000000"/>
          <w:shd w:val="clear" w:color="auto" w:fill="FFFFFF"/>
        </w:rPr>
        <w:t>d</w:t>
      </w:r>
      <w:r w:rsidR="00F43D18">
        <w:rPr>
          <w:color w:val="000000"/>
          <w:shd w:val="clear" w:color="auto" w:fill="FFFFFF"/>
        </w:rPr>
        <w:t>o</w:t>
      </w:r>
      <w:r w:rsidR="00F43D18" w:rsidRPr="00A82B89">
        <w:rPr>
          <w:color w:val="000000"/>
          <w:shd w:val="clear" w:color="auto" w:fill="FFFFFF"/>
        </w:rPr>
        <w:t xml:space="preserve"> </w:t>
      </w:r>
      <w:r w:rsidR="00F43D18">
        <w:rPr>
          <w:color w:val="000000"/>
          <w:shd w:val="clear" w:color="auto" w:fill="FFFFFF"/>
        </w:rPr>
        <w:t>serviço de atendimento móvel de urgência</w:t>
      </w:r>
      <w:r w:rsidR="00F43D18" w:rsidRPr="00A82B89">
        <w:rPr>
          <w:color w:val="000000"/>
          <w:shd w:val="clear" w:color="auto" w:fill="FFFFFF"/>
        </w:rPr>
        <w:t xml:space="preserve"> </w:t>
      </w:r>
      <w:r w:rsidRPr="00A82B89">
        <w:t>seja enviada:</w:t>
      </w:r>
    </w:p>
    <w:p w14:paraId="09AB40A6" w14:textId="7386DE57" w:rsidR="00942CA5" w:rsidRPr="00A82B89" w:rsidRDefault="00942CA5" w:rsidP="00942CA5">
      <w:pPr>
        <w:widowControl/>
        <w:numPr>
          <w:ilvl w:val="0"/>
          <w:numId w:val="15"/>
        </w:numPr>
        <w:textAlignment w:val="center"/>
        <w:rPr>
          <w:bCs/>
          <w:szCs w:val="24"/>
        </w:rPr>
      </w:pPr>
      <w:r w:rsidRPr="00A82B89">
        <w:lastRenderedPageBreak/>
        <w:t xml:space="preserve">Dentro de um período de 14 dias, se duas ou mais pessoas em uma única sala de aula testarem positivo para a COVID-19 e for provável que tenha ocorrido uma transmissão/exposição na sala de aula, </w:t>
      </w:r>
      <w:r w:rsidR="00F43D18">
        <w:t xml:space="preserve">um </w:t>
      </w:r>
      <w:r w:rsidR="00F43D18">
        <w:rPr>
          <w:color w:val="000000"/>
          <w:shd w:val="clear" w:color="auto" w:fill="FFFFFF"/>
        </w:rPr>
        <w:t>serviço de atendimento móvel de urgência</w:t>
      </w:r>
      <w:r w:rsidRPr="00A82B89">
        <w:t xml:space="preserve"> pode ser enviad</w:t>
      </w:r>
      <w:r w:rsidR="00F43D18">
        <w:t>o</w:t>
      </w:r>
      <w:r w:rsidRPr="00A82B89">
        <w:t xml:space="preserve"> para todas as pessoas assintomáticas </w:t>
      </w:r>
      <w:r w:rsidRPr="00A82B89">
        <w:rPr>
          <w:bCs/>
          <w:szCs w:val="24"/>
          <w:u w:val="single"/>
        </w:rPr>
        <w:t>dentro daquela sala de aula</w:t>
      </w:r>
      <w:r w:rsidR="00A82B89" w:rsidRPr="00A82B89">
        <w:t xml:space="preserve">. </w:t>
      </w:r>
    </w:p>
    <w:p w14:paraId="09DBCBB1" w14:textId="0C107836" w:rsidR="00942CA5" w:rsidRPr="00A82B89" w:rsidRDefault="00942CA5" w:rsidP="00942CA5">
      <w:pPr>
        <w:widowControl/>
        <w:numPr>
          <w:ilvl w:val="0"/>
          <w:numId w:val="15"/>
        </w:numPr>
        <w:textAlignment w:val="center"/>
        <w:rPr>
          <w:bCs/>
          <w:szCs w:val="24"/>
        </w:rPr>
      </w:pPr>
      <w:r w:rsidRPr="00A82B89">
        <w:t xml:space="preserve">Dentro de um período de 14 dias, se três ou mais pessoas ou 3% (o que for maior) de um ano ou </w:t>
      </w:r>
      <w:r w:rsidR="00F43D18">
        <w:t>grupo</w:t>
      </w:r>
      <w:r w:rsidRPr="00A82B89">
        <w:t xml:space="preserve"> testarem positivo para a COVID-19 e for provável que tenha ocorrido uma transmissão/exposição na escola, </w:t>
      </w:r>
      <w:r w:rsidR="00F43D18">
        <w:t xml:space="preserve">um </w:t>
      </w:r>
      <w:r w:rsidR="00F43D18">
        <w:rPr>
          <w:color w:val="000000"/>
          <w:shd w:val="clear" w:color="auto" w:fill="FFFFFF"/>
        </w:rPr>
        <w:t>serviço de atendimento móvel de urgência</w:t>
      </w:r>
      <w:r w:rsidR="00F43D18" w:rsidRPr="00A82B89">
        <w:t xml:space="preserve"> </w:t>
      </w:r>
      <w:r w:rsidRPr="00A82B89">
        <w:t>pode ser enviad</w:t>
      </w:r>
      <w:r w:rsidR="00F43D18">
        <w:t>o</w:t>
      </w:r>
      <w:r w:rsidRPr="00A82B89">
        <w:t xml:space="preserve"> para </w:t>
      </w:r>
      <w:r w:rsidRPr="00A82B89">
        <w:rPr>
          <w:u w:val="single"/>
        </w:rPr>
        <w:t xml:space="preserve">todas as pessoas assintomáticas </w:t>
      </w:r>
      <w:r w:rsidR="00F43D18">
        <w:rPr>
          <w:u w:val="single"/>
        </w:rPr>
        <w:t>daquela série ou grupo</w:t>
      </w:r>
      <w:r w:rsidR="00A82B89" w:rsidRPr="00A82B89">
        <w:t xml:space="preserve">. </w:t>
      </w:r>
    </w:p>
    <w:p w14:paraId="5021FF4B" w14:textId="639E28B7" w:rsidR="00942CA5" w:rsidRPr="00A82B89" w:rsidRDefault="00942CA5" w:rsidP="00942CA5">
      <w:pPr>
        <w:widowControl/>
        <w:numPr>
          <w:ilvl w:val="0"/>
          <w:numId w:val="15"/>
        </w:numPr>
        <w:textAlignment w:val="center"/>
        <w:rPr>
          <w:bCs/>
          <w:szCs w:val="24"/>
        </w:rPr>
      </w:pPr>
      <w:r w:rsidRPr="00A82B89">
        <w:t>Dentro de um período de 14 dias, se mais de 3% da escola testarem positivo para a COVID-19 e for provável que tenha ocorrido uma transmissão/exposição na escola, um</w:t>
      </w:r>
      <w:r w:rsidR="00F43D18">
        <w:t xml:space="preserve"> </w:t>
      </w:r>
      <w:r w:rsidR="00F43D18">
        <w:rPr>
          <w:color w:val="000000"/>
          <w:shd w:val="clear" w:color="auto" w:fill="FFFFFF"/>
        </w:rPr>
        <w:t>serviço de atendimento móvel de urgência</w:t>
      </w:r>
      <w:r w:rsidR="00F43D18" w:rsidRPr="00A82B89">
        <w:t xml:space="preserve"> </w:t>
      </w:r>
      <w:r w:rsidRPr="00A82B89">
        <w:t>pode ser enviad</w:t>
      </w:r>
      <w:r w:rsidR="00F43D18">
        <w:t>o</w:t>
      </w:r>
      <w:r w:rsidRPr="00A82B89">
        <w:t xml:space="preserve"> para </w:t>
      </w:r>
      <w:r w:rsidRPr="00A82B89">
        <w:rPr>
          <w:u w:val="single"/>
        </w:rPr>
        <w:t>toda a população assintomática da escola</w:t>
      </w:r>
      <w:r w:rsidR="00A82B89" w:rsidRPr="00A82B89">
        <w:t xml:space="preserve">. </w:t>
      </w:r>
    </w:p>
    <w:p w14:paraId="434BD0B7" w14:textId="192EF8E3" w:rsidR="00942CA5" w:rsidRPr="00A82B89" w:rsidRDefault="00942CA5" w:rsidP="00942CA5">
      <w:pPr>
        <w:widowControl/>
        <w:numPr>
          <w:ilvl w:val="0"/>
          <w:numId w:val="15"/>
        </w:numPr>
        <w:textAlignment w:val="center"/>
        <w:rPr>
          <w:bCs/>
          <w:szCs w:val="24"/>
        </w:rPr>
      </w:pPr>
      <w:r w:rsidRPr="00A82B89">
        <w:t>Dentro de um período de 14 dias, se duas ou mais pessoas em ônibus testarem positivo para a COVID-19 e for provável que tenha ocorrido uma transmissão/exposição no ônibus, um</w:t>
      </w:r>
      <w:r w:rsidR="00F43D18">
        <w:t xml:space="preserve"> </w:t>
      </w:r>
      <w:r w:rsidR="00F43D18">
        <w:rPr>
          <w:color w:val="000000"/>
          <w:shd w:val="clear" w:color="auto" w:fill="FFFFFF"/>
        </w:rPr>
        <w:t>serviço de atendimento móvel de urgência</w:t>
      </w:r>
      <w:r w:rsidR="00F43D18" w:rsidRPr="00A82B89">
        <w:t xml:space="preserve"> </w:t>
      </w:r>
      <w:r w:rsidRPr="00A82B89">
        <w:t>pode ser enviad</w:t>
      </w:r>
      <w:r w:rsidR="00F43D18">
        <w:t>o</w:t>
      </w:r>
      <w:r w:rsidRPr="00A82B89">
        <w:t xml:space="preserve"> para todas as pessoas assintomáticas </w:t>
      </w:r>
      <w:r w:rsidRPr="00A82B89">
        <w:rPr>
          <w:bCs/>
          <w:szCs w:val="24"/>
          <w:u w:val="single"/>
        </w:rPr>
        <w:t>no ônibus</w:t>
      </w:r>
      <w:r w:rsidR="00A82B89" w:rsidRPr="00A82B89">
        <w:t xml:space="preserve">. </w:t>
      </w:r>
    </w:p>
    <w:p w14:paraId="4E92C89B" w14:textId="77777777" w:rsidR="00942CA5" w:rsidRPr="00A82B89" w:rsidRDefault="00942CA5" w:rsidP="00942CA5">
      <w:pPr>
        <w:rPr>
          <w:szCs w:val="24"/>
        </w:rPr>
      </w:pPr>
    </w:p>
    <w:p w14:paraId="7026D120" w14:textId="77777777" w:rsidR="00942CA5" w:rsidRPr="00A82B89" w:rsidRDefault="00942CA5" w:rsidP="00942CA5">
      <w:pPr>
        <w:rPr>
          <w:b/>
          <w:szCs w:val="24"/>
        </w:rPr>
      </w:pPr>
      <w:r w:rsidRPr="00A82B89">
        <w:rPr>
          <w:b/>
          <w:szCs w:val="24"/>
        </w:rPr>
        <w:t>Passos para a implementação</w:t>
      </w:r>
    </w:p>
    <w:p w14:paraId="1C31AB45" w14:textId="77777777" w:rsidR="00942CA5" w:rsidRPr="00A82B89" w:rsidRDefault="00942CA5" w:rsidP="00942CA5">
      <w:pPr>
        <w:rPr>
          <w:szCs w:val="24"/>
        </w:rPr>
      </w:pPr>
    </w:p>
    <w:p w14:paraId="3884263F" w14:textId="63E51DC5" w:rsidR="00942CA5" w:rsidRPr="00A82B89" w:rsidRDefault="00942CA5" w:rsidP="00942CA5">
      <w:pPr>
        <w:rPr>
          <w:i/>
          <w:iCs/>
          <w:szCs w:val="24"/>
        </w:rPr>
      </w:pPr>
      <w:r w:rsidRPr="00A82B89">
        <w:rPr>
          <w:i/>
          <w:iCs/>
          <w:szCs w:val="24"/>
        </w:rPr>
        <w:t xml:space="preserve">Antes de usar </w:t>
      </w:r>
      <w:r w:rsidR="0050003D">
        <w:rPr>
          <w:i/>
          <w:iCs/>
          <w:szCs w:val="24"/>
        </w:rPr>
        <w:t>o</w:t>
      </w:r>
      <w:r w:rsidRPr="00A82B89">
        <w:rPr>
          <w:i/>
          <w:iCs/>
          <w:szCs w:val="24"/>
        </w:rPr>
        <w:t xml:space="preserve"> </w:t>
      </w:r>
      <w:r w:rsidR="0050003D">
        <w:rPr>
          <w:i/>
          <w:iCs/>
          <w:szCs w:val="24"/>
        </w:rPr>
        <w:t>serviço de atendimento móvel de urgência</w:t>
      </w:r>
    </w:p>
    <w:p w14:paraId="40BC10DC" w14:textId="5933F4F9" w:rsidR="00942CA5" w:rsidRPr="00A82B89" w:rsidRDefault="00942CA5" w:rsidP="00942CA5">
      <w:pPr>
        <w:pStyle w:val="ListParagraph"/>
        <w:numPr>
          <w:ilvl w:val="0"/>
          <w:numId w:val="1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B89">
        <w:rPr>
          <w:rFonts w:ascii="Times New Roman" w:hAnsi="Times New Roman"/>
          <w:sz w:val="24"/>
          <w:szCs w:val="24"/>
        </w:rPr>
        <w:t>O superintendente ou pessoa designada deve informar aos funcionários da escola, famílias e alunos que existe esta opção de teste móvel no local e que ela pode ser necessária durante o ano letivo</w:t>
      </w:r>
      <w:r w:rsidR="00A82B89" w:rsidRPr="00A82B89">
        <w:rPr>
          <w:rFonts w:ascii="Times New Roman" w:hAnsi="Times New Roman"/>
          <w:sz w:val="24"/>
          <w:szCs w:val="24"/>
        </w:rPr>
        <w:t xml:space="preserve">. </w:t>
      </w:r>
      <w:r w:rsidRPr="00A82B89">
        <w:rPr>
          <w:rFonts w:ascii="Times New Roman" w:hAnsi="Times New Roman"/>
          <w:sz w:val="24"/>
          <w:szCs w:val="24"/>
        </w:rPr>
        <w:t xml:space="preserve">Essa comunicação deve incluir detalhes sobre as circunstâncias que podem levar à solicitação deste serviço de teste e logística operacional (como a necessidade da autorização dos pais para os alunos, </w:t>
      </w:r>
      <w:r w:rsidR="00A82B89" w:rsidRPr="00A82B89">
        <w:rPr>
          <w:rFonts w:ascii="Times New Roman" w:hAnsi="Times New Roman"/>
          <w:sz w:val="24"/>
          <w:szCs w:val="24"/>
        </w:rPr>
        <w:t xml:space="preserve">etc.). </w:t>
      </w:r>
    </w:p>
    <w:p w14:paraId="09DF96D3" w14:textId="094DA642" w:rsidR="00942CA5" w:rsidRPr="00A82B89" w:rsidRDefault="00942CA5" w:rsidP="00942CA5">
      <w:pPr>
        <w:pStyle w:val="ListParagraph"/>
        <w:numPr>
          <w:ilvl w:val="0"/>
          <w:numId w:val="1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B89">
        <w:rPr>
          <w:rFonts w:ascii="Times New Roman" w:hAnsi="Times New Roman"/>
          <w:sz w:val="24"/>
          <w:szCs w:val="24"/>
        </w:rPr>
        <w:t>Estabelecer e manter canais de comunicação claros entre o distrito escolar e o Conselho Local de Saúde (LBOH) é a chave para o sucesso desta estratégia de teste</w:t>
      </w:r>
      <w:r w:rsidR="00A82B89" w:rsidRPr="00A82B89">
        <w:rPr>
          <w:rFonts w:ascii="Times New Roman" w:hAnsi="Times New Roman"/>
          <w:sz w:val="24"/>
          <w:szCs w:val="24"/>
        </w:rPr>
        <w:t xml:space="preserve">. </w:t>
      </w:r>
      <w:r w:rsidRPr="00A82B89">
        <w:rPr>
          <w:rFonts w:ascii="Times New Roman" w:hAnsi="Times New Roman"/>
          <w:sz w:val="24"/>
          <w:szCs w:val="24"/>
        </w:rPr>
        <w:t xml:space="preserve">O superintendente ou pessoa designada deve discutir com o(s) líder(es) do LBOH como eles irão compartilhar as informações sobre os resultados positivos do teste da COVID-19 durante o ano letivo para que possam determinar se e quando as condições mínimas descritas acima ocorrerem, o que pode exigir o uso </w:t>
      </w:r>
      <w:r w:rsidR="00F43D18" w:rsidRPr="00F43D18">
        <w:rPr>
          <w:rFonts w:ascii="Times New Roman" w:hAnsi="Times New Roman" w:cs="Times New Roman"/>
          <w:sz w:val="24"/>
          <w:szCs w:val="24"/>
        </w:rPr>
        <w:t xml:space="preserve">do </w:t>
      </w:r>
      <w:r w:rsidR="00F43D18" w:rsidRPr="00F43D18">
        <w:rPr>
          <w:rFonts w:ascii="Times New Roman" w:hAnsi="Times New Roman" w:cs="Times New Roman"/>
          <w:color w:val="000000"/>
          <w:shd w:val="clear" w:color="auto" w:fill="FFFFFF"/>
        </w:rPr>
        <w:t>serviço de atendimento móvel de urgência</w:t>
      </w:r>
      <w:r w:rsidR="00A82B89" w:rsidRPr="00A82B89">
        <w:rPr>
          <w:rFonts w:ascii="Times New Roman" w:hAnsi="Times New Roman"/>
          <w:sz w:val="24"/>
          <w:szCs w:val="24"/>
        </w:rPr>
        <w:t xml:space="preserve">. </w:t>
      </w:r>
      <w:r w:rsidRPr="00A82B89">
        <w:rPr>
          <w:rFonts w:ascii="Times New Roman" w:hAnsi="Times New Roman"/>
          <w:sz w:val="24"/>
          <w:szCs w:val="24"/>
        </w:rPr>
        <w:t xml:space="preserve">O superintendente ou pessoa designada e o LBOH também devem identificar quem serão os pontos de contato locais, caso precisem </w:t>
      </w:r>
      <w:r w:rsidR="0050003D">
        <w:rPr>
          <w:rFonts w:ascii="Times New Roman" w:hAnsi="Times New Roman"/>
          <w:sz w:val="24"/>
          <w:szCs w:val="24"/>
        </w:rPr>
        <w:t>usar</w:t>
      </w:r>
      <w:r w:rsidRPr="00A82B89">
        <w:rPr>
          <w:rFonts w:ascii="Times New Roman" w:hAnsi="Times New Roman"/>
          <w:sz w:val="24"/>
          <w:szCs w:val="24"/>
        </w:rPr>
        <w:t xml:space="preserve"> este recurso</w:t>
      </w:r>
      <w:r w:rsidRPr="00A82B89">
        <w:rPr>
          <w:rStyle w:val="FootnoteReference"/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2"/>
      </w:r>
      <w:r w:rsidRPr="00A82B89">
        <w:rPr>
          <w:rFonts w:ascii="Times New Roman" w:hAnsi="Times New Roman"/>
          <w:sz w:val="24"/>
          <w:szCs w:val="24"/>
        </w:rPr>
        <w:t xml:space="preserve"> </w:t>
      </w:r>
      <w:r w:rsidR="00A82B89" w:rsidRPr="00A82B89">
        <w:rPr>
          <w:rFonts w:ascii="Times New Roman" w:hAnsi="Times New Roman"/>
          <w:sz w:val="24"/>
          <w:szCs w:val="24"/>
        </w:rPr>
        <w:t xml:space="preserve">. </w:t>
      </w:r>
      <w:r w:rsidRPr="00A82B89">
        <w:rPr>
          <w:rFonts w:ascii="Times New Roman" w:hAnsi="Times New Roman"/>
          <w:sz w:val="24"/>
          <w:szCs w:val="24"/>
        </w:rPr>
        <w:t>Por fim, eles precisam trabalhar todas as considerações locais para a implementação desta estratégia de teste no caso de as etapas descritas abaixo precisarem ser personalizadas para o contexto local (como determinar quem, do departamento escolar ou do LBOH, entrará em contato com o DPH)</w:t>
      </w:r>
      <w:r w:rsidR="00A82B89" w:rsidRPr="00A82B89">
        <w:rPr>
          <w:rFonts w:ascii="Times New Roman" w:hAnsi="Times New Roman"/>
          <w:sz w:val="24"/>
          <w:szCs w:val="24"/>
        </w:rPr>
        <w:t xml:space="preserve">. </w:t>
      </w:r>
    </w:p>
    <w:p w14:paraId="61A9DA64" w14:textId="77777777" w:rsidR="00942CA5" w:rsidRPr="00A82B89" w:rsidRDefault="00942CA5" w:rsidP="00942CA5">
      <w:pPr>
        <w:rPr>
          <w:szCs w:val="24"/>
        </w:rPr>
      </w:pPr>
    </w:p>
    <w:p w14:paraId="4C2C21F1" w14:textId="7C9CC74D" w:rsidR="00942CA5" w:rsidRPr="00A82B89" w:rsidRDefault="00942CA5" w:rsidP="00942CA5">
      <w:pPr>
        <w:rPr>
          <w:szCs w:val="24"/>
        </w:rPr>
      </w:pPr>
      <w:r w:rsidRPr="00A82B89">
        <w:rPr>
          <w:i/>
          <w:iCs/>
          <w:szCs w:val="24"/>
        </w:rPr>
        <w:t xml:space="preserve">Protocolo para usar </w:t>
      </w:r>
      <w:r w:rsidR="0050003D">
        <w:rPr>
          <w:i/>
          <w:iCs/>
          <w:szCs w:val="24"/>
        </w:rPr>
        <w:t>o</w:t>
      </w:r>
      <w:r w:rsidRPr="00A82B89">
        <w:rPr>
          <w:i/>
          <w:iCs/>
          <w:szCs w:val="24"/>
        </w:rPr>
        <w:t xml:space="preserve"> </w:t>
      </w:r>
      <w:r w:rsidR="0050003D">
        <w:rPr>
          <w:i/>
          <w:iCs/>
          <w:szCs w:val="24"/>
        </w:rPr>
        <w:t>serviço de atendimento móvel de urgência</w:t>
      </w:r>
    </w:p>
    <w:p w14:paraId="541EFECE" w14:textId="5E6A52B1" w:rsidR="00942CA5" w:rsidRPr="00A82B89" w:rsidRDefault="00942CA5" w:rsidP="00942CA5">
      <w:pPr>
        <w:pStyle w:val="ListParagraph"/>
        <w:numPr>
          <w:ilvl w:val="0"/>
          <w:numId w:val="17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B89">
        <w:rPr>
          <w:rFonts w:ascii="Times New Roman" w:hAnsi="Times New Roman"/>
          <w:sz w:val="24"/>
          <w:szCs w:val="24"/>
        </w:rPr>
        <w:t xml:space="preserve">Se o distrito puder atender às condições mínimas conforme descrito acima, o ponto de contato local, conforme descrito acima, contata um epidemiologista de plantão na </w:t>
      </w:r>
      <w:hyperlink r:id="rId15" w:history="1">
        <w:r w:rsidRPr="00A82B89">
          <w:rPr>
            <w:rStyle w:val="Hyperlink"/>
            <w:rFonts w:ascii="Times New Roman" w:hAnsi="Times New Roman"/>
            <w:sz w:val="24"/>
            <w:szCs w:val="24"/>
          </w:rPr>
          <w:t xml:space="preserve">Divisão de Epidemiologia e Imunização </w:t>
        </w:r>
      </w:hyperlink>
      <w:r w:rsidRPr="00A82B89">
        <w:rPr>
          <w:rFonts w:ascii="Times New Roman" w:hAnsi="Times New Roman"/>
          <w:sz w:val="24"/>
          <w:szCs w:val="24"/>
        </w:rPr>
        <w:t xml:space="preserve"> no Departamento de Saúde Pública pelo número 617-983-6800</w:t>
      </w:r>
      <w:r w:rsidR="00A82B89" w:rsidRPr="00A82B89">
        <w:rPr>
          <w:rFonts w:ascii="Times New Roman" w:hAnsi="Times New Roman"/>
          <w:sz w:val="24"/>
          <w:szCs w:val="24"/>
        </w:rPr>
        <w:t xml:space="preserve">. </w:t>
      </w:r>
    </w:p>
    <w:p w14:paraId="44220006" w14:textId="2EAE96DB" w:rsidR="00942CA5" w:rsidRPr="00A82B89" w:rsidRDefault="00942CA5" w:rsidP="00942CA5">
      <w:pPr>
        <w:widowControl/>
        <w:numPr>
          <w:ilvl w:val="0"/>
          <w:numId w:val="17"/>
        </w:numPr>
        <w:rPr>
          <w:szCs w:val="24"/>
        </w:rPr>
      </w:pPr>
      <w:r w:rsidRPr="00A82B89">
        <w:t>Após discutir a situação com o ponto de contato local, o epidemiologista do DPH determinará se é provável que tenha ocorrido uma transmissão dentro da sala de aula, na escola ou no ônibus</w:t>
      </w:r>
      <w:r w:rsidR="00A82B89" w:rsidRPr="00A82B89">
        <w:t xml:space="preserve">. </w:t>
      </w:r>
    </w:p>
    <w:p w14:paraId="6767C231" w14:textId="77777777" w:rsidR="00942CA5" w:rsidRPr="00A82B89" w:rsidRDefault="00942CA5" w:rsidP="00942CA5">
      <w:pPr>
        <w:pStyle w:val="ListParagraph"/>
        <w:numPr>
          <w:ilvl w:val="1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82B89">
        <w:rPr>
          <w:rFonts w:ascii="Times New Roman" w:hAnsi="Times New Roman"/>
          <w:sz w:val="24"/>
          <w:szCs w:val="24"/>
        </w:rPr>
        <w:t>Nesse caso, ocorrerá o seguinte:</w:t>
      </w:r>
    </w:p>
    <w:p w14:paraId="1291ADBE" w14:textId="27C1C268" w:rsidR="00942CA5" w:rsidRPr="00A82B89" w:rsidRDefault="00942CA5" w:rsidP="00942CA5">
      <w:pPr>
        <w:pStyle w:val="ListParagraph"/>
        <w:numPr>
          <w:ilvl w:val="2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82B89">
        <w:rPr>
          <w:rFonts w:ascii="Times New Roman" w:hAnsi="Times New Roman"/>
          <w:sz w:val="24"/>
          <w:szCs w:val="24"/>
        </w:rPr>
        <w:t>O DPH enviará um e-mail ao ponto de contato do distrito e ao provedor d</w:t>
      </w:r>
      <w:r w:rsidR="0050003D">
        <w:rPr>
          <w:rFonts w:ascii="Times New Roman" w:hAnsi="Times New Roman"/>
          <w:sz w:val="24"/>
          <w:szCs w:val="24"/>
        </w:rPr>
        <w:t>o</w:t>
      </w:r>
      <w:r w:rsidRPr="00A82B89">
        <w:rPr>
          <w:rFonts w:ascii="Times New Roman" w:hAnsi="Times New Roman"/>
          <w:sz w:val="24"/>
          <w:szCs w:val="24"/>
        </w:rPr>
        <w:t xml:space="preserve"> </w:t>
      </w:r>
      <w:r w:rsidR="0050003D">
        <w:rPr>
          <w:rFonts w:ascii="Times New Roman" w:hAnsi="Times New Roman"/>
          <w:sz w:val="24"/>
          <w:szCs w:val="24"/>
        </w:rPr>
        <w:t>serviço de atendimento móvel de urgência</w:t>
      </w:r>
      <w:r w:rsidRPr="00A82B89">
        <w:rPr>
          <w:rFonts w:ascii="Times New Roman" w:hAnsi="Times New Roman"/>
          <w:sz w:val="24"/>
          <w:szCs w:val="24"/>
        </w:rPr>
        <w:t>, concedendo autorização para implantar uma unidade de teste rápido móvel e identificar quem se qualifica para o teste</w:t>
      </w:r>
      <w:r w:rsidR="00A82B89" w:rsidRPr="00A82B89">
        <w:rPr>
          <w:rFonts w:ascii="Times New Roman" w:hAnsi="Times New Roman"/>
          <w:sz w:val="24"/>
          <w:szCs w:val="24"/>
        </w:rPr>
        <w:t xml:space="preserve">. </w:t>
      </w:r>
    </w:p>
    <w:p w14:paraId="79C300A0" w14:textId="560EEE6F" w:rsidR="00942CA5" w:rsidRPr="00A82B89" w:rsidRDefault="00942CA5" w:rsidP="00942CA5">
      <w:pPr>
        <w:pStyle w:val="ListParagraph"/>
        <w:numPr>
          <w:ilvl w:val="2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82B89">
        <w:rPr>
          <w:rFonts w:ascii="Times New Roman" w:hAnsi="Times New Roman"/>
          <w:sz w:val="24"/>
          <w:szCs w:val="24"/>
        </w:rPr>
        <w:t>Após a autorização, o ponto de contato distrital providenciará um</w:t>
      </w:r>
      <w:r w:rsidR="00F43D18">
        <w:rPr>
          <w:rFonts w:ascii="Times New Roman" w:hAnsi="Times New Roman"/>
          <w:sz w:val="24"/>
          <w:szCs w:val="24"/>
        </w:rPr>
        <w:t xml:space="preserve"> </w:t>
      </w:r>
      <w:r w:rsidR="00F43D18" w:rsidRPr="00F43D18">
        <w:rPr>
          <w:rFonts w:ascii="Times New Roman" w:hAnsi="Times New Roman" w:cs="Times New Roman"/>
          <w:color w:val="000000"/>
          <w:shd w:val="clear" w:color="auto" w:fill="FFFFFF"/>
        </w:rPr>
        <w:t>serviço de atendimento móvel de urgência</w:t>
      </w:r>
      <w:r w:rsidRPr="00F43D18">
        <w:rPr>
          <w:rFonts w:ascii="Times New Roman" w:hAnsi="Times New Roman" w:cs="Times New Roman"/>
          <w:sz w:val="24"/>
          <w:szCs w:val="24"/>
        </w:rPr>
        <w:t xml:space="preserve"> para a escola, de forma </w:t>
      </w:r>
      <w:r w:rsidRPr="00A82B89">
        <w:rPr>
          <w:rFonts w:ascii="Times New Roman" w:hAnsi="Times New Roman"/>
          <w:sz w:val="24"/>
          <w:szCs w:val="24"/>
        </w:rPr>
        <w:t>ideal, de 4-5 dias após a última exposição conhecida</w:t>
      </w:r>
      <w:r w:rsidR="00F43D18">
        <w:rPr>
          <w:rFonts w:ascii="Times New Roman" w:hAnsi="Times New Roman"/>
          <w:sz w:val="24"/>
          <w:szCs w:val="24"/>
        </w:rPr>
        <w:t>, i</w:t>
      </w:r>
      <w:r w:rsidRPr="00A82B89">
        <w:rPr>
          <w:rFonts w:ascii="Times New Roman" w:hAnsi="Times New Roman"/>
          <w:sz w:val="24"/>
          <w:szCs w:val="24"/>
        </w:rPr>
        <w:t>ncluindo todos os detalhes necessários, como data, hora e local específico para a unidade ser implantada</w:t>
      </w:r>
      <w:r w:rsidR="00A82B89" w:rsidRPr="00A82B89">
        <w:rPr>
          <w:rFonts w:ascii="Times New Roman" w:hAnsi="Times New Roman"/>
          <w:sz w:val="24"/>
          <w:szCs w:val="24"/>
        </w:rPr>
        <w:t xml:space="preserve">. </w:t>
      </w:r>
    </w:p>
    <w:p w14:paraId="48FBF994" w14:textId="19D43EC6" w:rsidR="00942CA5" w:rsidRPr="00A82B89" w:rsidRDefault="00942CA5" w:rsidP="00942CA5">
      <w:pPr>
        <w:pStyle w:val="ListParagraph"/>
        <w:numPr>
          <w:ilvl w:val="1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82B89">
        <w:rPr>
          <w:rFonts w:ascii="Times New Roman" w:hAnsi="Times New Roman"/>
          <w:sz w:val="24"/>
          <w:szCs w:val="24"/>
        </w:rPr>
        <w:t xml:space="preserve">Caso contrário, </w:t>
      </w:r>
      <w:r w:rsidR="00F43D18">
        <w:rPr>
          <w:rFonts w:ascii="Times New Roman" w:hAnsi="Times New Roman"/>
          <w:sz w:val="24"/>
          <w:szCs w:val="24"/>
        </w:rPr>
        <w:t>o serviço de atendimento móvel de urgência</w:t>
      </w:r>
      <w:r w:rsidRPr="00A82B89">
        <w:rPr>
          <w:rFonts w:ascii="Times New Roman" w:hAnsi="Times New Roman"/>
          <w:sz w:val="24"/>
          <w:szCs w:val="24"/>
        </w:rPr>
        <w:t xml:space="preserve"> não poderá ser enviad</w:t>
      </w:r>
      <w:r w:rsidR="00F43D18">
        <w:rPr>
          <w:rFonts w:ascii="Times New Roman" w:hAnsi="Times New Roman"/>
          <w:sz w:val="24"/>
          <w:szCs w:val="24"/>
        </w:rPr>
        <w:t>o</w:t>
      </w:r>
      <w:r w:rsidR="00A82B89" w:rsidRPr="00A82B89">
        <w:rPr>
          <w:rFonts w:ascii="Times New Roman" w:hAnsi="Times New Roman"/>
          <w:sz w:val="24"/>
          <w:szCs w:val="24"/>
        </w:rPr>
        <w:t xml:space="preserve">. </w:t>
      </w:r>
    </w:p>
    <w:p w14:paraId="05A27B8F" w14:textId="6E544AEC" w:rsidR="00942CA5" w:rsidRPr="00A82B89" w:rsidRDefault="00942CA5" w:rsidP="00942CA5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82B89">
        <w:rPr>
          <w:rFonts w:ascii="Times New Roman" w:hAnsi="Times New Roman"/>
          <w:sz w:val="24"/>
          <w:szCs w:val="24"/>
        </w:rPr>
        <w:t>Envie uma comunicação para o pessoal dessa sala de aula ou escola</w:t>
      </w:r>
      <w:r w:rsidR="00A82B89" w:rsidRPr="00A82B89">
        <w:rPr>
          <w:rFonts w:ascii="Times New Roman" w:hAnsi="Times New Roman"/>
          <w:sz w:val="24"/>
          <w:szCs w:val="24"/>
        </w:rPr>
        <w:t xml:space="preserve">. </w:t>
      </w:r>
      <w:r w:rsidRPr="00A82B89">
        <w:rPr>
          <w:rFonts w:ascii="Times New Roman" w:hAnsi="Times New Roman"/>
          <w:sz w:val="24"/>
          <w:szCs w:val="24"/>
        </w:rPr>
        <w:t>Em seguida, envie um comunicado às outras famílias da classe ou escola</w:t>
      </w:r>
      <w:r w:rsidR="00A82B89" w:rsidRPr="00A82B89">
        <w:rPr>
          <w:rFonts w:ascii="Times New Roman" w:hAnsi="Times New Roman"/>
          <w:sz w:val="24"/>
          <w:szCs w:val="24"/>
        </w:rPr>
        <w:t xml:space="preserve">. </w:t>
      </w:r>
      <w:r w:rsidRPr="00A82B89">
        <w:rPr>
          <w:rFonts w:ascii="Times New Roman" w:hAnsi="Times New Roman"/>
          <w:sz w:val="24"/>
          <w:szCs w:val="24"/>
        </w:rPr>
        <w:t>Esta comunicação deve:</w:t>
      </w:r>
    </w:p>
    <w:p w14:paraId="456AD9CA" w14:textId="25FDAAFE" w:rsidR="00942CA5" w:rsidRPr="00A82B89" w:rsidRDefault="00942CA5" w:rsidP="00F117AC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82B89">
        <w:rPr>
          <w:rFonts w:ascii="Times New Roman" w:hAnsi="Times New Roman"/>
          <w:sz w:val="24"/>
          <w:szCs w:val="24"/>
        </w:rPr>
        <w:t>Informar que houve pelo menos dois casos positivos (sem identificar as pessoas) em um período de 14 dias e que há evidências de que provavelmente ocorreu transmissão da COVID-19 dentro da sala de aula, na escola ou no ônibus</w:t>
      </w:r>
      <w:r w:rsidR="00A82B89" w:rsidRPr="00A82B89">
        <w:rPr>
          <w:rFonts w:ascii="Times New Roman" w:hAnsi="Times New Roman"/>
          <w:sz w:val="24"/>
          <w:szCs w:val="24"/>
        </w:rPr>
        <w:t xml:space="preserve">. </w:t>
      </w:r>
    </w:p>
    <w:p w14:paraId="2F32071B" w14:textId="4B403EA0" w:rsidR="00942CA5" w:rsidRPr="00A82B89" w:rsidRDefault="00942CA5" w:rsidP="00F117AC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82B89">
        <w:rPr>
          <w:rFonts w:ascii="Times New Roman" w:hAnsi="Times New Roman"/>
          <w:sz w:val="24"/>
          <w:szCs w:val="24"/>
        </w:rPr>
        <w:t>Explique que o objetivo d</w:t>
      </w:r>
      <w:r w:rsidR="0050003D">
        <w:rPr>
          <w:rFonts w:ascii="Times New Roman" w:hAnsi="Times New Roman"/>
          <w:sz w:val="24"/>
          <w:szCs w:val="24"/>
        </w:rPr>
        <w:t>o</w:t>
      </w:r>
      <w:r w:rsidRPr="00A82B89">
        <w:rPr>
          <w:rFonts w:ascii="Times New Roman" w:hAnsi="Times New Roman"/>
          <w:sz w:val="24"/>
          <w:szCs w:val="24"/>
        </w:rPr>
        <w:t xml:space="preserve"> </w:t>
      </w:r>
      <w:r w:rsidR="0050003D">
        <w:rPr>
          <w:rFonts w:ascii="Times New Roman" w:hAnsi="Times New Roman"/>
          <w:sz w:val="24"/>
          <w:szCs w:val="24"/>
        </w:rPr>
        <w:t>serviço de atendimento móvel de urgência</w:t>
      </w:r>
      <w:r w:rsidRPr="00A82B89">
        <w:rPr>
          <w:rFonts w:ascii="Times New Roman" w:hAnsi="Times New Roman"/>
          <w:sz w:val="24"/>
          <w:szCs w:val="24"/>
        </w:rPr>
        <w:t xml:space="preserve"> é fornecer testes gratuitos e opcionais para pessoas assintomátic</w:t>
      </w:r>
      <w:r w:rsidR="003E0343">
        <w:rPr>
          <w:rFonts w:ascii="Times New Roman" w:hAnsi="Times New Roman"/>
          <w:sz w:val="24"/>
          <w:szCs w:val="24"/>
        </w:rPr>
        <w:t>a</w:t>
      </w:r>
      <w:r w:rsidRPr="00A82B89">
        <w:rPr>
          <w:rFonts w:ascii="Times New Roman" w:hAnsi="Times New Roman"/>
          <w:sz w:val="24"/>
          <w:szCs w:val="24"/>
        </w:rPr>
        <w:t>s que não tenham tido</w:t>
      </w:r>
      <w:r w:rsidR="00A82B89" w:rsidRPr="00A82B89">
        <w:rPr>
          <w:rFonts w:ascii="Times New Roman" w:hAnsi="Times New Roman"/>
          <w:sz w:val="24"/>
          <w:szCs w:val="24"/>
        </w:rPr>
        <w:t xml:space="preserve"> </w:t>
      </w:r>
      <w:r w:rsidRPr="00A82B89">
        <w:rPr>
          <w:rFonts w:ascii="Times New Roman" w:hAnsi="Times New Roman"/>
          <w:sz w:val="24"/>
          <w:szCs w:val="24"/>
        </w:rPr>
        <w:t>contato próximo com a pessoa infectada</w:t>
      </w:r>
      <w:r w:rsidR="00A82B89" w:rsidRPr="00A82B89">
        <w:rPr>
          <w:rFonts w:ascii="Times New Roman" w:hAnsi="Times New Roman"/>
          <w:sz w:val="24"/>
          <w:szCs w:val="24"/>
        </w:rPr>
        <w:t xml:space="preserve">. </w:t>
      </w:r>
    </w:p>
    <w:p w14:paraId="2D475FCA" w14:textId="0C181305" w:rsidR="00942CA5" w:rsidRPr="00A82B89" w:rsidRDefault="00942CA5" w:rsidP="00942CA5">
      <w:pPr>
        <w:pStyle w:val="ListParagraph"/>
        <w:numPr>
          <w:ilvl w:val="2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82B89">
        <w:rPr>
          <w:rFonts w:ascii="Times New Roman" w:hAnsi="Times New Roman"/>
          <w:sz w:val="24"/>
          <w:szCs w:val="24"/>
        </w:rPr>
        <w:t>Contatos próximos são definidos como apenas aqueles que</w:t>
      </w:r>
      <w:r w:rsidR="00A82B89" w:rsidRPr="00A82B89">
        <w:rPr>
          <w:rFonts w:ascii="Times New Roman" w:hAnsi="Times New Roman"/>
          <w:sz w:val="24"/>
          <w:szCs w:val="24"/>
        </w:rPr>
        <w:t xml:space="preserve"> </w:t>
      </w:r>
      <w:r w:rsidRPr="00A82B89">
        <w:rPr>
          <w:rFonts w:ascii="Times New Roman" w:hAnsi="Times New Roman"/>
          <w:color w:val="000000"/>
          <w:sz w:val="24"/>
          <w:szCs w:val="24"/>
        </w:rPr>
        <w:t>t</w:t>
      </w:r>
      <w:r w:rsidR="003E0343">
        <w:rPr>
          <w:rFonts w:ascii="Times New Roman" w:hAnsi="Times New Roman"/>
          <w:color w:val="000000"/>
          <w:sz w:val="24"/>
          <w:szCs w:val="24"/>
        </w:rPr>
        <w:t>iverem</w:t>
      </w:r>
      <w:r w:rsidRPr="00A82B89">
        <w:rPr>
          <w:rFonts w:ascii="Times New Roman" w:hAnsi="Times New Roman"/>
          <w:color w:val="000000"/>
          <w:sz w:val="24"/>
          <w:szCs w:val="24"/>
        </w:rPr>
        <w:t xml:space="preserve"> estado a menos de </w:t>
      </w:r>
      <w:r w:rsidR="003E0343">
        <w:rPr>
          <w:rFonts w:ascii="Times New Roman" w:hAnsi="Times New Roman"/>
          <w:color w:val="000000"/>
          <w:sz w:val="24"/>
          <w:szCs w:val="24"/>
        </w:rPr>
        <w:t>1-1/</w:t>
      </w:r>
      <w:r w:rsidRPr="00A82B89">
        <w:rPr>
          <w:rFonts w:ascii="Times New Roman" w:hAnsi="Times New Roman"/>
          <w:color w:val="000000"/>
          <w:sz w:val="24"/>
          <w:szCs w:val="24"/>
        </w:rPr>
        <w:t xml:space="preserve">2 metros </w:t>
      </w:r>
      <w:r w:rsidR="003E0343">
        <w:rPr>
          <w:rFonts w:ascii="Times New Roman" w:hAnsi="Times New Roman"/>
          <w:color w:val="000000"/>
          <w:sz w:val="24"/>
          <w:szCs w:val="24"/>
        </w:rPr>
        <w:t xml:space="preserve">(6 pés) </w:t>
      </w:r>
      <w:r w:rsidRPr="00A82B89">
        <w:rPr>
          <w:rFonts w:ascii="Times New Roman" w:hAnsi="Times New Roman"/>
          <w:color w:val="000000"/>
          <w:sz w:val="24"/>
          <w:szCs w:val="24"/>
        </w:rPr>
        <w:t xml:space="preserve">da pessoa </w:t>
      </w:r>
      <w:r w:rsidR="003E0343">
        <w:rPr>
          <w:rFonts w:ascii="Times New Roman" w:hAnsi="Times New Roman"/>
          <w:color w:val="000000"/>
          <w:sz w:val="24"/>
          <w:szCs w:val="24"/>
        </w:rPr>
        <w:t>infectada</w:t>
      </w:r>
      <w:r w:rsidRPr="00A82B89">
        <w:rPr>
          <w:rFonts w:ascii="Times New Roman" w:hAnsi="Times New Roman"/>
          <w:color w:val="000000"/>
          <w:sz w:val="24"/>
          <w:szCs w:val="24"/>
        </w:rPr>
        <w:t xml:space="preserve"> por pelo menos quinze minutos</w:t>
      </w:r>
      <w:r w:rsidR="00A82B89" w:rsidRPr="00A82B89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26329F14" w14:textId="7ED4BEDB" w:rsidR="00942CA5" w:rsidRPr="00A82B89" w:rsidRDefault="00942CA5" w:rsidP="00F117AC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82B89">
        <w:rPr>
          <w:rFonts w:ascii="Times New Roman" w:hAnsi="Times New Roman"/>
          <w:sz w:val="24"/>
          <w:szCs w:val="24"/>
        </w:rPr>
        <w:t xml:space="preserve">Informe-as que todos os contatos próximos foram identificados e notificados </w:t>
      </w:r>
      <w:r w:rsidR="003E0343">
        <w:rPr>
          <w:rFonts w:ascii="Times New Roman" w:hAnsi="Times New Roman"/>
          <w:sz w:val="24"/>
          <w:szCs w:val="24"/>
        </w:rPr>
        <w:t>de acordo com</w:t>
      </w:r>
      <w:r w:rsidRPr="00A82B89">
        <w:rPr>
          <w:rFonts w:ascii="Times New Roman" w:hAnsi="Times New Roman"/>
          <w:sz w:val="24"/>
          <w:szCs w:val="24"/>
        </w:rPr>
        <w:t xml:space="preserve"> os protocolos de quarentena necessários</w:t>
      </w:r>
      <w:r w:rsidR="00A82B89" w:rsidRPr="00A82B89">
        <w:rPr>
          <w:rFonts w:ascii="Times New Roman" w:hAnsi="Times New Roman"/>
          <w:sz w:val="24"/>
          <w:szCs w:val="24"/>
        </w:rPr>
        <w:t xml:space="preserve">. </w:t>
      </w:r>
      <w:r w:rsidRPr="00A82B89">
        <w:rPr>
          <w:rFonts w:ascii="Times New Roman" w:hAnsi="Times New Roman"/>
          <w:sz w:val="24"/>
          <w:szCs w:val="24"/>
        </w:rPr>
        <w:t>Reitere os protocolos de limpeza que já foram implementados</w:t>
      </w:r>
      <w:r w:rsidR="00A82B89" w:rsidRPr="00A82B89">
        <w:rPr>
          <w:rFonts w:ascii="Times New Roman" w:hAnsi="Times New Roman"/>
          <w:sz w:val="24"/>
          <w:szCs w:val="24"/>
        </w:rPr>
        <w:t xml:space="preserve">. </w:t>
      </w:r>
    </w:p>
    <w:p w14:paraId="7F0D7BCF" w14:textId="3B560514" w:rsidR="00942CA5" w:rsidRPr="00A82B89" w:rsidRDefault="00942CA5" w:rsidP="00F117AC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82B89">
        <w:rPr>
          <w:rFonts w:ascii="Times New Roman" w:hAnsi="Times New Roman"/>
          <w:sz w:val="24"/>
          <w:szCs w:val="24"/>
        </w:rPr>
        <w:t>Forneça a data, hora e localização d</w:t>
      </w:r>
      <w:r w:rsidR="00F43D18">
        <w:rPr>
          <w:rFonts w:ascii="Times New Roman" w:hAnsi="Times New Roman"/>
          <w:sz w:val="24"/>
          <w:szCs w:val="24"/>
        </w:rPr>
        <w:t>o serviço de atendimento móvel de urgência</w:t>
      </w:r>
      <w:r w:rsidR="00A82B89" w:rsidRPr="00A82B89">
        <w:rPr>
          <w:rFonts w:ascii="Times New Roman" w:hAnsi="Times New Roman"/>
          <w:sz w:val="24"/>
          <w:szCs w:val="24"/>
        </w:rPr>
        <w:t xml:space="preserve">. </w:t>
      </w:r>
    </w:p>
    <w:p w14:paraId="4353A138" w14:textId="637DFB46" w:rsidR="00942CA5" w:rsidRPr="00A82B89" w:rsidRDefault="00942CA5" w:rsidP="00F117AC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82B89">
        <w:rPr>
          <w:rFonts w:ascii="Times New Roman" w:hAnsi="Times New Roman"/>
          <w:sz w:val="24"/>
          <w:szCs w:val="24"/>
        </w:rPr>
        <w:t>Para jovens menores de 18 anos, notifique os pais ou responsáveis legalmente autorizados que devem fornecer aprovação por escrito em um formulário fornecido pelo distrito para que o aluno seja testado</w:t>
      </w:r>
      <w:r w:rsidR="00A82B89" w:rsidRPr="00A82B89">
        <w:rPr>
          <w:rFonts w:ascii="Times New Roman" w:hAnsi="Times New Roman"/>
          <w:sz w:val="24"/>
          <w:szCs w:val="24"/>
        </w:rPr>
        <w:t xml:space="preserve">. </w:t>
      </w:r>
    </w:p>
    <w:p w14:paraId="7A5CC645" w14:textId="067BDC77" w:rsidR="00942CA5" w:rsidRPr="00A82B89" w:rsidRDefault="00942CA5" w:rsidP="00F117AC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82B89">
        <w:rPr>
          <w:rFonts w:ascii="Times New Roman" w:hAnsi="Times New Roman"/>
          <w:sz w:val="24"/>
          <w:szCs w:val="24"/>
        </w:rPr>
        <w:t>Notifique os pais ou responsáveis legalmente autorizados que eles podem acompanhar o aluno no dia do teste</w:t>
      </w:r>
      <w:r w:rsidR="00A82B89" w:rsidRPr="00A82B89">
        <w:rPr>
          <w:rFonts w:ascii="Times New Roman" w:hAnsi="Times New Roman"/>
          <w:sz w:val="24"/>
          <w:szCs w:val="24"/>
        </w:rPr>
        <w:t xml:space="preserve">. </w:t>
      </w:r>
    </w:p>
    <w:p w14:paraId="542F389B" w14:textId="2C5CDB6F" w:rsidR="00942CA5" w:rsidRPr="00A82B89" w:rsidRDefault="00942CA5" w:rsidP="00F117AC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82B89">
        <w:rPr>
          <w:rFonts w:ascii="Times New Roman" w:hAnsi="Times New Roman"/>
          <w:sz w:val="24"/>
          <w:szCs w:val="24"/>
        </w:rPr>
        <w:t>Notifique os pais ou responsáveis legalmente autorizados que se eles optarem por não permitir que o aluno seja submetido ao teste, o aluno não será obrigado a ficar em quarentena e poderá retornar à escola, a menos que casos adicionais sejam identificados de pessoas com as quais o aluno tenha tido um contato próximo</w:t>
      </w:r>
      <w:r w:rsidR="00A82B89" w:rsidRPr="00A82B89">
        <w:rPr>
          <w:rFonts w:ascii="Times New Roman" w:hAnsi="Times New Roman"/>
          <w:sz w:val="24"/>
          <w:szCs w:val="24"/>
        </w:rPr>
        <w:t xml:space="preserve">. </w:t>
      </w:r>
    </w:p>
    <w:p w14:paraId="329B6FBF" w14:textId="194FE3E5" w:rsidR="00942CA5" w:rsidRPr="00A82B89" w:rsidRDefault="00942CA5" w:rsidP="00F117AC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82B89">
        <w:rPr>
          <w:rFonts w:ascii="Times New Roman" w:hAnsi="Times New Roman"/>
          <w:sz w:val="24"/>
          <w:szCs w:val="24"/>
        </w:rPr>
        <w:t>Consulte os anexos para obter modelos de formulários de autorização</w:t>
      </w:r>
      <w:r w:rsidR="00A82B89" w:rsidRPr="00A82B89">
        <w:rPr>
          <w:rFonts w:ascii="Times New Roman" w:hAnsi="Times New Roman"/>
          <w:sz w:val="24"/>
          <w:szCs w:val="24"/>
        </w:rPr>
        <w:t xml:space="preserve">. </w:t>
      </w:r>
    </w:p>
    <w:p w14:paraId="101AB946" w14:textId="19BA2839" w:rsidR="00942CA5" w:rsidRPr="00A82B89" w:rsidRDefault="00942CA5" w:rsidP="00942CA5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82B89">
        <w:rPr>
          <w:rFonts w:ascii="Times New Roman" w:hAnsi="Times New Roman"/>
          <w:sz w:val="24"/>
          <w:szCs w:val="24"/>
        </w:rPr>
        <w:lastRenderedPageBreak/>
        <w:t xml:space="preserve">Notifique a comunidade escolar (por exemplo, membros do comitê escolar, prefeito da cidade/município, </w:t>
      </w:r>
      <w:r w:rsidR="00A82B89" w:rsidRPr="00A82B89">
        <w:rPr>
          <w:rFonts w:ascii="Times New Roman" w:hAnsi="Times New Roman"/>
          <w:sz w:val="24"/>
          <w:szCs w:val="24"/>
        </w:rPr>
        <w:t>etc.)</w:t>
      </w:r>
      <w:r w:rsidRPr="00A82B89">
        <w:rPr>
          <w:rFonts w:ascii="Times New Roman" w:hAnsi="Times New Roman"/>
          <w:sz w:val="24"/>
          <w:szCs w:val="24"/>
        </w:rPr>
        <w:t xml:space="preserve"> sobre o plano de usar </w:t>
      </w:r>
      <w:r w:rsidR="00F43D18">
        <w:rPr>
          <w:rFonts w:ascii="Times New Roman" w:hAnsi="Times New Roman"/>
          <w:sz w:val="24"/>
          <w:szCs w:val="24"/>
        </w:rPr>
        <w:t>o serviço de atendimento móvel de urgência</w:t>
      </w:r>
      <w:r w:rsidR="00A82B89" w:rsidRPr="00A82B89">
        <w:rPr>
          <w:rFonts w:ascii="Times New Roman" w:hAnsi="Times New Roman"/>
          <w:sz w:val="24"/>
          <w:szCs w:val="24"/>
        </w:rPr>
        <w:t xml:space="preserve">. </w:t>
      </w:r>
    </w:p>
    <w:p w14:paraId="6C425F76" w14:textId="2FC040AD" w:rsidR="00942CA5" w:rsidRPr="00A82B89" w:rsidRDefault="00942CA5" w:rsidP="00942CA5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82B89">
        <w:rPr>
          <w:rFonts w:ascii="Times New Roman" w:hAnsi="Times New Roman"/>
          <w:sz w:val="24"/>
          <w:szCs w:val="24"/>
        </w:rPr>
        <w:t xml:space="preserve">No dia em que </w:t>
      </w:r>
      <w:r w:rsidR="00F43D18">
        <w:rPr>
          <w:rFonts w:ascii="Times New Roman" w:hAnsi="Times New Roman"/>
          <w:sz w:val="24"/>
          <w:szCs w:val="24"/>
        </w:rPr>
        <w:t>o serviço de atendimento móvel de urgência</w:t>
      </w:r>
      <w:r w:rsidRPr="00A82B89">
        <w:rPr>
          <w:rFonts w:ascii="Times New Roman" w:hAnsi="Times New Roman"/>
          <w:sz w:val="24"/>
          <w:szCs w:val="24"/>
        </w:rPr>
        <w:t xml:space="preserve"> chegar, notifique os funcionários qualificados</w:t>
      </w:r>
      <w:r w:rsidR="00A82B89" w:rsidRPr="00A82B89">
        <w:rPr>
          <w:rFonts w:ascii="Times New Roman" w:hAnsi="Times New Roman"/>
          <w:sz w:val="24"/>
          <w:szCs w:val="24"/>
        </w:rPr>
        <w:t xml:space="preserve"> </w:t>
      </w:r>
      <w:r w:rsidRPr="00A82B89">
        <w:rPr>
          <w:rFonts w:ascii="Times New Roman" w:hAnsi="Times New Roman"/>
          <w:sz w:val="24"/>
          <w:szCs w:val="24"/>
        </w:rPr>
        <w:t xml:space="preserve">quando eles poderão se beneficiar desse serviço e implemente um sistema para acompanhar os alunos até </w:t>
      </w:r>
      <w:r w:rsidR="00F43D18">
        <w:rPr>
          <w:rFonts w:ascii="Times New Roman" w:hAnsi="Times New Roman"/>
          <w:sz w:val="24"/>
          <w:szCs w:val="24"/>
        </w:rPr>
        <w:t>o serviço de atendimento móvel de urgência</w:t>
      </w:r>
      <w:r w:rsidRPr="00A82B89">
        <w:rPr>
          <w:rFonts w:ascii="Times New Roman" w:hAnsi="Times New Roman"/>
          <w:sz w:val="24"/>
          <w:szCs w:val="24"/>
        </w:rPr>
        <w:t xml:space="preserve"> para fazer o teste</w:t>
      </w:r>
      <w:r w:rsidR="00A82B89" w:rsidRPr="00A82B89">
        <w:rPr>
          <w:rFonts w:ascii="Times New Roman" w:hAnsi="Times New Roman"/>
          <w:sz w:val="24"/>
          <w:szCs w:val="24"/>
        </w:rPr>
        <w:t xml:space="preserve">. </w:t>
      </w:r>
    </w:p>
    <w:p w14:paraId="49551213" w14:textId="6A6F72CE" w:rsidR="00942CA5" w:rsidRPr="00A82B89" w:rsidRDefault="00942CA5" w:rsidP="00942CA5">
      <w:pPr>
        <w:pStyle w:val="ListParagraph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82B89">
        <w:rPr>
          <w:rFonts w:ascii="Times New Roman" w:hAnsi="Times New Roman"/>
          <w:sz w:val="24"/>
          <w:szCs w:val="24"/>
        </w:rPr>
        <w:t>Os alunos podem fazer o teste individualmente ou em pequenos grupos</w:t>
      </w:r>
      <w:r w:rsidR="00A82B89" w:rsidRPr="00A82B89">
        <w:rPr>
          <w:rFonts w:ascii="Times New Roman" w:hAnsi="Times New Roman"/>
          <w:sz w:val="24"/>
          <w:szCs w:val="24"/>
        </w:rPr>
        <w:t xml:space="preserve">. </w:t>
      </w:r>
      <w:r w:rsidRPr="00A82B89">
        <w:rPr>
          <w:rFonts w:ascii="Times New Roman" w:hAnsi="Times New Roman"/>
          <w:sz w:val="24"/>
          <w:szCs w:val="24"/>
        </w:rPr>
        <w:t>Todos os alunos devem usar máscaras enquanto aguardam o teste</w:t>
      </w:r>
      <w:r w:rsidR="00A82B89" w:rsidRPr="00A82B89">
        <w:rPr>
          <w:rFonts w:ascii="Times New Roman" w:hAnsi="Times New Roman"/>
          <w:sz w:val="24"/>
          <w:szCs w:val="24"/>
        </w:rPr>
        <w:t xml:space="preserve">. </w:t>
      </w:r>
    </w:p>
    <w:p w14:paraId="5FA3456E" w14:textId="1EFBAED4" w:rsidR="00942CA5" w:rsidRPr="00A82B89" w:rsidRDefault="00942CA5" w:rsidP="00942CA5">
      <w:pPr>
        <w:pStyle w:val="ListParagraph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82B89">
        <w:rPr>
          <w:rFonts w:ascii="Times New Roman" w:hAnsi="Times New Roman"/>
          <w:sz w:val="24"/>
          <w:szCs w:val="24"/>
        </w:rPr>
        <w:t>Os alunos devem ser levados e acompanhados por funcionários designados da escola o tempo todo, incluindo antes, durante e depois do teste</w:t>
      </w:r>
      <w:r w:rsidR="00A82B89" w:rsidRPr="00A82B89">
        <w:rPr>
          <w:rFonts w:ascii="Times New Roman" w:hAnsi="Times New Roman"/>
          <w:sz w:val="24"/>
          <w:szCs w:val="24"/>
        </w:rPr>
        <w:t xml:space="preserve">. </w:t>
      </w:r>
    </w:p>
    <w:p w14:paraId="15AB87B2" w14:textId="6529F2BF" w:rsidR="00942CA5" w:rsidRPr="00A82B89" w:rsidRDefault="00942CA5" w:rsidP="00942CA5">
      <w:pPr>
        <w:pStyle w:val="ListParagraph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82B89">
        <w:rPr>
          <w:rFonts w:ascii="Times New Roman" w:hAnsi="Times New Roman"/>
          <w:sz w:val="24"/>
          <w:szCs w:val="24"/>
        </w:rPr>
        <w:t>Os pais ou responsáveis legalmente autorizados que acompanham os alunos n</w:t>
      </w:r>
      <w:r w:rsidR="00F43D18">
        <w:rPr>
          <w:rFonts w:ascii="Times New Roman" w:hAnsi="Times New Roman"/>
          <w:sz w:val="24"/>
          <w:szCs w:val="24"/>
        </w:rPr>
        <w:t>o serviço de atendimento móvel de urgência</w:t>
      </w:r>
      <w:r w:rsidRPr="00A82B89">
        <w:rPr>
          <w:rFonts w:ascii="Times New Roman" w:hAnsi="Times New Roman"/>
          <w:sz w:val="24"/>
          <w:szCs w:val="24"/>
        </w:rPr>
        <w:t xml:space="preserve"> devem uma máscara/cobertura facial o tempo todo</w:t>
      </w:r>
      <w:r w:rsidR="00A82B89" w:rsidRPr="00A82B89">
        <w:rPr>
          <w:rFonts w:ascii="Times New Roman" w:hAnsi="Times New Roman"/>
          <w:sz w:val="24"/>
          <w:szCs w:val="24"/>
        </w:rPr>
        <w:t xml:space="preserve">. </w:t>
      </w:r>
      <w:r w:rsidRPr="00A82B89">
        <w:rPr>
          <w:rFonts w:ascii="Times New Roman" w:hAnsi="Times New Roman"/>
          <w:sz w:val="24"/>
          <w:szCs w:val="24"/>
        </w:rPr>
        <w:t>Os pais ou responsáveis legalmente autorizados não têm permissão para fazer o teste</w:t>
      </w:r>
      <w:r w:rsidR="00A82B89" w:rsidRPr="00A82B89">
        <w:rPr>
          <w:rFonts w:ascii="Times New Roman" w:hAnsi="Times New Roman"/>
          <w:sz w:val="24"/>
          <w:szCs w:val="24"/>
        </w:rPr>
        <w:t xml:space="preserve">. </w:t>
      </w:r>
    </w:p>
    <w:p w14:paraId="662D43B2" w14:textId="4E018FF1" w:rsidR="00A7500D" w:rsidRPr="00A82B89" w:rsidRDefault="00A7500D">
      <w:pPr>
        <w:widowControl/>
        <w:rPr>
          <w:szCs w:val="24"/>
        </w:rPr>
      </w:pPr>
    </w:p>
    <w:p w14:paraId="330032D5" w14:textId="5056874D" w:rsidR="00942CA5" w:rsidRPr="00A82B89" w:rsidRDefault="00942CA5" w:rsidP="00942CA5">
      <w:pPr>
        <w:rPr>
          <w:szCs w:val="24"/>
        </w:rPr>
      </w:pPr>
      <w:r w:rsidRPr="00A82B89">
        <w:t>Em apoio a uma cultura de saúde e segurança,</w:t>
      </w:r>
      <w:r w:rsidR="00A82B89" w:rsidRPr="00A82B89">
        <w:t xml:space="preserve"> </w:t>
      </w:r>
      <w:r w:rsidRPr="00A82B89">
        <w:rPr>
          <w:b/>
          <w:bCs/>
          <w:szCs w:val="24"/>
        </w:rPr>
        <w:t>as escolas devem ter formas robustas e confiáveis de se comunicar com todas as famílias, alunos, professores e funcionários</w:t>
      </w:r>
      <w:r w:rsidR="00A82B89" w:rsidRPr="00A82B89">
        <w:rPr>
          <w:b/>
          <w:bCs/>
          <w:szCs w:val="24"/>
        </w:rPr>
        <w:t xml:space="preserve"> </w:t>
      </w:r>
      <w:r w:rsidRPr="00A82B89">
        <w:t>para enviar e receber mensagens importantes relacionadas aos testes de COVID-19</w:t>
      </w:r>
      <w:r w:rsidR="00A82B89" w:rsidRPr="00A82B89">
        <w:t xml:space="preserve">. </w:t>
      </w:r>
    </w:p>
    <w:p w14:paraId="29AAEE9F" w14:textId="77777777" w:rsidR="00942CA5" w:rsidRPr="00A82B89" w:rsidRDefault="00942CA5" w:rsidP="00942CA5">
      <w:pPr>
        <w:rPr>
          <w:i/>
          <w:iCs/>
          <w:szCs w:val="24"/>
        </w:rPr>
      </w:pPr>
    </w:p>
    <w:p w14:paraId="1D910A0D" w14:textId="77777777" w:rsidR="00942CA5" w:rsidRPr="00A82B89" w:rsidRDefault="00942CA5" w:rsidP="00942CA5">
      <w:pPr>
        <w:rPr>
          <w:i/>
          <w:iCs/>
          <w:szCs w:val="24"/>
        </w:rPr>
      </w:pPr>
      <w:r w:rsidRPr="00A82B89">
        <w:rPr>
          <w:i/>
          <w:iCs/>
          <w:szCs w:val="24"/>
        </w:rPr>
        <w:t>Considerações sobre a privacidade do aluno</w:t>
      </w:r>
    </w:p>
    <w:p w14:paraId="603B68B7" w14:textId="1FCD8363" w:rsidR="00942CA5" w:rsidRPr="00A82B89" w:rsidRDefault="00942CA5" w:rsidP="00942CA5">
      <w:pPr>
        <w:rPr>
          <w:szCs w:val="24"/>
        </w:rPr>
      </w:pPr>
      <w:r w:rsidRPr="00A82B89">
        <w:rPr>
          <w:color w:val="000000"/>
          <w:szCs w:val="24"/>
          <w:bdr w:val="none" w:sz="0" w:space="0" w:color="auto" w:frame="1"/>
        </w:rPr>
        <w:t>É importante que as escolas e distritos protejam devidamente a privacidade dos alunos e funcionários durante o teste de resposta</w:t>
      </w:r>
      <w:r w:rsidR="003E0343" w:rsidRPr="00A82B89">
        <w:rPr>
          <w:color w:val="000000"/>
          <w:szCs w:val="24"/>
          <w:bdr w:val="none" w:sz="0" w:space="0" w:color="auto" w:frame="1"/>
        </w:rPr>
        <w:t xml:space="preserve"> móvel</w:t>
      </w:r>
      <w:r w:rsidRPr="00A82B89">
        <w:rPr>
          <w:color w:val="000000"/>
          <w:szCs w:val="24"/>
          <w:bdr w:val="none" w:sz="0" w:space="0" w:color="auto" w:frame="1"/>
        </w:rPr>
        <w:t xml:space="preserve"> rápida</w:t>
      </w:r>
      <w:r w:rsidR="00A82B89" w:rsidRPr="00A82B89">
        <w:rPr>
          <w:color w:val="000000"/>
          <w:szCs w:val="24"/>
          <w:bdr w:val="none" w:sz="0" w:space="0" w:color="auto" w:frame="1"/>
        </w:rPr>
        <w:t xml:space="preserve">. </w:t>
      </w:r>
      <w:r w:rsidRPr="00A82B89">
        <w:rPr>
          <w:color w:val="000000"/>
          <w:szCs w:val="24"/>
          <w:bdr w:val="none" w:sz="0" w:space="0" w:color="auto" w:frame="1"/>
        </w:rPr>
        <w:t>Uma série de normas se aplicam à privacidade em conexão ao teste da COVID-19, mas com respeito aos alunos especificamente, os distritos devem garantir a conformidade com a Lei de Privacidade dos Direitos Educacionais da Família (FERPA) e os regulamentos dos Registros de Alunos de Massachusetts</w:t>
      </w:r>
      <w:r w:rsidR="00A82B89" w:rsidRPr="00A82B89">
        <w:rPr>
          <w:color w:val="000000"/>
          <w:szCs w:val="24"/>
          <w:bdr w:val="none" w:sz="0" w:space="0" w:color="auto" w:frame="1"/>
        </w:rPr>
        <w:t xml:space="preserve">. </w:t>
      </w:r>
      <w:r w:rsidRPr="00A82B89">
        <w:rPr>
          <w:color w:val="000000"/>
          <w:szCs w:val="24"/>
          <w:bdr w:val="none" w:sz="0" w:space="0" w:color="auto" w:frame="1"/>
        </w:rPr>
        <w:t>Ao fazer isso, as escolas e distritos devem levar em consideração o seguinte: </w:t>
      </w:r>
    </w:p>
    <w:p w14:paraId="622D2612" w14:textId="5D607371" w:rsidR="00942CA5" w:rsidRPr="00A82B89" w:rsidRDefault="00942CA5" w:rsidP="00942CA5">
      <w:pPr>
        <w:widowControl/>
        <w:numPr>
          <w:ilvl w:val="0"/>
          <w:numId w:val="16"/>
        </w:numPr>
        <w:shd w:val="clear" w:color="auto" w:fill="FFFFFF"/>
        <w:spacing w:beforeAutospacing="1" w:afterAutospacing="1"/>
        <w:rPr>
          <w:color w:val="000000"/>
          <w:szCs w:val="24"/>
        </w:rPr>
      </w:pPr>
      <w:r w:rsidRPr="00A82B89">
        <w:rPr>
          <w:color w:val="000000"/>
          <w:szCs w:val="24"/>
          <w:bdr w:val="none" w:sz="0" w:space="0" w:color="auto" w:frame="1"/>
        </w:rPr>
        <w:t>FERPA, Parte 99 da 34 CFR, e os regulamentos do Registro do Aluno de Massachusetts, 603 CMR 23</w:t>
      </w:r>
      <w:r w:rsidR="00A82B89" w:rsidRPr="00A82B89">
        <w:rPr>
          <w:color w:val="000000"/>
          <w:szCs w:val="24"/>
          <w:bdr w:val="none" w:sz="0" w:space="0" w:color="auto" w:frame="1"/>
        </w:rPr>
        <w:t xml:space="preserve">. </w:t>
      </w:r>
      <w:r w:rsidRPr="00A82B89">
        <w:rPr>
          <w:color w:val="000000"/>
          <w:szCs w:val="24"/>
          <w:bdr w:val="none" w:sz="0" w:space="0" w:color="auto" w:frame="1"/>
        </w:rPr>
        <w:t>00, proíbem a divulgação de informações pessoalmente identificáveis sobre os alunos contidas nos registros educacionais sem consentimento ou na ausência de condições muito específicas, detalhadas na lei</w:t>
      </w:r>
      <w:r w:rsidR="00A82B89" w:rsidRPr="00A82B89">
        <w:rPr>
          <w:color w:val="000000"/>
          <w:szCs w:val="24"/>
          <w:bdr w:val="none" w:sz="0" w:space="0" w:color="auto" w:frame="1"/>
        </w:rPr>
        <w:t xml:space="preserve">. </w:t>
      </w:r>
    </w:p>
    <w:p w14:paraId="791A6876" w14:textId="79B2691A" w:rsidR="00942CA5" w:rsidRPr="00A82B89" w:rsidRDefault="00942CA5" w:rsidP="00942CA5">
      <w:pPr>
        <w:widowControl/>
        <w:numPr>
          <w:ilvl w:val="0"/>
          <w:numId w:val="16"/>
        </w:numPr>
        <w:shd w:val="clear" w:color="auto" w:fill="FFFFFF"/>
        <w:spacing w:beforeAutospacing="1" w:afterAutospacing="1"/>
        <w:rPr>
          <w:color w:val="000000"/>
          <w:szCs w:val="24"/>
        </w:rPr>
      </w:pPr>
      <w:r w:rsidRPr="00A82B89">
        <w:rPr>
          <w:color w:val="000000"/>
          <w:szCs w:val="24"/>
          <w:bdr w:val="none" w:sz="0" w:space="0" w:color="auto" w:frame="1"/>
        </w:rPr>
        <w:t xml:space="preserve">Escolas e distritos podem compartilhar informações detalhadas sobre os resultados dos testes e possíveis efeitos na comunidade escolar, retendo informações sobre os alunos que fizeram os testes e informações a partir das quais eles poderiam ser identificados (série, classes, professores, </w:t>
      </w:r>
      <w:r w:rsidR="00A82B89" w:rsidRPr="00A82B89">
        <w:rPr>
          <w:color w:val="000000"/>
          <w:szCs w:val="24"/>
          <w:bdr w:val="none" w:sz="0" w:space="0" w:color="auto" w:frame="1"/>
        </w:rPr>
        <w:t xml:space="preserve">etc.). </w:t>
      </w:r>
    </w:p>
    <w:p w14:paraId="0526749A" w14:textId="0798D77D" w:rsidR="00942CA5" w:rsidRPr="00A82B89" w:rsidRDefault="00942CA5" w:rsidP="00942CA5">
      <w:pPr>
        <w:widowControl/>
        <w:numPr>
          <w:ilvl w:val="0"/>
          <w:numId w:val="16"/>
        </w:numPr>
        <w:shd w:val="clear" w:color="auto" w:fill="FFFFFF"/>
        <w:spacing w:beforeAutospacing="1" w:afterAutospacing="1"/>
        <w:rPr>
          <w:color w:val="000000"/>
          <w:szCs w:val="24"/>
        </w:rPr>
      </w:pPr>
      <w:r w:rsidRPr="00A82B89">
        <w:rPr>
          <w:color w:val="000000"/>
          <w:szCs w:val="24"/>
          <w:bdr w:val="none" w:sz="0" w:space="0" w:color="auto" w:frame="1"/>
        </w:rPr>
        <w:t>A FERPA e os Regulamentos de Registro de Alunos de Massachusetts permitem a divulgação de informações pessoalmente identificáveis sobre os alunos contidas em registros educacionais, para as devidas partes, em casos de emergências de saúde e segurança</w:t>
      </w:r>
      <w:r w:rsidR="00A82B89" w:rsidRPr="00A82B89">
        <w:rPr>
          <w:color w:val="000000"/>
          <w:szCs w:val="24"/>
          <w:bdr w:val="none" w:sz="0" w:space="0" w:color="auto" w:frame="1"/>
        </w:rPr>
        <w:t xml:space="preserve">. </w:t>
      </w:r>
      <w:r w:rsidRPr="00A82B89">
        <w:rPr>
          <w:color w:val="000000"/>
          <w:szCs w:val="24"/>
          <w:bdr w:val="none" w:sz="0" w:space="0" w:color="auto" w:frame="1"/>
        </w:rPr>
        <w:t>34 C</w:t>
      </w:r>
      <w:r w:rsidR="00A82B89" w:rsidRPr="00A82B89">
        <w:rPr>
          <w:color w:val="000000"/>
          <w:szCs w:val="24"/>
          <w:bdr w:val="none" w:sz="0" w:space="0" w:color="auto" w:frame="1"/>
        </w:rPr>
        <w:t xml:space="preserve">. </w:t>
      </w:r>
      <w:r w:rsidRPr="00A82B89">
        <w:rPr>
          <w:color w:val="000000"/>
          <w:szCs w:val="24"/>
          <w:bdr w:val="none" w:sz="0" w:space="0" w:color="auto" w:frame="1"/>
        </w:rPr>
        <w:t>F</w:t>
      </w:r>
      <w:r w:rsidR="00A82B89" w:rsidRPr="00A82B89">
        <w:rPr>
          <w:color w:val="000000"/>
          <w:szCs w:val="24"/>
          <w:bdr w:val="none" w:sz="0" w:space="0" w:color="auto" w:frame="1"/>
        </w:rPr>
        <w:t xml:space="preserve">. </w:t>
      </w:r>
      <w:r w:rsidRPr="00A82B89">
        <w:rPr>
          <w:color w:val="000000"/>
          <w:szCs w:val="24"/>
          <w:bdr w:val="none" w:sz="0" w:space="0" w:color="auto" w:frame="1"/>
        </w:rPr>
        <w:t>R</w:t>
      </w:r>
      <w:r w:rsidR="00A82B89" w:rsidRPr="00A82B89">
        <w:rPr>
          <w:color w:val="000000"/>
          <w:szCs w:val="24"/>
          <w:bdr w:val="none" w:sz="0" w:space="0" w:color="auto" w:frame="1"/>
        </w:rPr>
        <w:t xml:space="preserve">. </w:t>
      </w:r>
      <w:r w:rsidRPr="00A82B89">
        <w:rPr>
          <w:color w:val="000000"/>
          <w:szCs w:val="24"/>
          <w:bdr w:val="none" w:sz="0" w:space="0" w:color="auto" w:frame="1"/>
        </w:rPr>
        <w:t>§ 99</w:t>
      </w:r>
      <w:r w:rsidR="00A82B89" w:rsidRPr="00A82B89">
        <w:rPr>
          <w:color w:val="000000"/>
          <w:szCs w:val="24"/>
          <w:bdr w:val="none" w:sz="0" w:space="0" w:color="auto" w:frame="1"/>
        </w:rPr>
        <w:t xml:space="preserve">. </w:t>
      </w:r>
      <w:r w:rsidRPr="00A82B89">
        <w:rPr>
          <w:color w:val="000000"/>
          <w:szCs w:val="24"/>
          <w:bdr w:val="none" w:sz="0" w:space="0" w:color="auto" w:frame="1"/>
        </w:rPr>
        <w:t>31(a)(10), 34 C</w:t>
      </w:r>
      <w:r w:rsidR="00A82B89" w:rsidRPr="00A82B89">
        <w:rPr>
          <w:color w:val="000000"/>
          <w:szCs w:val="24"/>
          <w:bdr w:val="none" w:sz="0" w:space="0" w:color="auto" w:frame="1"/>
        </w:rPr>
        <w:t xml:space="preserve">. </w:t>
      </w:r>
      <w:r w:rsidRPr="00A82B89">
        <w:rPr>
          <w:color w:val="000000"/>
          <w:szCs w:val="24"/>
          <w:bdr w:val="none" w:sz="0" w:space="0" w:color="auto" w:frame="1"/>
        </w:rPr>
        <w:t>F</w:t>
      </w:r>
      <w:r w:rsidR="00A82B89" w:rsidRPr="00A82B89">
        <w:rPr>
          <w:color w:val="000000"/>
          <w:szCs w:val="24"/>
          <w:bdr w:val="none" w:sz="0" w:space="0" w:color="auto" w:frame="1"/>
        </w:rPr>
        <w:t xml:space="preserve">. </w:t>
      </w:r>
      <w:r w:rsidRPr="00A82B89">
        <w:rPr>
          <w:color w:val="000000"/>
          <w:szCs w:val="24"/>
          <w:bdr w:val="none" w:sz="0" w:space="0" w:color="auto" w:frame="1"/>
        </w:rPr>
        <w:t>R</w:t>
      </w:r>
      <w:r w:rsidR="00A82B89" w:rsidRPr="00A82B89">
        <w:rPr>
          <w:color w:val="000000"/>
          <w:szCs w:val="24"/>
          <w:bdr w:val="none" w:sz="0" w:space="0" w:color="auto" w:frame="1"/>
        </w:rPr>
        <w:t xml:space="preserve">. </w:t>
      </w:r>
      <w:r w:rsidRPr="00A82B89">
        <w:rPr>
          <w:color w:val="000000"/>
          <w:szCs w:val="24"/>
          <w:bdr w:val="none" w:sz="0" w:space="0" w:color="auto" w:frame="1"/>
        </w:rPr>
        <w:t>§ 99</w:t>
      </w:r>
      <w:r w:rsidR="00A82B89" w:rsidRPr="00A82B89">
        <w:rPr>
          <w:color w:val="000000"/>
          <w:szCs w:val="24"/>
          <w:bdr w:val="none" w:sz="0" w:space="0" w:color="auto" w:frame="1"/>
        </w:rPr>
        <w:t xml:space="preserve">. </w:t>
      </w:r>
      <w:r w:rsidRPr="00A82B89">
        <w:rPr>
          <w:color w:val="000000"/>
          <w:szCs w:val="24"/>
          <w:bdr w:val="none" w:sz="0" w:space="0" w:color="auto" w:frame="1"/>
        </w:rPr>
        <w:t>36; 603 CMR 23</w:t>
      </w:r>
      <w:r w:rsidR="00A82B89" w:rsidRPr="00A82B89">
        <w:rPr>
          <w:color w:val="000000"/>
          <w:szCs w:val="24"/>
          <w:bdr w:val="none" w:sz="0" w:space="0" w:color="auto" w:frame="1"/>
        </w:rPr>
        <w:t xml:space="preserve">. </w:t>
      </w:r>
      <w:r w:rsidRPr="00A82B89">
        <w:rPr>
          <w:color w:val="000000"/>
          <w:szCs w:val="24"/>
          <w:bdr w:val="none" w:sz="0" w:space="0" w:color="auto" w:frame="1"/>
        </w:rPr>
        <w:t>07(4)(e)</w:t>
      </w:r>
      <w:r w:rsidR="00A82B89" w:rsidRPr="00A82B89">
        <w:rPr>
          <w:color w:val="000000"/>
          <w:szCs w:val="24"/>
          <w:bdr w:val="none" w:sz="0" w:space="0" w:color="auto" w:frame="1"/>
        </w:rPr>
        <w:t xml:space="preserve">. </w:t>
      </w:r>
      <w:r w:rsidRPr="00A82B89">
        <w:rPr>
          <w:color w:val="000000"/>
          <w:szCs w:val="24"/>
          <w:bdr w:val="none" w:sz="0" w:space="0" w:color="auto" w:frame="1"/>
        </w:rPr>
        <w:t>Em muitos casos, essa isenção pode permitir a divulgação necessária de informações de identificação pessoal sobre os alunos dos registros educacionais para as autoridades locais e estaduais de saúde pública</w:t>
      </w:r>
      <w:r w:rsidR="00A82B89" w:rsidRPr="00A82B89">
        <w:rPr>
          <w:color w:val="000000"/>
          <w:szCs w:val="24"/>
          <w:bdr w:val="none" w:sz="0" w:space="0" w:color="auto" w:frame="1"/>
        </w:rPr>
        <w:t xml:space="preserve">. </w:t>
      </w:r>
    </w:p>
    <w:p w14:paraId="2F53E3A1" w14:textId="1C255028" w:rsidR="00942CA5" w:rsidRPr="00A82B89" w:rsidRDefault="00942CA5" w:rsidP="00942CA5">
      <w:pPr>
        <w:widowControl/>
        <w:numPr>
          <w:ilvl w:val="0"/>
          <w:numId w:val="16"/>
        </w:numPr>
        <w:shd w:val="clear" w:color="auto" w:fill="FFFFFF"/>
        <w:spacing w:beforeAutospacing="1" w:afterAutospacing="1"/>
        <w:rPr>
          <w:color w:val="000000"/>
          <w:szCs w:val="24"/>
        </w:rPr>
      </w:pPr>
      <w:r w:rsidRPr="00A82B89">
        <w:rPr>
          <w:color w:val="000000"/>
          <w:szCs w:val="24"/>
          <w:bdr w:val="none" w:sz="0" w:space="0" w:color="auto" w:frame="1"/>
        </w:rPr>
        <w:lastRenderedPageBreak/>
        <w:t xml:space="preserve">O Departamento de Educação dos Estados Unidos emitiu informações detalhadas </w:t>
      </w:r>
      <w:hyperlink r:id="rId16" w:history="1">
        <w:r w:rsidRPr="00A82B89">
          <w:rPr>
            <w:rStyle w:val="Hyperlink"/>
            <w:szCs w:val="24"/>
            <w:bdr w:val="none" w:sz="0" w:space="0" w:color="auto" w:frame="1"/>
          </w:rPr>
          <w:t>orientação sobre este assunto</w:t>
        </w:r>
      </w:hyperlink>
      <w:r w:rsidR="00A82B89" w:rsidRPr="00A82B89">
        <w:rPr>
          <w:color w:val="000000"/>
          <w:szCs w:val="24"/>
          <w:bdr w:val="none" w:sz="0" w:space="0" w:color="auto" w:frame="1"/>
        </w:rPr>
        <w:t xml:space="preserve">. </w:t>
      </w:r>
    </w:p>
    <w:p w14:paraId="40506D5B" w14:textId="502C20A5" w:rsidR="00942CA5" w:rsidRPr="00A82B89" w:rsidRDefault="00942CA5" w:rsidP="00942CA5">
      <w:pPr>
        <w:widowControl/>
        <w:numPr>
          <w:ilvl w:val="0"/>
          <w:numId w:val="16"/>
        </w:numPr>
        <w:shd w:val="clear" w:color="auto" w:fill="FFFFFF"/>
        <w:spacing w:beforeAutospacing="1" w:afterAutospacing="1"/>
        <w:rPr>
          <w:color w:val="000000"/>
          <w:szCs w:val="24"/>
        </w:rPr>
      </w:pPr>
      <w:r w:rsidRPr="00A82B89">
        <w:rPr>
          <w:color w:val="000000"/>
          <w:szCs w:val="24"/>
        </w:rPr>
        <w:t>As entidades cobertas pela HIPAA devem manter em mente que a Regra de Privacidade da HIPAA permite que as entidades cobertas divulguem informações de saúde protegidas, sem autorização, às autoridades de saúde pública, como o Departamento e o Conselho de Saúde Local, que estão legalmente autorizados a receber tais relatórios para fins de prevenir ou controlar doenças, lesões ou deficiências</w:t>
      </w:r>
      <w:r w:rsidR="00A82B89" w:rsidRPr="00A82B89">
        <w:rPr>
          <w:color w:val="000000"/>
          <w:szCs w:val="24"/>
        </w:rPr>
        <w:t xml:space="preserve">. </w:t>
      </w:r>
      <w:r w:rsidRPr="00A82B89">
        <w:rPr>
          <w:color w:val="000000"/>
          <w:szCs w:val="24"/>
        </w:rPr>
        <w:t>45 CFR 164</w:t>
      </w:r>
      <w:r w:rsidR="00A82B89" w:rsidRPr="00A82B89">
        <w:rPr>
          <w:color w:val="000000"/>
          <w:szCs w:val="24"/>
        </w:rPr>
        <w:t xml:space="preserve">. </w:t>
      </w:r>
      <w:r w:rsidRPr="00A82B89">
        <w:rPr>
          <w:color w:val="000000"/>
          <w:szCs w:val="24"/>
        </w:rPr>
        <w:t>512(b)(1)(i)</w:t>
      </w:r>
      <w:r w:rsidR="00A82B89" w:rsidRPr="00A82B89">
        <w:rPr>
          <w:color w:val="000000"/>
          <w:szCs w:val="24"/>
        </w:rPr>
        <w:t xml:space="preserve">. </w:t>
      </w:r>
      <w:r w:rsidRPr="00A82B89">
        <w:rPr>
          <w:color w:val="000000"/>
          <w:szCs w:val="24"/>
        </w:rPr>
        <w:t>O Departamento de Saúde e Serviços Humanos dos EUA disponibilizou mais informações aqui: </w:t>
      </w:r>
      <w:hyperlink r:id="rId17" w:history="1">
        <w:r w:rsidR="0050003D" w:rsidRPr="00415DD9">
          <w:rPr>
            <w:rStyle w:val="Hyperlink"/>
          </w:rPr>
          <w:t>https://www.hhs.gov/hipaa/for-professionals/privacy/guidance/disclosures-public-health-activities/index.html</w:t>
        </w:r>
      </w:hyperlink>
      <w:r w:rsidR="00A82B89" w:rsidRPr="00A82B89">
        <w:rPr>
          <w:color w:val="000000"/>
          <w:szCs w:val="24"/>
        </w:rPr>
        <w:t xml:space="preserve">. </w:t>
      </w:r>
    </w:p>
    <w:p w14:paraId="68801C0A" w14:textId="77777777" w:rsidR="00942CA5" w:rsidRPr="00A82B89" w:rsidRDefault="00942CA5" w:rsidP="00942CA5">
      <w:pPr>
        <w:rPr>
          <w:szCs w:val="24"/>
        </w:rPr>
      </w:pPr>
    </w:p>
    <w:p w14:paraId="15C09FA0" w14:textId="77777777" w:rsidR="00942CA5" w:rsidRPr="00A82B89" w:rsidRDefault="00942CA5" w:rsidP="00942CA5">
      <w:pPr>
        <w:rPr>
          <w:szCs w:val="24"/>
        </w:rPr>
      </w:pPr>
    </w:p>
    <w:p w14:paraId="19B8777F" w14:textId="77777777" w:rsidR="00942CA5" w:rsidRPr="00A82B89" w:rsidRDefault="00942CA5" w:rsidP="00942CA5">
      <w:pPr>
        <w:rPr>
          <w:szCs w:val="24"/>
        </w:rPr>
      </w:pPr>
    </w:p>
    <w:p w14:paraId="54CD09B8" w14:textId="77777777" w:rsidR="00942CA5" w:rsidRPr="00A82B89" w:rsidRDefault="00942CA5" w:rsidP="00942CA5">
      <w:pPr>
        <w:spacing w:after="160" w:line="259" w:lineRule="auto"/>
        <w:rPr>
          <w:szCs w:val="24"/>
        </w:rPr>
      </w:pPr>
      <w:r w:rsidRPr="00A82B89">
        <w:br w:type="page"/>
      </w:r>
    </w:p>
    <w:p w14:paraId="58FAB5BA" w14:textId="2A362982" w:rsidR="00942CA5" w:rsidRPr="00A82B89" w:rsidRDefault="00942CA5" w:rsidP="00942CA5">
      <w:pPr>
        <w:rPr>
          <w:szCs w:val="24"/>
        </w:rPr>
      </w:pPr>
      <w:r w:rsidRPr="00A82B89">
        <w:lastRenderedPageBreak/>
        <w:t>Anexo A:</w:t>
      </w:r>
      <w:r w:rsidR="003E0343">
        <w:t xml:space="preserve"> </w:t>
      </w:r>
      <w:r w:rsidRPr="00A82B89">
        <w:t>Modelo de autorização para alunos que não podem consentir por si próprios</w:t>
      </w:r>
    </w:p>
    <w:p w14:paraId="251A9144" w14:textId="77777777" w:rsidR="00942CA5" w:rsidRPr="00A82B89" w:rsidRDefault="00942CA5" w:rsidP="00942CA5">
      <w:pPr>
        <w:rPr>
          <w:szCs w:val="24"/>
        </w:rPr>
      </w:pPr>
    </w:p>
    <w:p w14:paraId="07439860" w14:textId="77777777" w:rsidR="00942CA5" w:rsidRPr="00A82B89" w:rsidRDefault="00942CA5" w:rsidP="00942CA5">
      <w:pPr>
        <w:ind w:right="-540"/>
        <w:jc w:val="center"/>
        <w:rPr>
          <w:b/>
          <w:szCs w:val="24"/>
        </w:rPr>
      </w:pPr>
      <w:r w:rsidRPr="00A82B89">
        <w:rPr>
          <w:b/>
          <w:szCs w:val="24"/>
        </w:rPr>
        <w:t xml:space="preserve">AUTORIZAÇÃO DOS PAIS/ RESPONSÁVEIS PARA ADMINISTRAÇÃO DO TESTE DA COVID-19 DURANTE O PERÍODO ESCOLAR </w:t>
      </w:r>
    </w:p>
    <w:p w14:paraId="473956F8" w14:textId="77777777" w:rsidR="00942CA5" w:rsidRPr="00A82B89" w:rsidRDefault="00942CA5" w:rsidP="00942CA5">
      <w:pPr>
        <w:ind w:right="-540"/>
        <w:rPr>
          <w:szCs w:val="24"/>
        </w:rPr>
      </w:pPr>
    </w:p>
    <w:p w14:paraId="7DCA357E" w14:textId="039BE043" w:rsidR="00942CA5" w:rsidRPr="00A82B89" w:rsidRDefault="00942CA5" w:rsidP="00942CA5">
      <w:pPr>
        <w:spacing w:line="288" w:lineRule="atLeast"/>
        <w:rPr>
          <w:b/>
          <w:szCs w:val="24"/>
        </w:rPr>
      </w:pPr>
      <w:r w:rsidRPr="00A82B89">
        <w:rPr>
          <w:b/>
          <w:szCs w:val="24"/>
        </w:rPr>
        <w:t>Ao preencher e assinar este formulário, confirmo que sou o pai(mãe) e/ou responsável adequado e autorizo ___________________ (provedor designado) a realizar um teste de COVID-19 em meu filho(a) durante o horário escolar em ________________ (data)</w:t>
      </w:r>
      <w:r w:rsidR="00A82B89" w:rsidRPr="00A82B89">
        <w:rPr>
          <w:b/>
          <w:szCs w:val="24"/>
        </w:rPr>
        <w:t xml:space="preserve">. </w:t>
      </w:r>
      <w:r w:rsidRPr="00A82B89">
        <w:rPr>
          <w:b/>
          <w:szCs w:val="24"/>
        </w:rPr>
        <w:t>Eu entendo que esta autorização um teste de COVID-19 para meu filho(a) é opcional</w:t>
      </w:r>
      <w:r w:rsidR="00A82B89" w:rsidRPr="00A82B89">
        <w:rPr>
          <w:b/>
          <w:szCs w:val="24"/>
        </w:rPr>
        <w:t xml:space="preserve">. </w:t>
      </w:r>
      <w:r w:rsidRPr="00A82B89">
        <w:rPr>
          <w:b/>
          <w:szCs w:val="24"/>
        </w:rPr>
        <w:t>Posso me recusar a assinar esta autorização</w:t>
      </w:r>
      <w:r w:rsidR="00A82B89" w:rsidRPr="00A82B89">
        <w:rPr>
          <w:b/>
          <w:szCs w:val="24"/>
        </w:rPr>
        <w:t xml:space="preserve">. </w:t>
      </w:r>
    </w:p>
    <w:p w14:paraId="517314F7" w14:textId="77777777" w:rsidR="00942CA5" w:rsidRPr="00A82B89" w:rsidRDefault="00942CA5" w:rsidP="00942CA5">
      <w:pPr>
        <w:ind w:right="-540"/>
        <w:rPr>
          <w:szCs w:val="24"/>
        </w:rPr>
      </w:pPr>
    </w:p>
    <w:p w14:paraId="46F81AAD" w14:textId="204D9899" w:rsidR="00942CA5" w:rsidRPr="00B924D0" w:rsidRDefault="00942CA5" w:rsidP="00942CA5">
      <w:pPr>
        <w:ind w:right="-540"/>
      </w:pPr>
      <w:r w:rsidRPr="00A82B89">
        <w:t>NOME DO ALUNO:_______________________</w:t>
      </w:r>
      <w:r w:rsidR="00A82B89" w:rsidRPr="00A82B89">
        <w:t xml:space="preserve"> </w:t>
      </w:r>
      <w:r w:rsidRPr="00A82B89">
        <w:t>DATA DE NASCIMENTO:__________________</w:t>
      </w:r>
    </w:p>
    <w:p w14:paraId="672920CC" w14:textId="0D63CF53" w:rsidR="00942CA5" w:rsidRPr="00A82B89" w:rsidRDefault="00942CA5" w:rsidP="00942CA5">
      <w:pPr>
        <w:ind w:right="-540"/>
        <w:rPr>
          <w:szCs w:val="24"/>
        </w:rPr>
      </w:pPr>
      <w:r w:rsidRPr="00A82B89">
        <w:t>ENDEREÇO:____________________________________</w:t>
      </w:r>
      <w:r w:rsidR="00A82B89" w:rsidRPr="00A82B89">
        <w:t xml:space="preserve"> </w:t>
      </w:r>
      <w:r w:rsidRPr="00A82B89">
        <w:t>TELEFONE:______</w:t>
      </w:r>
    </w:p>
    <w:p w14:paraId="35DE7E2D" w14:textId="77777777" w:rsidR="00942CA5" w:rsidRPr="00A82B89" w:rsidRDefault="00942CA5" w:rsidP="00942CA5">
      <w:pPr>
        <w:ind w:right="-540"/>
        <w:rPr>
          <w:bCs/>
          <w:szCs w:val="24"/>
        </w:rPr>
      </w:pPr>
    </w:p>
    <w:p w14:paraId="2FDC0EF2" w14:textId="51EE1F80" w:rsidR="00942CA5" w:rsidRPr="00A82B89" w:rsidRDefault="00942CA5" w:rsidP="00942CA5">
      <w:pPr>
        <w:ind w:right="-540"/>
        <w:rPr>
          <w:b/>
          <w:szCs w:val="24"/>
          <w:u w:val="single"/>
        </w:rPr>
      </w:pPr>
      <w:r w:rsidRPr="00A82B89">
        <w:rPr>
          <w:b/>
          <w:szCs w:val="24"/>
          <w:u w:val="single"/>
        </w:rPr>
        <w:t>Informação demográfica</w:t>
      </w:r>
    </w:p>
    <w:p w14:paraId="283635C7" w14:textId="41F64798" w:rsidR="00942CA5" w:rsidRPr="00A82B89" w:rsidRDefault="00942CA5" w:rsidP="00942CA5">
      <w:pPr>
        <w:ind w:right="-540"/>
        <w:rPr>
          <w:bCs/>
          <w:szCs w:val="24"/>
        </w:rPr>
      </w:pPr>
      <w:r w:rsidRPr="00A82B89">
        <w:t>O Departamento de Saúde Pública está coletando as informações demográficas solicitadas abaixo</w:t>
      </w:r>
      <w:r w:rsidR="00A82B89" w:rsidRPr="00A82B89">
        <w:t xml:space="preserve">. </w:t>
      </w:r>
      <w:r w:rsidRPr="00A82B89">
        <w:t>Este formulário pode ser atualizado periodicamente</w:t>
      </w:r>
      <w:r w:rsidR="00A82B89" w:rsidRPr="00A82B89">
        <w:t xml:space="preserve">. </w:t>
      </w:r>
      <w:r w:rsidRPr="00A82B89">
        <w:t>Consulte o site do DESE para obter a versão mais recente do formulário</w:t>
      </w:r>
      <w:r w:rsidR="00A82B89" w:rsidRPr="00A82B89">
        <w:t xml:space="preserve">. </w:t>
      </w:r>
    </w:p>
    <w:p w14:paraId="42B9E14B" w14:textId="77777777" w:rsidR="00942CA5" w:rsidRPr="00A82B89" w:rsidRDefault="00942CA5" w:rsidP="00942CA5">
      <w:pPr>
        <w:ind w:right="-540"/>
        <w:rPr>
          <w:bCs/>
          <w:szCs w:val="24"/>
        </w:rPr>
      </w:pPr>
    </w:p>
    <w:p w14:paraId="7004D774" w14:textId="4E75EDA0" w:rsidR="00942CA5" w:rsidRPr="00A82B89" w:rsidRDefault="00942CA5" w:rsidP="00942CA5">
      <w:pPr>
        <w:ind w:right="-540"/>
        <w:rPr>
          <w:szCs w:val="24"/>
        </w:rPr>
      </w:pPr>
      <w:r w:rsidRPr="00A82B89">
        <w:t>Qual é a etnia do(a) aluno(a</w:t>
      </w:r>
      <w:r w:rsidR="00A82B89" w:rsidRPr="00A82B89">
        <w:t>)? (</w:t>
      </w:r>
      <w:r w:rsidRPr="00A82B89">
        <w:t>selecione todas que se aplicam):</w:t>
      </w:r>
    </w:p>
    <w:p w14:paraId="04CA7BD9" w14:textId="4ED6A377" w:rsidR="00942CA5" w:rsidRPr="00A82B89" w:rsidRDefault="00942CA5" w:rsidP="00942CA5">
      <w:pPr>
        <w:ind w:right="-540"/>
        <w:rPr>
          <w:szCs w:val="24"/>
        </w:rPr>
      </w:pPr>
      <w:r w:rsidRPr="00A82B89">
        <w:t>____</w:t>
      </w:r>
      <w:r w:rsidR="00A82B89" w:rsidRPr="00A82B89">
        <w:t xml:space="preserve"> </w:t>
      </w:r>
      <w:r w:rsidRPr="00A82B89">
        <w:t>Nativo Americano Indiano ou do Alasca</w:t>
      </w:r>
    </w:p>
    <w:p w14:paraId="66FDED4D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Asiática</w:t>
      </w:r>
    </w:p>
    <w:p w14:paraId="36858907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Negra/Afro-americana</w:t>
      </w:r>
    </w:p>
    <w:p w14:paraId="3BE69428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Havaiano nativo/Ilha do Pacífico</w:t>
      </w:r>
    </w:p>
    <w:p w14:paraId="17CE885E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Branca</w:t>
      </w:r>
    </w:p>
    <w:p w14:paraId="69523CB6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Outra</w:t>
      </w:r>
    </w:p>
    <w:p w14:paraId="12F005A9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Desconhecida</w:t>
      </w:r>
    </w:p>
    <w:p w14:paraId="1D15DB52" w14:textId="77777777" w:rsidR="00942CA5" w:rsidRPr="00A82B89" w:rsidRDefault="00942CA5" w:rsidP="00942CA5">
      <w:pPr>
        <w:ind w:right="-540"/>
        <w:rPr>
          <w:szCs w:val="24"/>
        </w:rPr>
      </w:pPr>
    </w:p>
    <w:p w14:paraId="6A8B91BB" w14:textId="763BEA27" w:rsidR="00942CA5" w:rsidRPr="00A82B89" w:rsidRDefault="00942CA5" w:rsidP="00942CA5">
      <w:pPr>
        <w:ind w:right="-540"/>
        <w:rPr>
          <w:szCs w:val="24"/>
        </w:rPr>
      </w:pPr>
      <w:r w:rsidRPr="00A82B89">
        <w:t xml:space="preserve">O aluno é de origem </w:t>
      </w:r>
      <w:r w:rsidR="00A82B89" w:rsidRPr="00A82B89">
        <w:t>hispânica? (</w:t>
      </w:r>
      <w:r w:rsidRPr="00A82B89">
        <w:t>Selecione um):</w:t>
      </w:r>
    </w:p>
    <w:p w14:paraId="0762B4F0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Sim</w:t>
      </w:r>
    </w:p>
    <w:p w14:paraId="70C41448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Não</w:t>
      </w:r>
    </w:p>
    <w:p w14:paraId="2D4AF7BB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Desconhecida</w:t>
      </w:r>
    </w:p>
    <w:p w14:paraId="300E983A" w14:textId="77777777" w:rsidR="00942CA5" w:rsidRPr="00A82B89" w:rsidRDefault="00942CA5" w:rsidP="00942CA5">
      <w:pPr>
        <w:ind w:right="-540"/>
        <w:rPr>
          <w:szCs w:val="24"/>
        </w:rPr>
      </w:pPr>
    </w:p>
    <w:p w14:paraId="3AF2B400" w14:textId="28534EF6" w:rsidR="00942CA5" w:rsidRPr="00A82B89" w:rsidRDefault="00942CA5" w:rsidP="00942CA5">
      <w:pPr>
        <w:ind w:right="-540"/>
        <w:rPr>
          <w:szCs w:val="24"/>
        </w:rPr>
      </w:pPr>
      <w:r w:rsidRPr="00A82B89">
        <w:t>Qual é o gênero do(a) aluno(a</w:t>
      </w:r>
      <w:r w:rsidR="00A82B89" w:rsidRPr="00A82B89">
        <w:t>)? (</w:t>
      </w:r>
      <w:r w:rsidRPr="00A82B89">
        <w:t>Selecione um):</w:t>
      </w:r>
    </w:p>
    <w:p w14:paraId="0BF0300E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Masculino</w:t>
      </w:r>
    </w:p>
    <w:p w14:paraId="18704A93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Feminino</w:t>
      </w:r>
    </w:p>
    <w:p w14:paraId="26E9B9CD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Transgênero</w:t>
      </w:r>
    </w:p>
    <w:p w14:paraId="6F89C37D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Desconhecido</w:t>
      </w:r>
    </w:p>
    <w:p w14:paraId="131D8055" w14:textId="77777777" w:rsidR="00942CA5" w:rsidRPr="00A82B89" w:rsidRDefault="00942CA5" w:rsidP="00942CA5">
      <w:pPr>
        <w:ind w:right="-540"/>
        <w:rPr>
          <w:szCs w:val="24"/>
        </w:rPr>
      </w:pPr>
    </w:p>
    <w:p w14:paraId="065385B2" w14:textId="6BF27417" w:rsidR="00942CA5" w:rsidRPr="00A82B89" w:rsidRDefault="00942CA5" w:rsidP="00942CA5">
      <w:pPr>
        <w:ind w:right="-540"/>
        <w:rPr>
          <w:szCs w:val="24"/>
        </w:rPr>
      </w:pPr>
      <w:r w:rsidRPr="00A82B89">
        <w:t xml:space="preserve">O aluno é portador de </w:t>
      </w:r>
      <w:r w:rsidR="00A82B89" w:rsidRPr="00A82B89">
        <w:t>deficiência? (</w:t>
      </w:r>
      <w:r w:rsidRPr="00A82B89">
        <w:t>Selecione um):</w:t>
      </w:r>
    </w:p>
    <w:p w14:paraId="4D3CB93B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Sim</w:t>
      </w:r>
    </w:p>
    <w:p w14:paraId="2D9AF5C9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Não</w:t>
      </w:r>
    </w:p>
    <w:p w14:paraId="2CD3E255" w14:textId="77777777" w:rsidR="00942CA5" w:rsidRPr="00A82B89" w:rsidRDefault="00942CA5" w:rsidP="00942CA5">
      <w:pPr>
        <w:ind w:right="-540"/>
        <w:rPr>
          <w:b/>
          <w:szCs w:val="24"/>
          <w:u w:val="single"/>
        </w:rPr>
      </w:pPr>
    </w:p>
    <w:p w14:paraId="579EA733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A aluna está grávida?</w:t>
      </w:r>
    </w:p>
    <w:p w14:paraId="7C8144F0" w14:textId="77777777" w:rsidR="00942CA5" w:rsidRPr="00A82B89" w:rsidRDefault="00942CA5" w:rsidP="00942CA5">
      <w:pPr>
        <w:ind w:right="-540"/>
        <w:rPr>
          <w:szCs w:val="24"/>
        </w:rPr>
      </w:pPr>
      <w:r w:rsidRPr="00A82B89">
        <w:lastRenderedPageBreak/>
        <w:t>____ Sim</w:t>
      </w:r>
    </w:p>
    <w:p w14:paraId="063E9D3B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Não</w:t>
      </w:r>
    </w:p>
    <w:p w14:paraId="2B22A598" w14:textId="77777777" w:rsidR="00942CA5" w:rsidRPr="00A82B89" w:rsidRDefault="00942CA5" w:rsidP="00942CA5">
      <w:pPr>
        <w:ind w:right="-540"/>
        <w:rPr>
          <w:b/>
          <w:szCs w:val="24"/>
          <w:u w:val="single"/>
        </w:rPr>
      </w:pPr>
    </w:p>
    <w:p w14:paraId="6B3784CB" w14:textId="2528E702" w:rsidR="00942CA5" w:rsidRPr="00A82B89" w:rsidRDefault="00942CA5" w:rsidP="00942CA5">
      <w:pPr>
        <w:ind w:right="-540"/>
        <w:rPr>
          <w:szCs w:val="24"/>
        </w:rPr>
      </w:pPr>
      <w:r w:rsidRPr="00A82B89">
        <w:t xml:space="preserve">Qual é o principal idioma do </w:t>
      </w:r>
      <w:r w:rsidR="00A82B89" w:rsidRPr="00A82B89">
        <w:t>aluno? _</w:t>
      </w:r>
      <w:r w:rsidRPr="00A82B89">
        <w:t>________________________________</w:t>
      </w:r>
    </w:p>
    <w:p w14:paraId="4BEE5203" w14:textId="77777777" w:rsidR="00942CA5" w:rsidRPr="00A82B89" w:rsidRDefault="00942CA5" w:rsidP="00942CA5">
      <w:pPr>
        <w:ind w:right="-540"/>
        <w:rPr>
          <w:b/>
          <w:szCs w:val="24"/>
          <w:u w:val="single"/>
        </w:rPr>
      </w:pPr>
    </w:p>
    <w:p w14:paraId="10CD1715" w14:textId="77777777" w:rsidR="00942CA5" w:rsidRPr="00A82B89" w:rsidRDefault="00942CA5" w:rsidP="00942CA5">
      <w:pPr>
        <w:ind w:right="-540"/>
        <w:rPr>
          <w:b/>
          <w:szCs w:val="24"/>
          <w:u w:val="single"/>
        </w:rPr>
      </w:pPr>
      <w:r w:rsidRPr="00A82B89">
        <w:rPr>
          <w:b/>
          <w:szCs w:val="24"/>
          <w:u w:val="single"/>
        </w:rPr>
        <w:t>Contato de emergência</w:t>
      </w:r>
    </w:p>
    <w:p w14:paraId="26FB39E0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Em caso de emergência, entre em contato com:</w:t>
      </w:r>
    </w:p>
    <w:p w14:paraId="0EE81787" w14:textId="77777777" w:rsidR="00942CA5" w:rsidRPr="00A82B89" w:rsidRDefault="00942CA5" w:rsidP="00942CA5">
      <w:pPr>
        <w:ind w:right="-540"/>
        <w:rPr>
          <w:szCs w:val="24"/>
        </w:rPr>
      </w:pPr>
    </w:p>
    <w:p w14:paraId="78DB3EA7" w14:textId="6209F0DE" w:rsidR="00942CA5" w:rsidRPr="00A82B89" w:rsidRDefault="00942CA5" w:rsidP="00942CA5">
      <w:pPr>
        <w:rPr>
          <w:szCs w:val="24"/>
        </w:rPr>
      </w:pPr>
      <w:r w:rsidRPr="00A82B89">
        <w:t>_________________________________________</w:t>
      </w:r>
      <w:r w:rsidR="00A82B89" w:rsidRPr="00A82B89">
        <w:t xml:space="preserve"> </w:t>
      </w:r>
      <w:r w:rsidRPr="00A82B89">
        <w:t>___________________________________</w:t>
      </w:r>
    </w:p>
    <w:p w14:paraId="0DFF77BE" w14:textId="533EA96F" w:rsidR="00942CA5" w:rsidRPr="00A82B89" w:rsidRDefault="00942CA5" w:rsidP="00942CA5">
      <w:pPr>
        <w:ind w:right="-540"/>
        <w:rPr>
          <w:szCs w:val="24"/>
        </w:rPr>
      </w:pPr>
      <w:r w:rsidRPr="00A82B89">
        <w:t xml:space="preserve">Nome </w:t>
      </w:r>
      <w:r w:rsidRPr="00A82B89">
        <w:tab/>
      </w:r>
      <w:r w:rsidRPr="00A82B89">
        <w:tab/>
      </w:r>
      <w:r w:rsidRPr="00A82B89">
        <w:tab/>
      </w:r>
      <w:r w:rsidRPr="00A82B89">
        <w:tab/>
      </w:r>
      <w:r w:rsidRPr="00A82B89">
        <w:tab/>
      </w:r>
      <w:r w:rsidRPr="00A82B89">
        <w:tab/>
      </w:r>
      <w:r w:rsidRPr="00A82B89">
        <w:tab/>
      </w:r>
      <w:r w:rsidRPr="00A82B89">
        <w:tab/>
      </w:r>
      <w:r w:rsidRPr="00A82B89">
        <w:tab/>
        <w:t>Relacionamento com o aluno(a)</w:t>
      </w:r>
    </w:p>
    <w:p w14:paraId="1CA17D3B" w14:textId="77777777" w:rsidR="00942CA5" w:rsidRPr="00A82B89" w:rsidRDefault="00942CA5" w:rsidP="00942CA5">
      <w:pPr>
        <w:ind w:right="-540"/>
        <w:rPr>
          <w:szCs w:val="24"/>
          <w:shd w:val="clear" w:color="auto" w:fill="D9D9D9" w:themeFill="background1" w:themeFillShade="D9"/>
        </w:rPr>
      </w:pPr>
    </w:p>
    <w:p w14:paraId="7A4E05AA" w14:textId="36F5392E" w:rsidR="00942CA5" w:rsidRPr="00A82B89" w:rsidRDefault="00942CA5" w:rsidP="00942CA5">
      <w:pPr>
        <w:ind w:right="-540"/>
        <w:rPr>
          <w:szCs w:val="24"/>
        </w:rPr>
      </w:pPr>
      <w:r w:rsidRPr="00A82B89">
        <w:t>_________________________________________</w:t>
      </w:r>
      <w:r w:rsidR="00A82B89" w:rsidRPr="00A82B89">
        <w:t xml:space="preserve"> </w:t>
      </w:r>
      <w:r w:rsidRPr="00A82B89">
        <w:t>___________________________________</w:t>
      </w:r>
    </w:p>
    <w:p w14:paraId="1E3C44AB" w14:textId="590D0ABB" w:rsidR="00942CA5" w:rsidRPr="00A82B89" w:rsidRDefault="00942CA5" w:rsidP="00942CA5">
      <w:pPr>
        <w:ind w:right="-540"/>
        <w:rPr>
          <w:szCs w:val="24"/>
        </w:rPr>
      </w:pPr>
      <w:r w:rsidRPr="00A82B89">
        <w:t xml:space="preserve">Endereço </w:t>
      </w:r>
      <w:r w:rsidRPr="00A82B89">
        <w:tab/>
      </w:r>
      <w:r w:rsidRPr="00A82B89">
        <w:tab/>
      </w:r>
      <w:r w:rsidRPr="00A82B89">
        <w:tab/>
      </w:r>
      <w:r w:rsidRPr="00A82B89">
        <w:tab/>
      </w:r>
      <w:r w:rsidRPr="00A82B89">
        <w:tab/>
      </w:r>
      <w:r w:rsidRPr="00A82B89">
        <w:tab/>
      </w:r>
      <w:r w:rsidRPr="00A82B89">
        <w:tab/>
      </w:r>
      <w:r w:rsidRPr="00A82B89">
        <w:tab/>
        <w:t>Número de telefone</w:t>
      </w:r>
    </w:p>
    <w:p w14:paraId="09231BFB" w14:textId="77777777" w:rsidR="00942CA5" w:rsidRPr="00A82B89" w:rsidRDefault="00942CA5" w:rsidP="00942CA5">
      <w:pPr>
        <w:ind w:right="-540"/>
        <w:rPr>
          <w:szCs w:val="24"/>
          <w:shd w:val="clear" w:color="auto" w:fill="D9D9D9" w:themeFill="background1" w:themeFillShade="D9"/>
        </w:rPr>
      </w:pPr>
    </w:p>
    <w:p w14:paraId="31E8FB44" w14:textId="77777777" w:rsidR="00942CA5" w:rsidRPr="00A82B89" w:rsidRDefault="00942CA5" w:rsidP="00942CA5">
      <w:pPr>
        <w:spacing w:line="288" w:lineRule="atLeast"/>
        <w:rPr>
          <w:b/>
          <w:bCs/>
          <w:color w:val="000000"/>
          <w:szCs w:val="24"/>
          <w:vertAlign w:val="superscript"/>
        </w:rPr>
      </w:pPr>
      <w:r w:rsidRPr="00A82B89">
        <w:rPr>
          <w:b/>
          <w:color w:val="000000"/>
          <w:szCs w:val="24"/>
          <w:u w:val="single"/>
        </w:rPr>
        <w:t>Presença dos pais/responsáveis no teste (opcional):</w:t>
      </w:r>
    </w:p>
    <w:p w14:paraId="51FC20BD" w14:textId="77777777" w:rsidR="00942CA5" w:rsidRPr="00A82B89" w:rsidRDefault="00942CA5" w:rsidP="00942CA5">
      <w:pPr>
        <w:spacing w:line="288" w:lineRule="atLeast"/>
        <w:rPr>
          <w:color w:val="000000"/>
          <w:szCs w:val="24"/>
        </w:rPr>
      </w:pPr>
      <w:r w:rsidRPr="00A82B89">
        <w:rPr>
          <w:color w:val="000000"/>
          <w:szCs w:val="24"/>
        </w:rPr>
        <w:t>Selecione uma opção:</w:t>
      </w:r>
    </w:p>
    <w:p w14:paraId="5080E5F9" w14:textId="77777777" w:rsidR="00942CA5" w:rsidRPr="00A82B89" w:rsidRDefault="00942CA5" w:rsidP="00942CA5">
      <w:pPr>
        <w:rPr>
          <w:szCs w:val="24"/>
        </w:rPr>
      </w:pPr>
    </w:p>
    <w:p w14:paraId="7C037033" w14:textId="3545E418" w:rsidR="00942CA5" w:rsidRPr="00A82B89" w:rsidRDefault="00942CA5" w:rsidP="00942CA5">
      <w:pPr>
        <w:rPr>
          <w:szCs w:val="24"/>
        </w:rPr>
      </w:pPr>
      <w:r w:rsidRPr="00A82B89">
        <w:t xml:space="preserve">____ Eu </w:t>
      </w:r>
      <w:r w:rsidRPr="00A82B89">
        <w:rPr>
          <w:szCs w:val="24"/>
          <w:u w:val="single"/>
        </w:rPr>
        <w:t>ir</w:t>
      </w:r>
      <w:r w:rsidRPr="00A82B89">
        <w:rPr>
          <w:u w:val="single"/>
        </w:rPr>
        <w:t>ei</w:t>
      </w:r>
      <w:r w:rsidRPr="00A82B89">
        <w:t xml:space="preserve"> acompanhar meu filho(a) n</w:t>
      </w:r>
      <w:r w:rsidR="0050003D">
        <w:t>o</w:t>
      </w:r>
      <w:r w:rsidRPr="00A82B89">
        <w:t xml:space="preserve"> </w:t>
      </w:r>
      <w:r w:rsidR="0050003D">
        <w:t>serviço de atendimento móvel de urgência</w:t>
      </w:r>
      <w:r w:rsidRPr="00A82B89">
        <w:t xml:space="preserve"> no dia do teste da COVID-19</w:t>
      </w:r>
      <w:r w:rsidR="00A82B89" w:rsidRPr="00A82B89">
        <w:t xml:space="preserve">. </w:t>
      </w:r>
      <w:r w:rsidRPr="00A82B89">
        <w:t>Eu entendo que devo usar uma cobertura facial/máscara o tempo todo e que não tenho permissão para fazer o teste</w:t>
      </w:r>
      <w:r w:rsidR="00A82B89" w:rsidRPr="00A82B89">
        <w:t xml:space="preserve">. </w:t>
      </w:r>
    </w:p>
    <w:p w14:paraId="2AF44033" w14:textId="77777777" w:rsidR="00942CA5" w:rsidRPr="00A82B89" w:rsidRDefault="00942CA5" w:rsidP="00942CA5">
      <w:pPr>
        <w:rPr>
          <w:szCs w:val="24"/>
        </w:rPr>
      </w:pPr>
    </w:p>
    <w:p w14:paraId="774FBF1D" w14:textId="0F425723" w:rsidR="00942CA5" w:rsidRPr="00A82B89" w:rsidRDefault="00942CA5" w:rsidP="00F117AC">
      <w:pPr>
        <w:ind w:right="-630"/>
        <w:rPr>
          <w:szCs w:val="24"/>
        </w:rPr>
      </w:pPr>
      <w:r w:rsidRPr="00A82B89">
        <w:t xml:space="preserve">____ Eu </w:t>
      </w:r>
      <w:r w:rsidRPr="00A82B89">
        <w:rPr>
          <w:szCs w:val="24"/>
          <w:u w:val="single"/>
        </w:rPr>
        <w:t>não irei</w:t>
      </w:r>
      <w:r w:rsidRPr="00A82B89">
        <w:t xml:space="preserve"> acompanhar meu filho(a) na resposta rápida móvel no dia do teste da COVID-19</w:t>
      </w:r>
      <w:r w:rsidR="00A82B89" w:rsidRPr="00A82B89">
        <w:t xml:space="preserve">. </w:t>
      </w:r>
    </w:p>
    <w:p w14:paraId="4963AC87" w14:textId="77777777" w:rsidR="00942CA5" w:rsidRPr="00A82B89" w:rsidRDefault="00942CA5" w:rsidP="00942CA5">
      <w:pPr>
        <w:spacing w:line="288" w:lineRule="atLeast"/>
        <w:rPr>
          <w:color w:val="000000"/>
          <w:szCs w:val="24"/>
        </w:rPr>
      </w:pPr>
    </w:p>
    <w:p w14:paraId="0FDE8D97" w14:textId="77777777" w:rsidR="00942CA5" w:rsidRPr="00A82B89" w:rsidRDefault="00942CA5" w:rsidP="00942CA5">
      <w:pPr>
        <w:spacing w:line="288" w:lineRule="atLeast"/>
        <w:rPr>
          <w:b/>
          <w:color w:val="000000"/>
          <w:szCs w:val="24"/>
        </w:rPr>
      </w:pPr>
      <w:r w:rsidRPr="00A82B89">
        <w:rPr>
          <w:b/>
          <w:color w:val="000000"/>
          <w:szCs w:val="24"/>
        </w:rPr>
        <w:t>Resultados do teste (coloque suas iniciais):</w:t>
      </w:r>
    </w:p>
    <w:p w14:paraId="67EA8576" w14:textId="52CD186A" w:rsidR="00942CA5" w:rsidRPr="00A82B89" w:rsidRDefault="00942CA5" w:rsidP="00942CA5">
      <w:pPr>
        <w:spacing w:line="288" w:lineRule="atLeast"/>
        <w:rPr>
          <w:color w:val="000000"/>
          <w:szCs w:val="24"/>
        </w:rPr>
      </w:pPr>
      <w:r w:rsidRPr="00A82B89">
        <w:t>____</w:t>
      </w:r>
      <w:r w:rsidR="00A82B89" w:rsidRPr="00A82B89">
        <w:t xml:space="preserve"> </w:t>
      </w:r>
      <w:r w:rsidRPr="00A82B89">
        <w:rPr>
          <w:color w:val="000000"/>
          <w:szCs w:val="24"/>
        </w:rPr>
        <w:t>Eu reconheço que o provedor designado nomeado acima compartilhará o resultado do teste com os pais do aluno/representante autorizado e relatará esse resultado à autoridade de saúde pública apropriada (o Departamento de Saúde Pública de Massachusetts e/ou o conselho de saúde local do aluno) conforme exigido pela lei estadual</w:t>
      </w:r>
      <w:r w:rsidR="00A82B89" w:rsidRPr="00A82B89">
        <w:rPr>
          <w:color w:val="000000"/>
          <w:szCs w:val="24"/>
        </w:rPr>
        <w:t xml:space="preserve">. </w:t>
      </w:r>
    </w:p>
    <w:p w14:paraId="2B0EF522" w14:textId="77777777" w:rsidR="00942CA5" w:rsidRPr="00A82B89" w:rsidRDefault="00942CA5" w:rsidP="00942CA5">
      <w:pPr>
        <w:spacing w:line="288" w:lineRule="atLeast"/>
        <w:rPr>
          <w:color w:val="000000"/>
          <w:szCs w:val="24"/>
        </w:rPr>
      </w:pPr>
    </w:p>
    <w:p w14:paraId="77DED717" w14:textId="0E380BC0" w:rsidR="00942CA5" w:rsidRPr="00A82B89" w:rsidRDefault="00942CA5" w:rsidP="00942CA5">
      <w:pPr>
        <w:spacing w:line="288" w:lineRule="atLeast"/>
        <w:rPr>
          <w:color w:val="000000"/>
          <w:szCs w:val="24"/>
        </w:rPr>
      </w:pPr>
      <w:r w:rsidRPr="00A82B89">
        <w:rPr>
          <w:color w:val="000000"/>
          <w:szCs w:val="24"/>
        </w:rPr>
        <w:t>Os pais e responsáveis são incentivados a compartilhar os resultados do teste com o departamento escolar para promover a segurança pública</w:t>
      </w:r>
      <w:r w:rsidR="00A82B89" w:rsidRPr="00A82B89">
        <w:rPr>
          <w:color w:val="000000"/>
          <w:szCs w:val="24"/>
        </w:rPr>
        <w:t xml:space="preserve">. </w:t>
      </w:r>
    </w:p>
    <w:p w14:paraId="3AEE80F8" w14:textId="7B8523CC" w:rsidR="00942CA5" w:rsidRPr="00A82B89" w:rsidRDefault="00A82B89" w:rsidP="00942CA5">
      <w:pPr>
        <w:spacing w:line="288" w:lineRule="atLeast"/>
        <w:rPr>
          <w:color w:val="000000"/>
          <w:szCs w:val="24"/>
        </w:rPr>
      </w:pPr>
      <w:r w:rsidRPr="00A82B89">
        <w:rPr>
          <w:color w:val="000000"/>
          <w:szCs w:val="24"/>
        </w:rPr>
        <w:t xml:space="preserve"> </w:t>
      </w:r>
    </w:p>
    <w:p w14:paraId="6AD68E6C" w14:textId="1D401AC4" w:rsidR="00942CA5" w:rsidRPr="00A82B89" w:rsidRDefault="00942CA5" w:rsidP="00942CA5">
      <w:pPr>
        <w:spacing w:line="288" w:lineRule="atLeast"/>
        <w:rPr>
          <w:szCs w:val="24"/>
        </w:rPr>
      </w:pPr>
      <w:r w:rsidRPr="00A82B89">
        <w:rPr>
          <w:color w:val="000000"/>
          <w:szCs w:val="24"/>
        </w:rPr>
        <w:t xml:space="preserve">Ao assinar, confirmo que meu filho(a) não está apresentando sinais de sintomas de COVID-19 (como febre, congestão ou náusea), </w:t>
      </w:r>
      <w:r w:rsidRPr="00A82B89">
        <w:t>e não fui notificado de que meu filho(a) estava em contato próximo com alguém que tenha sido testado positivo para a COVID-19</w:t>
      </w:r>
      <w:r w:rsidR="00A82B89" w:rsidRPr="00A82B89">
        <w:t xml:space="preserve">. </w:t>
      </w:r>
    </w:p>
    <w:p w14:paraId="4422A764" w14:textId="77777777" w:rsidR="00942CA5" w:rsidRPr="00A82B89" w:rsidRDefault="00942CA5" w:rsidP="00942CA5">
      <w:pPr>
        <w:spacing w:line="288" w:lineRule="atLeast"/>
        <w:rPr>
          <w:b/>
          <w:szCs w:val="24"/>
          <w:u w:val="single"/>
        </w:rPr>
      </w:pPr>
      <w:r w:rsidRPr="00A82B89">
        <w:rPr>
          <w:color w:val="000000"/>
          <w:szCs w:val="24"/>
        </w:rPr>
        <w:br/>
      </w:r>
      <w:r w:rsidRPr="00A82B89">
        <w:rPr>
          <w:b/>
          <w:szCs w:val="24"/>
          <w:u w:val="single"/>
        </w:rPr>
        <w:t>Signatário autorizado:</w:t>
      </w:r>
    </w:p>
    <w:p w14:paraId="007C7F60" w14:textId="77777777" w:rsidR="00942CA5" w:rsidRPr="00A82B89" w:rsidRDefault="00942CA5" w:rsidP="00942CA5">
      <w:pPr>
        <w:spacing w:line="288" w:lineRule="atLeast"/>
        <w:rPr>
          <w:szCs w:val="24"/>
        </w:rPr>
      </w:pPr>
    </w:p>
    <w:p w14:paraId="432F2366" w14:textId="77777777" w:rsidR="00942CA5" w:rsidRPr="00A82B89" w:rsidRDefault="00942CA5" w:rsidP="00942CA5">
      <w:pPr>
        <w:rPr>
          <w:szCs w:val="24"/>
        </w:rPr>
      </w:pPr>
      <w:r w:rsidRPr="00A82B89">
        <w:t>_________________________________________</w:t>
      </w:r>
    </w:p>
    <w:p w14:paraId="026DC944" w14:textId="77777777" w:rsidR="00942CA5" w:rsidRPr="00A82B89" w:rsidRDefault="00942CA5" w:rsidP="00942CA5">
      <w:pPr>
        <w:spacing w:line="288" w:lineRule="atLeast"/>
        <w:rPr>
          <w:szCs w:val="24"/>
        </w:rPr>
      </w:pPr>
      <w:r w:rsidRPr="00A82B89">
        <w:t>Nome do pai/responsável (letra de forma)</w:t>
      </w:r>
    </w:p>
    <w:p w14:paraId="48CEE00A" w14:textId="77777777" w:rsidR="00942CA5" w:rsidRPr="00A82B89" w:rsidRDefault="00942CA5" w:rsidP="00942CA5">
      <w:pPr>
        <w:spacing w:line="288" w:lineRule="atLeast"/>
        <w:rPr>
          <w:color w:val="000000"/>
          <w:szCs w:val="24"/>
        </w:rPr>
      </w:pPr>
    </w:p>
    <w:p w14:paraId="4375AB2A" w14:textId="5625350B" w:rsidR="00942CA5" w:rsidRPr="00A82B89" w:rsidRDefault="00942CA5" w:rsidP="00942CA5">
      <w:pPr>
        <w:spacing w:line="288" w:lineRule="atLeast"/>
        <w:rPr>
          <w:color w:val="000000"/>
          <w:szCs w:val="24"/>
        </w:rPr>
      </w:pPr>
      <w:r w:rsidRPr="00A82B89">
        <w:rPr>
          <w:color w:val="000000"/>
          <w:szCs w:val="24"/>
        </w:rPr>
        <w:t>_________________________________________</w:t>
      </w:r>
      <w:r w:rsidR="00A82B89" w:rsidRPr="00A82B89">
        <w:rPr>
          <w:color w:val="000000"/>
          <w:szCs w:val="24"/>
        </w:rPr>
        <w:t xml:space="preserve"> </w:t>
      </w:r>
      <w:r w:rsidRPr="00A82B89">
        <w:rPr>
          <w:color w:val="000000"/>
          <w:szCs w:val="24"/>
        </w:rPr>
        <w:t>_____________________</w:t>
      </w:r>
    </w:p>
    <w:p w14:paraId="739C88AA" w14:textId="566A5ADD" w:rsidR="00942CA5" w:rsidRPr="00A82B89" w:rsidRDefault="00942CA5" w:rsidP="00942CA5">
      <w:pPr>
        <w:spacing w:after="160" w:line="259" w:lineRule="auto"/>
        <w:rPr>
          <w:color w:val="000000"/>
          <w:szCs w:val="24"/>
        </w:rPr>
      </w:pPr>
      <w:r w:rsidRPr="00A82B89">
        <w:rPr>
          <w:color w:val="000000"/>
          <w:szCs w:val="24"/>
        </w:rPr>
        <w:t xml:space="preserve">Assinatura do pai/mãe/responsável </w:t>
      </w:r>
      <w:r w:rsidRPr="00A82B89">
        <w:rPr>
          <w:color w:val="000000"/>
          <w:szCs w:val="24"/>
        </w:rPr>
        <w:tab/>
      </w:r>
      <w:r w:rsidRPr="00A82B89">
        <w:rPr>
          <w:color w:val="000000"/>
          <w:szCs w:val="24"/>
        </w:rPr>
        <w:tab/>
      </w:r>
      <w:r w:rsidRPr="00A82B89">
        <w:rPr>
          <w:color w:val="000000"/>
          <w:szCs w:val="24"/>
        </w:rPr>
        <w:tab/>
      </w:r>
      <w:r w:rsidRPr="00A82B89">
        <w:rPr>
          <w:color w:val="000000"/>
          <w:szCs w:val="24"/>
        </w:rPr>
        <w:tab/>
      </w:r>
      <w:r w:rsidRPr="00A82B89">
        <w:rPr>
          <w:color w:val="000000"/>
          <w:szCs w:val="24"/>
        </w:rPr>
        <w:tab/>
      </w:r>
      <w:r w:rsidRPr="00A82B89">
        <w:rPr>
          <w:color w:val="000000"/>
          <w:szCs w:val="24"/>
        </w:rPr>
        <w:tab/>
        <w:t>Data</w:t>
      </w:r>
      <w:r w:rsidRPr="00A82B89">
        <w:rPr>
          <w:color w:val="000000"/>
          <w:szCs w:val="24"/>
        </w:rPr>
        <w:br w:type="page"/>
      </w:r>
      <w:r w:rsidRPr="00A82B89">
        <w:rPr>
          <w:color w:val="000000"/>
          <w:szCs w:val="24"/>
        </w:rPr>
        <w:lastRenderedPageBreak/>
        <w:t xml:space="preserve">Anexo B: </w:t>
      </w:r>
      <w:r w:rsidRPr="00A82B89">
        <w:t>Modelo de formulário de consentimento para alunos capazes de consentir por si próprios</w:t>
      </w:r>
    </w:p>
    <w:p w14:paraId="5733E841" w14:textId="77777777" w:rsidR="00942CA5" w:rsidRPr="00A82B89" w:rsidRDefault="00942CA5" w:rsidP="00942CA5">
      <w:pPr>
        <w:ind w:right="-540"/>
        <w:jc w:val="center"/>
        <w:rPr>
          <w:b/>
          <w:szCs w:val="24"/>
        </w:rPr>
      </w:pPr>
      <w:r w:rsidRPr="00A82B89">
        <w:rPr>
          <w:b/>
          <w:szCs w:val="24"/>
        </w:rPr>
        <w:t xml:space="preserve">AUTORIZAÇÃO PARA ADMINISTRAÇÃO DO TESTE DA COVID-19 DURANTE O PERÍODO ESCOLAR </w:t>
      </w:r>
    </w:p>
    <w:p w14:paraId="7D61E13F" w14:textId="77777777" w:rsidR="00942CA5" w:rsidRPr="00A82B89" w:rsidRDefault="00942CA5" w:rsidP="00942CA5">
      <w:pPr>
        <w:ind w:right="-540"/>
        <w:rPr>
          <w:szCs w:val="24"/>
        </w:rPr>
      </w:pPr>
    </w:p>
    <w:p w14:paraId="2F0B33B6" w14:textId="2A70DE5A" w:rsidR="00942CA5" w:rsidRPr="00A82B89" w:rsidRDefault="00942CA5" w:rsidP="00942CA5">
      <w:pPr>
        <w:spacing w:line="288" w:lineRule="atLeast"/>
        <w:rPr>
          <w:b/>
          <w:szCs w:val="24"/>
        </w:rPr>
      </w:pPr>
      <w:r w:rsidRPr="00A82B89">
        <w:rPr>
          <w:b/>
          <w:szCs w:val="24"/>
        </w:rPr>
        <w:t>Ao preencher e assinar este formulário, confirmo que autorizo ___________________ (provedor designado) a realizar um teste de COVID-19 durante o horário escolar em ________________ (data)</w:t>
      </w:r>
      <w:r w:rsidR="00A82B89" w:rsidRPr="00A82B89">
        <w:rPr>
          <w:b/>
          <w:szCs w:val="24"/>
        </w:rPr>
        <w:t xml:space="preserve">. </w:t>
      </w:r>
      <w:r w:rsidRPr="00A82B89">
        <w:rPr>
          <w:b/>
          <w:szCs w:val="24"/>
        </w:rPr>
        <w:t>Eu entendo que esse teste é opcional</w:t>
      </w:r>
      <w:r w:rsidR="00A82B89" w:rsidRPr="00A82B89">
        <w:rPr>
          <w:b/>
          <w:szCs w:val="24"/>
        </w:rPr>
        <w:t xml:space="preserve">. </w:t>
      </w:r>
      <w:r w:rsidRPr="00A82B89">
        <w:rPr>
          <w:b/>
          <w:szCs w:val="24"/>
        </w:rPr>
        <w:t>Posso me recusar a assinar esta autorização</w:t>
      </w:r>
      <w:r w:rsidR="00A82B89" w:rsidRPr="00A82B89">
        <w:rPr>
          <w:b/>
          <w:szCs w:val="24"/>
        </w:rPr>
        <w:t xml:space="preserve">. </w:t>
      </w:r>
    </w:p>
    <w:p w14:paraId="5BCB907A" w14:textId="77777777" w:rsidR="00942CA5" w:rsidRPr="00A82B89" w:rsidRDefault="00942CA5" w:rsidP="00942CA5">
      <w:pPr>
        <w:spacing w:line="288" w:lineRule="atLeast"/>
        <w:rPr>
          <w:b/>
          <w:szCs w:val="24"/>
        </w:rPr>
      </w:pPr>
    </w:p>
    <w:p w14:paraId="2B727D7A" w14:textId="568AB8D6" w:rsidR="00942CA5" w:rsidRPr="003E0343" w:rsidRDefault="00942CA5" w:rsidP="00942CA5">
      <w:pPr>
        <w:ind w:right="-540"/>
      </w:pPr>
      <w:r w:rsidRPr="00A82B89">
        <w:t>NOME DO ALUNO:_____________________</w:t>
      </w:r>
      <w:r w:rsidR="00A82B89" w:rsidRPr="00A82B89">
        <w:t xml:space="preserve"> </w:t>
      </w:r>
      <w:r w:rsidR="003E0343">
        <w:t xml:space="preserve">     </w:t>
      </w:r>
      <w:r w:rsidRPr="00A82B89">
        <w:t>DATA DE NASCIMENTO:__________________</w:t>
      </w:r>
    </w:p>
    <w:p w14:paraId="62446D09" w14:textId="77777777" w:rsidR="00942CA5" w:rsidRPr="00A82B89" w:rsidRDefault="00942CA5" w:rsidP="00942CA5">
      <w:pPr>
        <w:ind w:right="-540"/>
        <w:rPr>
          <w:szCs w:val="24"/>
        </w:rPr>
      </w:pPr>
    </w:p>
    <w:p w14:paraId="3F178EAB" w14:textId="77777777" w:rsidR="003E0343" w:rsidRPr="00A82B89" w:rsidRDefault="003E0343" w:rsidP="003E0343">
      <w:pPr>
        <w:ind w:right="-540"/>
        <w:rPr>
          <w:szCs w:val="24"/>
        </w:rPr>
      </w:pPr>
      <w:r w:rsidRPr="00A82B89">
        <w:t>ENDEREÇO:____________________________________ TELEFONE:______</w:t>
      </w:r>
    </w:p>
    <w:p w14:paraId="0E67CD06" w14:textId="77777777" w:rsidR="00942CA5" w:rsidRPr="00A82B89" w:rsidRDefault="00942CA5" w:rsidP="00942CA5">
      <w:pPr>
        <w:ind w:right="-540"/>
        <w:rPr>
          <w:bCs/>
          <w:szCs w:val="24"/>
        </w:rPr>
      </w:pPr>
    </w:p>
    <w:p w14:paraId="3F3109F7" w14:textId="77777777" w:rsidR="00942CA5" w:rsidRPr="00A82B89" w:rsidRDefault="00942CA5" w:rsidP="00942CA5">
      <w:pPr>
        <w:ind w:right="-540"/>
        <w:rPr>
          <w:b/>
          <w:szCs w:val="24"/>
          <w:u w:val="single"/>
        </w:rPr>
      </w:pPr>
      <w:r w:rsidRPr="00A82B89">
        <w:rPr>
          <w:b/>
          <w:szCs w:val="24"/>
          <w:u w:val="single"/>
        </w:rPr>
        <w:t>Informação demográfica</w:t>
      </w:r>
    </w:p>
    <w:p w14:paraId="575817B4" w14:textId="0063B010" w:rsidR="00942CA5" w:rsidRPr="00A82B89" w:rsidRDefault="00942CA5" w:rsidP="00942CA5">
      <w:pPr>
        <w:ind w:right="-540"/>
        <w:rPr>
          <w:bCs/>
          <w:szCs w:val="24"/>
        </w:rPr>
      </w:pPr>
      <w:r w:rsidRPr="00A82B89">
        <w:t>O Departamento de Saúde Pública está coletando as informações demográficas solicitadas abaixo</w:t>
      </w:r>
      <w:r w:rsidR="00A82B89" w:rsidRPr="00A82B89">
        <w:t xml:space="preserve">. </w:t>
      </w:r>
      <w:r w:rsidRPr="00A82B89">
        <w:t>Este formulário pode ser atualizado periodicamente</w:t>
      </w:r>
      <w:r w:rsidR="00A82B89" w:rsidRPr="00A82B89">
        <w:t xml:space="preserve">. </w:t>
      </w:r>
      <w:r w:rsidRPr="00A82B89">
        <w:t>Consulte o site do DESE para obter a versão mais recente do formulário</w:t>
      </w:r>
      <w:r w:rsidR="00A82B89" w:rsidRPr="00A82B89">
        <w:t xml:space="preserve">. </w:t>
      </w:r>
    </w:p>
    <w:p w14:paraId="69923F76" w14:textId="77777777" w:rsidR="00942CA5" w:rsidRPr="00A82B89" w:rsidRDefault="00942CA5" w:rsidP="00942CA5">
      <w:pPr>
        <w:ind w:right="-540"/>
        <w:rPr>
          <w:bCs/>
          <w:szCs w:val="24"/>
        </w:rPr>
      </w:pPr>
    </w:p>
    <w:p w14:paraId="2A99815D" w14:textId="3D24CABE" w:rsidR="00942CA5" w:rsidRPr="00A82B89" w:rsidRDefault="00942CA5" w:rsidP="00942CA5">
      <w:pPr>
        <w:ind w:right="-540"/>
        <w:rPr>
          <w:szCs w:val="24"/>
        </w:rPr>
      </w:pPr>
      <w:r w:rsidRPr="00A82B89">
        <w:t xml:space="preserve">Qual é a sua </w:t>
      </w:r>
      <w:r w:rsidR="00A82B89" w:rsidRPr="00A82B89">
        <w:t>etnia? (</w:t>
      </w:r>
      <w:r w:rsidRPr="00A82B89">
        <w:t>selecione todas que se aplicam):</w:t>
      </w:r>
    </w:p>
    <w:p w14:paraId="5E048B0D" w14:textId="42647AF7" w:rsidR="00942CA5" w:rsidRPr="00A82B89" w:rsidRDefault="00942CA5" w:rsidP="00942CA5">
      <w:pPr>
        <w:ind w:right="-540"/>
        <w:rPr>
          <w:szCs w:val="24"/>
        </w:rPr>
      </w:pPr>
      <w:r w:rsidRPr="00A82B89">
        <w:t>____</w:t>
      </w:r>
      <w:r w:rsidR="00A82B89" w:rsidRPr="00A82B89">
        <w:t xml:space="preserve"> </w:t>
      </w:r>
      <w:r w:rsidRPr="00A82B89">
        <w:t>Nativo Americano Indiano ou do Alasca</w:t>
      </w:r>
    </w:p>
    <w:p w14:paraId="6F574963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Asiática</w:t>
      </w:r>
    </w:p>
    <w:p w14:paraId="02A748BD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Negra/Afro-americana</w:t>
      </w:r>
    </w:p>
    <w:p w14:paraId="669E322E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Havaiano nativo/Ilha do Pacífico</w:t>
      </w:r>
    </w:p>
    <w:p w14:paraId="5DF7FF67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Branca</w:t>
      </w:r>
    </w:p>
    <w:p w14:paraId="0E0E0A75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Outra</w:t>
      </w:r>
    </w:p>
    <w:p w14:paraId="4BB3DD88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Desconhecida</w:t>
      </w:r>
    </w:p>
    <w:p w14:paraId="4E4678A1" w14:textId="77777777" w:rsidR="00942CA5" w:rsidRPr="00A82B89" w:rsidRDefault="00942CA5" w:rsidP="00942CA5">
      <w:pPr>
        <w:ind w:right="-540"/>
        <w:rPr>
          <w:szCs w:val="24"/>
        </w:rPr>
      </w:pPr>
    </w:p>
    <w:p w14:paraId="008EAA9C" w14:textId="746ED236" w:rsidR="00942CA5" w:rsidRPr="00A82B89" w:rsidRDefault="00942CA5" w:rsidP="00942CA5">
      <w:pPr>
        <w:ind w:right="-540"/>
        <w:rPr>
          <w:szCs w:val="24"/>
        </w:rPr>
      </w:pPr>
      <w:r w:rsidRPr="00A82B89">
        <w:t xml:space="preserve">Você é de origem </w:t>
      </w:r>
      <w:r w:rsidR="00A82B89" w:rsidRPr="00A82B89">
        <w:t>hispânica? (</w:t>
      </w:r>
      <w:r w:rsidRPr="00A82B89">
        <w:t>Selecione um):</w:t>
      </w:r>
    </w:p>
    <w:p w14:paraId="7C33C848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Sim</w:t>
      </w:r>
    </w:p>
    <w:p w14:paraId="69977967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Não</w:t>
      </w:r>
    </w:p>
    <w:p w14:paraId="7319448C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Desconhecida</w:t>
      </w:r>
    </w:p>
    <w:p w14:paraId="2B67B0C9" w14:textId="77777777" w:rsidR="00942CA5" w:rsidRPr="00A82B89" w:rsidRDefault="00942CA5" w:rsidP="00942CA5">
      <w:pPr>
        <w:ind w:right="-540"/>
        <w:rPr>
          <w:szCs w:val="24"/>
        </w:rPr>
      </w:pPr>
    </w:p>
    <w:p w14:paraId="43F5E7A9" w14:textId="4348117E" w:rsidR="00942CA5" w:rsidRPr="00A82B89" w:rsidRDefault="00942CA5" w:rsidP="00942CA5">
      <w:pPr>
        <w:ind w:right="-540"/>
        <w:rPr>
          <w:szCs w:val="24"/>
        </w:rPr>
      </w:pPr>
      <w:r w:rsidRPr="00A82B89">
        <w:t xml:space="preserve">Qual é o seu </w:t>
      </w:r>
      <w:r w:rsidR="00A82B89" w:rsidRPr="00A82B89">
        <w:t>gênero? (</w:t>
      </w:r>
      <w:r w:rsidRPr="00A82B89">
        <w:t>Selecione um):</w:t>
      </w:r>
    </w:p>
    <w:p w14:paraId="4BC513AA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Masculino</w:t>
      </w:r>
    </w:p>
    <w:p w14:paraId="62902F5B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Feminino</w:t>
      </w:r>
    </w:p>
    <w:p w14:paraId="5075A4A7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Transgênero</w:t>
      </w:r>
    </w:p>
    <w:p w14:paraId="4C3A7867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Desconhecido</w:t>
      </w:r>
    </w:p>
    <w:p w14:paraId="7A29EA2C" w14:textId="77777777" w:rsidR="00942CA5" w:rsidRPr="00A82B89" w:rsidRDefault="00942CA5" w:rsidP="00942CA5">
      <w:pPr>
        <w:ind w:right="-540"/>
        <w:rPr>
          <w:szCs w:val="24"/>
        </w:rPr>
      </w:pPr>
    </w:p>
    <w:p w14:paraId="35098342" w14:textId="2D486845" w:rsidR="00942CA5" w:rsidRPr="00A82B89" w:rsidRDefault="00942CA5" w:rsidP="00942CA5">
      <w:pPr>
        <w:ind w:right="-540"/>
        <w:rPr>
          <w:szCs w:val="24"/>
        </w:rPr>
      </w:pPr>
      <w:r w:rsidRPr="00A82B89">
        <w:t xml:space="preserve">Você tem alguma </w:t>
      </w:r>
      <w:r w:rsidR="00A82B89" w:rsidRPr="00A82B89">
        <w:t>deficiência? (</w:t>
      </w:r>
      <w:r w:rsidRPr="00A82B89">
        <w:t>Selecione um):</w:t>
      </w:r>
    </w:p>
    <w:p w14:paraId="48FD5CC2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Sim</w:t>
      </w:r>
    </w:p>
    <w:p w14:paraId="3ADC59E4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Não</w:t>
      </w:r>
    </w:p>
    <w:p w14:paraId="32714A62" w14:textId="77777777" w:rsidR="00942CA5" w:rsidRPr="00A82B89" w:rsidRDefault="00942CA5" w:rsidP="00942CA5">
      <w:pPr>
        <w:ind w:right="-540"/>
        <w:rPr>
          <w:szCs w:val="24"/>
        </w:rPr>
      </w:pPr>
    </w:p>
    <w:p w14:paraId="3F3F612D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Você está grávida?</w:t>
      </w:r>
    </w:p>
    <w:p w14:paraId="7D7FD170" w14:textId="77777777" w:rsidR="00942CA5" w:rsidRPr="00A82B89" w:rsidRDefault="00942CA5" w:rsidP="00942CA5">
      <w:pPr>
        <w:ind w:right="-540"/>
        <w:rPr>
          <w:szCs w:val="24"/>
        </w:rPr>
      </w:pPr>
      <w:r w:rsidRPr="00A82B89">
        <w:lastRenderedPageBreak/>
        <w:t>____ Sim</w:t>
      </w:r>
    </w:p>
    <w:p w14:paraId="2B92AA94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Não</w:t>
      </w:r>
    </w:p>
    <w:p w14:paraId="34A6B107" w14:textId="77777777" w:rsidR="00942CA5" w:rsidRPr="00A82B89" w:rsidRDefault="00942CA5" w:rsidP="00942CA5">
      <w:pPr>
        <w:ind w:right="-540"/>
        <w:rPr>
          <w:b/>
          <w:szCs w:val="24"/>
          <w:u w:val="single"/>
        </w:rPr>
      </w:pPr>
    </w:p>
    <w:p w14:paraId="79E23B65" w14:textId="6145B19A" w:rsidR="00942CA5" w:rsidRPr="00A82B89" w:rsidRDefault="00942CA5" w:rsidP="00942CA5">
      <w:pPr>
        <w:ind w:right="-540"/>
        <w:rPr>
          <w:szCs w:val="24"/>
        </w:rPr>
      </w:pPr>
      <w:r w:rsidRPr="00A82B89">
        <w:t xml:space="preserve">Qual é seu principal </w:t>
      </w:r>
      <w:r w:rsidR="00A82B89" w:rsidRPr="00A82B89">
        <w:t>idioma? _</w:t>
      </w:r>
      <w:r w:rsidRPr="00A82B89">
        <w:t>________________________________</w:t>
      </w:r>
    </w:p>
    <w:p w14:paraId="770D9A6F" w14:textId="77777777" w:rsidR="00942CA5" w:rsidRPr="00A82B89" w:rsidRDefault="00942CA5" w:rsidP="00942CA5">
      <w:pPr>
        <w:ind w:right="-540"/>
        <w:rPr>
          <w:b/>
          <w:szCs w:val="24"/>
          <w:u w:val="single"/>
        </w:rPr>
      </w:pPr>
    </w:p>
    <w:p w14:paraId="5FEA8132" w14:textId="77777777" w:rsidR="00942CA5" w:rsidRPr="00A82B89" w:rsidRDefault="00942CA5" w:rsidP="00942CA5">
      <w:pPr>
        <w:ind w:right="-540"/>
        <w:rPr>
          <w:b/>
          <w:szCs w:val="24"/>
          <w:u w:val="single"/>
        </w:rPr>
      </w:pPr>
      <w:r w:rsidRPr="00A82B89">
        <w:rPr>
          <w:b/>
          <w:szCs w:val="24"/>
          <w:u w:val="single"/>
        </w:rPr>
        <w:t>Contato de emergência</w:t>
      </w:r>
    </w:p>
    <w:p w14:paraId="426B3228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Em caso de emergência, entre em contato com:</w:t>
      </w:r>
    </w:p>
    <w:p w14:paraId="256FFDF4" w14:textId="77777777" w:rsidR="00942CA5" w:rsidRPr="00A82B89" w:rsidRDefault="00942CA5" w:rsidP="00942CA5">
      <w:pPr>
        <w:ind w:right="-540"/>
        <w:rPr>
          <w:szCs w:val="24"/>
        </w:rPr>
      </w:pPr>
    </w:p>
    <w:p w14:paraId="546E2FD0" w14:textId="16322A30" w:rsidR="00942CA5" w:rsidRPr="00A82B89" w:rsidRDefault="00942CA5" w:rsidP="00942CA5">
      <w:pPr>
        <w:rPr>
          <w:szCs w:val="24"/>
        </w:rPr>
      </w:pPr>
      <w:r w:rsidRPr="00A82B89">
        <w:t>_________________________________________</w:t>
      </w:r>
      <w:r w:rsidR="00A82B89" w:rsidRPr="00A82B89">
        <w:t xml:space="preserve"> </w:t>
      </w:r>
      <w:r w:rsidRPr="00A82B89">
        <w:t>___________________________________</w:t>
      </w:r>
    </w:p>
    <w:p w14:paraId="222D24EB" w14:textId="4D9E7590" w:rsidR="00942CA5" w:rsidRPr="00A82B89" w:rsidRDefault="00942CA5" w:rsidP="00942CA5">
      <w:pPr>
        <w:ind w:right="-540"/>
        <w:rPr>
          <w:szCs w:val="24"/>
        </w:rPr>
      </w:pPr>
      <w:r w:rsidRPr="00A82B89">
        <w:t xml:space="preserve">Nome </w:t>
      </w:r>
      <w:r w:rsidRPr="00A82B89">
        <w:tab/>
      </w:r>
      <w:r w:rsidRPr="00A82B89">
        <w:tab/>
      </w:r>
      <w:r w:rsidRPr="00A82B89">
        <w:tab/>
      </w:r>
      <w:r w:rsidRPr="00A82B89">
        <w:tab/>
      </w:r>
      <w:r w:rsidRPr="00A82B89">
        <w:tab/>
      </w:r>
      <w:r w:rsidRPr="00A82B89">
        <w:tab/>
      </w:r>
      <w:r w:rsidRPr="00A82B89">
        <w:tab/>
      </w:r>
      <w:r w:rsidRPr="00A82B89">
        <w:tab/>
      </w:r>
      <w:r w:rsidR="003E0343">
        <w:t xml:space="preserve">        </w:t>
      </w:r>
      <w:r w:rsidRPr="00A82B89">
        <w:t>Relacionamento com o aluno(a)</w:t>
      </w:r>
    </w:p>
    <w:p w14:paraId="38EE037E" w14:textId="77777777" w:rsidR="00942CA5" w:rsidRPr="00A82B89" w:rsidRDefault="00942CA5" w:rsidP="00942CA5">
      <w:pPr>
        <w:ind w:right="-540"/>
        <w:rPr>
          <w:szCs w:val="24"/>
          <w:shd w:val="clear" w:color="auto" w:fill="D9D9D9" w:themeFill="background1" w:themeFillShade="D9"/>
        </w:rPr>
      </w:pPr>
    </w:p>
    <w:p w14:paraId="1E08D47D" w14:textId="30FD1850" w:rsidR="00942CA5" w:rsidRPr="00A82B89" w:rsidRDefault="00942CA5" w:rsidP="00942CA5">
      <w:pPr>
        <w:ind w:right="-540"/>
        <w:rPr>
          <w:szCs w:val="24"/>
        </w:rPr>
      </w:pPr>
      <w:r w:rsidRPr="00A82B89">
        <w:t>_________________________________________</w:t>
      </w:r>
      <w:r w:rsidR="00A82B89" w:rsidRPr="00A82B89">
        <w:t xml:space="preserve"> </w:t>
      </w:r>
      <w:r w:rsidRPr="00A82B89">
        <w:t>___________________________________</w:t>
      </w:r>
    </w:p>
    <w:p w14:paraId="53CC7F79" w14:textId="0C0CD6FC" w:rsidR="00942CA5" w:rsidRPr="00A82B89" w:rsidRDefault="00942CA5" w:rsidP="00942CA5">
      <w:pPr>
        <w:ind w:right="-540"/>
        <w:rPr>
          <w:szCs w:val="24"/>
        </w:rPr>
      </w:pPr>
      <w:r w:rsidRPr="00A82B89">
        <w:t xml:space="preserve">Endereço </w:t>
      </w:r>
      <w:r w:rsidRPr="00A82B89">
        <w:tab/>
      </w:r>
      <w:r w:rsidRPr="00A82B89">
        <w:tab/>
      </w:r>
      <w:r w:rsidRPr="00A82B89">
        <w:tab/>
      </w:r>
      <w:r w:rsidRPr="00A82B89">
        <w:tab/>
      </w:r>
      <w:r w:rsidRPr="00A82B89">
        <w:tab/>
      </w:r>
      <w:r w:rsidRPr="00A82B89">
        <w:tab/>
      </w:r>
      <w:r w:rsidRPr="00A82B89">
        <w:tab/>
      </w:r>
      <w:r w:rsidRPr="00A82B89">
        <w:tab/>
        <w:t>Número de telefone</w:t>
      </w:r>
    </w:p>
    <w:p w14:paraId="67432A68" w14:textId="77777777" w:rsidR="00942CA5" w:rsidRPr="00A82B89" w:rsidRDefault="00942CA5" w:rsidP="00942CA5">
      <w:pPr>
        <w:ind w:right="-540"/>
        <w:rPr>
          <w:szCs w:val="24"/>
          <w:shd w:val="clear" w:color="auto" w:fill="D9D9D9" w:themeFill="background1" w:themeFillShade="D9"/>
        </w:rPr>
      </w:pPr>
    </w:p>
    <w:p w14:paraId="16BED5BD" w14:textId="77777777" w:rsidR="00942CA5" w:rsidRPr="00A82B89" w:rsidRDefault="00942CA5" w:rsidP="00942CA5">
      <w:pPr>
        <w:spacing w:line="288" w:lineRule="atLeast"/>
        <w:rPr>
          <w:b/>
          <w:color w:val="000000"/>
          <w:szCs w:val="24"/>
        </w:rPr>
      </w:pPr>
      <w:r w:rsidRPr="00A82B89">
        <w:rPr>
          <w:b/>
          <w:color w:val="000000"/>
          <w:szCs w:val="24"/>
        </w:rPr>
        <w:t>Resultados do teste (coloque suas iniciais):</w:t>
      </w:r>
    </w:p>
    <w:p w14:paraId="321A741A" w14:textId="5DC732B4" w:rsidR="00942CA5" w:rsidRPr="00A82B89" w:rsidRDefault="00942CA5" w:rsidP="00942CA5">
      <w:pPr>
        <w:spacing w:line="288" w:lineRule="atLeast"/>
        <w:rPr>
          <w:color w:val="000000"/>
          <w:szCs w:val="24"/>
        </w:rPr>
      </w:pPr>
      <w:r w:rsidRPr="00A82B89">
        <w:t>____</w:t>
      </w:r>
      <w:r w:rsidR="00A82B89" w:rsidRPr="00A82B89">
        <w:t xml:space="preserve"> </w:t>
      </w:r>
      <w:r w:rsidRPr="00A82B89">
        <w:rPr>
          <w:color w:val="000000"/>
          <w:szCs w:val="24"/>
        </w:rPr>
        <w:t>Eu reconheço que o provedor designado nomeado acima compartilhará o resultado do teste comigo e relatará esse resultado à autoridade de saúde pública apropriada (o Departamento de Saúde Pública de Massachusetts e/ou o conselho de saúde local do aluno) conforme exigido pela lei estadual</w:t>
      </w:r>
      <w:r w:rsidR="00A82B89" w:rsidRPr="00A82B89">
        <w:rPr>
          <w:color w:val="000000"/>
          <w:szCs w:val="24"/>
        </w:rPr>
        <w:t xml:space="preserve">. </w:t>
      </w:r>
    </w:p>
    <w:p w14:paraId="3BE4C504" w14:textId="77777777" w:rsidR="00942CA5" w:rsidRPr="00A82B89" w:rsidRDefault="00942CA5" w:rsidP="00942CA5">
      <w:pPr>
        <w:spacing w:line="288" w:lineRule="atLeast"/>
        <w:rPr>
          <w:color w:val="000000"/>
          <w:szCs w:val="24"/>
        </w:rPr>
      </w:pPr>
    </w:p>
    <w:p w14:paraId="5266ED70" w14:textId="0E756BE0" w:rsidR="00942CA5" w:rsidRPr="00A82B89" w:rsidRDefault="00942CA5" w:rsidP="00942CA5">
      <w:pPr>
        <w:spacing w:line="288" w:lineRule="atLeast"/>
        <w:rPr>
          <w:color w:val="000000"/>
          <w:szCs w:val="24"/>
        </w:rPr>
      </w:pPr>
      <w:r w:rsidRPr="00A82B89">
        <w:rPr>
          <w:color w:val="000000"/>
          <w:szCs w:val="24"/>
        </w:rPr>
        <w:t>As pessoas são incentivadas a compartilhar os resultados do teste com o departamento escolar para promover a segurança pública</w:t>
      </w:r>
      <w:r w:rsidR="00A82B89" w:rsidRPr="00A82B89">
        <w:rPr>
          <w:color w:val="000000"/>
          <w:szCs w:val="24"/>
        </w:rPr>
        <w:t xml:space="preserve">. </w:t>
      </w:r>
    </w:p>
    <w:p w14:paraId="51AFCA5D" w14:textId="77777777" w:rsidR="00942CA5" w:rsidRPr="00A82B89" w:rsidRDefault="00942CA5" w:rsidP="00942CA5">
      <w:pPr>
        <w:spacing w:line="288" w:lineRule="atLeast"/>
        <w:rPr>
          <w:color w:val="000000"/>
          <w:szCs w:val="24"/>
        </w:rPr>
      </w:pPr>
    </w:p>
    <w:p w14:paraId="5FF3221B" w14:textId="5005ECBD" w:rsidR="00942CA5" w:rsidRPr="00A82B89" w:rsidRDefault="00942CA5" w:rsidP="00942CA5">
      <w:pPr>
        <w:spacing w:line="288" w:lineRule="atLeast"/>
        <w:rPr>
          <w:szCs w:val="24"/>
        </w:rPr>
      </w:pPr>
      <w:r w:rsidRPr="00A82B89">
        <w:rPr>
          <w:color w:val="000000"/>
          <w:szCs w:val="24"/>
        </w:rPr>
        <w:t xml:space="preserve">Ao assinar, confirmo que não estou apresentando sinais de sintomas de COVID-19 (como febre, congestão ou náusea), </w:t>
      </w:r>
      <w:r w:rsidRPr="00A82B89">
        <w:t>e não fui notificado de que eu estava em contato próximo com alguém que tenha sido testado positivo para a COVID-19</w:t>
      </w:r>
      <w:r w:rsidR="00A82B89" w:rsidRPr="00A82B89">
        <w:t xml:space="preserve">. </w:t>
      </w:r>
    </w:p>
    <w:p w14:paraId="0D705B3A" w14:textId="77777777" w:rsidR="00942CA5" w:rsidRPr="00A82B89" w:rsidRDefault="00942CA5" w:rsidP="00942CA5">
      <w:pPr>
        <w:spacing w:line="288" w:lineRule="atLeast"/>
        <w:rPr>
          <w:b/>
          <w:szCs w:val="24"/>
          <w:u w:val="single"/>
        </w:rPr>
      </w:pPr>
      <w:r w:rsidRPr="00A82B89">
        <w:rPr>
          <w:color w:val="000000"/>
          <w:szCs w:val="24"/>
        </w:rPr>
        <w:br/>
      </w:r>
      <w:r w:rsidRPr="00A82B89">
        <w:rPr>
          <w:b/>
          <w:szCs w:val="24"/>
          <w:u w:val="single"/>
        </w:rPr>
        <w:t>Signatário autorizado:</w:t>
      </w:r>
    </w:p>
    <w:p w14:paraId="2A686563" w14:textId="77777777" w:rsidR="00942CA5" w:rsidRPr="00A82B89" w:rsidRDefault="00942CA5" w:rsidP="00942CA5">
      <w:pPr>
        <w:spacing w:line="288" w:lineRule="atLeast"/>
        <w:rPr>
          <w:szCs w:val="24"/>
        </w:rPr>
      </w:pPr>
    </w:p>
    <w:p w14:paraId="02064BFA" w14:textId="77777777" w:rsidR="00942CA5" w:rsidRPr="00A82B89" w:rsidRDefault="00942CA5" w:rsidP="00942CA5">
      <w:pPr>
        <w:rPr>
          <w:szCs w:val="24"/>
        </w:rPr>
      </w:pPr>
      <w:r w:rsidRPr="00A82B89">
        <w:t>_________________________________________</w:t>
      </w:r>
    </w:p>
    <w:p w14:paraId="469D7476" w14:textId="77777777" w:rsidR="00942CA5" w:rsidRPr="00A82B89" w:rsidRDefault="00942CA5" w:rsidP="00942CA5">
      <w:pPr>
        <w:spacing w:line="288" w:lineRule="atLeast"/>
        <w:rPr>
          <w:szCs w:val="24"/>
        </w:rPr>
      </w:pPr>
      <w:r w:rsidRPr="00A82B89">
        <w:t>Nome (em letra de forma)</w:t>
      </w:r>
    </w:p>
    <w:p w14:paraId="2189A704" w14:textId="77777777" w:rsidR="00942CA5" w:rsidRPr="00A82B89" w:rsidRDefault="00942CA5" w:rsidP="00942CA5">
      <w:pPr>
        <w:spacing w:line="288" w:lineRule="atLeast"/>
        <w:rPr>
          <w:color w:val="000000"/>
          <w:szCs w:val="24"/>
        </w:rPr>
      </w:pPr>
    </w:p>
    <w:p w14:paraId="38D90E42" w14:textId="3B4F72AD" w:rsidR="00942CA5" w:rsidRPr="00A82B89" w:rsidRDefault="00942CA5" w:rsidP="00942CA5">
      <w:pPr>
        <w:spacing w:line="288" w:lineRule="atLeast"/>
        <w:rPr>
          <w:color w:val="000000"/>
          <w:szCs w:val="24"/>
        </w:rPr>
      </w:pPr>
      <w:r w:rsidRPr="00A82B89">
        <w:rPr>
          <w:color w:val="000000"/>
          <w:szCs w:val="24"/>
        </w:rPr>
        <w:t>_________________________________________</w:t>
      </w:r>
      <w:r w:rsidR="00A82B89" w:rsidRPr="00A82B89">
        <w:rPr>
          <w:color w:val="000000"/>
          <w:szCs w:val="24"/>
        </w:rPr>
        <w:t xml:space="preserve"> </w:t>
      </w:r>
      <w:r w:rsidRPr="00A82B89">
        <w:rPr>
          <w:color w:val="000000"/>
          <w:szCs w:val="24"/>
        </w:rPr>
        <w:t>_____________________</w:t>
      </w:r>
    </w:p>
    <w:p w14:paraId="7A04D097" w14:textId="77E256F3" w:rsidR="00942CA5" w:rsidRPr="00A82B89" w:rsidRDefault="00942CA5" w:rsidP="00942CA5">
      <w:pPr>
        <w:rPr>
          <w:color w:val="000000"/>
          <w:szCs w:val="24"/>
        </w:rPr>
      </w:pPr>
      <w:r w:rsidRPr="00A82B89">
        <w:rPr>
          <w:color w:val="000000"/>
          <w:szCs w:val="24"/>
        </w:rPr>
        <w:t>Assinatura</w:t>
      </w:r>
      <w:r w:rsidRPr="00A82B89">
        <w:rPr>
          <w:color w:val="000000"/>
          <w:szCs w:val="24"/>
        </w:rPr>
        <w:tab/>
      </w:r>
      <w:r w:rsidRPr="00A82B89">
        <w:rPr>
          <w:color w:val="000000"/>
          <w:szCs w:val="24"/>
        </w:rPr>
        <w:tab/>
      </w:r>
      <w:r w:rsidRPr="00A82B89">
        <w:rPr>
          <w:color w:val="000000"/>
          <w:szCs w:val="24"/>
        </w:rPr>
        <w:tab/>
      </w:r>
      <w:r w:rsidRPr="00A82B89">
        <w:rPr>
          <w:color w:val="000000"/>
          <w:szCs w:val="24"/>
        </w:rPr>
        <w:tab/>
      </w:r>
      <w:r w:rsidRPr="00A82B89">
        <w:rPr>
          <w:color w:val="000000"/>
          <w:szCs w:val="24"/>
        </w:rPr>
        <w:tab/>
      </w:r>
      <w:r w:rsidRPr="00A82B89">
        <w:rPr>
          <w:color w:val="000000"/>
          <w:szCs w:val="24"/>
        </w:rPr>
        <w:tab/>
      </w:r>
      <w:r w:rsidRPr="00A82B89">
        <w:rPr>
          <w:color w:val="000000"/>
          <w:szCs w:val="24"/>
        </w:rPr>
        <w:tab/>
        <w:t>Data</w:t>
      </w:r>
    </w:p>
    <w:p w14:paraId="25C33029" w14:textId="77777777" w:rsidR="00942CA5" w:rsidRPr="00A82B89" w:rsidRDefault="00942CA5" w:rsidP="00942CA5">
      <w:pPr>
        <w:spacing w:after="160" w:line="259" w:lineRule="auto"/>
        <w:rPr>
          <w:color w:val="000000"/>
          <w:szCs w:val="24"/>
        </w:rPr>
      </w:pPr>
      <w:r w:rsidRPr="00A82B89">
        <w:br w:type="page"/>
      </w:r>
    </w:p>
    <w:p w14:paraId="4C1B5FBF" w14:textId="412EAC14" w:rsidR="00942CA5" w:rsidRPr="00A82B89" w:rsidRDefault="00942CA5" w:rsidP="00942CA5">
      <w:pPr>
        <w:ind w:right="-540"/>
        <w:rPr>
          <w:szCs w:val="24"/>
        </w:rPr>
      </w:pPr>
      <w:r w:rsidRPr="00A82B89">
        <w:lastRenderedPageBreak/>
        <w:t>Anexo C:</w:t>
      </w:r>
      <w:r w:rsidR="003E0343">
        <w:t xml:space="preserve"> </w:t>
      </w:r>
      <w:r w:rsidRPr="00A82B89">
        <w:t>Modelo de autorização para professores ou funcionários</w:t>
      </w:r>
    </w:p>
    <w:p w14:paraId="51350DD5" w14:textId="77777777" w:rsidR="00942CA5" w:rsidRPr="00A82B89" w:rsidRDefault="00942CA5" w:rsidP="00942CA5">
      <w:pPr>
        <w:jc w:val="center"/>
        <w:rPr>
          <w:szCs w:val="24"/>
        </w:rPr>
      </w:pPr>
    </w:p>
    <w:p w14:paraId="7B609059" w14:textId="77777777" w:rsidR="00942CA5" w:rsidRPr="00A82B89" w:rsidRDefault="00942CA5" w:rsidP="00942CA5">
      <w:pPr>
        <w:ind w:right="-540"/>
        <w:jc w:val="center"/>
        <w:rPr>
          <w:b/>
          <w:szCs w:val="24"/>
        </w:rPr>
      </w:pPr>
      <w:r w:rsidRPr="00A82B89">
        <w:rPr>
          <w:b/>
          <w:szCs w:val="24"/>
        </w:rPr>
        <w:t xml:space="preserve">AUTORIZAÇÃO PARA ADMINISTRAÇÃO DO TESTE DA COVID-19 DURANTE O PERÍODO ESCOLAR </w:t>
      </w:r>
    </w:p>
    <w:p w14:paraId="428E9CB8" w14:textId="77777777" w:rsidR="00942CA5" w:rsidRPr="00A82B89" w:rsidRDefault="00942CA5" w:rsidP="00942CA5">
      <w:pPr>
        <w:ind w:right="-540"/>
        <w:jc w:val="center"/>
        <w:rPr>
          <w:szCs w:val="24"/>
        </w:rPr>
      </w:pPr>
    </w:p>
    <w:p w14:paraId="741F1861" w14:textId="470EEC0D" w:rsidR="00942CA5" w:rsidRPr="00A82B89" w:rsidRDefault="00942CA5" w:rsidP="00942CA5">
      <w:pPr>
        <w:spacing w:line="288" w:lineRule="atLeast"/>
        <w:rPr>
          <w:b/>
          <w:szCs w:val="24"/>
        </w:rPr>
      </w:pPr>
      <w:r w:rsidRPr="00A82B89">
        <w:rPr>
          <w:b/>
          <w:szCs w:val="24"/>
        </w:rPr>
        <w:t>Ao preencher e assinar este formulário, confirmo que autorizo ___________________ (provedor designado) a realizar um teste de COVID-19 durante o horário escolar em ________________ (data)</w:t>
      </w:r>
      <w:r w:rsidR="00A82B89" w:rsidRPr="00A82B89">
        <w:rPr>
          <w:b/>
          <w:szCs w:val="24"/>
        </w:rPr>
        <w:t xml:space="preserve">. </w:t>
      </w:r>
      <w:r w:rsidRPr="00A82B89">
        <w:rPr>
          <w:b/>
          <w:szCs w:val="24"/>
        </w:rPr>
        <w:t>Eu entendo que esse teste é opcional</w:t>
      </w:r>
      <w:r w:rsidR="00A82B89" w:rsidRPr="00A82B89">
        <w:rPr>
          <w:b/>
          <w:szCs w:val="24"/>
        </w:rPr>
        <w:t xml:space="preserve">. </w:t>
      </w:r>
      <w:r w:rsidRPr="00A82B89">
        <w:rPr>
          <w:b/>
          <w:szCs w:val="24"/>
        </w:rPr>
        <w:t>Posso me recusar a assinar esta autorização</w:t>
      </w:r>
      <w:r w:rsidR="00A82B89" w:rsidRPr="00A82B89">
        <w:rPr>
          <w:b/>
          <w:szCs w:val="24"/>
        </w:rPr>
        <w:t xml:space="preserve">. </w:t>
      </w:r>
    </w:p>
    <w:p w14:paraId="67F743C3" w14:textId="77777777" w:rsidR="00942CA5" w:rsidRPr="00A82B89" w:rsidRDefault="00942CA5" w:rsidP="00942CA5">
      <w:pPr>
        <w:ind w:right="-540"/>
        <w:rPr>
          <w:szCs w:val="24"/>
        </w:rPr>
      </w:pPr>
    </w:p>
    <w:p w14:paraId="13EF79DE" w14:textId="4760DD41" w:rsidR="00942CA5" w:rsidRPr="00A82B89" w:rsidRDefault="00942CA5" w:rsidP="00942CA5">
      <w:pPr>
        <w:ind w:right="-540"/>
        <w:rPr>
          <w:szCs w:val="24"/>
        </w:rPr>
      </w:pPr>
      <w:r w:rsidRPr="00A82B89">
        <w:t>NOME:__________________________</w:t>
      </w:r>
      <w:r w:rsidR="00A82B89" w:rsidRPr="00A82B89">
        <w:t xml:space="preserve"> </w:t>
      </w:r>
      <w:r w:rsidRPr="00A82B89">
        <w:t>DATA DE NASCIMENTO:__________________</w:t>
      </w:r>
    </w:p>
    <w:p w14:paraId="6522EDF2" w14:textId="77777777" w:rsidR="00942CA5" w:rsidRPr="00A82B89" w:rsidRDefault="00942CA5" w:rsidP="00942CA5">
      <w:pPr>
        <w:ind w:right="-540"/>
        <w:rPr>
          <w:szCs w:val="24"/>
        </w:rPr>
      </w:pPr>
    </w:p>
    <w:p w14:paraId="3DD55F12" w14:textId="77777777" w:rsidR="003E0343" w:rsidRPr="00A82B89" w:rsidRDefault="003E0343" w:rsidP="003E0343">
      <w:pPr>
        <w:ind w:right="-540"/>
        <w:rPr>
          <w:szCs w:val="24"/>
        </w:rPr>
      </w:pPr>
      <w:r w:rsidRPr="00A82B89">
        <w:t>ENDEREÇO:____________________________________ TELEFONE:______</w:t>
      </w:r>
    </w:p>
    <w:p w14:paraId="4F37E7CC" w14:textId="77777777" w:rsidR="00942CA5" w:rsidRPr="00A82B89" w:rsidRDefault="00942CA5" w:rsidP="00942CA5">
      <w:pPr>
        <w:ind w:right="-540"/>
        <w:rPr>
          <w:szCs w:val="24"/>
        </w:rPr>
      </w:pPr>
    </w:p>
    <w:p w14:paraId="2EC44F75" w14:textId="77777777" w:rsidR="00942CA5" w:rsidRPr="00A82B89" w:rsidRDefault="00942CA5" w:rsidP="00942CA5">
      <w:pPr>
        <w:ind w:right="-540"/>
        <w:rPr>
          <w:b/>
          <w:szCs w:val="24"/>
          <w:u w:val="single"/>
        </w:rPr>
      </w:pPr>
      <w:r w:rsidRPr="00A82B89">
        <w:rPr>
          <w:b/>
          <w:szCs w:val="24"/>
          <w:u w:val="single"/>
        </w:rPr>
        <w:t>Informação demográfica</w:t>
      </w:r>
    </w:p>
    <w:p w14:paraId="3C2906E2" w14:textId="5F2C9933" w:rsidR="00942CA5" w:rsidRPr="00A82B89" w:rsidRDefault="00942CA5" w:rsidP="00942CA5">
      <w:pPr>
        <w:ind w:right="-540"/>
        <w:rPr>
          <w:bCs/>
          <w:szCs w:val="24"/>
        </w:rPr>
      </w:pPr>
      <w:r w:rsidRPr="00A82B89">
        <w:t>O Departamento de Saúde Pública está coletando as informações demográficas solicitadas abaixo</w:t>
      </w:r>
      <w:r w:rsidR="00A82B89" w:rsidRPr="00A82B89">
        <w:t xml:space="preserve">. </w:t>
      </w:r>
      <w:r w:rsidRPr="00A82B89">
        <w:t>Este formulário pode ser atualizado periodicamente</w:t>
      </w:r>
      <w:r w:rsidR="00A82B89" w:rsidRPr="00A82B89">
        <w:t xml:space="preserve">. </w:t>
      </w:r>
      <w:r w:rsidRPr="00A82B89">
        <w:t>Consulte o site do DESE para obter a versão mais recente do formulário</w:t>
      </w:r>
      <w:r w:rsidR="00A82B89" w:rsidRPr="00A82B89">
        <w:t xml:space="preserve">. </w:t>
      </w:r>
    </w:p>
    <w:p w14:paraId="0CF9DB9B" w14:textId="77777777" w:rsidR="00942CA5" w:rsidRPr="00A82B89" w:rsidRDefault="00942CA5" w:rsidP="00942CA5">
      <w:pPr>
        <w:ind w:right="-540"/>
        <w:rPr>
          <w:b/>
          <w:szCs w:val="24"/>
          <w:u w:val="single"/>
        </w:rPr>
      </w:pPr>
    </w:p>
    <w:p w14:paraId="686A7211" w14:textId="666F3104" w:rsidR="00942CA5" w:rsidRPr="00A82B89" w:rsidRDefault="00942CA5" w:rsidP="00942CA5">
      <w:pPr>
        <w:ind w:right="-540"/>
        <w:rPr>
          <w:szCs w:val="24"/>
        </w:rPr>
      </w:pPr>
      <w:r w:rsidRPr="00A82B89">
        <w:t xml:space="preserve">Qual é a sua </w:t>
      </w:r>
      <w:r w:rsidR="00A82B89" w:rsidRPr="00A82B89">
        <w:t>etnia? (</w:t>
      </w:r>
      <w:r w:rsidRPr="00A82B89">
        <w:t>selecione todas que se aplicam):</w:t>
      </w:r>
    </w:p>
    <w:p w14:paraId="56A6EF2F" w14:textId="29B3AB5F" w:rsidR="00942CA5" w:rsidRPr="00A82B89" w:rsidRDefault="00942CA5" w:rsidP="00942CA5">
      <w:pPr>
        <w:ind w:right="-540"/>
        <w:rPr>
          <w:szCs w:val="24"/>
        </w:rPr>
      </w:pPr>
      <w:r w:rsidRPr="00A82B89">
        <w:t>____</w:t>
      </w:r>
      <w:r w:rsidR="00A82B89" w:rsidRPr="00A82B89">
        <w:t xml:space="preserve"> </w:t>
      </w:r>
      <w:r w:rsidRPr="00A82B89">
        <w:t>Nativo Americano Indiano ou do Alasca</w:t>
      </w:r>
    </w:p>
    <w:p w14:paraId="5D32C553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Asiática</w:t>
      </w:r>
    </w:p>
    <w:p w14:paraId="7FC8E687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Negra/Afro-americana</w:t>
      </w:r>
    </w:p>
    <w:p w14:paraId="5940C007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Havaiano nativo/Ilha do Pacífico</w:t>
      </w:r>
    </w:p>
    <w:p w14:paraId="2413B778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Branca</w:t>
      </w:r>
    </w:p>
    <w:p w14:paraId="237231CA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Outra</w:t>
      </w:r>
    </w:p>
    <w:p w14:paraId="6EECD8E3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Desconhecido</w:t>
      </w:r>
    </w:p>
    <w:p w14:paraId="0F4979C0" w14:textId="77777777" w:rsidR="00942CA5" w:rsidRPr="00A82B89" w:rsidRDefault="00942CA5" w:rsidP="00942CA5">
      <w:pPr>
        <w:ind w:right="-540"/>
        <w:rPr>
          <w:szCs w:val="24"/>
        </w:rPr>
      </w:pPr>
    </w:p>
    <w:p w14:paraId="10D062D7" w14:textId="0D0FF823" w:rsidR="00942CA5" w:rsidRPr="00A82B89" w:rsidRDefault="00942CA5" w:rsidP="00942CA5">
      <w:pPr>
        <w:ind w:right="-540"/>
        <w:rPr>
          <w:szCs w:val="24"/>
        </w:rPr>
      </w:pPr>
      <w:r w:rsidRPr="00A82B89">
        <w:t xml:space="preserve">Você é de origem </w:t>
      </w:r>
      <w:r w:rsidR="00A82B89" w:rsidRPr="00A82B89">
        <w:t>hispânica? (</w:t>
      </w:r>
      <w:r w:rsidRPr="00A82B89">
        <w:t>Selecione um):</w:t>
      </w:r>
    </w:p>
    <w:p w14:paraId="256C8C67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Sim</w:t>
      </w:r>
    </w:p>
    <w:p w14:paraId="50530B08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Não</w:t>
      </w:r>
    </w:p>
    <w:p w14:paraId="1CDB13EA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Desconhecido</w:t>
      </w:r>
    </w:p>
    <w:p w14:paraId="1B97C1F7" w14:textId="77777777" w:rsidR="00942CA5" w:rsidRPr="00A82B89" w:rsidRDefault="00942CA5" w:rsidP="00942CA5">
      <w:pPr>
        <w:ind w:right="-540"/>
        <w:rPr>
          <w:szCs w:val="24"/>
        </w:rPr>
      </w:pPr>
    </w:p>
    <w:p w14:paraId="27F8DEEC" w14:textId="3CF21C19" w:rsidR="00942CA5" w:rsidRPr="00A82B89" w:rsidRDefault="00942CA5" w:rsidP="00942CA5">
      <w:pPr>
        <w:ind w:right="-540"/>
        <w:rPr>
          <w:szCs w:val="24"/>
        </w:rPr>
      </w:pPr>
      <w:r w:rsidRPr="00A82B89">
        <w:t xml:space="preserve">Qual é o seu </w:t>
      </w:r>
      <w:r w:rsidR="00A82B89" w:rsidRPr="00A82B89">
        <w:t>gênero? (</w:t>
      </w:r>
      <w:r w:rsidRPr="00A82B89">
        <w:t>Selecione um):</w:t>
      </w:r>
    </w:p>
    <w:p w14:paraId="118CD46F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Masculino</w:t>
      </w:r>
    </w:p>
    <w:p w14:paraId="62BE71DA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Feminino</w:t>
      </w:r>
    </w:p>
    <w:p w14:paraId="3F2295A2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Transgênero</w:t>
      </w:r>
    </w:p>
    <w:p w14:paraId="2CD32EBC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Desconhecido</w:t>
      </w:r>
    </w:p>
    <w:p w14:paraId="3CB4B5B1" w14:textId="77777777" w:rsidR="00942CA5" w:rsidRPr="00A82B89" w:rsidRDefault="00942CA5" w:rsidP="00942CA5">
      <w:pPr>
        <w:ind w:right="-540"/>
        <w:rPr>
          <w:szCs w:val="24"/>
        </w:rPr>
      </w:pPr>
    </w:p>
    <w:p w14:paraId="7BAB2781" w14:textId="3ACE31DE" w:rsidR="00942CA5" w:rsidRPr="00A82B89" w:rsidRDefault="00942CA5" w:rsidP="00942CA5">
      <w:pPr>
        <w:ind w:right="-540"/>
        <w:rPr>
          <w:szCs w:val="24"/>
        </w:rPr>
      </w:pPr>
      <w:r w:rsidRPr="00A82B89">
        <w:t xml:space="preserve">Você tem alguma </w:t>
      </w:r>
      <w:r w:rsidR="00A82B89" w:rsidRPr="00A82B89">
        <w:t>deficiência? (</w:t>
      </w:r>
      <w:r w:rsidRPr="00A82B89">
        <w:t>Selecione um):</w:t>
      </w:r>
    </w:p>
    <w:p w14:paraId="701788C1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Sim</w:t>
      </w:r>
    </w:p>
    <w:p w14:paraId="51E64EEC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Não</w:t>
      </w:r>
    </w:p>
    <w:p w14:paraId="0B6E827D" w14:textId="77777777" w:rsidR="00942CA5" w:rsidRPr="00A82B89" w:rsidRDefault="00942CA5" w:rsidP="00942CA5">
      <w:pPr>
        <w:ind w:right="-540"/>
        <w:rPr>
          <w:szCs w:val="24"/>
        </w:rPr>
      </w:pPr>
    </w:p>
    <w:p w14:paraId="681A8D9C" w14:textId="77777777" w:rsidR="00A7500D" w:rsidRPr="00A82B89" w:rsidRDefault="00A7500D">
      <w:pPr>
        <w:widowControl/>
        <w:rPr>
          <w:szCs w:val="24"/>
        </w:rPr>
      </w:pPr>
      <w:r w:rsidRPr="00A82B89">
        <w:br w:type="page"/>
      </w:r>
    </w:p>
    <w:p w14:paraId="2990A537" w14:textId="036F83A9" w:rsidR="00942CA5" w:rsidRPr="00A82B89" w:rsidRDefault="00942CA5" w:rsidP="00942CA5">
      <w:pPr>
        <w:ind w:right="-540"/>
        <w:rPr>
          <w:szCs w:val="24"/>
        </w:rPr>
      </w:pPr>
      <w:r w:rsidRPr="00A82B89">
        <w:lastRenderedPageBreak/>
        <w:t>Você está grávida?</w:t>
      </w:r>
    </w:p>
    <w:p w14:paraId="2D1F047A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Sim</w:t>
      </w:r>
    </w:p>
    <w:p w14:paraId="19FB7977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____ Não</w:t>
      </w:r>
    </w:p>
    <w:p w14:paraId="5F6F8619" w14:textId="77777777" w:rsidR="00942CA5" w:rsidRPr="00A82B89" w:rsidRDefault="00942CA5" w:rsidP="00942CA5">
      <w:pPr>
        <w:ind w:right="-540"/>
        <w:rPr>
          <w:b/>
          <w:szCs w:val="24"/>
          <w:u w:val="single"/>
        </w:rPr>
      </w:pPr>
    </w:p>
    <w:p w14:paraId="54784BF1" w14:textId="38F4287A" w:rsidR="00942CA5" w:rsidRPr="00A82B89" w:rsidRDefault="00942CA5" w:rsidP="00942CA5">
      <w:pPr>
        <w:ind w:right="-540"/>
        <w:rPr>
          <w:szCs w:val="24"/>
        </w:rPr>
      </w:pPr>
      <w:r w:rsidRPr="00A82B89">
        <w:t xml:space="preserve">Qual é seu principal </w:t>
      </w:r>
      <w:r w:rsidR="00A82B89" w:rsidRPr="00A82B89">
        <w:t>idioma? _</w:t>
      </w:r>
      <w:r w:rsidRPr="00A82B89">
        <w:t>________________________________</w:t>
      </w:r>
    </w:p>
    <w:p w14:paraId="260634BE" w14:textId="77777777" w:rsidR="00942CA5" w:rsidRPr="00A82B89" w:rsidRDefault="00942CA5" w:rsidP="00942CA5">
      <w:pPr>
        <w:ind w:right="-540"/>
        <w:rPr>
          <w:b/>
          <w:szCs w:val="24"/>
          <w:u w:val="single"/>
        </w:rPr>
      </w:pPr>
    </w:p>
    <w:p w14:paraId="57222ED8" w14:textId="77777777" w:rsidR="00942CA5" w:rsidRPr="00A82B89" w:rsidRDefault="00942CA5" w:rsidP="00942CA5">
      <w:pPr>
        <w:ind w:right="-540"/>
        <w:rPr>
          <w:b/>
          <w:szCs w:val="24"/>
          <w:u w:val="single"/>
        </w:rPr>
      </w:pPr>
      <w:r w:rsidRPr="00A82B89">
        <w:rPr>
          <w:b/>
          <w:szCs w:val="24"/>
          <w:u w:val="single"/>
        </w:rPr>
        <w:t>Contato de emergência</w:t>
      </w:r>
    </w:p>
    <w:p w14:paraId="556BFBCB" w14:textId="77777777" w:rsidR="00942CA5" w:rsidRPr="00A82B89" w:rsidRDefault="00942CA5" w:rsidP="00942CA5">
      <w:pPr>
        <w:ind w:right="-540"/>
        <w:rPr>
          <w:szCs w:val="24"/>
        </w:rPr>
      </w:pPr>
      <w:r w:rsidRPr="00A82B89">
        <w:t>Em caso de emergência, entre em contato com:</w:t>
      </w:r>
    </w:p>
    <w:p w14:paraId="2AA78718" w14:textId="77777777" w:rsidR="00942CA5" w:rsidRPr="00A82B89" w:rsidRDefault="00942CA5" w:rsidP="00942CA5">
      <w:pPr>
        <w:ind w:right="-540"/>
        <w:rPr>
          <w:szCs w:val="24"/>
        </w:rPr>
      </w:pPr>
    </w:p>
    <w:p w14:paraId="77F67038" w14:textId="2F580195" w:rsidR="00942CA5" w:rsidRPr="00A82B89" w:rsidRDefault="00942CA5" w:rsidP="00942CA5">
      <w:pPr>
        <w:rPr>
          <w:szCs w:val="24"/>
        </w:rPr>
      </w:pPr>
      <w:r w:rsidRPr="00A82B89">
        <w:t>_________________________________________</w:t>
      </w:r>
      <w:r w:rsidR="00A82B89" w:rsidRPr="00A82B89">
        <w:t xml:space="preserve"> </w:t>
      </w:r>
      <w:r w:rsidRPr="00A82B89">
        <w:t>___________________________________</w:t>
      </w:r>
    </w:p>
    <w:p w14:paraId="443BFFA4" w14:textId="1503B296" w:rsidR="00942CA5" w:rsidRPr="00A82B89" w:rsidRDefault="00942CA5" w:rsidP="00942CA5">
      <w:pPr>
        <w:ind w:right="-540"/>
        <w:rPr>
          <w:szCs w:val="24"/>
        </w:rPr>
      </w:pPr>
      <w:r w:rsidRPr="00A82B89">
        <w:t>Nome</w:t>
      </w:r>
      <w:r w:rsidRPr="00A82B89">
        <w:tab/>
      </w:r>
      <w:r w:rsidRPr="00A82B89">
        <w:tab/>
      </w:r>
      <w:r w:rsidRPr="00A82B89">
        <w:tab/>
      </w:r>
      <w:r w:rsidRPr="00A82B89">
        <w:tab/>
      </w:r>
      <w:r w:rsidRPr="00A82B89">
        <w:tab/>
      </w:r>
      <w:r w:rsidRPr="00A82B89">
        <w:tab/>
      </w:r>
      <w:r w:rsidRPr="00A82B89">
        <w:tab/>
      </w:r>
      <w:r w:rsidRPr="00A82B89">
        <w:tab/>
      </w:r>
      <w:r w:rsidR="003E0343">
        <w:t xml:space="preserve">     </w:t>
      </w:r>
      <w:r w:rsidRPr="00A82B89">
        <w:t>Relacionamento</w:t>
      </w:r>
      <w:r w:rsidR="003E0343">
        <w:t xml:space="preserve"> com o aluno(a)</w:t>
      </w:r>
    </w:p>
    <w:p w14:paraId="4CCB149D" w14:textId="77777777" w:rsidR="00942CA5" w:rsidRPr="00A82B89" w:rsidRDefault="00942CA5" w:rsidP="00942CA5">
      <w:pPr>
        <w:ind w:right="-540"/>
        <w:rPr>
          <w:szCs w:val="24"/>
          <w:shd w:val="clear" w:color="auto" w:fill="D9D9D9" w:themeFill="background1" w:themeFillShade="D9"/>
        </w:rPr>
      </w:pPr>
    </w:p>
    <w:p w14:paraId="25E2A34D" w14:textId="10698134" w:rsidR="00942CA5" w:rsidRPr="00A82B89" w:rsidRDefault="00942CA5" w:rsidP="00942CA5">
      <w:pPr>
        <w:ind w:right="-540"/>
        <w:rPr>
          <w:szCs w:val="24"/>
        </w:rPr>
      </w:pPr>
      <w:r w:rsidRPr="00A82B89">
        <w:t>_________________________________________</w:t>
      </w:r>
      <w:r w:rsidR="00A82B89" w:rsidRPr="00A82B89">
        <w:t xml:space="preserve"> </w:t>
      </w:r>
      <w:r w:rsidRPr="00A82B89">
        <w:t>___________________________________</w:t>
      </w:r>
    </w:p>
    <w:p w14:paraId="029F99C4" w14:textId="5CEC98E8" w:rsidR="00942CA5" w:rsidRPr="00A82B89" w:rsidRDefault="00942CA5" w:rsidP="00942CA5">
      <w:pPr>
        <w:ind w:right="-540"/>
        <w:rPr>
          <w:szCs w:val="24"/>
        </w:rPr>
      </w:pPr>
      <w:r w:rsidRPr="00A82B89">
        <w:t xml:space="preserve">Endereço </w:t>
      </w:r>
      <w:r w:rsidRPr="00A82B89">
        <w:tab/>
      </w:r>
      <w:r w:rsidRPr="00A82B89">
        <w:tab/>
      </w:r>
      <w:r w:rsidRPr="00A82B89">
        <w:tab/>
      </w:r>
      <w:r w:rsidRPr="00A82B89">
        <w:tab/>
      </w:r>
      <w:r w:rsidRPr="00A82B89">
        <w:tab/>
      </w:r>
      <w:r w:rsidRPr="00A82B89">
        <w:tab/>
      </w:r>
      <w:r w:rsidRPr="00A82B89">
        <w:tab/>
      </w:r>
      <w:r w:rsidRPr="00A82B89">
        <w:tab/>
        <w:t>Número de telefone</w:t>
      </w:r>
    </w:p>
    <w:p w14:paraId="3FDAB10C" w14:textId="77777777" w:rsidR="00942CA5" w:rsidRPr="00A82B89" w:rsidRDefault="00942CA5" w:rsidP="00942CA5">
      <w:pPr>
        <w:ind w:right="-540"/>
        <w:rPr>
          <w:szCs w:val="24"/>
          <w:shd w:val="clear" w:color="auto" w:fill="D9D9D9" w:themeFill="background1" w:themeFillShade="D9"/>
        </w:rPr>
      </w:pPr>
    </w:p>
    <w:p w14:paraId="43C6DFB8" w14:textId="77777777" w:rsidR="00942CA5" w:rsidRPr="00A82B89" w:rsidRDefault="00942CA5" w:rsidP="00942CA5">
      <w:pPr>
        <w:spacing w:line="288" w:lineRule="atLeast"/>
        <w:rPr>
          <w:b/>
          <w:color w:val="000000"/>
          <w:szCs w:val="24"/>
        </w:rPr>
      </w:pPr>
      <w:r w:rsidRPr="00A82B89">
        <w:rPr>
          <w:b/>
          <w:color w:val="000000"/>
          <w:szCs w:val="24"/>
        </w:rPr>
        <w:t>Resultados do teste (coloque suas iniciais):</w:t>
      </w:r>
    </w:p>
    <w:p w14:paraId="3F8175D4" w14:textId="3F4F642A" w:rsidR="00942CA5" w:rsidRPr="00A82B89" w:rsidRDefault="00942CA5" w:rsidP="00942CA5">
      <w:pPr>
        <w:spacing w:line="288" w:lineRule="atLeast"/>
        <w:rPr>
          <w:b/>
          <w:color w:val="000000"/>
          <w:szCs w:val="24"/>
        </w:rPr>
      </w:pPr>
      <w:r w:rsidRPr="00A82B89">
        <w:t>____</w:t>
      </w:r>
      <w:r w:rsidR="00A82B89" w:rsidRPr="00A82B89">
        <w:t xml:space="preserve"> </w:t>
      </w:r>
      <w:r w:rsidRPr="00A82B89">
        <w:rPr>
          <w:color w:val="000000"/>
          <w:szCs w:val="24"/>
        </w:rPr>
        <w:t>Eu reconheço que o provedor designado nomeado acima compartilhará o resultado do teste comigo e relatará esse resultado à autoridade de saúde pública apropriada (o Departamento de Saúde Pública de Massachusetts e/ou o conselho de saúde local do aluno) conforme exigido pela lei estadual</w:t>
      </w:r>
      <w:r w:rsidR="00A82B89" w:rsidRPr="00A82B89">
        <w:rPr>
          <w:color w:val="000000"/>
          <w:szCs w:val="24"/>
        </w:rPr>
        <w:t xml:space="preserve">. </w:t>
      </w:r>
    </w:p>
    <w:p w14:paraId="649213A4" w14:textId="77777777" w:rsidR="00942CA5" w:rsidRPr="00A82B89" w:rsidRDefault="00942CA5" w:rsidP="00942CA5">
      <w:pPr>
        <w:spacing w:line="288" w:lineRule="atLeast"/>
        <w:rPr>
          <w:color w:val="000000"/>
          <w:szCs w:val="24"/>
        </w:rPr>
      </w:pPr>
    </w:p>
    <w:p w14:paraId="53085B4F" w14:textId="6EDF4843" w:rsidR="00942CA5" w:rsidRPr="00A82B89" w:rsidRDefault="00942CA5" w:rsidP="00942CA5">
      <w:pPr>
        <w:spacing w:line="288" w:lineRule="atLeast"/>
        <w:rPr>
          <w:color w:val="000000"/>
          <w:szCs w:val="24"/>
        </w:rPr>
      </w:pPr>
      <w:r w:rsidRPr="00A82B89">
        <w:rPr>
          <w:color w:val="000000"/>
          <w:szCs w:val="24"/>
        </w:rPr>
        <w:t>As pessoas são incentivadas a compartilhar os resultados do teste com o departamento escolar para promover a segurança pública</w:t>
      </w:r>
      <w:r w:rsidR="00A82B89" w:rsidRPr="00A82B89">
        <w:rPr>
          <w:color w:val="000000"/>
          <w:szCs w:val="24"/>
        </w:rPr>
        <w:t xml:space="preserve">. </w:t>
      </w:r>
    </w:p>
    <w:p w14:paraId="02A3D2A6" w14:textId="77777777" w:rsidR="00942CA5" w:rsidRPr="00A82B89" w:rsidRDefault="00942CA5" w:rsidP="00942CA5">
      <w:pPr>
        <w:spacing w:line="288" w:lineRule="atLeast"/>
        <w:rPr>
          <w:color w:val="000000"/>
          <w:szCs w:val="24"/>
        </w:rPr>
      </w:pPr>
    </w:p>
    <w:p w14:paraId="61D4E1D3" w14:textId="36F5F778" w:rsidR="00942CA5" w:rsidRPr="00A82B89" w:rsidRDefault="00942CA5" w:rsidP="00942CA5">
      <w:pPr>
        <w:spacing w:line="288" w:lineRule="atLeast"/>
        <w:rPr>
          <w:szCs w:val="24"/>
        </w:rPr>
      </w:pPr>
      <w:r w:rsidRPr="00A82B89">
        <w:rPr>
          <w:color w:val="000000"/>
          <w:szCs w:val="24"/>
        </w:rPr>
        <w:t xml:space="preserve">Ao assinar, confirmo que não estou apresentando sinais de sintomas de COVID-19 (como febre, congestão ou náusea), </w:t>
      </w:r>
      <w:r w:rsidRPr="00A82B89">
        <w:t>e não fui notificado de que eu estava em contato próximo com alguém que tenha sido testado positivo para a COVID-19</w:t>
      </w:r>
      <w:r w:rsidR="00A82B89" w:rsidRPr="00A82B89">
        <w:t xml:space="preserve">. </w:t>
      </w:r>
    </w:p>
    <w:p w14:paraId="3EE84C59" w14:textId="77777777" w:rsidR="00942CA5" w:rsidRPr="00A82B89" w:rsidRDefault="00942CA5" w:rsidP="00942CA5">
      <w:pPr>
        <w:spacing w:line="288" w:lineRule="atLeast"/>
        <w:rPr>
          <w:color w:val="000000"/>
          <w:szCs w:val="24"/>
        </w:rPr>
      </w:pPr>
      <w:r w:rsidRPr="00A82B89">
        <w:rPr>
          <w:color w:val="000000"/>
          <w:szCs w:val="24"/>
        </w:rPr>
        <w:br/>
      </w:r>
    </w:p>
    <w:p w14:paraId="70C5C400" w14:textId="77777777" w:rsidR="00942CA5" w:rsidRPr="00A82B89" w:rsidRDefault="00942CA5" w:rsidP="00942CA5">
      <w:pPr>
        <w:spacing w:line="288" w:lineRule="atLeast"/>
        <w:rPr>
          <w:b/>
          <w:szCs w:val="24"/>
          <w:u w:val="single"/>
        </w:rPr>
      </w:pPr>
      <w:r w:rsidRPr="00A82B89">
        <w:rPr>
          <w:b/>
          <w:szCs w:val="24"/>
          <w:u w:val="single"/>
        </w:rPr>
        <w:t>Assinatura:</w:t>
      </w:r>
    </w:p>
    <w:p w14:paraId="6DFD33C0" w14:textId="77777777" w:rsidR="00942CA5" w:rsidRPr="00A82B89" w:rsidRDefault="00942CA5" w:rsidP="00942CA5">
      <w:pPr>
        <w:spacing w:line="288" w:lineRule="atLeast"/>
        <w:rPr>
          <w:szCs w:val="24"/>
        </w:rPr>
      </w:pPr>
    </w:p>
    <w:p w14:paraId="25B7416A" w14:textId="77777777" w:rsidR="00942CA5" w:rsidRPr="00A82B89" w:rsidRDefault="00942CA5" w:rsidP="00942CA5">
      <w:pPr>
        <w:rPr>
          <w:szCs w:val="24"/>
        </w:rPr>
      </w:pPr>
      <w:r w:rsidRPr="00A82B89">
        <w:t>_________________________________________</w:t>
      </w:r>
    </w:p>
    <w:p w14:paraId="0255524F" w14:textId="77777777" w:rsidR="00942CA5" w:rsidRPr="00A82B89" w:rsidRDefault="00942CA5" w:rsidP="00942CA5">
      <w:pPr>
        <w:spacing w:line="288" w:lineRule="atLeast"/>
        <w:rPr>
          <w:szCs w:val="24"/>
        </w:rPr>
      </w:pPr>
      <w:r w:rsidRPr="00A82B89">
        <w:t>Nome (em letra de forma)</w:t>
      </w:r>
    </w:p>
    <w:p w14:paraId="1E43492A" w14:textId="77777777" w:rsidR="00942CA5" w:rsidRPr="00A82B89" w:rsidRDefault="00942CA5" w:rsidP="00942CA5">
      <w:pPr>
        <w:spacing w:line="288" w:lineRule="atLeast"/>
        <w:rPr>
          <w:color w:val="000000"/>
          <w:szCs w:val="24"/>
        </w:rPr>
      </w:pPr>
    </w:p>
    <w:p w14:paraId="165A8709" w14:textId="7E3D37DA" w:rsidR="00942CA5" w:rsidRPr="00A82B89" w:rsidRDefault="00942CA5" w:rsidP="00942CA5">
      <w:pPr>
        <w:spacing w:line="288" w:lineRule="atLeast"/>
        <w:rPr>
          <w:color w:val="000000"/>
          <w:szCs w:val="24"/>
        </w:rPr>
      </w:pPr>
      <w:r w:rsidRPr="00A82B89">
        <w:rPr>
          <w:color w:val="000000"/>
          <w:szCs w:val="24"/>
        </w:rPr>
        <w:t>_________________________________________</w:t>
      </w:r>
      <w:r w:rsidR="00A82B89" w:rsidRPr="00A82B89">
        <w:rPr>
          <w:color w:val="000000"/>
          <w:szCs w:val="24"/>
        </w:rPr>
        <w:t xml:space="preserve"> </w:t>
      </w:r>
      <w:r w:rsidRPr="00A82B89">
        <w:rPr>
          <w:color w:val="000000"/>
          <w:szCs w:val="24"/>
        </w:rPr>
        <w:t>_____________________</w:t>
      </w:r>
    </w:p>
    <w:p w14:paraId="29FB2648" w14:textId="79B90D56" w:rsidR="00942CA5" w:rsidRPr="00A82B89" w:rsidRDefault="00942CA5" w:rsidP="00942CA5">
      <w:pPr>
        <w:rPr>
          <w:color w:val="000000"/>
          <w:szCs w:val="24"/>
        </w:rPr>
      </w:pPr>
      <w:r w:rsidRPr="00A82B89">
        <w:rPr>
          <w:color w:val="000000"/>
          <w:szCs w:val="24"/>
        </w:rPr>
        <w:t>Assinatura</w:t>
      </w:r>
      <w:r w:rsidRPr="00A82B89">
        <w:rPr>
          <w:color w:val="000000"/>
          <w:szCs w:val="24"/>
        </w:rPr>
        <w:tab/>
      </w:r>
      <w:r w:rsidRPr="00A82B89">
        <w:rPr>
          <w:color w:val="000000"/>
          <w:szCs w:val="24"/>
        </w:rPr>
        <w:tab/>
      </w:r>
      <w:r w:rsidRPr="00A82B89">
        <w:rPr>
          <w:color w:val="000000"/>
          <w:szCs w:val="24"/>
        </w:rPr>
        <w:tab/>
      </w:r>
      <w:r w:rsidRPr="00A82B89">
        <w:rPr>
          <w:color w:val="000000"/>
          <w:szCs w:val="24"/>
        </w:rPr>
        <w:tab/>
      </w:r>
      <w:r w:rsidRPr="00A82B89">
        <w:rPr>
          <w:color w:val="000000"/>
          <w:szCs w:val="24"/>
        </w:rPr>
        <w:tab/>
      </w:r>
      <w:r w:rsidRPr="00A82B89">
        <w:rPr>
          <w:color w:val="000000"/>
          <w:szCs w:val="24"/>
        </w:rPr>
        <w:tab/>
      </w:r>
      <w:r w:rsidRPr="00A82B89">
        <w:rPr>
          <w:color w:val="000000"/>
          <w:szCs w:val="24"/>
        </w:rPr>
        <w:tab/>
        <w:t>Data</w:t>
      </w:r>
    </w:p>
    <w:p w14:paraId="22F872F9" w14:textId="77777777" w:rsidR="00942CA5" w:rsidRPr="00A82B89" w:rsidRDefault="00942CA5" w:rsidP="00942CA5">
      <w:pPr>
        <w:rPr>
          <w:szCs w:val="24"/>
        </w:rPr>
      </w:pPr>
    </w:p>
    <w:p w14:paraId="1E1820E7" w14:textId="77777777" w:rsidR="00942CA5" w:rsidRPr="00A82B89" w:rsidRDefault="00942CA5" w:rsidP="00942CA5">
      <w:pPr>
        <w:rPr>
          <w:szCs w:val="24"/>
        </w:rPr>
      </w:pPr>
    </w:p>
    <w:sectPr w:rsidR="00942CA5" w:rsidRPr="00A82B89" w:rsidSect="00942CA5">
      <w:endnotePr>
        <w:numFmt w:val="decimal"/>
      </w:endnotePr>
      <w:type w:val="continuous"/>
      <w:pgSz w:w="12240" w:h="15840"/>
      <w:pgMar w:top="1440" w:right="1440" w:bottom="1440" w:left="1440" w:header="1440" w:footer="14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DE62D3" w14:textId="77777777" w:rsidR="00033C5A" w:rsidRDefault="00033C5A">
      <w:r>
        <w:separator/>
      </w:r>
    </w:p>
  </w:endnote>
  <w:endnote w:type="continuationSeparator" w:id="0">
    <w:p w14:paraId="3A7EB5BE" w14:textId="77777777" w:rsidR="00033C5A" w:rsidRDefault="00033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74DF55" w14:textId="77777777" w:rsidR="002B014B" w:rsidRDefault="006356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B014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A8736E" w14:textId="77777777" w:rsidR="002B014B" w:rsidRDefault="002B01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6CB837" w14:textId="023B9558" w:rsidR="004A16E4" w:rsidRDefault="0063563D">
    <w:pPr>
      <w:pStyle w:val="Footer"/>
      <w:jc w:val="right"/>
    </w:pPr>
    <w:r>
      <w:fldChar w:fldCharType="begin"/>
    </w:r>
    <w:r w:rsidR="004A16E4">
      <w:instrText xml:space="preserve"> PAGE   \* MERGEFORMAT </w:instrText>
    </w:r>
    <w:r>
      <w:fldChar w:fldCharType="separate"/>
    </w:r>
    <w:r w:rsidR="007940E5">
      <w:t>1</w:t>
    </w:r>
    <w:r w:rsidR="007940E5">
      <w:t>1</w:t>
    </w:r>
    <w:r>
      <w:fldChar w:fldCharType="end"/>
    </w:r>
  </w:p>
  <w:p w14:paraId="11E3E495" w14:textId="77777777" w:rsidR="002B014B" w:rsidRDefault="002B014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48E85F" w14:textId="77777777" w:rsidR="00033C5A" w:rsidRDefault="00033C5A">
      <w:r>
        <w:separator/>
      </w:r>
    </w:p>
  </w:footnote>
  <w:footnote w:type="continuationSeparator" w:id="0">
    <w:p w14:paraId="6DE58D5D" w14:textId="77777777" w:rsidR="00033C5A" w:rsidRDefault="00033C5A">
      <w:r>
        <w:continuationSeparator/>
      </w:r>
    </w:p>
  </w:footnote>
  <w:footnote w:id="1">
    <w:p w14:paraId="305F73A1" w14:textId="6998A055" w:rsidR="00942CA5" w:rsidRPr="00EC0064" w:rsidRDefault="00942CA5" w:rsidP="00942CA5">
      <w:pPr>
        <w:pStyle w:val="FootnoteText"/>
      </w:pPr>
      <w:r>
        <w:rPr>
          <w:rStyle w:val="FootnoteReference"/>
          <w:sz w:val="16"/>
          <w:szCs w:val="16"/>
          <w:vertAlign w:val="superscript"/>
        </w:rPr>
        <w:footnoteRef/>
      </w:r>
      <w:r>
        <w:t xml:space="preserve">As escolas particulares se enquadram no escopo da autoridade aplicável do DPH, mas não são supervisionadas pelo </w:t>
      </w:r>
      <w:r w:rsidR="00A82B89">
        <w:t>DESE. As</w:t>
      </w:r>
      <w:r>
        <w:t xml:space="preserve"> </w:t>
      </w:r>
      <w:r w:rsidR="00A82B89">
        <w:t>referências contidas</w:t>
      </w:r>
      <w:r>
        <w:t xml:space="preserve"> neste documento sobre as leis referentes aos registros públicos federais e de Massachusetts se aplicam a alunos de escolas </w:t>
      </w:r>
      <w:r w:rsidR="00A82B89">
        <w:t>públicas. As</w:t>
      </w:r>
      <w:r>
        <w:t xml:space="preserve"> escolas particulares devem consultar seus advogados caso tenham qualquer dúvida sobre os registros de seus alunos ou quaisquer outras questões.</w:t>
      </w:r>
      <w:r>
        <w:rPr>
          <w:sz w:val="16"/>
          <w:szCs w:val="16"/>
        </w:rPr>
        <w:t xml:space="preserve">         </w:t>
      </w:r>
    </w:p>
  </w:footnote>
  <w:footnote w:id="2">
    <w:p w14:paraId="58E3B1AB" w14:textId="77777777" w:rsidR="00942CA5" w:rsidRPr="00261F48" w:rsidRDefault="00942CA5" w:rsidP="00942CA5">
      <w:pPr>
        <w:pStyle w:val="FootnoteText"/>
      </w:pPr>
      <w:r>
        <w:rPr>
          <w:rStyle w:val="FootnoteReference"/>
          <w:sz w:val="16"/>
          <w:szCs w:val="16"/>
          <w:vertAlign w:val="superscript"/>
        </w:rPr>
        <w:footnoteRef/>
      </w:r>
      <w:r>
        <w:rPr>
          <w:sz w:val="16"/>
          <w:szCs w:val="16"/>
          <w:vertAlign w:val="superscript"/>
        </w:rPr>
        <w:t xml:space="preserve"> </w:t>
      </w:r>
      <w:r>
        <w:t xml:space="preserve">Alguns </w:t>
      </w:r>
      <w:r>
        <w:t>exemplos de pontos de contato locais são o superintendente, o líder de resposta da COVID-19, uma enfermeira escolar, o conselho de saúde local, etc.</w:t>
      </w:r>
      <w:r>
        <w:rPr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316D5"/>
    <w:multiLevelType w:val="hybridMultilevel"/>
    <w:tmpl w:val="A53C71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52468C"/>
    <w:multiLevelType w:val="hybridMultilevel"/>
    <w:tmpl w:val="486E06F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A76716B"/>
    <w:multiLevelType w:val="hybridMultilevel"/>
    <w:tmpl w:val="2A36E53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6D5510"/>
    <w:multiLevelType w:val="hybridMultilevel"/>
    <w:tmpl w:val="9F3C61B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4E4CF1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5159A2"/>
    <w:multiLevelType w:val="hybridMultilevel"/>
    <w:tmpl w:val="80CE0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120F7"/>
    <w:multiLevelType w:val="multilevel"/>
    <w:tmpl w:val="9BDCF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C64AB8"/>
    <w:multiLevelType w:val="multilevel"/>
    <w:tmpl w:val="643E1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5825B5"/>
    <w:multiLevelType w:val="hybridMultilevel"/>
    <w:tmpl w:val="ED1E4E12"/>
    <w:lvl w:ilvl="0" w:tplc="EA3CC7FA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5F4443"/>
    <w:multiLevelType w:val="hybridMultilevel"/>
    <w:tmpl w:val="43DE1A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DE1D79"/>
    <w:multiLevelType w:val="hybridMultilevel"/>
    <w:tmpl w:val="006202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55855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B466A0"/>
    <w:multiLevelType w:val="hybridMultilevel"/>
    <w:tmpl w:val="C8BA0018"/>
    <w:lvl w:ilvl="0" w:tplc="04090019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FC5246"/>
    <w:multiLevelType w:val="hybridMultilevel"/>
    <w:tmpl w:val="681442A0"/>
    <w:lvl w:ilvl="0" w:tplc="040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FE14EA3"/>
    <w:multiLevelType w:val="singleLevel"/>
    <w:tmpl w:val="784C718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41B57141"/>
    <w:multiLevelType w:val="hybridMultilevel"/>
    <w:tmpl w:val="776AAFAA"/>
    <w:lvl w:ilvl="0" w:tplc="C3CA9020">
      <w:start w:val="2"/>
      <w:numFmt w:val="lowerLetter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84449378">
      <w:start w:val="9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181799E"/>
    <w:multiLevelType w:val="hybridMultilevel"/>
    <w:tmpl w:val="72F45A0C"/>
    <w:lvl w:ilvl="0" w:tplc="0409000F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14677C0"/>
    <w:multiLevelType w:val="hybridMultilevel"/>
    <w:tmpl w:val="82EAA8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D47BCE"/>
    <w:multiLevelType w:val="hybridMultilevel"/>
    <w:tmpl w:val="2D94D344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7" w15:restartNumberingAfterBreak="0">
    <w:nsid w:val="65AF2794"/>
    <w:multiLevelType w:val="hybridMultilevel"/>
    <w:tmpl w:val="4F68A2A0"/>
    <w:lvl w:ilvl="0" w:tplc="85EADD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BF53F6D"/>
    <w:multiLevelType w:val="hybridMultilevel"/>
    <w:tmpl w:val="DBBC4B6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7DDC2410"/>
    <w:multiLevelType w:val="hybridMultilevel"/>
    <w:tmpl w:val="48B822E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8"/>
  </w:num>
  <w:num w:numId="2">
    <w:abstractNumId w:val="13"/>
  </w:num>
  <w:num w:numId="3">
    <w:abstractNumId w:val="0"/>
  </w:num>
  <w:num w:numId="4">
    <w:abstractNumId w:val="16"/>
  </w:num>
  <w:num w:numId="5">
    <w:abstractNumId w:val="15"/>
  </w:num>
  <w:num w:numId="6">
    <w:abstractNumId w:val="2"/>
  </w:num>
  <w:num w:numId="7">
    <w:abstractNumId w:val="12"/>
  </w:num>
  <w:num w:numId="8">
    <w:abstractNumId w:val="14"/>
  </w:num>
  <w:num w:numId="9">
    <w:abstractNumId w:val="9"/>
  </w:num>
  <w:num w:numId="10">
    <w:abstractNumId w:val="17"/>
  </w:num>
  <w:num w:numId="11">
    <w:abstractNumId w:val="3"/>
  </w:num>
  <w:num w:numId="12">
    <w:abstractNumId w:val="11"/>
  </w:num>
  <w:num w:numId="13">
    <w:abstractNumId w:val="10"/>
  </w:num>
  <w:num w:numId="14">
    <w:abstractNumId w:val="7"/>
  </w:num>
  <w:num w:numId="15">
    <w:abstractNumId w:val="6"/>
  </w:num>
  <w:num w:numId="16">
    <w:abstractNumId w:val="5"/>
  </w:num>
  <w:num w:numId="17">
    <w:abstractNumId w:val="8"/>
  </w:num>
  <w:num w:numId="18">
    <w:abstractNumId w:val="4"/>
  </w:num>
  <w:num w:numId="19">
    <w:abstractNumId w:val="19"/>
  </w:num>
  <w:num w:numId="2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B87"/>
    <w:rsid w:val="00001329"/>
    <w:rsid w:val="000063B9"/>
    <w:rsid w:val="000072AA"/>
    <w:rsid w:val="0001606C"/>
    <w:rsid w:val="00027086"/>
    <w:rsid w:val="00030DD3"/>
    <w:rsid w:val="00033C5A"/>
    <w:rsid w:val="00034C92"/>
    <w:rsid w:val="00043474"/>
    <w:rsid w:val="00053AA3"/>
    <w:rsid w:val="00055A3D"/>
    <w:rsid w:val="00056B96"/>
    <w:rsid w:val="00063782"/>
    <w:rsid w:val="0007158E"/>
    <w:rsid w:val="0007250C"/>
    <w:rsid w:val="00074701"/>
    <w:rsid w:val="00077595"/>
    <w:rsid w:val="000853D9"/>
    <w:rsid w:val="00090BBA"/>
    <w:rsid w:val="00097A70"/>
    <w:rsid w:val="000A0B86"/>
    <w:rsid w:val="000A1302"/>
    <w:rsid w:val="000A5AA5"/>
    <w:rsid w:val="000B2C99"/>
    <w:rsid w:val="000B63DE"/>
    <w:rsid w:val="000B6697"/>
    <w:rsid w:val="000D052C"/>
    <w:rsid w:val="000D703F"/>
    <w:rsid w:val="000E1B88"/>
    <w:rsid w:val="000E1DFE"/>
    <w:rsid w:val="000E3F4E"/>
    <w:rsid w:val="000E3F88"/>
    <w:rsid w:val="000E6832"/>
    <w:rsid w:val="000F7EAB"/>
    <w:rsid w:val="00102267"/>
    <w:rsid w:val="00103AB9"/>
    <w:rsid w:val="001160EA"/>
    <w:rsid w:val="00121B6D"/>
    <w:rsid w:val="00132C9F"/>
    <w:rsid w:val="00132F44"/>
    <w:rsid w:val="00133302"/>
    <w:rsid w:val="00134C90"/>
    <w:rsid w:val="001362F3"/>
    <w:rsid w:val="00141A59"/>
    <w:rsid w:val="00163AEA"/>
    <w:rsid w:val="00171CF8"/>
    <w:rsid w:val="00173F1B"/>
    <w:rsid w:val="00175E4E"/>
    <w:rsid w:val="0017686B"/>
    <w:rsid w:val="00181784"/>
    <w:rsid w:val="0018208E"/>
    <w:rsid w:val="00183DF0"/>
    <w:rsid w:val="001925A3"/>
    <w:rsid w:val="00193BBC"/>
    <w:rsid w:val="00195E0F"/>
    <w:rsid w:val="00197095"/>
    <w:rsid w:val="0019721B"/>
    <w:rsid w:val="001A4CA9"/>
    <w:rsid w:val="001B3A5F"/>
    <w:rsid w:val="001B71EB"/>
    <w:rsid w:val="001C14FC"/>
    <w:rsid w:val="001C2471"/>
    <w:rsid w:val="001C2712"/>
    <w:rsid w:val="001D7ECC"/>
    <w:rsid w:val="001E0FC4"/>
    <w:rsid w:val="001E111C"/>
    <w:rsid w:val="001F1874"/>
    <w:rsid w:val="001F26EB"/>
    <w:rsid w:val="00202DBD"/>
    <w:rsid w:val="002049E8"/>
    <w:rsid w:val="0021159D"/>
    <w:rsid w:val="002123AB"/>
    <w:rsid w:val="002150AA"/>
    <w:rsid w:val="00215989"/>
    <w:rsid w:val="00216FEC"/>
    <w:rsid w:val="00217B6E"/>
    <w:rsid w:val="00223A0F"/>
    <w:rsid w:val="00226754"/>
    <w:rsid w:val="00226D5D"/>
    <w:rsid w:val="0023149B"/>
    <w:rsid w:val="0023493F"/>
    <w:rsid w:val="00237924"/>
    <w:rsid w:val="00240E6A"/>
    <w:rsid w:val="002425E3"/>
    <w:rsid w:val="00246035"/>
    <w:rsid w:val="0025000B"/>
    <w:rsid w:val="00261E31"/>
    <w:rsid w:val="00262458"/>
    <w:rsid w:val="0026636C"/>
    <w:rsid w:val="002673FE"/>
    <w:rsid w:val="002710F1"/>
    <w:rsid w:val="0027262E"/>
    <w:rsid w:val="0027294B"/>
    <w:rsid w:val="002845F8"/>
    <w:rsid w:val="002A70A7"/>
    <w:rsid w:val="002B014B"/>
    <w:rsid w:val="002B359D"/>
    <w:rsid w:val="002C2E4F"/>
    <w:rsid w:val="002C337A"/>
    <w:rsid w:val="002C7591"/>
    <w:rsid w:val="002D1039"/>
    <w:rsid w:val="002E102C"/>
    <w:rsid w:val="002E41B2"/>
    <w:rsid w:val="002E51BC"/>
    <w:rsid w:val="002F061C"/>
    <w:rsid w:val="002F71C2"/>
    <w:rsid w:val="00305463"/>
    <w:rsid w:val="003149DE"/>
    <w:rsid w:val="00314F04"/>
    <w:rsid w:val="00317064"/>
    <w:rsid w:val="00324E4C"/>
    <w:rsid w:val="00330A7E"/>
    <w:rsid w:val="00334D40"/>
    <w:rsid w:val="00353491"/>
    <w:rsid w:val="00356545"/>
    <w:rsid w:val="003625A9"/>
    <w:rsid w:val="003641D0"/>
    <w:rsid w:val="00364FF1"/>
    <w:rsid w:val="0037790E"/>
    <w:rsid w:val="00387541"/>
    <w:rsid w:val="003906C7"/>
    <w:rsid w:val="00391E0B"/>
    <w:rsid w:val="0039536F"/>
    <w:rsid w:val="00396344"/>
    <w:rsid w:val="003A17FE"/>
    <w:rsid w:val="003A1D63"/>
    <w:rsid w:val="003B31F6"/>
    <w:rsid w:val="003B4529"/>
    <w:rsid w:val="003C0FF8"/>
    <w:rsid w:val="003C7113"/>
    <w:rsid w:val="003D4453"/>
    <w:rsid w:val="003D5981"/>
    <w:rsid w:val="003E0343"/>
    <w:rsid w:val="003E2E9E"/>
    <w:rsid w:val="003F2098"/>
    <w:rsid w:val="003F45CB"/>
    <w:rsid w:val="004066EF"/>
    <w:rsid w:val="00406ADD"/>
    <w:rsid w:val="004117E5"/>
    <w:rsid w:val="00411941"/>
    <w:rsid w:val="0041778C"/>
    <w:rsid w:val="00432013"/>
    <w:rsid w:val="004320BB"/>
    <w:rsid w:val="004323E2"/>
    <w:rsid w:val="004360CB"/>
    <w:rsid w:val="004412C3"/>
    <w:rsid w:val="0044226F"/>
    <w:rsid w:val="004528BB"/>
    <w:rsid w:val="004628FA"/>
    <w:rsid w:val="00467314"/>
    <w:rsid w:val="00472450"/>
    <w:rsid w:val="00481E85"/>
    <w:rsid w:val="00483A49"/>
    <w:rsid w:val="004864C6"/>
    <w:rsid w:val="00486520"/>
    <w:rsid w:val="0049108E"/>
    <w:rsid w:val="0049178A"/>
    <w:rsid w:val="00491797"/>
    <w:rsid w:val="00497E17"/>
    <w:rsid w:val="004A16E4"/>
    <w:rsid w:val="004A2086"/>
    <w:rsid w:val="004A3523"/>
    <w:rsid w:val="004A46FF"/>
    <w:rsid w:val="004A5CA3"/>
    <w:rsid w:val="004B1A61"/>
    <w:rsid w:val="004B1EBB"/>
    <w:rsid w:val="004C33BC"/>
    <w:rsid w:val="004D18E2"/>
    <w:rsid w:val="004D1CC7"/>
    <w:rsid w:val="004D7E25"/>
    <w:rsid w:val="004E02B6"/>
    <w:rsid w:val="004E295A"/>
    <w:rsid w:val="004E7FFB"/>
    <w:rsid w:val="004F377F"/>
    <w:rsid w:val="0050003D"/>
    <w:rsid w:val="005018F2"/>
    <w:rsid w:val="00512093"/>
    <w:rsid w:val="00512A29"/>
    <w:rsid w:val="00526BBE"/>
    <w:rsid w:val="00531C9F"/>
    <w:rsid w:val="00534010"/>
    <w:rsid w:val="00540887"/>
    <w:rsid w:val="00543BE2"/>
    <w:rsid w:val="0054507D"/>
    <w:rsid w:val="00552248"/>
    <w:rsid w:val="00552DC8"/>
    <w:rsid w:val="00555582"/>
    <w:rsid w:val="005603C5"/>
    <w:rsid w:val="0056082C"/>
    <w:rsid w:val="00561DC6"/>
    <w:rsid w:val="00561F0C"/>
    <w:rsid w:val="00561F32"/>
    <w:rsid w:val="00562D31"/>
    <w:rsid w:val="005632C2"/>
    <w:rsid w:val="00564569"/>
    <w:rsid w:val="00567DFE"/>
    <w:rsid w:val="0058020F"/>
    <w:rsid w:val="00581828"/>
    <w:rsid w:val="005849A5"/>
    <w:rsid w:val="00594483"/>
    <w:rsid w:val="005A2808"/>
    <w:rsid w:val="005A42B8"/>
    <w:rsid w:val="005A56AA"/>
    <w:rsid w:val="005B1E54"/>
    <w:rsid w:val="005B269E"/>
    <w:rsid w:val="005B6D5E"/>
    <w:rsid w:val="005B7436"/>
    <w:rsid w:val="005C42DA"/>
    <w:rsid w:val="005E2191"/>
    <w:rsid w:val="005E4844"/>
    <w:rsid w:val="005E5D8E"/>
    <w:rsid w:val="005F1874"/>
    <w:rsid w:val="005F5D54"/>
    <w:rsid w:val="00600FF4"/>
    <w:rsid w:val="006117B5"/>
    <w:rsid w:val="00613BF0"/>
    <w:rsid w:val="006345E9"/>
    <w:rsid w:val="0063563D"/>
    <w:rsid w:val="00636AC7"/>
    <w:rsid w:val="00641DFD"/>
    <w:rsid w:val="0066491A"/>
    <w:rsid w:val="0066511D"/>
    <w:rsid w:val="00666BEC"/>
    <w:rsid w:val="00676217"/>
    <w:rsid w:val="00676769"/>
    <w:rsid w:val="00685AD0"/>
    <w:rsid w:val="00690654"/>
    <w:rsid w:val="00692A67"/>
    <w:rsid w:val="00693BC1"/>
    <w:rsid w:val="0069669A"/>
    <w:rsid w:val="0069716C"/>
    <w:rsid w:val="006A3BCD"/>
    <w:rsid w:val="006A5B5A"/>
    <w:rsid w:val="006B5DD1"/>
    <w:rsid w:val="006B7F08"/>
    <w:rsid w:val="006C60B0"/>
    <w:rsid w:val="006D1D27"/>
    <w:rsid w:val="006D4039"/>
    <w:rsid w:val="006D4CBC"/>
    <w:rsid w:val="006E620A"/>
    <w:rsid w:val="006F249E"/>
    <w:rsid w:val="00705EED"/>
    <w:rsid w:val="007071B2"/>
    <w:rsid w:val="0070733C"/>
    <w:rsid w:val="007143B5"/>
    <w:rsid w:val="00717A96"/>
    <w:rsid w:val="0072082D"/>
    <w:rsid w:val="00723057"/>
    <w:rsid w:val="00723D53"/>
    <w:rsid w:val="0072430F"/>
    <w:rsid w:val="00730853"/>
    <w:rsid w:val="00731AF4"/>
    <w:rsid w:val="007358F4"/>
    <w:rsid w:val="00735907"/>
    <w:rsid w:val="00735D52"/>
    <w:rsid w:val="00737900"/>
    <w:rsid w:val="007379AC"/>
    <w:rsid w:val="0074184A"/>
    <w:rsid w:val="00743AB6"/>
    <w:rsid w:val="00743B1D"/>
    <w:rsid w:val="00753271"/>
    <w:rsid w:val="00763486"/>
    <w:rsid w:val="00766272"/>
    <w:rsid w:val="007709BB"/>
    <w:rsid w:val="00770F7B"/>
    <w:rsid w:val="007718AD"/>
    <w:rsid w:val="0078028D"/>
    <w:rsid w:val="007940E5"/>
    <w:rsid w:val="007965D9"/>
    <w:rsid w:val="007966DA"/>
    <w:rsid w:val="007A0123"/>
    <w:rsid w:val="007A22FF"/>
    <w:rsid w:val="007B5B50"/>
    <w:rsid w:val="007B65CB"/>
    <w:rsid w:val="007B7FC8"/>
    <w:rsid w:val="007C5222"/>
    <w:rsid w:val="007C71E4"/>
    <w:rsid w:val="007D0007"/>
    <w:rsid w:val="007D6BF1"/>
    <w:rsid w:val="007E19B0"/>
    <w:rsid w:val="007E5344"/>
    <w:rsid w:val="007F38DA"/>
    <w:rsid w:val="007F6D30"/>
    <w:rsid w:val="008011DD"/>
    <w:rsid w:val="00806779"/>
    <w:rsid w:val="00806995"/>
    <w:rsid w:val="00807214"/>
    <w:rsid w:val="00814B5D"/>
    <w:rsid w:val="00814D48"/>
    <w:rsid w:val="00820F63"/>
    <w:rsid w:val="00821C27"/>
    <w:rsid w:val="00843516"/>
    <w:rsid w:val="0084404F"/>
    <w:rsid w:val="0085432C"/>
    <w:rsid w:val="00856A08"/>
    <w:rsid w:val="00861570"/>
    <w:rsid w:val="00871C6C"/>
    <w:rsid w:val="00873E2A"/>
    <w:rsid w:val="0088140A"/>
    <w:rsid w:val="00881B8C"/>
    <w:rsid w:val="00881D9A"/>
    <w:rsid w:val="0088225A"/>
    <w:rsid w:val="00883084"/>
    <w:rsid w:val="00884064"/>
    <w:rsid w:val="00895CB2"/>
    <w:rsid w:val="008A1373"/>
    <w:rsid w:val="008A2E0F"/>
    <w:rsid w:val="008A6332"/>
    <w:rsid w:val="008B0636"/>
    <w:rsid w:val="008B4475"/>
    <w:rsid w:val="008B6DCA"/>
    <w:rsid w:val="008B73D8"/>
    <w:rsid w:val="008C1C16"/>
    <w:rsid w:val="008C2BE1"/>
    <w:rsid w:val="008C327E"/>
    <w:rsid w:val="008C551B"/>
    <w:rsid w:val="008C7DAC"/>
    <w:rsid w:val="008D08BB"/>
    <w:rsid w:val="008E1431"/>
    <w:rsid w:val="008F2EC4"/>
    <w:rsid w:val="008F7DF3"/>
    <w:rsid w:val="009073FC"/>
    <w:rsid w:val="00911054"/>
    <w:rsid w:val="0091782C"/>
    <w:rsid w:val="00920E7C"/>
    <w:rsid w:val="00921189"/>
    <w:rsid w:val="0092272F"/>
    <w:rsid w:val="00927714"/>
    <w:rsid w:val="00930EB6"/>
    <w:rsid w:val="00937A15"/>
    <w:rsid w:val="00942697"/>
    <w:rsid w:val="00942CA5"/>
    <w:rsid w:val="00943163"/>
    <w:rsid w:val="00946642"/>
    <w:rsid w:val="009475FC"/>
    <w:rsid w:val="00955039"/>
    <w:rsid w:val="0095696F"/>
    <w:rsid w:val="00957155"/>
    <w:rsid w:val="009628B0"/>
    <w:rsid w:val="00963B70"/>
    <w:rsid w:val="00970D92"/>
    <w:rsid w:val="0097243C"/>
    <w:rsid w:val="00980854"/>
    <w:rsid w:val="00980B43"/>
    <w:rsid w:val="00991317"/>
    <w:rsid w:val="00991B7F"/>
    <w:rsid w:val="00991B9B"/>
    <w:rsid w:val="009A3651"/>
    <w:rsid w:val="009B4876"/>
    <w:rsid w:val="009C4DDA"/>
    <w:rsid w:val="009D0E22"/>
    <w:rsid w:val="009D25AD"/>
    <w:rsid w:val="009D559B"/>
    <w:rsid w:val="009D5A72"/>
    <w:rsid w:val="009D6479"/>
    <w:rsid w:val="009D6BF9"/>
    <w:rsid w:val="009D73AA"/>
    <w:rsid w:val="009E3257"/>
    <w:rsid w:val="009E74CB"/>
    <w:rsid w:val="009F0450"/>
    <w:rsid w:val="009F1E11"/>
    <w:rsid w:val="009F3C73"/>
    <w:rsid w:val="009F64AE"/>
    <w:rsid w:val="00A00281"/>
    <w:rsid w:val="00A0258F"/>
    <w:rsid w:val="00A15085"/>
    <w:rsid w:val="00A20567"/>
    <w:rsid w:val="00A24C8B"/>
    <w:rsid w:val="00A30C5B"/>
    <w:rsid w:val="00A31947"/>
    <w:rsid w:val="00A36AED"/>
    <w:rsid w:val="00A375F5"/>
    <w:rsid w:val="00A40123"/>
    <w:rsid w:val="00A4026B"/>
    <w:rsid w:val="00A42F3D"/>
    <w:rsid w:val="00A443D7"/>
    <w:rsid w:val="00A46795"/>
    <w:rsid w:val="00A477B0"/>
    <w:rsid w:val="00A50881"/>
    <w:rsid w:val="00A52974"/>
    <w:rsid w:val="00A57ACB"/>
    <w:rsid w:val="00A645C5"/>
    <w:rsid w:val="00A65A44"/>
    <w:rsid w:val="00A70BFE"/>
    <w:rsid w:val="00A72D38"/>
    <w:rsid w:val="00A74663"/>
    <w:rsid w:val="00A7500D"/>
    <w:rsid w:val="00A75214"/>
    <w:rsid w:val="00A76029"/>
    <w:rsid w:val="00A82B89"/>
    <w:rsid w:val="00A83364"/>
    <w:rsid w:val="00A925E5"/>
    <w:rsid w:val="00A95089"/>
    <w:rsid w:val="00A964AC"/>
    <w:rsid w:val="00AA1067"/>
    <w:rsid w:val="00AA2373"/>
    <w:rsid w:val="00AB0230"/>
    <w:rsid w:val="00AB254C"/>
    <w:rsid w:val="00AC07B4"/>
    <w:rsid w:val="00AC1060"/>
    <w:rsid w:val="00AC2B41"/>
    <w:rsid w:val="00AC48C5"/>
    <w:rsid w:val="00AD11C2"/>
    <w:rsid w:val="00AD7FFB"/>
    <w:rsid w:val="00AE1D7A"/>
    <w:rsid w:val="00AE708E"/>
    <w:rsid w:val="00AF411A"/>
    <w:rsid w:val="00B04CB4"/>
    <w:rsid w:val="00B10CD1"/>
    <w:rsid w:val="00B12122"/>
    <w:rsid w:val="00B14926"/>
    <w:rsid w:val="00B26F78"/>
    <w:rsid w:val="00B31568"/>
    <w:rsid w:val="00B34436"/>
    <w:rsid w:val="00B346EC"/>
    <w:rsid w:val="00B36CC5"/>
    <w:rsid w:val="00B42149"/>
    <w:rsid w:val="00B4785F"/>
    <w:rsid w:val="00B553E5"/>
    <w:rsid w:val="00B6078C"/>
    <w:rsid w:val="00B64E34"/>
    <w:rsid w:val="00B678F6"/>
    <w:rsid w:val="00B70C76"/>
    <w:rsid w:val="00B714CF"/>
    <w:rsid w:val="00B71DC2"/>
    <w:rsid w:val="00B720CE"/>
    <w:rsid w:val="00B76A63"/>
    <w:rsid w:val="00B82F0A"/>
    <w:rsid w:val="00B86EE1"/>
    <w:rsid w:val="00B87612"/>
    <w:rsid w:val="00B924D0"/>
    <w:rsid w:val="00B92842"/>
    <w:rsid w:val="00BA3BBC"/>
    <w:rsid w:val="00BA3DED"/>
    <w:rsid w:val="00BA4316"/>
    <w:rsid w:val="00BB0169"/>
    <w:rsid w:val="00BB0A92"/>
    <w:rsid w:val="00BB5EA5"/>
    <w:rsid w:val="00BB6D04"/>
    <w:rsid w:val="00BC47EE"/>
    <w:rsid w:val="00BC7C35"/>
    <w:rsid w:val="00BD3AE8"/>
    <w:rsid w:val="00BD52B8"/>
    <w:rsid w:val="00BD7176"/>
    <w:rsid w:val="00BE2AD9"/>
    <w:rsid w:val="00BE6925"/>
    <w:rsid w:val="00BF06B2"/>
    <w:rsid w:val="00BF54E1"/>
    <w:rsid w:val="00C02C99"/>
    <w:rsid w:val="00C02E92"/>
    <w:rsid w:val="00C0735A"/>
    <w:rsid w:val="00C12A11"/>
    <w:rsid w:val="00C414E3"/>
    <w:rsid w:val="00C43DA7"/>
    <w:rsid w:val="00C44992"/>
    <w:rsid w:val="00C46D42"/>
    <w:rsid w:val="00C521C8"/>
    <w:rsid w:val="00C528BD"/>
    <w:rsid w:val="00C566D5"/>
    <w:rsid w:val="00C57231"/>
    <w:rsid w:val="00C62DE5"/>
    <w:rsid w:val="00C637A2"/>
    <w:rsid w:val="00C63E93"/>
    <w:rsid w:val="00C74B50"/>
    <w:rsid w:val="00C76ED7"/>
    <w:rsid w:val="00C827A2"/>
    <w:rsid w:val="00C82914"/>
    <w:rsid w:val="00C876DD"/>
    <w:rsid w:val="00C91411"/>
    <w:rsid w:val="00C9397B"/>
    <w:rsid w:val="00CA2D7A"/>
    <w:rsid w:val="00CA46AA"/>
    <w:rsid w:val="00CA57EB"/>
    <w:rsid w:val="00CA7396"/>
    <w:rsid w:val="00CB5098"/>
    <w:rsid w:val="00CB6E14"/>
    <w:rsid w:val="00CB7517"/>
    <w:rsid w:val="00CC0E1C"/>
    <w:rsid w:val="00CC43CA"/>
    <w:rsid w:val="00CD2E04"/>
    <w:rsid w:val="00CE0A55"/>
    <w:rsid w:val="00CE739F"/>
    <w:rsid w:val="00CE76B7"/>
    <w:rsid w:val="00CF4B25"/>
    <w:rsid w:val="00CF4F03"/>
    <w:rsid w:val="00D07B9A"/>
    <w:rsid w:val="00D15B90"/>
    <w:rsid w:val="00D229F5"/>
    <w:rsid w:val="00D22BBA"/>
    <w:rsid w:val="00D2338F"/>
    <w:rsid w:val="00D30764"/>
    <w:rsid w:val="00D32426"/>
    <w:rsid w:val="00D34B7E"/>
    <w:rsid w:val="00D372F5"/>
    <w:rsid w:val="00D40BD2"/>
    <w:rsid w:val="00D5037F"/>
    <w:rsid w:val="00D5524E"/>
    <w:rsid w:val="00D71AFA"/>
    <w:rsid w:val="00D8267B"/>
    <w:rsid w:val="00D84D0A"/>
    <w:rsid w:val="00DA04F5"/>
    <w:rsid w:val="00DA0850"/>
    <w:rsid w:val="00DA0FF8"/>
    <w:rsid w:val="00DA2496"/>
    <w:rsid w:val="00DA738C"/>
    <w:rsid w:val="00DB7F7C"/>
    <w:rsid w:val="00DC5246"/>
    <w:rsid w:val="00DD5420"/>
    <w:rsid w:val="00DD5920"/>
    <w:rsid w:val="00DE18A3"/>
    <w:rsid w:val="00DE6900"/>
    <w:rsid w:val="00DF1633"/>
    <w:rsid w:val="00DF79CD"/>
    <w:rsid w:val="00E01EFC"/>
    <w:rsid w:val="00E20B08"/>
    <w:rsid w:val="00E44774"/>
    <w:rsid w:val="00E45E92"/>
    <w:rsid w:val="00E45FAB"/>
    <w:rsid w:val="00E509C5"/>
    <w:rsid w:val="00E5661A"/>
    <w:rsid w:val="00E57A43"/>
    <w:rsid w:val="00E6486D"/>
    <w:rsid w:val="00E708B6"/>
    <w:rsid w:val="00E71932"/>
    <w:rsid w:val="00E72A50"/>
    <w:rsid w:val="00E74632"/>
    <w:rsid w:val="00E8146C"/>
    <w:rsid w:val="00E86F08"/>
    <w:rsid w:val="00E87B87"/>
    <w:rsid w:val="00E90AB5"/>
    <w:rsid w:val="00E90B3D"/>
    <w:rsid w:val="00E94E71"/>
    <w:rsid w:val="00E96CDB"/>
    <w:rsid w:val="00EA460A"/>
    <w:rsid w:val="00EA654A"/>
    <w:rsid w:val="00EB133E"/>
    <w:rsid w:val="00EB21B2"/>
    <w:rsid w:val="00EB28BB"/>
    <w:rsid w:val="00EB65E2"/>
    <w:rsid w:val="00EC6614"/>
    <w:rsid w:val="00EC6B6F"/>
    <w:rsid w:val="00ED1D14"/>
    <w:rsid w:val="00ED7C97"/>
    <w:rsid w:val="00EE11C8"/>
    <w:rsid w:val="00EE1AA3"/>
    <w:rsid w:val="00EE3A31"/>
    <w:rsid w:val="00EE4119"/>
    <w:rsid w:val="00EE5C4E"/>
    <w:rsid w:val="00EE64FC"/>
    <w:rsid w:val="00EE6A34"/>
    <w:rsid w:val="00EF2EE2"/>
    <w:rsid w:val="00EF2F5D"/>
    <w:rsid w:val="00EF5DB0"/>
    <w:rsid w:val="00EF7985"/>
    <w:rsid w:val="00EF7A30"/>
    <w:rsid w:val="00F1120A"/>
    <w:rsid w:val="00F117AC"/>
    <w:rsid w:val="00F11BC7"/>
    <w:rsid w:val="00F1429A"/>
    <w:rsid w:val="00F17739"/>
    <w:rsid w:val="00F33734"/>
    <w:rsid w:val="00F35503"/>
    <w:rsid w:val="00F40987"/>
    <w:rsid w:val="00F4186B"/>
    <w:rsid w:val="00F43D18"/>
    <w:rsid w:val="00F47F6A"/>
    <w:rsid w:val="00F502A4"/>
    <w:rsid w:val="00F56E73"/>
    <w:rsid w:val="00F60C57"/>
    <w:rsid w:val="00F61C39"/>
    <w:rsid w:val="00F64DB1"/>
    <w:rsid w:val="00F75C76"/>
    <w:rsid w:val="00F80420"/>
    <w:rsid w:val="00F871B5"/>
    <w:rsid w:val="00F95F6E"/>
    <w:rsid w:val="00F9630B"/>
    <w:rsid w:val="00F96CAB"/>
    <w:rsid w:val="00FA7E0D"/>
    <w:rsid w:val="00FB577A"/>
    <w:rsid w:val="00FC100E"/>
    <w:rsid w:val="00FC1EF6"/>
    <w:rsid w:val="00FC2278"/>
    <w:rsid w:val="00FD23FE"/>
    <w:rsid w:val="00FE1348"/>
    <w:rsid w:val="00FE2208"/>
    <w:rsid w:val="00FF1D4C"/>
    <w:rsid w:val="00FF200D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ED45AB"/>
  <w15:docId w15:val="{DC262B0C-3621-4040-B826-DE10AFD74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2F3D"/>
    <w:pPr>
      <w:widowControl w:val="0"/>
    </w:pPr>
    <w:rPr>
      <w:snapToGrid w:val="0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Arial" w:hAnsi="Arial"/>
      <w:i/>
      <w:sz w:val="18"/>
    </w:rPr>
  </w:style>
  <w:style w:type="paragraph" w:styleId="Heading3">
    <w:name w:val="heading 3"/>
    <w:basedOn w:val="Normal"/>
    <w:next w:val="Normal"/>
    <w:qFormat/>
    <w:pPr>
      <w:keepNext/>
      <w:tabs>
        <w:tab w:val="left" w:pos="5400"/>
      </w:tabs>
      <w:ind w:left="720"/>
      <w:outlineLvl w:val="2"/>
    </w:pPr>
    <w:rPr>
      <w:rFonts w:ascii="Arial" w:hAnsi="Arial"/>
      <w:i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  <w:semiHidden/>
  </w:style>
  <w:style w:type="paragraph" w:styleId="Footer">
    <w:name w:val="footer"/>
    <w:basedOn w:val="Normal"/>
    <w:link w:val="FooterChar"/>
    <w:uiPriority w:val="99"/>
    <w:pPr>
      <w:widowControl/>
      <w:tabs>
        <w:tab w:val="center" w:pos="4320"/>
        <w:tab w:val="right" w:pos="8640"/>
      </w:tabs>
    </w:pPr>
    <w:rPr>
      <w:snapToGrid/>
      <w:szCs w:val="24"/>
    </w:rPr>
  </w:style>
  <w:style w:type="paragraph" w:styleId="BodyText">
    <w:name w:val="Body Text"/>
    <w:basedOn w:val="Normal"/>
    <w:pPr>
      <w:widowControl/>
    </w:pPr>
    <w:rPr>
      <w:rFonts w:ascii="Times" w:hAnsi="Times"/>
      <w:color w:val="000000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BodyText2">
    <w:name w:val="Body Text 2"/>
    <w:basedOn w:val="Normal"/>
    <w:rPr>
      <w:i/>
      <w:iCs/>
    </w:rPr>
  </w:style>
  <w:style w:type="paragraph" w:styleId="BodyTextIndent">
    <w:name w:val="Body Text Indent"/>
    <w:basedOn w:val="Normal"/>
    <w:pPr>
      <w:autoSpaceDE w:val="0"/>
      <w:autoSpaceDN w:val="0"/>
      <w:adjustRightInd w:val="0"/>
      <w:ind w:left="-360"/>
    </w:pPr>
    <w:rPr>
      <w:snapToGrid/>
      <w:szCs w:val="24"/>
    </w:r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widowControl/>
      <w:ind w:left="360" w:hanging="360"/>
    </w:pPr>
    <w:rPr>
      <w:szCs w:val="24"/>
    </w:rPr>
  </w:style>
  <w:style w:type="paragraph" w:styleId="BodyText3">
    <w:name w:val="Body Text 3"/>
    <w:basedOn w:val="Normal"/>
    <w:pPr>
      <w:autoSpaceDE w:val="0"/>
      <w:autoSpaceDN w:val="0"/>
      <w:adjustRightInd w:val="0"/>
    </w:pPr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Strong">
    <w:name w:val="Strong"/>
    <w:qFormat/>
    <w:rPr>
      <w:b/>
      <w:bCs/>
    </w:rPr>
  </w:style>
  <w:style w:type="paragraph" w:styleId="NormalWeb">
    <w:name w:val="Normal (Web)"/>
    <w:basedOn w:val="Normal"/>
    <w:uiPriority w:val="99"/>
    <w:rsid w:val="00305463"/>
    <w:pPr>
      <w:widowControl/>
      <w:spacing w:before="100" w:beforeAutospacing="1" w:after="100" w:afterAutospacing="1"/>
    </w:pPr>
    <w:rPr>
      <w:snapToGrid/>
      <w:szCs w:val="24"/>
    </w:rPr>
  </w:style>
  <w:style w:type="character" w:styleId="Emphasis">
    <w:name w:val="Emphasis"/>
    <w:qFormat/>
    <w:rsid w:val="009D6479"/>
    <w:rPr>
      <w:i/>
      <w:iCs/>
    </w:rPr>
  </w:style>
  <w:style w:type="paragraph" w:customStyle="1" w:styleId="WPDefaults">
    <w:name w:val="WP Defaults"/>
    <w:rsid w:val="00AD7FFB"/>
    <w:pPr>
      <w:tabs>
        <w:tab w:val="left" w:pos="-1440"/>
        <w:tab w:val="left" w:pos="-72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</w:pPr>
    <w:rPr>
      <w:rFonts w:ascii="Geneva" w:hAnsi="Geneva"/>
      <w:sz w:val="24"/>
    </w:rPr>
  </w:style>
  <w:style w:type="paragraph" w:styleId="PlainText">
    <w:name w:val="Plain Text"/>
    <w:basedOn w:val="Normal"/>
    <w:rsid w:val="006B5DD1"/>
    <w:pPr>
      <w:widowControl/>
    </w:pPr>
    <w:rPr>
      <w:rFonts w:ascii="Courier New" w:hAnsi="Courier New" w:cs="Courier New"/>
      <w:snapToGrid/>
      <w:sz w:val="20"/>
    </w:rPr>
  </w:style>
  <w:style w:type="paragraph" w:styleId="BalloonText">
    <w:name w:val="Balloon Text"/>
    <w:basedOn w:val="Normal"/>
    <w:semiHidden/>
    <w:rsid w:val="00B70C76"/>
    <w:rPr>
      <w:rFonts w:ascii="Tahoma" w:hAnsi="Tahoma" w:cs="Tahoma"/>
      <w:sz w:val="16"/>
      <w:szCs w:val="16"/>
    </w:rPr>
  </w:style>
  <w:style w:type="character" w:customStyle="1" w:styleId="bold1">
    <w:name w:val="bold1"/>
    <w:rsid w:val="00D07B9A"/>
    <w:rPr>
      <w:b/>
      <w:bCs/>
    </w:rPr>
  </w:style>
  <w:style w:type="paragraph" w:customStyle="1" w:styleId="nav">
    <w:name w:val="nav"/>
    <w:basedOn w:val="Normal"/>
    <w:rsid w:val="00F61C39"/>
    <w:pPr>
      <w:widowControl/>
      <w:spacing w:before="100" w:beforeAutospacing="1" w:after="100" w:afterAutospacing="1"/>
    </w:pPr>
    <w:rPr>
      <w:rFonts w:ascii="Verdana" w:hAnsi="Verdana"/>
      <w:snapToGrid/>
      <w:sz w:val="13"/>
      <w:szCs w:val="13"/>
    </w:rPr>
  </w:style>
  <w:style w:type="character" w:customStyle="1" w:styleId="em1">
    <w:name w:val="em1"/>
    <w:rsid w:val="007F38DA"/>
    <w:rPr>
      <w:i/>
      <w:iCs/>
    </w:rPr>
  </w:style>
  <w:style w:type="paragraph" w:customStyle="1" w:styleId="default">
    <w:name w:val="default"/>
    <w:basedOn w:val="Normal"/>
    <w:rsid w:val="000E6832"/>
    <w:pPr>
      <w:widowControl/>
      <w:autoSpaceDE w:val="0"/>
      <w:autoSpaceDN w:val="0"/>
    </w:pPr>
    <w:rPr>
      <w:snapToGrid/>
      <w:color w:val="000000"/>
      <w:szCs w:val="24"/>
    </w:rPr>
  </w:style>
  <w:style w:type="character" w:customStyle="1" w:styleId="subcontent1">
    <w:name w:val="subcontent1"/>
    <w:rsid w:val="0078028D"/>
    <w:rPr>
      <w:b/>
      <w:bCs/>
      <w:color w:val="443718"/>
      <w:sz w:val="20"/>
      <w:szCs w:val="20"/>
    </w:rPr>
  </w:style>
  <w:style w:type="table" w:styleId="TableGrid">
    <w:name w:val="Table Grid"/>
    <w:basedOn w:val="TableNormal"/>
    <w:rsid w:val="00963B7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5B269E"/>
    <w:pPr>
      <w:widowControl/>
    </w:pPr>
    <w:rPr>
      <w:snapToGrid/>
      <w:sz w:val="20"/>
    </w:rPr>
  </w:style>
  <w:style w:type="character" w:styleId="HTMLCite">
    <w:name w:val="HTML Cite"/>
    <w:rsid w:val="005B269E"/>
    <w:rPr>
      <w:i/>
      <w:iCs/>
    </w:rPr>
  </w:style>
  <w:style w:type="paragraph" w:customStyle="1" w:styleId="margin40em">
    <w:name w:val="margin40 em"/>
    <w:basedOn w:val="Normal"/>
    <w:rsid w:val="003F45CB"/>
    <w:pPr>
      <w:widowControl/>
      <w:spacing w:before="100" w:beforeAutospacing="1" w:after="100" w:afterAutospacing="1"/>
    </w:pPr>
    <w:rPr>
      <w:rFonts w:ascii="Georgia" w:hAnsi="Georgia"/>
      <w:snapToGrid/>
      <w:sz w:val="23"/>
      <w:szCs w:val="23"/>
    </w:rPr>
  </w:style>
  <w:style w:type="paragraph" w:styleId="Header">
    <w:name w:val="header"/>
    <w:basedOn w:val="Normal"/>
    <w:link w:val="HeaderChar"/>
    <w:rsid w:val="004E02B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E02B6"/>
    <w:rPr>
      <w:snapToGrid w:val="0"/>
      <w:sz w:val="24"/>
    </w:rPr>
  </w:style>
  <w:style w:type="character" w:customStyle="1" w:styleId="FooterChar">
    <w:name w:val="Footer Char"/>
    <w:link w:val="Footer"/>
    <w:uiPriority w:val="99"/>
    <w:rsid w:val="004E02B6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14F04"/>
    <w:pPr>
      <w:widowControl/>
      <w:spacing w:line="276" w:lineRule="auto"/>
      <w:ind w:left="720"/>
      <w:contextualSpacing/>
    </w:pPr>
    <w:rPr>
      <w:rFonts w:ascii="Arial" w:eastAsia="Arial" w:hAnsi="Arial" w:cs="Arial"/>
      <w:snapToGrid/>
      <w:sz w:val="22"/>
      <w:szCs w:val="22"/>
    </w:rPr>
  </w:style>
  <w:style w:type="character" w:styleId="CommentReference">
    <w:name w:val="annotation reference"/>
    <w:basedOn w:val="DefaultParagraphFont"/>
    <w:semiHidden/>
    <w:unhideWhenUsed/>
    <w:rsid w:val="00A5297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52974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52974"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52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2974"/>
    <w:rPr>
      <w:b/>
      <w:bCs/>
      <w:snapToGrid w:val="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42CA5"/>
  </w:style>
  <w:style w:type="character" w:styleId="UnresolvedMention">
    <w:name w:val="Unresolved Mention"/>
    <w:basedOn w:val="DefaultParagraphFont"/>
    <w:uiPriority w:val="99"/>
    <w:semiHidden/>
    <w:unhideWhenUsed/>
    <w:rsid w:val="005000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7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8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8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0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13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8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2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4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92290">
          <w:marLeft w:val="150"/>
          <w:marRight w:val="150"/>
          <w:marTop w:val="240"/>
          <w:marBottom w:val="240"/>
          <w:divBdr>
            <w:top w:val="single" w:sz="6" w:space="0" w:color="B4C4D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48029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44266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82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s://www.hhs.gov/hipaa/for-professionals/privacy/guidance/disclosures-public-health-activities/index.htm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studentprivacy.ed.gov/sites/default/files/resource_document/file/FERPA%20and%20Coronavirus%20Frequently%20Asked%20Questions_0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mass.gov/service-details/contact-information-for-surveillance-reporting-and-control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2021-0420protocols-portuguese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DESE-231-64747</_dlc_DocId>
    <_dlc_DocIdUrl xmlns="733efe1c-5bbe-4968-87dc-d400e65c879f">
      <Url>https://sharepoint.doemass.org/ese/webteam/cps/_layouts/DocIdRedir.aspx?ID=DESE-231-64747</Url>
      <Description>DESE-231-64747</Description>
    </_dlc_DocIdUrl>
  </documentManagement>
</p:properties>
</file>

<file path=customXml/itemProps1.xml><?xml version="1.0" encoding="utf-8"?>
<ds:datastoreItem xmlns:ds="http://schemas.openxmlformats.org/officeDocument/2006/customXml" ds:itemID="{1B1D6170-B9E5-4ECB-B141-2A051B13D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F195BE-92FC-4BD1-BF72-B3BDD40D01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B05752-264B-4C6D-9278-361F4F0E95A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A43FDDA-3D33-4DE3-89C1-EEF06D8BF494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2967</Words>
  <Characters>17793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 for Requesting Mobile Rapid Response Units - Spanish Translationl Portuguese</vt:lpstr>
    </vt:vector>
  </TitlesOfParts>
  <Company/>
  <LinksUpToDate>false</LinksUpToDate>
  <CharactersWithSpaces>20719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 for Requesting Mobile Rapid Response Units - Portuguese Translationl</dc:title>
  <dc:creator>DESE</dc:creator>
  <cp:lastModifiedBy>Zou, Dong (EOE)</cp:lastModifiedBy>
  <cp:revision>5</cp:revision>
  <cp:lastPrinted>2011-01-14T19:54:00Z</cp:lastPrinted>
  <dcterms:created xsi:type="dcterms:W3CDTF">2020-09-21T19:53:00Z</dcterms:created>
  <dcterms:modified xsi:type="dcterms:W3CDTF">2021-07-02T18:46:00Z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Sep 21 2020</vt:lpwstr>
  </property>
</Properties>
</file>