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C4935" w14:textId="77777777" w:rsidR="00FD23FE" w:rsidRPr="00FE3ADB" w:rsidRDefault="003E58A1">
      <w:pPr>
        <w:spacing w:line="192" w:lineRule="auto"/>
        <w:outlineLvl w:val="0"/>
        <w:rPr>
          <w:rFonts w:ascii="Arial" w:hAnsi="Arial"/>
          <w:b/>
          <w:i/>
          <w:sz w:val="40"/>
          <w:lang w:val="es-419"/>
        </w:rPr>
      </w:pPr>
      <w:r w:rsidRPr="00FE3ADB">
        <w:rPr>
          <w:rFonts w:ascii="Arial" w:hAnsi="Arial"/>
          <w:i/>
          <w:noProof/>
          <w:snapToGrid/>
          <w:sz w:val="40"/>
          <w:lang w:val="es-419"/>
        </w:rPr>
        <w:drawing>
          <wp:anchor distT="0" distB="0" distL="114300" distR="274320" simplePos="0" relativeHeight="251658240" behindDoc="0" locked="0" layoutInCell="0" allowOverlap="1" wp14:anchorId="7DF885C8" wp14:editId="7DC66A84">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0908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tretch>
                      <a:fillRect/>
                    </a:stretch>
                  </pic:blipFill>
                  <pic:spPr bwMode="auto">
                    <a:xfrm>
                      <a:off x="0" y="0"/>
                      <a:ext cx="1090930" cy="1371600"/>
                    </a:xfrm>
                    <a:prstGeom prst="rect">
                      <a:avLst/>
                    </a:prstGeom>
                    <a:noFill/>
                    <a:ln>
                      <a:noFill/>
                    </a:ln>
                  </pic:spPr>
                </pic:pic>
              </a:graphicData>
            </a:graphic>
          </wp:anchor>
        </w:drawing>
      </w:r>
      <w:r w:rsidRPr="00FE3ADB">
        <w:rPr>
          <w:rFonts w:ascii="Arial" w:eastAsia="Arial" w:hAnsi="Arial"/>
          <w:b/>
          <w:bCs/>
          <w:i/>
          <w:iCs/>
          <w:sz w:val="40"/>
          <w:szCs w:val="40"/>
          <w:lang w:val="es-419"/>
        </w:rPr>
        <w:t>Departamento de Educación</w:t>
      </w:r>
    </w:p>
    <w:p w14:paraId="15D13413" w14:textId="77777777" w:rsidR="00FD23FE" w:rsidRPr="00FE3ADB" w:rsidRDefault="003E58A1">
      <w:pPr>
        <w:outlineLvl w:val="0"/>
        <w:rPr>
          <w:rFonts w:ascii="Arial" w:hAnsi="Arial"/>
          <w:b/>
          <w:i/>
          <w:sz w:val="50"/>
          <w:lang w:val="es-419"/>
        </w:rPr>
      </w:pPr>
      <w:r w:rsidRPr="00FE3ADB">
        <w:rPr>
          <w:rFonts w:ascii="Arial" w:eastAsia="Arial" w:hAnsi="Arial"/>
          <w:b/>
          <w:bCs/>
          <w:i/>
          <w:iCs/>
          <w:sz w:val="40"/>
          <w:szCs w:val="40"/>
          <w:lang w:val="es-419"/>
        </w:rPr>
        <w:t>Primaria y Secundaria de Massachusetts</w:t>
      </w:r>
    </w:p>
    <w:p w14:paraId="15C76AC3" w14:textId="77777777" w:rsidR="00FD23FE" w:rsidRPr="00FE3ADB" w:rsidRDefault="003E58A1">
      <w:pPr>
        <w:rPr>
          <w:rFonts w:ascii="Arial" w:hAnsi="Arial"/>
          <w:i/>
          <w:lang w:val="es-419"/>
        </w:rPr>
      </w:pPr>
      <w:r w:rsidRPr="00FE3ADB">
        <w:rPr>
          <w:rFonts w:ascii="Arial" w:hAnsi="Arial"/>
          <w:i/>
          <w:noProof/>
          <w:snapToGrid/>
          <w:lang w:val="es-419"/>
        </w:rPr>
        <mc:AlternateContent>
          <mc:Choice Requires="wps">
            <w:drawing>
              <wp:anchor distT="0" distB="0" distL="114300" distR="114300" simplePos="0" relativeHeight="251659264" behindDoc="0" locked="0" layoutInCell="0" allowOverlap="1" wp14:anchorId="75E8C5BD" wp14:editId="6E9C506D">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F87D1"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1E57749D" w14:textId="77777777" w:rsidR="00FD23FE" w:rsidRPr="00630516" w:rsidRDefault="003E58A1" w:rsidP="00CC0E1C">
      <w:pPr>
        <w:pStyle w:val="Heading3"/>
        <w:tabs>
          <w:tab w:val="right" w:pos="9090"/>
        </w:tabs>
        <w:ind w:right="360"/>
        <w:rPr>
          <w:sz w:val="16"/>
          <w:szCs w:val="16"/>
        </w:rPr>
      </w:pPr>
      <w:r w:rsidRPr="00630516">
        <w:rPr>
          <w:rFonts w:eastAsia="Arial"/>
          <w:iCs/>
          <w:sz w:val="16"/>
          <w:szCs w:val="16"/>
        </w:rPr>
        <w:t xml:space="preserve">75 Pleasant Street, Malden, Massachusetts 02148-4906 </w:t>
      </w:r>
      <w:r w:rsidRPr="00630516">
        <w:rPr>
          <w:rFonts w:eastAsia="Arial"/>
          <w:iCs/>
          <w:sz w:val="16"/>
          <w:szCs w:val="16"/>
        </w:rPr>
        <w:tab/>
        <w:t xml:space="preserve">       </w:t>
      </w:r>
      <w:proofErr w:type="spellStart"/>
      <w:r w:rsidRPr="00630516">
        <w:rPr>
          <w:rFonts w:eastAsia="Arial"/>
          <w:iCs/>
          <w:sz w:val="16"/>
          <w:szCs w:val="16"/>
        </w:rPr>
        <w:t>Teléfono</w:t>
      </w:r>
      <w:proofErr w:type="spellEnd"/>
      <w:r w:rsidRPr="00630516">
        <w:rPr>
          <w:rFonts w:eastAsia="Arial"/>
          <w:iCs/>
          <w:sz w:val="16"/>
          <w:szCs w:val="16"/>
        </w:rPr>
        <w:t>: (781) 338-3000</w:t>
      </w:r>
    </w:p>
    <w:p w14:paraId="1C21603D" w14:textId="77777777" w:rsidR="00FD23FE" w:rsidRPr="00FE3ADB" w:rsidRDefault="003E58A1" w:rsidP="00CC0E1C">
      <w:pPr>
        <w:pStyle w:val="Heading2"/>
        <w:tabs>
          <w:tab w:val="right" w:pos="9000"/>
        </w:tabs>
        <w:ind w:right="360"/>
        <w:rPr>
          <w:sz w:val="16"/>
          <w:szCs w:val="16"/>
          <w:lang w:val="es-419"/>
        </w:rPr>
      </w:pPr>
      <w:r w:rsidRPr="00630516">
        <w:rPr>
          <w:rFonts w:eastAsia="Arial"/>
          <w:iCs/>
          <w:sz w:val="16"/>
          <w:szCs w:val="16"/>
        </w:rPr>
        <w:t xml:space="preserve">                                                         </w:t>
      </w:r>
      <w:r w:rsidRPr="00FE3ADB">
        <w:rPr>
          <w:rFonts w:eastAsia="Arial"/>
          <w:iCs/>
          <w:sz w:val="16"/>
          <w:szCs w:val="16"/>
          <w:lang w:val="es-419"/>
        </w:rPr>
        <w:t>TTY: Retransmisión N.E.T. 1-800-439-2370</w:t>
      </w:r>
    </w:p>
    <w:p w14:paraId="4775B649" w14:textId="77777777" w:rsidR="00FD23FE" w:rsidRPr="00FE3ADB" w:rsidRDefault="00FD23FE">
      <w:pPr>
        <w:ind w:left="720"/>
        <w:rPr>
          <w:rFonts w:ascii="Arial" w:hAnsi="Arial"/>
          <w:i/>
          <w:sz w:val="16"/>
          <w:szCs w:val="16"/>
          <w:lang w:val="es-419"/>
        </w:rPr>
      </w:pPr>
    </w:p>
    <w:p w14:paraId="09DEFC38" w14:textId="77777777" w:rsidR="00FD23FE" w:rsidRPr="00FE3ADB" w:rsidRDefault="00FD23FE">
      <w:pPr>
        <w:ind w:left="720"/>
        <w:rPr>
          <w:rFonts w:ascii="Arial" w:hAnsi="Arial"/>
          <w:i/>
          <w:sz w:val="18"/>
          <w:lang w:val="es-419"/>
        </w:rPr>
        <w:sectPr w:rsidR="00FD23FE" w:rsidRPr="00FE3ADB">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4A7EA0D2" w14:textId="77777777" w:rsidR="00FD23FE" w:rsidRPr="00FE3ADB" w:rsidRDefault="00FD23FE">
      <w:pPr>
        <w:ind w:left="720"/>
        <w:jc w:val="center"/>
        <w:rPr>
          <w:rFonts w:ascii="Arial" w:hAnsi="Arial"/>
          <w:i/>
          <w:sz w:val="16"/>
          <w:szCs w:val="16"/>
          <w:lang w:val="es-41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9"/>
        <w:gridCol w:w="8427"/>
      </w:tblGrid>
      <w:tr w:rsidR="002B149B" w:rsidRPr="00FE3ADB" w14:paraId="6FC2C454" w14:textId="77777777" w:rsidTr="005F5578">
        <w:tc>
          <w:tcPr>
            <w:tcW w:w="2988" w:type="dxa"/>
          </w:tcPr>
          <w:p w14:paraId="76EC8622" w14:textId="77777777" w:rsidR="00FD23FE" w:rsidRPr="00FE3ADB" w:rsidRDefault="003E58A1">
            <w:pPr>
              <w:jc w:val="center"/>
              <w:rPr>
                <w:rFonts w:ascii="Arial" w:hAnsi="Arial" w:cs="Arial"/>
                <w:sz w:val="16"/>
                <w:szCs w:val="16"/>
                <w:lang w:val="es-419"/>
              </w:rPr>
            </w:pPr>
            <w:r w:rsidRPr="00FE3ADB">
              <w:rPr>
                <w:rFonts w:ascii="Arial" w:eastAsia="Arial" w:hAnsi="Arial" w:cs="Arial"/>
                <w:sz w:val="16"/>
                <w:szCs w:val="16"/>
                <w:lang w:val="es-419"/>
              </w:rPr>
              <w:t>Jeffrey C. Riley</w:t>
            </w:r>
          </w:p>
          <w:p w14:paraId="6AE2AB21" w14:textId="472F6BE6" w:rsidR="00FD23FE" w:rsidRPr="00FE3ADB" w:rsidRDefault="00FE3ADB">
            <w:pPr>
              <w:jc w:val="center"/>
              <w:rPr>
                <w:rFonts w:ascii="Arial" w:hAnsi="Arial"/>
                <w:i/>
                <w:sz w:val="16"/>
                <w:szCs w:val="16"/>
                <w:lang w:val="es-419"/>
              </w:rPr>
            </w:pPr>
            <w:r w:rsidRPr="00FE3ADB">
              <w:rPr>
                <w:rFonts w:ascii="Arial" w:eastAsia="Arial" w:hAnsi="Arial"/>
                <w:i/>
                <w:iCs/>
                <w:sz w:val="16"/>
                <w:szCs w:val="16"/>
                <w:lang w:val="es-419"/>
              </w:rPr>
              <w:t>Comisionado</w:t>
            </w:r>
            <w:r w:rsidR="003E58A1" w:rsidRPr="00FE3ADB">
              <w:rPr>
                <w:rFonts w:ascii="Arial" w:eastAsia="Arial" w:hAnsi="Arial"/>
                <w:i/>
                <w:iCs/>
                <w:sz w:val="16"/>
                <w:szCs w:val="16"/>
                <w:lang w:val="es-419"/>
              </w:rPr>
              <w:t xml:space="preserve"> </w:t>
            </w:r>
          </w:p>
        </w:tc>
        <w:tc>
          <w:tcPr>
            <w:tcW w:w="8604" w:type="dxa"/>
          </w:tcPr>
          <w:p w14:paraId="14CBF6AB" w14:textId="77777777" w:rsidR="00FD23FE" w:rsidRPr="00FE3ADB" w:rsidRDefault="00FD23FE">
            <w:pPr>
              <w:jc w:val="center"/>
              <w:rPr>
                <w:rFonts w:ascii="Arial" w:hAnsi="Arial"/>
                <w:i/>
                <w:sz w:val="16"/>
                <w:szCs w:val="16"/>
                <w:lang w:val="es-419"/>
              </w:rPr>
            </w:pPr>
          </w:p>
        </w:tc>
      </w:tr>
    </w:tbl>
    <w:p w14:paraId="1DF2ABED" w14:textId="77777777" w:rsidR="00FD23FE" w:rsidRPr="00FE3ADB" w:rsidRDefault="00FD23FE">
      <w:pPr>
        <w:rPr>
          <w:rFonts w:ascii="Arial" w:hAnsi="Arial"/>
          <w:i/>
          <w:sz w:val="18"/>
          <w:lang w:val="es-419"/>
        </w:rPr>
      </w:pPr>
    </w:p>
    <w:p w14:paraId="01BA5BAC" w14:textId="77777777" w:rsidR="00FD23FE" w:rsidRPr="00FE3ADB" w:rsidRDefault="00FD23FE">
      <w:pPr>
        <w:rPr>
          <w:sz w:val="28"/>
          <w:szCs w:val="28"/>
          <w:lang w:val="es-419"/>
        </w:rPr>
        <w:sectPr w:rsidR="00FD23FE" w:rsidRPr="00FE3ADB">
          <w:endnotePr>
            <w:numFmt w:val="decimal"/>
          </w:endnotePr>
          <w:type w:val="continuous"/>
          <w:pgSz w:w="12240" w:h="15840"/>
          <w:pgMar w:top="864" w:right="432" w:bottom="1440" w:left="432" w:header="1440" w:footer="1440" w:gutter="0"/>
          <w:cols w:space="720"/>
          <w:noEndnote/>
        </w:sectPr>
      </w:pPr>
    </w:p>
    <w:p w14:paraId="655B8E47" w14:textId="77777777" w:rsidR="00942CA5" w:rsidRPr="00FE3ADB" w:rsidRDefault="003E58A1" w:rsidP="00942CA5">
      <w:pPr>
        <w:jc w:val="center"/>
        <w:rPr>
          <w:b/>
          <w:sz w:val="28"/>
          <w:szCs w:val="28"/>
          <w:lang w:val="es-419"/>
        </w:rPr>
      </w:pPr>
      <w:r w:rsidRPr="00FE3ADB">
        <w:rPr>
          <w:b/>
          <w:bCs/>
          <w:sz w:val="28"/>
          <w:szCs w:val="28"/>
          <w:lang w:val="es-419"/>
        </w:rPr>
        <w:t>Protocolo para la solicitud de unidades móviles de respuesta rápida</w:t>
      </w:r>
    </w:p>
    <w:p w14:paraId="046E2DDD" w14:textId="746BC8C6" w:rsidR="00942CA5" w:rsidRPr="00FE3ADB" w:rsidRDefault="00FE3ADB" w:rsidP="00942CA5">
      <w:pPr>
        <w:jc w:val="center"/>
        <w:rPr>
          <w:szCs w:val="24"/>
          <w:lang w:val="es-419"/>
        </w:rPr>
      </w:pPr>
      <w:r w:rsidRPr="00FE3ADB">
        <w:rPr>
          <w:szCs w:val="24"/>
          <w:lang w:val="es-419"/>
        </w:rPr>
        <w:t>11 de s</w:t>
      </w:r>
      <w:r w:rsidR="003E58A1" w:rsidRPr="00FE3ADB">
        <w:rPr>
          <w:szCs w:val="24"/>
          <w:lang w:val="es-419"/>
        </w:rPr>
        <w:t>ept</w:t>
      </w:r>
      <w:r w:rsidRPr="00FE3ADB">
        <w:rPr>
          <w:szCs w:val="24"/>
          <w:lang w:val="es-419"/>
        </w:rPr>
        <w:t>i</w:t>
      </w:r>
      <w:r w:rsidR="003E58A1" w:rsidRPr="00FE3ADB">
        <w:rPr>
          <w:szCs w:val="24"/>
          <w:lang w:val="es-419"/>
        </w:rPr>
        <w:t>embr</w:t>
      </w:r>
      <w:r w:rsidRPr="00FE3ADB">
        <w:rPr>
          <w:szCs w:val="24"/>
          <w:lang w:val="es-419"/>
        </w:rPr>
        <w:t>e</w:t>
      </w:r>
      <w:r w:rsidR="003E58A1" w:rsidRPr="00FE3ADB">
        <w:rPr>
          <w:szCs w:val="24"/>
          <w:lang w:val="es-419"/>
        </w:rPr>
        <w:t xml:space="preserve"> </w:t>
      </w:r>
      <w:r w:rsidRPr="00FE3ADB">
        <w:rPr>
          <w:szCs w:val="24"/>
          <w:lang w:val="es-419"/>
        </w:rPr>
        <w:t>de</w:t>
      </w:r>
      <w:r w:rsidR="003E58A1" w:rsidRPr="00FE3ADB">
        <w:rPr>
          <w:szCs w:val="24"/>
          <w:lang w:val="es-419"/>
        </w:rPr>
        <w:t xml:space="preserve"> 2020</w:t>
      </w:r>
    </w:p>
    <w:p w14:paraId="11E22944" w14:textId="77777777" w:rsidR="00942CA5" w:rsidRPr="00FE3ADB" w:rsidRDefault="00942CA5" w:rsidP="00942CA5">
      <w:pPr>
        <w:rPr>
          <w:szCs w:val="24"/>
          <w:lang w:val="es-419"/>
        </w:rPr>
      </w:pPr>
    </w:p>
    <w:p w14:paraId="2C55CF1A" w14:textId="024B6F23" w:rsidR="00942CA5" w:rsidRPr="00FE3ADB" w:rsidRDefault="003E58A1" w:rsidP="00942CA5">
      <w:pPr>
        <w:pStyle w:val="NormalWeb"/>
        <w:shd w:val="clear" w:color="auto" w:fill="FFFFFF"/>
        <w:spacing w:before="0" w:beforeAutospacing="0"/>
        <w:rPr>
          <w:lang w:val="es-419"/>
        </w:rPr>
      </w:pPr>
      <w:r w:rsidRPr="00FE3ADB">
        <w:rPr>
          <w:lang w:val="es-419"/>
        </w:rPr>
        <w:t>Las escuelas y los distritos de todo el estado están trabajando para implementar las pautas de salud y seguridad desarrolladas por el Departamento de Educación Primaria y Secundaria (DESE</w:t>
      </w:r>
      <w:r w:rsidR="00FE3ADB" w:rsidRPr="00FE3ADB">
        <w:rPr>
          <w:lang w:val="es-419"/>
        </w:rPr>
        <w:t>,</w:t>
      </w:r>
      <w:r w:rsidRPr="00FE3ADB">
        <w:rPr>
          <w:lang w:val="es-419"/>
        </w:rPr>
        <w:t xml:space="preserve"> por sus siglas en inglés) para los modelos de enseñanza en persona o híbridos. Para promover aún más la salud y la seguridad de los estudiantes, la facultad y el personal, el DESE y el Departamento de Salud Pública (DPH</w:t>
      </w:r>
      <w:r w:rsidR="00FE3ADB" w:rsidRPr="00FE3ADB">
        <w:rPr>
          <w:lang w:val="es-419"/>
        </w:rPr>
        <w:t>,</w:t>
      </w:r>
      <w:r w:rsidRPr="00FE3ADB">
        <w:rPr>
          <w:lang w:val="es-419"/>
        </w:rPr>
        <w:t xml:space="preserve"> por sus siglas en inglés) han creado una opción en la que los funcionarios de las escuelas locales, tanto públicas como privadas</w:t>
      </w:r>
      <w:r w:rsidRPr="00FE3ADB">
        <w:rPr>
          <w:rStyle w:val="FootnoteReference"/>
          <w:vertAlign w:val="superscript"/>
          <w:lang w:val="es-419"/>
        </w:rPr>
        <w:footnoteReference w:id="1"/>
      </w:r>
      <w:r w:rsidRPr="00FE3ADB">
        <w:rPr>
          <w:lang w:val="es-419"/>
        </w:rPr>
        <w:t xml:space="preserve">, en consulta con las autoridades de salud pública, podrán solicitar una unidad móvil de respuesta rápida patrocinada por el Estado para realizar pruebas a un grupo de estudiantes y/o personal cuando se haya identificado un posible grupo de casos de COVID-19 y se haya producido la transmisión dentro de la escuela. </w:t>
      </w:r>
    </w:p>
    <w:p w14:paraId="72F6D12A" w14:textId="77777777" w:rsidR="00942CA5" w:rsidRPr="00FE3ADB" w:rsidRDefault="003E58A1" w:rsidP="00942CA5">
      <w:pPr>
        <w:rPr>
          <w:color w:val="000000"/>
          <w:szCs w:val="24"/>
          <w:lang w:val="es-419"/>
        </w:rPr>
      </w:pPr>
      <w:r w:rsidRPr="00FE3ADB">
        <w:rPr>
          <w:bCs/>
          <w:szCs w:val="24"/>
          <w:lang w:val="es-419"/>
        </w:rPr>
        <w:t xml:space="preserve">Este memorándum tiene por objeto proporcionar a las escuelas y los distritos una visión general de este programa, así como información sobre los protocolos de utilización de las unidades móviles de respuesta rápida y consideraciones relativas a la privacidad de los estudiantes. </w:t>
      </w:r>
      <w:r w:rsidRPr="00FE3ADB">
        <w:rPr>
          <w:bCs/>
          <w:color w:val="000000"/>
          <w:szCs w:val="24"/>
          <w:lang w:val="es-419"/>
        </w:rPr>
        <w:t>No obstante, la aplicación debe guiarse por lo que sea factible, práctico y aceptable y debe adaptarse a las necesidades de cada comunidad escolar.</w:t>
      </w:r>
    </w:p>
    <w:p w14:paraId="01C3255C" w14:textId="2314DEDF" w:rsidR="00942CA5" w:rsidRPr="00FE3ADB" w:rsidRDefault="003E58A1" w:rsidP="00942CA5">
      <w:pPr>
        <w:pStyle w:val="NormalWeb"/>
        <w:shd w:val="clear" w:color="auto" w:fill="FFFFFF"/>
        <w:rPr>
          <w:i/>
          <w:iCs/>
          <w:lang w:val="es-419"/>
        </w:rPr>
      </w:pPr>
      <w:r w:rsidRPr="00FE3ADB">
        <w:rPr>
          <w:i/>
          <w:iCs/>
          <w:color w:val="000000"/>
          <w:lang w:val="es-419"/>
        </w:rPr>
        <w:t>Resumen del programa</w:t>
      </w:r>
      <w:r w:rsidRPr="00FE3ADB">
        <w:rPr>
          <w:i/>
          <w:iCs/>
          <w:color w:val="000000"/>
          <w:lang w:val="es-419"/>
        </w:rPr>
        <w:br/>
      </w:r>
      <w:r w:rsidRPr="00FE3ADB">
        <w:rPr>
          <w:color w:val="000000"/>
          <w:shd w:val="clear" w:color="auto" w:fill="FFFFFF"/>
          <w:lang w:val="es-419"/>
        </w:rPr>
        <w:t xml:space="preserve">El propósito de la unidad móvil de respuesta rápida es proporcionar pruebas gratuitas y opcionales a personas asintomáticas, de quienes se desconoce si son contactos cercanos, cuando hay pruebas de que es probable que la transmisión de COVID-19 se haya producido dentro de un aula o una escuela en los últimos 14 días. Las pruebas de la unidad móvil de respuesta rápida no están destinadas a proporcionar pruebas a los individuos que desarrollan síntomas de COVID-19 o que están en contacto cercano con individuos con resultados positivos confirmados de la prueba de </w:t>
      </w:r>
      <w:r w:rsidR="00E21437">
        <w:rPr>
          <w:color w:val="000000"/>
          <w:shd w:val="clear" w:color="auto" w:fill="FFFFFF"/>
          <w:lang w:val="es-419"/>
        </w:rPr>
        <w:t xml:space="preserve">detección del </w:t>
      </w:r>
      <w:r w:rsidRPr="00FE3ADB">
        <w:rPr>
          <w:color w:val="000000"/>
          <w:shd w:val="clear" w:color="auto" w:fill="FFFFFF"/>
          <w:lang w:val="es-419"/>
        </w:rPr>
        <w:t xml:space="preserve">COVID-19. </w:t>
      </w:r>
      <w:r w:rsidRPr="00FE3ADB">
        <w:rPr>
          <w:lang w:val="es-419"/>
        </w:rPr>
        <w:t xml:space="preserve">Los contactos cercanos se definen como sólo aquellos que </w:t>
      </w:r>
      <w:r w:rsidRPr="00FE3ADB">
        <w:rPr>
          <w:color w:val="000000"/>
          <w:lang w:val="es-419"/>
        </w:rPr>
        <w:t>han estado a menos de 6 pies del individuo durante al menos quince minutos, mientras la persona era contagiosa. (El período de contagio comienza 2 días antes de la aparición de los síntomas o la primera prueba positiva si es asintomático).</w:t>
      </w:r>
      <w:r w:rsidRPr="00FE3ADB">
        <w:rPr>
          <w:color w:val="000000"/>
          <w:shd w:val="clear" w:color="auto" w:fill="FFFFFF"/>
          <w:lang w:val="es-419"/>
        </w:rPr>
        <w:t xml:space="preserve"> Estos individuos deben ser examinados por su proveedor de salud o en un centro de pruebas COVID-19. (Por favor consulte </w:t>
      </w:r>
      <w:r w:rsidR="00535B65">
        <w:fldChar w:fldCharType="begin"/>
      </w:r>
      <w:r w:rsidR="00535B65" w:rsidRPr="00535B65">
        <w:rPr>
          <w:lang w:val="es-ES"/>
        </w:rPr>
        <w:instrText>HYPERLINK "2021-0420protocols-spanish.docx"</w:instrText>
      </w:r>
      <w:r w:rsidR="00535B65">
        <w:fldChar w:fldCharType="separate"/>
      </w:r>
      <w:r w:rsidRPr="00FE3ADB">
        <w:rPr>
          <w:color w:val="0000FF"/>
          <w:u w:val="single"/>
          <w:lang w:val="es-419"/>
        </w:rPr>
        <w:t>Protocolos para responder a escenarios del COVID-19 en la escuela, en el autobús o en contextos comunitarios</w:t>
      </w:r>
      <w:r w:rsidR="00535B65">
        <w:rPr>
          <w:color w:val="0000FF"/>
          <w:u w:val="single"/>
          <w:lang w:val="es-419"/>
        </w:rPr>
        <w:fldChar w:fldCharType="end"/>
      </w:r>
      <w:r w:rsidRPr="00FE3ADB">
        <w:rPr>
          <w:lang w:val="es-419"/>
        </w:rPr>
        <w:t xml:space="preserve"> para más información y una descripción de los síntomas de COVID-19.) </w:t>
      </w:r>
    </w:p>
    <w:p w14:paraId="367CD985" w14:textId="77777777" w:rsidR="00942CA5" w:rsidRPr="00FE3ADB" w:rsidRDefault="003E58A1" w:rsidP="00942CA5">
      <w:pPr>
        <w:rPr>
          <w:szCs w:val="24"/>
          <w:lang w:val="es-419"/>
        </w:rPr>
      </w:pPr>
      <w:r w:rsidRPr="00FE3ADB">
        <w:rPr>
          <w:szCs w:val="24"/>
          <w:lang w:val="es-419"/>
        </w:rPr>
        <w:lastRenderedPageBreak/>
        <w:t>A continuación se describen las condiciones mínimas, determinadas por el Departamento de Salud Pública, en las que se puede desplegar un equipo móvil de respuesta rápida.</w:t>
      </w:r>
    </w:p>
    <w:p w14:paraId="6EB18567" w14:textId="084D5ABF" w:rsidR="00942CA5" w:rsidRPr="00FE3ADB" w:rsidRDefault="003E58A1" w:rsidP="00942CA5">
      <w:pPr>
        <w:widowControl/>
        <w:numPr>
          <w:ilvl w:val="0"/>
          <w:numId w:val="15"/>
        </w:numPr>
        <w:textAlignment w:val="center"/>
        <w:rPr>
          <w:bCs/>
          <w:szCs w:val="24"/>
          <w:lang w:val="es-419"/>
        </w:rPr>
      </w:pPr>
      <w:r w:rsidRPr="00FE3ADB">
        <w:rPr>
          <w:bCs/>
          <w:szCs w:val="24"/>
          <w:lang w:val="es-419"/>
        </w:rPr>
        <w:t>En un período de 14 días, si dos o más individuos dentro de un mismo aula dan positivo en la prueba de</w:t>
      </w:r>
      <w:r w:rsidR="00E21437">
        <w:rPr>
          <w:bCs/>
          <w:szCs w:val="24"/>
          <w:lang w:val="es-419"/>
        </w:rPr>
        <w:t xml:space="preserve"> detección del</w:t>
      </w:r>
      <w:r w:rsidRPr="00FE3ADB">
        <w:rPr>
          <w:bCs/>
          <w:szCs w:val="24"/>
          <w:lang w:val="es-419"/>
        </w:rPr>
        <w:t xml:space="preserve"> COVID-19 y es probable que se haya producido la transmisión/exposición en dicho aula, se podrá desplegar una unidad móvil de respuesta rápida para todos los individuos asintomáticos </w:t>
      </w:r>
      <w:r w:rsidRPr="00FE3ADB">
        <w:rPr>
          <w:bCs/>
          <w:szCs w:val="24"/>
          <w:u w:val="single"/>
          <w:lang w:val="es-419"/>
        </w:rPr>
        <w:t>dentro de tal aula</w:t>
      </w:r>
      <w:r w:rsidRPr="00FE3ADB">
        <w:rPr>
          <w:bCs/>
          <w:szCs w:val="24"/>
          <w:lang w:val="es-419"/>
        </w:rPr>
        <w:t>.</w:t>
      </w:r>
    </w:p>
    <w:p w14:paraId="2B57B934" w14:textId="5FBB98C7" w:rsidR="00942CA5" w:rsidRPr="00FE3ADB" w:rsidRDefault="003E58A1" w:rsidP="00942CA5">
      <w:pPr>
        <w:widowControl/>
        <w:numPr>
          <w:ilvl w:val="0"/>
          <w:numId w:val="15"/>
        </w:numPr>
        <w:textAlignment w:val="center"/>
        <w:rPr>
          <w:bCs/>
          <w:szCs w:val="24"/>
          <w:lang w:val="es-419"/>
        </w:rPr>
      </w:pPr>
      <w:r w:rsidRPr="00FE3ADB">
        <w:rPr>
          <w:bCs/>
          <w:szCs w:val="24"/>
          <w:lang w:val="es-419"/>
        </w:rPr>
        <w:t xml:space="preserve">Dentro de un período de 14 días, si 3 o más individuos o el 3 por ciento, el que sea mayor, de un grado o cohorte dado dan positivo en la </w:t>
      </w:r>
      <w:r w:rsidR="00E21437">
        <w:rPr>
          <w:bCs/>
          <w:szCs w:val="24"/>
          <w:lang w:val="es-419"/>
        </w:rPr>
        <w:t>prueba del COVID-19</w:t>
      </w:r>
      <w:r w:rsidRPr="00FE3ADB">
        <w:rPr>
          <w:bCs/>
          <w:szCs w:val="24"/>
          <w:lang w:val="es-419"/>
        </w:rPr>
        <w:t xml:space="preserve"> y es probable que la transmisión/exposición haya ocurrido en la escuela, se puede desplegar una unidad móvil de respuesta rápida para </w:t>
      </w:r>
      <w:r w:rsidRPr="00FE3ADB">
        <w:rPr>
          <w:bCs/>
          <w:szCs w:val="24"/>
          <w:u w:val="single"/>
          <w:lang w:val="es-419"/>
        </w:rPr>
        <w:t>todos los individuos asintomáticos de tal grado o cohorte</w:t>
      </w:r>
      <w:r w:rsidRPr="00FE3ADB">
        <w:rPr>
          <w:bCs/>
          <w:szCs w:val="24"/>
          <w:lang w:val="es-419"/>
        </w:rPr>
        <w:t xml:space="preserve">. </w:t>
      </w:r>
    </w:p>
    <w:p w14:paraId="5F68D23C" w14:textId="77777777" w:rsidR="00942CA5" w:rsidRPr="00FE3ADB" w:rsidRDefault="003E58A1" w:rsidP="00942CA5">
      <w:pPr>
        <w:widowControl/>
        <w:numPr>
          <w:ilvl w:val="0"/>
          <w:numId w:val="15"/>
        </w:numPr>
        <w:textAlignment w:val="center"/>
        <w:rPr>
          <w:bCs/>
          <w:szCs w:val="24"/>
          <w:lang w:val="es-419"/>
        </w:rPr>
      </w:pPr>
      <w:r w:rsidRPr="00FE3ADB">
        <w:rPr>
          <w:bCs/>
          <w:szCs w:val="24"/>
          <w:lang w:val="es-419"/>
        </w:rPr>
        <w:t xml:space="preserve">En un período de 14 días, si más del 3 por ciento de una escuela da positivo para COVID-19 y es probable que la transmisión/exposición ocurra en la escuela, se puede desplegar la unidad móvil de prueba </w:t>
      </w:r>
      <w:r w:rsidRPr="00FE3ADB">
        <w:rPr>
          <w:bCs/>
          <w:szCs w:val="24"/>
          <w:u w:val="single"/>
          <w:lang w:val="es-419"/>
        </w:rPr>
        <w:t>para toda la población de esa escuela que sea asintomática.</w:t>
      </w:r>
    </w:p>
    <w:p w14:paraId="5356398A" w14:textId="623D8B45" w:rsidR="00942CA5" w:rsidRPr="00FE3ADB" w:rsidRDefault="003E58A1" w:rsidP="00942CA5">
      <w:pPr>
        <w:widowControl/>
        <w:numPr>
          <w:ilvl w:val="0"/>
          <w:numId w:val="15"/>
        </w:numPr>
        <w:textAlignment w:val="center"/>
        <w:rPr>
          <w:bCs/>
          <w:szCs w:val="24"/>
          <w:lang w:val="es-419"/>
        </w:rPr>
      </w:pPr>
      <w:r w:rsidRPr="00FE3ADB">
        <w:rPr>
          <w:bCs/>
          <w:szCs w:val="24"/>
          <w:lang w:val="es-419"/>
        </w:rPr>
        <w:t xml:space="preserve">En un período de 14 días, si dos o más individuos dentro de un mismo autobús dan positivo en la </w:t>
      </w:r>
      <w:r w:rsidR="00E21437">
        <w:rPr>
          <w:bCs/>
          <w:szCs w:val="24"/>
          <w:lang w:val="es-419"/>
        </w:rPr>
        <w:t>prueba del COVID-19</w:t>
      </w:r>
      <w:r w:rsidRPr="00FE3ADB">
        <w:rPr>
          <w:bCs/>
          <w:szCs w:val="24"/>
          <w:lang w:val="es-419"/>
        </w:rPr>
        <w:t xml:space="preserve"> y es probable que se haya producido la transmisión/exposición en dicho autobús, se podrá desplegar una unidad móvil de respuesta rápida para todos los individuos asintomáticos </w:t>
      </w:r>
      <w:r w:rsidRPr="00FE3ADB">
        <w:rPr>
          <w:bCs/>
          <w:szCs w:val="24"/>
          <w:u w:val="single"/>
          <w:lang w:val="es-419"/>
        </w:rPr>
        <w:t>dentro de tal autobús</w:t>
      </w:r>
      <w:r w:rsidRPr="00FE3ADB">
        <w:rPr>
          <w:bCs/>
          <w:szCs w:val="24"/>
          <w:lang w:val="es-419"/>
        </w:rPr>
        <w:t xml:space="preserve">. </w:t>
      </w:r>
    </w:p>
    <w:p w14:paraId="2DEA32A2" w14:textId="77777777" w:rsidR="00942CA5" w:rsidRPr="00FE3ADB" w:rsidRDefault="00942CA5" w:rsidP="00942CA5">
      <w:pPr>
        <w:rPr>
          <w:szCs w:val="24"/>
          <w:lang w:val="es-419"/>
        </w:rPr>
      </w:pPr>
    </w:p>
    <w:p w14:paraId="0CA53FFB" w14:textId="77777777" w:rsidR="00942CA5" w:rsidRPr="00FE3ADB" w:rsidRDefault="003E58A1" w:rsidP="00942CA5">
      <w:pPr>
        <w:rPr>
          <w:b/>
          <w:szCs w:val="24"/>
          <w:lang w:val="es-419"/>
        </w:rPr>
      </w:pPr>
      <w:r w:rsidRPr="00FE3ADB">
        <w:rPr>
          <w:b/>
          <w:bCs/>
          <w:szCs w:val="24"/>
          <w:lang w:val="es-419"/>
        </w:rPr>
        <w:t>Medidas de aplicación</w:t>
      </w:r>
    </w:p>
    <w:p w14:paraId="3A942C78" w14:textId="77777777" w:rsidR="00942CA5" w:rsidRPr="00FE3ADB" w:rsidRDefault="00942CA5" w:rsidP="00942CA5">
      <w:pPr>
        <w:rPr>
          <w:szCs w:val="24"/>
          <w:lang w:val="es-419"/>
        </w:rPr>
      </w:pPr>
    </w:p>
    <w:p w14:paraId="617AB87B" w14:textId="77777777" w:rsidR="00942CA5" w:rsidRPr="00FE3ADB" w:rsidRDefault="003E58A1" w:rsidP="00942CA5">
      <w:pPr>
        <w:rPr>
          <w:i/>
          <w:iCs/>
          <w:szCs w:val="24"/>
          <w:lang w:val="es-419"/>
        </w:rPr>
      </w:pPr>
      <w:r w:rsidRPr="00FE3ADB">
        <w:rPr>
          <w:i/>
          <w:iCs/>
          <w:szCs w:val="24"/>
          <w:lang w:val="es-419"/>
        </w:rPr>
        <w:t>Antes de utilizar las unidades móviles de respuesta rápida</w:t>
      </w:r>
    </w:p>
    <w:p w14:paraId="3C042C10" w14:textId="77777777" w:rsidR="00942CA5" w:rsidRPr="00FE3ADB" w:rsidRDefault="003E58A1" w:rsidP="00942CA5">
      <w:pPr>
        <w:pStyle w:val="ListParagraph"/>
        <w:numPr>
          <w:ilvl w:val="0"/>
          <w:numId w:val="18"/>
        </w:numPr>
        <w:spacing w:line="240" w:lineRule="auto"/>
        <w:rPr>
          <w:rFonts w:ascii="Times New Roman" w:eastAsia="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El superintendente o la persona que éste designe deberá informar a los miembros del personal, a las familias y a los estudiantes de que existe esta opción de realizar pruebas móviles in situ y que podría resultar necesaria durante el año escolar. Esa comunicación debe incluir detalles sobre las circunstancias que pueden llevar a solicitar ese servicio de pruebas y la logística operacional (como la necesidad de permiso de los padres para los estudiantes, etc.). </w:t>
      </w:r>
    </w:p>
    <w:p w14:paraId="071B3270" w14:textId="67D62FDA" w:rsidR="00942CA5" w:rsidRPr="00FE3ADB" w:rsidRDefault="003E58A1" w:rsidP="00942CA5">
      <w:pPr>
        <w:pStyle w:val="ListParagraph"/>
        <w:numPr>
          <w:ilvl w:val="0"/>
          <w:numId w:val="18"/>
        </w:numPr>
        <w:spacing w:line="240" w:lineRule="auto"/>
        <w:rPr>
          <w:rFonts w:ascii="Times New Roman" w:eastAsia="Times New Roman" w:hAnsi="Times New Roman" w:cs="Times New Roman"/>
          <w:sz w:val="24"/>
          <w:szCs w:val="24"/>
          <w:lang w:val="es-419"/>
        </w:rPr>
      </w:pPr>
      <w:r w:rsidRPr="00FE3ADB">
        <w:rPr>
          <w:rFonts w:ascii="Times New Roman" w:eastAsia="Times New Roman" w:hAnsi="Times New Roman" w:cs="Times New Roman"/>
          <w:sz w:val="24"/>
          <w:szCs w:val="24"/>
          <w:lang w:val="es-419"/>
        </w:rPr>
        <w:t>El establecimiento y mantenimiento de canales claros de comunicación entre el distrito escolar y la Junta Local de Salud (LBOH</w:t>
      </w:r>
      <w:r w:rsidR="00FE3ADB" w:rsidRPr="00FE3ADB">
        <w:rPr>
          <w:rFonts w:ascii="Times New Roman" w:eastAsia="Times New Roman" w:hAnsi="Times New Roman" w:cs="Times New Roman"/>
          <w:sz w:val="24"/>
          <w:szCs w:val="24"/>
          <w:lang w:val="es-419"/>
        </w:rPr>
        <w:t>,</w:t>
      </w:r>
      <w:r w:rsidRPr="00FE3ADB">
        <w:rPr>
          <w:rFonts w:ascii="Times New Roman" w:eastAsia="Times New Roman" w:hAnsi="Times New Roman" w:cs="Times New Roman"/>
          <w:sz w:val="24"/>
          <w:szCs w:val="24"/>
          <w:lang w:val="es-419"/>
        </w:rPr>
        <w:t xml:space="preserve"> por sus siglas en inglés) es clave para el éxito de esta estrategia de pruebas. El superintendente o la persona designada debe discutir con su(s) líder(es) de LBOH la forma en que compartirán la información sobre los resultados positivos de las pruebas de</w:t>
      </w:r>
      <w:r w:rsidR="00E21437">
        <w:rPr>
          <w:rFonts w:ascii="Times New Roman" w:eastAsia="Times New Roman" w:hAnsi="Times New Roman" w:cs="Times New Roman"/>
          <w:sz w:val="24"/>
          <w:szCs w:val="24"/>
          <w:lang w:val="es-419"/>
        </w:rPr>
        <w:t>l</w:t>
      </w:r>
      <w:r w:rsidRPr="00FE3ADB">
        <w:rPr>
          <w:rFonts w:ascii="Times New Roman" w:eastAsia="Times New Roman" w:hAnsi="Times New Roman" w:cs="Times New Roman"/>
          <w:sz w:val="24"/>
          <w:szCs w:val="24"/>
          <w:lang w:val="es-419"/>
        </w:rPr>
        <w:t xml:space="preserve"> COVID-19 durante el año escolar, de manera que puedan determinar si se han alcanzado las condiciones mínimas descritas anteriormente, y cuándo, que pueden requerir las unidades móviles de respuesta rápida. El superintendente o la persona designada y el LBOH también deben identificar quiénes serán los puntos de contacto locales en caso de que necesiten utilizar este recurso</w:t>
      </w:r>
      <w:r w:rsidRPr="00FE3ADB">
        <w:rPr>
          <w:rStyle w:val="FootnoteReference"/>
          <w:rFonts w:ascii="Times New Roman" w:eastAsia="Times New Roman" w:hAnsi="Times New Roman" w:cs="Times New Roman"/>
          <w:sz w:val="24"/>
          <w:szCs w:val="24"/>
          <w:vertAlign w:val="superscript"/>
          <w:lang w:val="es-419"/>
        </w:rPr>
        <w:footnoteReference w:id="2"/>
      </w:r>
      <w:r w:rsidRPr="00FE3ADB">
        <w:rPr>
          <w:rFonts w:ascii="Times New Roman" w:eastAsia="Times New Roman" w:hAnsi="Times New Roman" w:cs="Times New Roman"/>
          <w:sz w:val="24"/>
          <w:szCs w:val="24"/>
          <w:lang w:val="es-419"/>
        </w:rPr>
        <w:t>. Por último, deben elaborar cualquier consideración local para aplicar esta estrategia de pruebas en caso de que los pasos que se describen a continuación deban adaptarse a su contexto local (como determinar quién, ya sea del departamento escolar o de LBOH, se pondrá en contacto con el DPH).</w:t>
      </w:r>
    </w:p>
    <w:p w14:paraId="396AB73F" w14:textId="77777777" w:rsidR="00942CA5" w:rsidRPr="00FE3ADB" w:rsidRDefault="00942CA5" w:rsidP="00942CA5">
      <w:pPr>
        <w:rPr>
          <w:szCs w:val="24"/>
          <w:lang w:val="es-419"/>
        </w:rPr>
      </w:pPr>
    </w:p>
    <w:p w14:paraId="4E04CD71" w14:textId="77777777" w:rsidR="00942CA5" w:rsidRPr="00FE3ADB" w:rsidRDefault="003E58A1" w:rsidP="00942CA5">
      <w:pPr>
        <w:rPr>
          <w:szCs w:val="24"/>
          <w:lang w:val="es-419"/>
        </w:rPr>
      </w:pPr>
      <w:r w:rsidRPr="00FE3ADB">
        <w:rPr>
          <w:i/>
          <w:iCs/>
          <w:szCs w:val="24"/>
          <w:lang w:val="es-419"/>
        </w:rPr>
        <w:lastRenderedPageBreak/>
        <w:t>Protocolo para el uso de las unidades móviles de respuesta rápida</w:t>
      </w:r>
    </w:p>
    <w:p w14:paraId="294A54EC" w14:textId="77777777" w:rsidR="00942CA5" w:rsidRPr="00FE3ADB" w:rsidRDefault="003E58A1" w:rsidP="00942CA5">
      <w:pPr>
        <w:pStyle w:val="ListParagraph"/>
        <w:numPr>
          <w:ilvl w:val="0"/>
          <w:numId w:val="17"/>
        </w:numPr>
        <w:spacing w:line="240" w:lineRule="auto"/>
        <w:rPr>
          <w:rFonts w:ascii="Times New Roman" w:eastAsia="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En el momento en que el distrito pueda cumplir las condiciones mínimas descritas anteriormente, el punto de contacto local, como se ha indicado anteriormente, se pone en contacto con un epidemiólogo de guardia en la </w:t>
      </w:r>
      <w:r w:rsidR="00535B65">
        <w:fldChar w:fldCharType="begin"/>
      </w:r>
      <w:r w:rsidR="00535B65" w:rsidRPr="00535B65">
        <w:rPr>
          <w:lang w:val="es-ES"/>
        </w:rPr>
        <w:instrText xml:space="preserve"> HYPERLINK "https://www.mass.gov/service-details/contact-informatio</w:instrText>
      </w:r>
      <w:r w:rsidR="00535B65" w:rsidRPr="00535B65">
        <w:rPr>
          <w:lang w:val="es-ES"/>
        </w:rPr>
        <w:instrText xml:space="preserve">n-for-surveillance-reporting-and-control" </w:instrText>
      </w:r>
      <w:r w:rsidR="00535B65">
        <w:fldChar w:fldCharType="separate"/>
      </w:r>
      <w:r w:rsidRPr="00FE3ADB">
        <w:rPr>
          <w:rFonts w:ascii="Times New Roman" w:eastAsia="Times New Roman" w:hAnsi="Times New Roman" w:cs="Times New Roman"/>
          <w:color w:val="0000FF"/>
          <w:sz w:val="24"/>
          <w:szCs w:val="24"/>
          <w:u w:val="single"/>
          <w:lang w:val="es-419"/>
        </w:rPr>
        <w:t>Oficina de Epidemiología e Inmunización</w:t>
      </w:r>
      <w:r w:rsidR="00535B65">
        <w:rPr>
          <w:rFonts w:ascii="Times New Roman" w:eastAsia="Times New Roman" w:hAnsi="Times New Roman" w:cs="Times New Roman"/>
          <w:color w:val="0000FF"/>
          <w:sz w:val="24"/>
          <w:szCs w:val="24"/>
          <w:u w:val="single"/>
          <w:lang w:val="es-419"/>
        </w:rPr>
        <w:fldChar w:fldCharType="end"/>
      </w:r>
      <w:r w:rsidRPr="00FE3ADB">
        <w:rPr>
          <w:rFonts w:ascii="Times New Roman" w:eastAsia="Times New Roman" w:hAnsi="Times New Roman" w:cs="Times New Roman"/>
          <w:sz w:val="24"/>
          <w:szCs w:val="24"/>
          <w:lang w:val="es-419"/>
        </w:rPr>
        <w:t xml:space="preserve"> del Departamento de Salud Pública en el 617-983-6800. </w:t>
      </w:r>
    </w:p>
    <w:p w14:paraId="23A8B8A7" w14:textId="77777777" w:rsidR="00942CA5" w:rsidRPr="00FE3ADB" w:rsidRDefault="003E58A1" w:rsidP="00942CA5">
      <w:pPr>
        <w:widowControl/>
        <w:numPr>
          <w:ilvl w:val="0"/>
          <w:numId w:val="17"/>
        </w:numPr>
        <w:rPr>
          <w:szCs w:val="24"/>
          <w:lang w:val="es-419"/>
        </w:rPr>
      </w:pPr>
      <w:r w:rsidRPr="00FE3ADB">
        <w:rPr>
          <w:szCs w:val="24"/>
          <w:lang w:val="es-419"/>
        </w:rPr>
        <w:t>Después de examinar la situación con el punto de contacto local, el epidemiólogo del DPH determinará si es probable que la transmisión se haya producido dentro del aula, la escuela o el autobús.</w:t>
      </w:r>
    </w:p>
    <w:p w14:paraId="1AC0AD1F" w14:textId="77777777" w:rsidR="00942CA5" w:rsidRPr="00FE3ADB" w:rsidRDefault="003E58A1" w:rsidP="00942CA5">
      <w:pPr>
        <w:pStyle w:val="ListParagraph"/>
        <w:numPr>
          <w:ilvl w:val="1"/>
          <w:numId w:val="14"/>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Si es probable, ocurrirá lo siguiente:</w:t>
      </w:r>
    </w:p>
    <w:p w14:paraId="6CBE388E" w14:textId="77777777" w:rsidR="00942CA5" w:rsidRPr="00FE3ADB" w:rsidRDefault="003E58A1" w:rsidP="00942CA5">
      <w:pPr>
        <w:pStyle w:val="ListParagraph"/>
        <w:numPr>
          <w:ilvl w:val="2"/>
          <w:numId w:val="14"/>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El DPH enviará un correo electrónico al punto de contacto del distrito y al proveedor de la unidad móvil de respuesta rápida concediendo la autorización para desplegar una unidad móvil de pruebas rápidas, e identificando quién es elegible para las pruebas. </w:t>
      </w:r>
    </w:p>
    <w:p w14:paraId="588C8590" w14:textId="77777777" w:rsidR="00942CA5" w:rsidRPr="00FE3ADB" w:rsidRDefault="003E58A1" w:rsidP="00942CA5">
      <w:pPr>
        <w:pStyle w:val="ListParagraph"/>
        <w:numPr>
          <w:ilvl w:val="2"/>
          <w:numId w:val="14"/>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Tras la autorización, el punto de contacto del distrito organiza el despliegue de una unidad móvil de respuesta rápida en la escuela, en condiciones óptimas 4-5 días después de la última exposición conocida. Incluyendo todos los detalles necesarios como la fecha, la hora y la ubicación específica donde se instalará la unidad.</w:t>
      </w:r>
    </w:p>
    <w:p w14:paraId="21ECC765" w14:textId="77777777" w:rsidR="00942CA5" w:rsidRPr="00FE3ADB" w:rsidRDefault="003E58A1" w:rsidP="00942CA5">
      <w:pPr>
        <w:pStyle w:val="ListParagraph"/>
        <w:numPr>
          <w:ilvl w:val="1"/>
          <w:numId w:val="14"/>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Si no lo es, la unidad móvil de respuesta rápida no se despliega.</w:t>
      </w:r>
    </w:p>
    <w:p w14:paraId="13AA3E9E" w14:textId="77777777" w:rsidR="00942CA5" w:rsidRPr="00FE3ADB" w:rsidRDefault="003E58A1" w:rsidP="00942CA5">
      <w:pPr>
        <w:pStyle w:val="ListParagraph"/>
        <w:numPr>
          <w:ilvl w:val="0"/>
          <w:numId w:val="17"/>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Envíe una comunicación al personal del aula o escuela. Luego, envíe una comunicación a las otras familias de ese aula o escuela. Esa comunicación deberá:</w:t>
      </w:r>
    </w:p>
    <w:p w14:paraId="0530ED79"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Informar que hubo al menos dos casos positivos (sin nombrar a los individuos) en un período de 14 días y que hay pruebas de que la transmisión de COVID-19 probablemente ocurrió dentro del aula, la escuela o el autobús. </w:t>
      </w:r>
    </w:p>
    <w:p w14:paraId="4112E5AB"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Explicar que el propósito de la unidad móvil de respuesta rápida es proporcionar pruebas gratuitas y opcionales a las personas asintomáticas que no se sabe que sean contactos cercanos.</w:t>
      </w:r>
    </w:p>
    <w:p w14:paraId="0D019921" w14:textId="77777777" w:rsidR="00942CA5" w:rsidRPr="00FE3ADB" w:rsidRDefault="003E58A1" w:rsidP="00942CA5">
      <w:pPr>
        <w:pStyle w:val="ListParagraph"/>
        <w:numPr>
          <w:ilvl w:val="2"/>
          <w:numId w:val="14"/>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Los contactos cercanos se definen como sólo aquellos que </w:t>
      </w:r>
      <w:r w:rsidRPr="00FE3ADB">
        <w:rPr>
          <w:rFonts w:ascii="Times New Roman" w:eastAsia="Times New Roman" w:hAnsi="Times New Roman" w:cs="Times New Roman"/>
          <w:color w:val="000000"/>
          <w:sz w:val="24"/>
          <w:szCs w:val="24"/>
          <w:lang w:val="es-419"/>
        </w:rPr>
        <w:t>han estado a menos de 6 pies del individuo durante al menos quince minutos, mientras la persona era contagiosa.</w:t>
      </w:r>
    </w:p>
    <w:p w14:paraId="115C4FD2" w14:textId="02179B1A"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Informar que se han identificado todos los contactos cercanos y se les ha notificado los protocolos de cuarentena necesarios. Reiterar los protocolos de limpieza que han sido implementados. </w:t>
      </w:r>
    </w:p>
    <w:p w14:paraId="1D6EF40C"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Proporcionar la fecha, la hora y la ubicación de la unidad móvil de respuesta rápida. </w:t>
      </w:r>
    </w:p>
    <w:p w14:paraId="44953225"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En el caso de los jóvenes menores de 18 años, notificar a los padres o a los representantes legalmente autorizados que deben dar su aprobación por escrito en un formulario proporcionado por el distrito para que su estudiante sea examinado. </w:t>
      </w:r>
    </w:p>
    <w:p w14:paraId="2AB1A1B7"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Notificar a los padres o representantes legalmente autorizados que pueden acompañar a su estudiante el día de la prueba.</w:t>
      </w:r>
    </w:p>
    <w:p w14:paraId="7B95AF03"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Notificar a los padres o representantes legalmente autorizados que si deciden no someter a su hijo/a </w:t>
      </w:r>
      <w:proofErr w:type="spellStart"/>
      <w:r w:rsidRPr="00FE3ADB">
        <w:rPr>
          <w:rFonts w:ascii="Times New Roman" w:eastAsia="Times New Roman" w:hAnsi="Times New Roman" w:cs="Times New Roman"/>
          <w:sz w:val="24"/>
          <w:szCs w:val="24"/>
          <w:lang w:val="es-419"/>
        </w:rPr>
        <w:t>a</w:t>
      </w:r>
      <w:proofErr w:type="spellEnd"/>
      <w:r w:rsidRPr="00FE3ADB">
        <w:rPr>
          <w:rFonts w:ascii="Times New Roman" w:eastAsia="Times New Roman" w:hAnsi="Times New Roman" w:cs="Times New Roman"/>
          <w:sz w:val="24"/>
          <w:szCs w:val="24"/>
          <w:lang w:val="es-419"/>
        </w:rPr>
        <w:t xml:space="preserve"> pruebas, este/a no estará obligado/a </w:t>
      </w:r>
      <w:proofErr w:type="spellStart"/>
      <w:r w:rsidRPr="00FE3ADB">
        <w:rPr>
          <w:rFonts w:ascii="Times New Roman" w:eastAsia="Times New Roman" w:hAnsi="Times New Roman" w:cs="Times New Roman"/>
          <w:sz w:val="24"/>
          <w:szCs w:val="24"/>
          <w:lang w:val="es-419"/>
        </w:rPr>
        <w:t>a</w:t>
      </w:r>
      <w:proofErr w:type="spellEnd"/>
      <w:r w:rsidRPr="00FE3ADB">
        <w:rPr>
          <w:rFonts w:ascii="Times New Roman" w:eastAsia="Times New Roman" w:hAnsi="Times New Roman" w:cs="Times New Roman"/>
          <w:sz w:val="24"/>
          <w:szCs w:val="24"/>
          <w:lang w:val="es-419"/>
        </w:rPr>
        <w:t xml:space="preserve"> la cuarentena y podrá regresar a la escuela, a menos que se hayan identificado casos adicionales con los que haya tenido un contacto cercano.</w:t>
      </w:r>
    </w:p>
    <w:p w14:paraId="3867F582" w14:textId="77777777" w:rsidR="00942CA5" w:rsidRPr="00FE3ADB" w:rsidRDefault="003E58A1" w:rsidP="00F117AC">
      <w:pPr>
        <w:pStyle w:val="ListParagraph"/>
        <w:numPr>
          <w:ilvl w:val="0"/>
          <w:numId w:val="20"/>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lastRenderedPageBreak/>
        <w:t>En los apéndices adjuntos figuran formularios de autorización como ejemplos.</w:t>
      </w:r>
    </w:p>
    <w:p w14:paraId="074259F7" w14:textId="77777777" w:rsidR="00942CA5" w:rsidRPr="00FE3ADB" w:rsidRDefault="003E58A1" w:rsidP="00942CA5">
      <w:pPr>
        <w:pStyle w:val="ListParagraph"/>
        <w:numPr>
          <w:ilvl w:val="0"/>
          <w:numId w:val="17"/>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Notificar a la comunidad escolar (por ejemplo, a los miembros del comité escolar, al alcalde de la ciudad/pueblo, etc.) sobre el plan de utilizar la unidad móvil de respuesta rápida.</w:t>
      </w:r>
    </w:p>
    <w:p w14:paraId="17821520" w14:textId="77777777" w:rsidR="00942CA5" w:rsidRPr="00FE3ADB" w:rsidRDefault="003E58A1" w:rsidP="00942CA5">
      <w:pPr>
        <w:pStyle w:val="ListParagraph"/>
        <w:numPr>
          <w:ilvl w:val="0"/>
          <w:numId w:val="17"/>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El día que llegue la unidad móvil de respuesta rápida, notificar a los funcionarios que reúnan las condiciones necesarias cuando puedan hacer uso de este servicio, y poner en marcha un sistema para acompañar a los estudiantes a la unidad móvil de respuesta rápida para la realización de pruebas. </w:t>
      </w:r>
    </w:p>
    <w:p w14:paraId="74712F88" w14:textId="77777777" w:rsidR="00942CA5" w:rsidRPr="00FE3ADB" w:rsidRDefault="003E58A1" w:rsidP="00942CA5">
      <w:pPr>
        <w:pStyle w:val="ListParagraph"/>
        <w:numPr>
          <w:ilvl w:val="0"/>
          <w:numId w:val="19"/>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Los estudiantes pueden someterse a la prueba de forma individual o en pequeños grupos. Todos los estudiantes deben tener puestas máscaras mientras esperan la prueba.</w:t>
      </w:r>
    </w:p>
    <w:p w14:paraId="35397C7A" w14:textId="77777777" w:rsidR="00942CA5" w:rsidRPr="00FE3ADB" w:rsidRDefault="003E58A1" w:rsidP="00942CA5">
      <w:pPr>
        <w:pStyle w:val="ListParagraph"/>
        <w:numPr>
          <w:ilvl w:val="0"/>
          <w:numId w:val="19"/>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Los estudiantes deben ser escoltados y acompañados por el personal escolar designado en todo momento, incluyendo antes, durante y después de las pruebas. </w:t>
      </w:r>
    </w:p>
    <w:p w14:paraId="796928C3" w14:textId="77777777" w:rsidR="00942CA5" w:rsidRPr="00FE3ADB" w:rsidRDefault="003E58A1" w:rsidP="00942CA5">
      <w:pPr>
        <w:pStyle w:val="ListParagraph"/>
        <w:numPr>
          <w:ilvl w:val="0"/>
          <w:numId w:val="19"/>
        </w:numPr>
        <w:spacing w:line="240" w:lineRule="auto"/>
        <w:rPr>
          <w:rFonts w:ascii="Times New Roman" w:hAnsi="Times New Roman" w:cs="Times New Roman"/>
          <w:sz w:val="24"/>
          <w:szCs w:val="24"/>
          <w:lang w:val="es-419"/>
        </w:rPr>
      </w:pPr>
      <w:r w:rsidRPr="00FE3ADB">
        <w:rPr>
          <w:rFonts w:ascii="Times New Roman" w:eastAsia="Times New Roman" w:hAnsi="Times New Roman" w:cs="Times New Roman"/>
          <w:sz w:val="24"/>
          <w:szCs w:val="24"/>
          <w:lang w:val="es-419"/>
        </w:rPr>
        <w:t xml:space="preserve">Los padres o representantes legalmente autorizados que acompañen a su estudiante dentro de la unidad móvil de respuesta rápida deben llevar una máscara/cubierta facial en todo momento. No se permite a los padres o representantes legalmente autorizados hacerse la prueba. </w:t>
      </w:r>
    </w:p>
    <w:p w14:paraId="524DB5E1" w14:textId="77777777" w:rsidR="00A7500D" w:rsidRPr="00FE3ADB" w:rsidRDefault="00A7500D">
      <w:pPr>
        <w:widowControl/>
        <w:rPr>
          <w:szCs w:val="24"/>
          <w:lang w:val="es-419"/>
        </w:rPr>
      </w:pPr>
    </w:p>
    <w:p w14:paraId="0A474817" w14:textId="1EF6A440" w:rsidR="00942CA5" w:rsidRPr="00FE3ADB" w:rsidRDefault="003E58A1" w:rsidP="00942CA5">
      <w:pPr>
        <w:rPr>
          <w:szCs w:val="24"/>
          <w:lang w:val="es-419"/>
        </w:rPr>
      </w:pPr>
      <w:r w:rsidRPr="00FE3ADB">
        <w:rPr>
          <w:szCs w:val="24"/>
          <w:lang w:val="es-419"/>
        </w:rPr>
        <w:t xml:space="preserve">En apoyo de una cultura de salud y seguridad, </w:t>
      </w:r>
      <w:r w:rsidRPr="00FE3ADB">
        <w:rPr>
          <w:b/>
          <w:bCs/>
          <w:szCs w:val="24"/>
          <w:lang w:val="es-419"/>
        </w:rPr>
        <w:t>las escuelas deben tener maneras robustas y confiables de comunicarse con todas las familias, estudiantes, profesores y personal</w:t>
      </w:r>
      <w:r w:rsidRPr="00FE3ADB">
        <w:rPr>
          <w:szCs w:val="24"/>
          <w:lang w:val="es-419"/>
        </w:rPr>
        <w:t xml:space="preserve"> para enviar y recibir mensajes esenciales relacionados con las pruebas de</w:t>
      </w:r>
      <w:r w:rsidR="00E21437">
        <w:rPr>
          <w:szCs w:val="24"/>
          <w:lang w:val="es-419"/>
        </w:rPr>
        <w:t>l</w:t>
      </w:r>
      <w:r w:rsidRPr="00FE3ADB">
        <w:rPr>
          <w:szCs w:val="24"/>
          <w:lang w:val="es-419"/>
        </w:rPr>
        <w:t xml:space="preserve"> COVID-19.</w:t>
      </w:r>
    </w:p>
    <w:p w14:paraId="6BA55B8A" w14:textId="77777777" w:rsidR="00942CA5" w:rsidRPr="00FE3ADB" w:rsidRDefault="00942CA5" w:rsidP="00942CA5">
      <w:pPr>
        <w:rPr>
          <w:i/>
          <w:iCs/>
          <w:szCs w:val="24"/>
          <w:lang w:val="es-419"/>
        </w:rPr>
      </w:pPr>
    </w:p>
    <w:p w14:paraId="41B5BE62" w14:textId="77777777" w:rsidR="00942CA5" w:rsidRPr="00FE3ADB" w:rsidRDefault="003E58A1" w:rsidP="00942CA5">
      <w:pPr>
        <w:rPr>
          <w:i/>
          <w:iCs/>
          <w:szCs w:val="24"/>
          <w:lang w:val="es-419"/>
        </w:rPr>
      </w:pPr>
      <w:r w:rsidRPr="00FE3ADB">
        <w:rPr>
          <w:i/>
          <w:iCs/>
          <w:szCs w:val="24"/>
          <w:lang w:val="es-419"/>
        </w:rPr>
        <w:t>Consideraciones sobre la privacidad de los estudiantes</w:t>
      </w:r>
    </w:p>
    <w:p w14:paraId="74559C2D" w14:textId="77777777" w:rsidR="00942CA5" w:rsidRPr="00FE3ADB" w:rsidRDefault="003E58A1" w:rsidP="00942CA5">
      <w:pPr>
        <w:rPr>
          <w:szCs w:val="24"/>
          <w:lang w:val="es-419"/>
        </w:rPr>
      </w:pPr>
      <w:r w:rsidRPr="00FE3ADB">
        <w:rPr>
          <w:color w:val="000000"/>
          <w:szCs w:val="24"/>
          <w:lang w:val="es-419"/>
        </w:rPr>
        <w:t>Es importante que las escuelas y los distritos protejan adecuadamente la privacidad de los estudiantes y el personal durante las pruebas móviles de respuesta rápida.  Una serie de reglas se aplican a la privacidad en relación con las pruebas COVID-19, pero con respecto a los estudiantes específicamente, los distritos deben garantizar el cumplimiento de la Ley Federal de Privacidad de los Derechos Educativos de la Familia (FERPA, por sus siglas en inglés) y las regulaciones de los Registros de Estudiantes de Massachusetts.  Al hacerlo, las escuelas y los distritos deben tener en cuenta lo siguiente: </w:t>
      </w:r>
    </w:p>
    <w:p w14:paraId="13555DBE" w14:textId="77777777" w:rsidR="00942CA5" w:rsidRPr="00FE3ADB" w:rsidRDefault="003E58A1" w:rsidP="00942CA5">
      <w:pPr>
        <w:widowControl/>
        <w:numPr>
          <w:ilvl w:val="0"/>
          <w:numId w:val="16"/>
        </w:numPr>
        <w:shd w:val="clear" w:color="auto" w:fill="FFFFFF"/>
        <w:spacing w:beforeAutospacing="1" w:afterAutospacing="1"/>
        <w:rPr>
          <w:color w:val="000000"/>
          <w:szCs w:val="24"/>
          <w:lang w:val="es-419"/>
        </w:rPr>
      </w:pPr>
      <w:r w:rsidRPr="00FE3ADB">
        <w:rPr>
          <w:color w:val="000000"/>
          <w:szCs w:val="24"/>
          <w:lang w:val="es-419"/>
        </w:rPr>
        <w:t>FERPA, 34 C.F.R. Parte 99, y el reglamento del Registro de Estudiantes de Massachusetts, 603 CMR 23.00, prohíbe la divulgación de información personal identificable sobre los estudiantes que figura en los expedientes educativos sin consentimiento o en ausencia de condiciones muy específicas, detalladas en la ley. </w:t>
      </w:r>
    </w:p>
    <w:p w14:paraId="4CF9EB02" w14:textId="77777777" w:rsidR="00942CA5" w:rsidRPr="00FE3ADB" w:rsidRDefault="003E58A1" w:rsidP="00942CA5">
      <w:pPr>
        <w:widowControl/>
        <w:numPr>
          <w:ilvl w:val="0"/>
          <w:numId w:val="16"/>
        </w:numPr>
        <w:shd w:val="clear" w:color="auto" w:fill="FFFFFF"/>
        <w:spacing w:beforeAutospacing="1" w:afterAutospacing="1"/>
        <w:rPr>
          <w:color w:val="000000"/>
          <w:szCs w:val="24"/>
          <w:lang w:val="es-419"/>
        </w:rPr>
      </w:pPr>
      <w:r w:rsidRPr="00FE3ADB">
        <w:rPr>
          <w:color w:val="000000"/>
          <w:szCs w:val="24"/>
          <w:lang w:val="es-419"/>
        </w:rPr>
        <w:t>Las escuelas y los distritos pueden compartir información detallada sobre los resultados de las pruebas y los posibles efectos en la comunidad escolar, ocultando información sobre los estudiantes que se sometieron a las pruebas e información que permita identificarlos (grado, clases, maestros, etc.).   </w:t>
      </w:r>
    </w:p>
    <w:p w14:paraId="2AB99347" w14:textId="77777777" w:rsidR="00942CA5" w:rsidRPr="00FE3ADB" w:rsidRDefault="003E58A1" w:rsidP="00942CA5">
      <w:pPr>
        <w:widowControl/>
        <w:numPr>
          <w:ilvl w:val="0"/>
          <w:numId w:val="16"/>
        </w:numPr>
        <w:shd w:val="clear" w:color="auto" w:fill="FFFFFF"/>
        <w:spacing w:beforeAutospacing="1" w:afterAutospacing="1"/>
        <w:rPr>
          <w:color w:val="000000"/>
          <w:szCs w:val="24"/>
          <w:lang w:val="es-419"/>
        </w:rPr>
      </w:pPr>
      <w:r w:rsidRPr="00FE3ADB">
        <w:rPr>
          <w:color w:val="000000"/>
          <w:szCs w:val="24"/>
          <w:lang w:val="es-419"/>
        </w:rPr>
        <w:t xml:space="preserve">La FERPA y el Reglamento de Registros Estudiantiles de Massachusetts permiten la divulgación de información personal identificable sobre los estudiantes contenida en los registros educativos, a las partes que corresponda, en casos de emergencias de salud y seguridad.  34 C.F.R. § 99.31(a)(10), 34 C.F.R. § 99.36; 603 CMR 23.07(4)(e).  En muchos casos, esta exención puede permitir las divulgaciones necesarias de información </w:t>
      </w:r>
      <w:r w:rsidRPr="00FE3ADB">
        <w:rPr>
          <w:color w:val="000000"/>
          <w:szCs w:val="24"/>
          <w:lang w:val="es-419"/>
        </w:rPr>
        <w:lastRenderedPageBreak/>
        <w:t>de identificación personal sobre los estudiantes de los registros de educación a los funcionarios de salud pública locales y estatales pertinentes.</w:t>
      </w:r>
    </w:p>
    <w:p w14:paraId="2C53E5AF" w14:textId="1853712A" w:rsidR="00942CA5" w:rsidRPr="00FE3ADB" w:rsidRDefault="003E58A1" w:rsidP="00942CA5">
      <w:pPr>
        <w:widowControl/>
        <w:numPr>
          <w:ilvl w:val="0"/>
          <w:numId w:val="16"/>
        </w:numPr>
        <w:shd w:val="clear" w:color="auto" w:fill="FFFFFF"/>
        <w:spacing w:beforeAutospacing="1" w:afterAutospacing="1"/>
        <w:rPr>
          <w:color w:val="000000"/>
          <w:szCs w:val="24"/>
          <w:lang w:val="es-419"/>
        </w:rPr>
      </w:pPr>
      <w:r w:rsidRPr="00FE3ADB">
        <w:rPr>
          <w:color w:val="000000"/>
          <w:szCs w:val="24"/>
          <w:lang w:val="es-419"/>
        </w:rPr>
        <w:t xml:space="preserve">El Departamento de Educación de EE. UU. ha publicado directrices </w:t>
      </w:r>
      <w:hyperlink r:id="rId14" w:history="1">
        <w:r w:rsidR="00FE3ADB">
          <w:rPr>
            <w:color w:val="0000FF"/>
            <w:szCs w:val="24"/>
            <w:u w:val="single"/>
            <w:lang w:val="es-419"/>
          </w:rPr>
          <w:t>específicas</w:t>
        </w:r>
        <w:r w:rsidRPr="00FE3ADB">
          <w:rPr>
            <w:color w:val="0000FF"/>
            <w:szCs w:val="24"/>
            <w:u w:val="single"/>
            <w:lang w:val="es-419"/>
          </w:rPr>
          <w:t xml:space="preserve"> sobre este asunto</w:t>
        </w:r>
      </w:hyperlink>
      <w:r w:rsidRPr="00FE3ADB">
        <w:rPr>
          <w:color w:val="000000"/>
          <w:szCs w:val="24"/>
          <w:lang w:val="es-419"/>
        </w:rPr>
        <w:t>.</w:t>
      </w:r>
    </w:p>
    <w:p w14:paraId="299F2AB7" w14:textId="0F78A055" w:rsidR="00942CA5" w:rsidRPr="00FE3ADB" w:rsidRDefault="003E58A1" w:rsidP="00942CA5">
      <w:pPr>
        <w:widowControl/>
        <w:numPr>
          <w:ilvl w:val="0"/>
          <w:numId w:val="16"/>
        </w:numPr>
        <w:shd w:val="clear" w:color="auto" w:fill="FFFFFF"/>
        <w:spacing w:beforeAutospacing="1" w:afterAutospacing="1"/>
        <w:rPr>
          <w:color w:val="000000"/>
          <w:szCs w:val="24"/>
          <w:lang w:val="es-419"/>
        </w:rPr>
      </w:pPr>
      <w:r w:rsidRPr="00FE3ADB">
        <w:rPr>
          <w:color w:val="000000"/>
          <w:szCs w:val="24"/>
          <w:lang w:val="es-419"/>
        </w:rPr>
        <w:t xml:space="preserve">Se recuerda a las entidades amparadas por la HIPAA que la Regla de Privacidad de la HIPAA permite a las entidades amparadas divulgar información médica protegida, sin autorización, a las autoridades de salud pública, como el Departamento y la Junta Local de Salud, que están legalmente autorizadas a recibir esos informes con el fin de prevenir o controlar enfermedades, lesiones o discapacidades.  45 CFR 164.512(b)(1)(i). </w:t>
      </w:r>
      <w:r w:rsidR="00FE3ADB" w:rsidRPr="00FE3ADB">
        <w:rPr>
          <w:color w:val="000000"/>
          <w:szCs w:val="24"/>
          <w:lang w:val="es-419"/>
        </w:rPr>
        <w:t>El Departamento de Salud y Servicios Humanos de los Estados Unidos ha puesto a disposición más información aquí:</w:t>
      </w:r>
      <w:r w:rsidRPr="00FE3ADB">
        <w:rPr>
          <w:color w:val="000000"/>
          <w:szCs w:val="24"/>
          <w:lang w:val="es-419"/>
        </w:rPr>
        <w:t> </w:t>
      </w:r>
      <w:hyperlink r:id="rId15" w:history="1">
        <w:r w:rsidRPr="00FE3ADB">
          <w:rPr>
            <w:color w:val="0000FF"/>
            <w:szCs w:val="24"/>
            <w:u w:val="single"/>
            <w:lang w:val="es-419"/>
          </w:rPr>
          <w:t>https://www.hhs.gov/hipaa/for-professionals/privacy/guidance/disclosures-public-health-activities/index.html</w:t>
        </w:r>
      </w:hyperlink>
      <w:r w:rsidRPr="00FE3ADB">
        <w:rPr>
          <w:color w:val="000000"/>
          <w:szCs w:val="24"/>
          <w:lang w:val="es-419"/>
        </w:rPr>
        <w:t>.  </w:t>
      </w:r>
    </w:p>
    <w:p w14:paraId="5A36748A" w14:textId="77777777" w:rsidR="00942CA5" w:rsidRPr="00FE3ADB" w:rsidRDefault="00942CA5" w:rsidP="00942CA5">
      <w:pPr>
        <w:rPr>
          <w:szCs w:val="24"/>
          <w:lang w:val="es-419"/>
        </w:rPr>
      </w:pPr>
    </w:p>
    <w:p w14:paraId="7621A59A" w14:textId="77777777" w:rsidR="00942CA5" w:rsidRPr="00FE3ADB" w:rsidRDefault="00942CA5" w:rsidP="00942CA5">
      <w:pPr>
        <w:rPr>
          <w:szCs w:val="24"/>
          <w:lang w:val="es-419"/>
        </w:rPr>
      </w:pPr>
    </w:p>
    <w:p w14:paraId="03DAEC20" w14:textId="77777777" w:rsidR="00942CA5" w:rsidRPr="00FE3ADB" w:rsidRDefault="00942CA5" w:rsidP="00942CA5">
      <w:pPr>
        <w:rPr>
          <w:szCs w:val="24"/>
          <w:lang w:val="es-419"/>
        </w:rPr>
      </w:pPr>
    </w:p>
    <w:p w14:paraId="00A13FC0" w14:textId="77777777" w:rsidR="00942CA5" w:rsidRPr="00FE3ADB" w:rsidRDefault="003E58A1" w:rsidP="00942CA5">
      <w:pPr>
        <w:spacing w:after="160" w:line="259" w:lineRule="auto"/>
        <w:rPr>
          <w:szCs w:val="24"/>
          <w:lang w:val="es-419"/>
        </w:rPr>
      </w:pPr>
      <w:r w:rsidRPr="00FE3ADB">
        <w:rPr>
          <w:szCs w:val="24"/>
          <w:lang w:val="es-419"/>
        </w:rPr>
        <w:br w:type="page"/>
      </w:r>
    </w:p>
    <w:p w14:paraId="45175E19" w14:textId="7AA0C9B9" w:rsidR="00942CA5" w:rsidRPr="00FE3ADB" w:rsidRDefault="003E58A1" w:rsidP="00942CA5">
      <w:pPr>
        <w:rPr>
          <w:szCs w:val="24"/>
          <w:lang w:val="es-419"/>
        </w:rPr>
      </w:pPr>
      <w:r w:rsidRPr="00FE3ADB">
        <w:rPr>
          <w:szCs w:val="24"/>
          <w:lang w:val="es-419"/>
        </w:rPr>
        <w:lastRenderedPageBreak/>
        <w:t xml:space="preserve">Apéndice A: Modelo de formulario de consentimiento para estudiantes que no </w:t>
      </w:r>
      <w:r w:rsidR="00630516">
        <w:rPr>
          <w:szCs w:val="24"/>
          <w:lang w:val="es-419"/>
        </w:rPr>
        <w:t>pueden</w:t>
      </w:r>
      <w:r w:rsidRPr="00FE3ADB">
        <w:rPr>
          <w:szCs w:val="24"/>
          <w:lang w:val="es-419"/>
        </w:rPr>
        <w:t xml:space="preserve"> dar su propio consentimiento</w:t>
      </w:r>
    </w:p>
    <w:p w14:paraId="2C81CB83" w14:textId="77777777" w:rsidR="00942CA5" w:rsidRPr="00FE3ADB" w:rsidRDefault="00942CA5" w:rsidP="00942CA5">
      <w:pPr>
        <w:rPr>
          <w:szCs w:val="24"/>
          <w:lang w:val="es-419"/>
        </w:rPr>
      </w:pPr>
    </w:p>
    <w:p w14:paraId="0A692B26" w14:textId="1F56A46F" w:rsidR="00942CA5" w:rsidRPr="00FE3ADB" w:rsidRDefault="003E58A1" w:rsidP="00942CA5">
      <w:pPr>
        <w:ind w:right="-540"/>
        <w:jc w:val="center"/>
        <w:rPr>
          <w:b/>
          <w:szCs w:val="24"/>
          <w:lang w:val="es-419"/>
        </w:rPr>
      </w:pPr>
      <w:r w:rsidRPr="00FE3ADB">
        <w:rPr>
          <w:b/>
          <w:bCs/>
          <w:szCs w:val="24"/>
          <w:lang w:val="es-419"/>
        </w:rPr>
        <w:t xml:space="preserve">AUTORIZACIÓN DE PADRES/TUTORES PARA LA ADMINISTRACIÓN DE LA PRUEBA COVID-19 DURANTE LA </w:t>
      </w:r>
      <w:r w:rsidR="00630516">
        <w:rPr>
          <w:b/>
          <w:bCs/>
          <w:szCs w:val="24"/>
          <w:lang w:val="es-419"/>
        </w:rPr>
        <w:t xml:space="preserve">JORNADA </w:t>
      </w:r>
      <w:r w:rsidRPr="00FE3ADB">
        <w:rPr>
          <w:b/>
          <w:bCs/>
          <w:szCs w:val="24"/>
          <w:lang w:val="es-419"/>
        </w:rPr>
        <w:t>ESC</w:t>
      </w:r>
      <w:r w:rsidR="00630516">
        <w:rPr>
          <w:b/>
          <w:bCs/>
          <w:szCs w:val="24"/>
          <w:lang w:val="es-419"/>
        </w:rPr>
        <w:t>OLAR</w:t>
      </w:r>
      <w:r w:rsidRPr="00FE3ADB">
        <w:rPr>
          <w:b/>
          <w:bCs/>
          <w:szCs w:val="24"/>
          <w:lang w:val="es-419"/>
        </w:rPr>
        <w:t xml:space="preserve"> </w:t>
      </w:r>
    </w:p>
    <w:p w14:paraId="7FA8FA03" w14:textId="77777777" w:rsidR="00942CA5" w:rsidRPr="00FE3ADB" w:rsidRDefault="00942CA5" w:rsidP="00942CA5">
      <w:pPr>
        <w:ind w:right="-540"/>
        <w:rPr>
          <w:szCs w:val="24"/>
          <w:lang w:val="es-419"/>
        </w:rPr>
      </w:pPr>
    </w:p>
    <w:p w14:paraId="108C418D" w14:textId="77777777" w:rsidR="00942CA5" w:rsidRPr="00FE3ADB" w:rsidRDefault="003E58A1" w:rsidP="00942CA5">
      <w:pPr>
        <w:spacing w:line="288" w:lineRule="atLeast"/>
        <w:rPr>
          <w:b/>
          <w:szCs w:val="24"/>
          <w:lang w:val="es-419"/>
        </w:rPr>
      </w:pPr>
      <w:r w:rsidRPr="00FE3ADB">
        <w:rPr>
          <w:b/>
          <w:bCs/>
          <w:szCs w:val="24"/>
          <w:lang w:val="es-419"/>
        </w:rPr>
        <w:t xml:space="preserve">Al completar y firmar este formulario, confirmo que soy el padre/la madre/tutor(a) responsable y autorizo a ___________________ (proveedor designado) a realizar a mi estudiante una prueba COVID-19 durante el horario escolar el día ________________ (fecha). Entiendo que autorizar una prueba COVID-19 para mi estudiante es opcional. Puedo negarme a firmar esta autorización. </w:t>
      </w:r>
    </w:p>
    <w:p w14:paraId="6FBB6675" w14:textId="77777777" w:rsidR="00942CA5" w:rsidRPr="00FE3ADB" w:rsidRDefault="00942CA5" w:rsidP="00942CA5">
      <w:pPr>
        <w:ind w:right="-540"/>
        <w:rPr>
          <w:szCs w:val="24"/>
          <w:lang w:val="es-419"/>
        </w:rPr>
      </w:pPr>
    </w:p>
    <w:p w14:paraId="0356851A" w14:textId="0914954E" w:rsidR="00942CA5" w:rsidRPr="00630516" w:rsidRDefault="003E58A1" w:rsidP="00942CA5">
      <w:pPr>
        <w:ind w:right="-540"/>
        <w:rPr>
          <w:sz w:val="22"/>
          <w:szCs w:val="22"/>
          <w:lang w:val="es-419"/>
        </w:rPr>
      </w:pPr>
      <w:r w:rsidRPr="00630516">
        <w:rPr>
          <w:sz w:val="22"/>
          <w:szCs w:val="22"/>
          <w:lang w:val="es-419"/>
        </w:rPr>
        <w:t>NOMBRE DEL/LA ESTUDIANTE: ______________</w:t>
      </w:r>
      <w:r w:rsidR="00630516" w:rsidRPr="00630516">
        <w:rPr>
          <w:sz w:val="22"/>
          <w:szCs w:val="22"/>
          <w:lang w:val="es-419"/>
        </w:rPr>
        <w:t>__</w:t>
      </w:r>
      <w:r w:rsidRPr="00630516">
        <w:rPr>
          <w:sz w:val="22"/>
          <w:szCs w:val="22"/>
          <w:lang w:val="es-419"/>
        </w:rPr>
        <w:t>_______FECHA DE NACIMIENTO</w:t>
      </w:r>
      <w:r w:rsidR="00630516">
        <w:rPr>
          <w:sz w:val="22"/>
          <w:szCs w:val="22"/>
          <w:lang w:val="es-419"/>
        </w:rPr>
        <w:t>:</w:t>
      </w:r>
      <w:r w:rsidRPr="00630516">
        <w:rPr>
          <w:sz w:val="22"/>
          <w:szCs w:val="22"/>
          <w:lang w:val="es-419"/>
        </w:rPr>
        <w:t>_____________</w:t>
      </w:r>
    </w:p>
    <w:p w14:paraId="293CEDD2" w14:textId="77777777" w:rsidR="00942CA5" w:rsidRPr="00630516" w:rsidRDefault="00942CA5" w:rsidP="00942CA5">
      <w:pPr>
        <w:ind w:right="-540"/>
        <w:rPr>
          <w:sz w:val="22"/>
          <w:szCs w:val="22"/>
          <w:lang w:val="es-419"/>
        </w:rPr>
      </w:pPr>
    </w:p>
    <w:p w14:paraId="217C4DAF" w14:textId="77777777" w:rsidR="00942CA5" w:rsidRPr="00630516" w:rsidRDefault="003E58A1" w:rsidP="00942CA5">
      <w:pPr>
        <w:ind w:right="-540"/>
        <w:rPr>
          <w:sz w:val="22"/>
          <w:szCs w:val="22"/>
          <w:lang w:val="es-419"/>
        </w:rPr>
      </w:pPr>
      <w:r w:rsidRPr="00630516">
        <w:rPr>
          <w:sz w:val="22"/>
          <w:szCs w:val="22"/>
          <w:lang w:val="es-419"/>
        </w:rPr>
        <w:t>DIRECCIÓN: _____________________________________# DE TELÉFONO: ____________________</w:t>
      </w:r>
    </w:p>
    <w:p w14:paraId="38BCF57C" w14:textId="77777777" w:rsidR="00942CA5" w:rsidRPr="00FE3ADB" w:rsidRDefault="00942CA5" w:rsidP="00942CA5">
      <w:pPr>
        <w:ind w:right="-540"/>
        <w:rPr>
          <w:bCs/>
          <w:szCs w:val="24"/>
          <w:lang w:val="es-419"/>
        </w:rPr>
      </w:pPr>
    </w:p>
    <w:p w14:paraId="442277C1" w14:textId="77777777" w:rsidR="00942CA5" w:rsidRPr="00FE3ADB" w:rsidRDefault="003E58A1" w:rsidP="00942CA5">
      <w:pPr>
        <w:ind w:right="-540"/>
        <w:rPr>
          <w:b/>
          <w:szCs w:val="24"/>
          <w:u w:val="single"/>
          <w:lang w:val="es-419"/>
        </w:rPr>
      </w:pPr>
      <w:r w:rsidRPr="00FE3ADB">
        <w:rPr>
          <w:b/>
          <w:bCs/>
          <w:szCs w:val="24"/>
          <w:u w:val="single"/>
          <w:lang w:val="es-419"/>
        </w:rPr>
        <w:t>Información demográfica:</w:t>
      </w:r>
    </w:p>
    <w:p w14:paraId="7958FB8E" w14:textId="77777777" w:rsidR="00942CA5" w:rsidRPr="00FE3ADB" w:rsidRDefault="003E58A1" w:rsidP="00942CA5">
      <w:pPr>
        <w:ind w:right="-540"/>
        <w:rPr>
          <w:bCs/>
          <w:szCs w:val="24"/>
          <w:lang w:val="es-419"/>
        </w:rPr>
      </w:pPr>
      <w:r w:rsidRPr="00FE3ADB">
        <w:rPr>
          <w:bCs/>
          <w:szCs w:val="24"/>
          <w:lang w:val="es-419"/>
        </w:rPr>
        <w:t xml:space="preserve">El Departamento de Salud Pública está reuniendo la información demográfica que se solicita a continuación. Este formulario puede ser actualizado periódicamente, por favor consulte el sitio web de DESE para ver la versión más reciente del formulario. </w:t>
      </w:r>
    </w:p>
    <w:p w14:paraId="65B76B9F" w14:textId="77777777" w:rsidR="00942CA5" w:rsidRPr="00FE3ADB" w:rsidRDefault="00942CA5" w:rsidP="00942CA5">
      <w:pPr>
        <w:ind w:right="-540"/>
        <w:rPr>
          <w:bCs/>
          <w:szCs w:val="24"/>
          <w:lang w:val="es-419"/>
        </w:rPr>
      </w:pPr>
    </w:p>
    <w:p w14:paraId="48A8A879" w14:textId="77777777" w:rsidR="00942CA5" w:rsidRPr="00FE3ADB" w:rsidRDefault="003E58A1" w:rsidP="00942CA5">
      <w:pPr>
        <w:ind w:right="-540"/>
        <w:rPr>
          <w:szCs w:val="24"/>
          <w:lang w:val="es-419"/>
        </w:rPr>
      </w:pPr>
      <w:r w:rsidRPr="00FE3ADB">
        <w:rPr>
          <w:szCs w:val="24"/>
          <w:lang w:val="es-419"/>
        </w:rPr>
        <w:t>¿Cuál es la raza del/la estudiante? ( Seleccione todas las que correspondan):</w:t>
      </w:r>
    </w:p>
    <w:p w14:paraId="09541183" w14:textId="77777777" w:rsidR="00942CA5" w:rsidRPr="005F5578" w:rsidRDefault="003E58A1" w:rsidP="00942CA5">
      <w:pPr>
        <w:ind w:right="-540"/>
        <w:rPr>
          <w:szCs w:val="24"/>
          <w:lang w:val="pt-BR"/>
        </w:rPr>
      </w:pPr>
      <w:r w:rsidRPr="005F5578">
        <w:rPr>
          <w:szCs w:val="24"/>
          <w:lang w:val="pt-BR"/>
        </w:rPr>
        <w:t>____    Indio/a americano/a o Nativo/a de Alaska</w:t>
      </w:r>
    </w:p>
    <w:p w14:paraId="7930831D"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Asiático/a</w:t>
      </w:r>
    </w:p>
    <w:p w14:paraId="5522D609" w14:textId="75B0784C" w:rsidR="00942CA5" w:rsidRPr="00FE3ADB" w:rsidRDefault="003E58A1" w:rsidP="00942CA5">
      <w:pPr>
        <w:ind w:right="-540"/>
        <w:rPr>
          <w:szCs w:val="24"/>
          <w:lang w:val="es-419"/>
        </w:rPr>
      </w:pPr>
      <w:r w:rsidRPr="00FE3ADB">
        <w:rPr>
          <w:szCs w:val="24"/>
          <w:lang w:val="es-419"/>
        </w:rPr>
        <w:t>____</w:t>
      </w:r>
      <w:r w:rsidRPr="00FE3ADB">
        <w:rPr>
          <w:szCs w:val="24"/>
          <w:lang w:val="es-419"/>
        </w:rPr>
        <w:tab/>
        <w:t>Negro/a o Afroamericano/a</w:t>
      </w:r>
    </w:p>
    <w:p w14:paraId="347A03B1"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Nativo/a de Hawái u otra isla del Pacífico</w:t>
      </w:r>
    </w:p>
    <w:p w14:paraId="47EC70C5"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Blanco/a</w:t>
      </w:r>
    </w:p>
    <w:p w14:paraId="54AF1CB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Otra</w:t>
      </w:r>
    </w:p>
    <w:p w14:paraId="5CEE836F"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45350E11" w14:textId="77777777" w:rsidR="00942CA5" w:rsidRPr="00FE3ADB" w:rsidRDefault="00942CA5" w:rsidP="00942CA5">
      <w:pPr>
        <w:ind w:right="-540"/>
        <w:rPr>
          <w:szCs w:val="24"/>
          <w:lang w:val="es-419"/>
        </w:rPr>
      </w:pPr>
    </w:p>
    <w:p w14:paraId="1F698CBA" w14:textId="77777777" w:rsidR="00942CA5" w:rsidRPr="00FE3ADB" w:rsidRDefault="003E58A1" w:rsidP="00942CA5">
      <w:pPr>
        <w:ind w:right="-540"/>
        <w:rPr>
          <w:szCs w:val="24"/>
          <w:lang w:val="es-419"/>
        </w:rPr>
      </w:pPr>
      <w:r w:rsidRPr="00FE3ADB">
        <w:rPr>
          <w:szCs w:val="24"/>
          <w:lang w:val="es-419"/>
        </w:rPr>
        <w:t xml:space="preserve">¿Es el/la estudiante de origen hispano? (Seleccione una): </w:t>
      </w:r>
    </w:p>
    <w:p w14:paraId="2F487A49"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0A881DA3"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w:t>
      </w:r>
    </w:p>
    <w:p w14:paraId="22E5A4E6"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5EF3C53F" w14:textId="77777777" w:rsidR="00942CA5" w:rsidRPr="00FE3ADB" w:rsidRDefault="00942CA5" w:rsidP="00942CA5">
      <w:pPr>
        <w:ind w:right="-540"/>
        <w:rPr>
          <w:szCs w:val="24"/>
          <w:lang w:val="es-419"/>
        </w:rPr>
      </w:pPr>
    </w:p>
    <w:p w14:paraId="48E2FCD8" w14:textId="77777777" w:rsidR="00942CA5" w:rsidRPr="00FE3ADB" w:rsidRDefault="003E58A1" w:rsidP="00942CA5">
      <w:pPr>
        <w:ind w:right="-540"/>
        <w:rPr>
          <w:szCs w:val="24"/>
          <w:lang w:val="es-419"/>
        </w:rPr>
      </w:pPr>
      <w:r w:rsidRPr="00FE3ADB">
        <w:rPr>
          <w:szCs w:val="24"/>
          <w:lang w:val="es-419"/>
        </w:rPr>
        <w:t>¿Cuál es el sexo del/la estudiante? (Seleccione una):</w:t>
      </w:r>
    </w:p>
    <w:p w14:paraId="470AC714"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Masculino</w:t>
      </w:r>
    </w:p>
    <w:p w14:paraId="03843797"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Femenino</w:t>
      </w:r>
    </w:p>
    <w:p w14:paraId="02554FDC"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Transgénero</w:t>
      </w:r>
    </w:p>
    <w:p w14:paraId="1DE560A6" w14:textId="54E8A327" w:rsidR="00942CA5" w:rsidRPr="00FE3ADB" w:rsidRDefault="00630516" w:rsidP="00942CA5">
      <w:pPr>
        <w:ind w:right="-540"/>
        <w:rPr>
          <w:szCs w:val="24"/>
          <w:lang w:val="es-419"/>
        </w:rPr>
      </w:pPr>
      <w:r w:rsidRPr="00630516">
        <w:rPr>
          <w:szCs w:val="24"/>
          <w:u w:val="single"/>
          <w:lang w:val="es-419"/>
        </w:rPr>
        <w:t>____</w:t>
      </w:r>
      <w:r w:rsidRPr="00FE3ADB">
        <w:rPr>
          <w:szCs w:val="24"/>
          <w:lang w:val="es-419"/>
        </w:rPr>
        <w:tab/>
      </w:r>
      <w:r w:rsidR="003E58A1" w:rsidRPr="00FE3ADB">
        <w:rPr>
          <w:szCs w:val="24"/>
          <w:lang w:val="es-419"/>
        </w:rPr>
        <w:t>No se sabe</w:t>
      </w:r>
    </w:p>
    <w:p w14:paraId="03B97CDA" w14:textId="77777777" w:rsidR="00942CA5" w:rsidRPr="00FE3ADB" w:rsidRDefault="00942CA5" w:rsidP="00942CA5">
      <w:pPr>
        <w:ind w:right="-540"/>
        <w:rPr>
          <w:szCs w:val="24"/>
          <w:lang w:val="es-419"/>
        </w:rPr>
      </w:pPr>
    </w:p>
    <w:p w14:paraId="7DF778AE" w14:textId="77777777" w:rsidR="00942CA5" w:rsidRPr="00FE3ADB" w:rsidRDefault="003E58A1" w:rsidP="00942CA5">
      <w:pPr>
        <w:ind w:right="-540"/>
        <w:rPr>
          <w:szCs w:val="24"/>
          <w:lang w:val="es-419"/>
        </w:rPr>
      </w:pPr>
      <w:r w:rsidRPr="00FE3ADB">
        <w:rPr>
          <w:szCs w:val="24"/>
          <w:lang w:val="es-419"/>
        </w:rPr>
        <w:t>¿Tiene el/la estudiante una discapacidad? (Seleccione una):</w:t>
      </w:r>
    </w:p>
    <w:p w14:paraId="19DDA1FA"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669BA38C"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7BDE26BF" w14:textId="77777777" w:rsidR="00942CA5" w:rsidRPr="00FE3ADB" w:rsidRDefault="00942CA5" w:rsidP="00942CA5">
      <w:pPr>
        <w:ind w:right="-540"/>
        <w:rPr>
          <w:b/>
          <w:szCs w:val="24"/>
          <w:u w:val="single"/>
          <w:lang w:val="es-419"/>
        </w:rPr>
      </w:pPr>
    </w:p>
    <w:p w14:paraId="14815504" w14:textId="77777777" w:rsidR="00942CA5" w:rsidRPr="00FE3ADB" w:rsidRDefault="003E58A1" w:rsidP="00942CA5">
      <w:pPr>
        <w:ind w:right="-540"/>
        <w:rPr>
          <w:szCs w:val="24"/>
          <w:lang w:val="es-419"/>
        </w:rPr>
      </w:pPr>
      <w:r w:rsidRPr="00FE3ADB">
        <w:rPr>
          <w:szCs w:val="24"/>
          <w:lang w:val="es-419"/>
        </w:rPr>
        <w:t>¿Está embarazada la estudiante?</w:t>
      </w:r>
    </w:p>
    <w:p w14:paraId="40A73605"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69D0472A"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7646FEEE" w14:textId="77777777" w:rsidR="00942CA5" w:rsidRPr="00FE3ADB" w:rsidRDefault="00942CA5" w:rsidP="00942CA5">
      <w:pPr>
        <w:ind w:right="-540"/>
        <w:rPr>
          <w:b/>
          <w:szCs w:val="24"/>
          <w:u w:val="single"/>
          <w:lang w:val="es-419"/>
        </w:rPr>
      </w:pPr>
    </w:p>
    <w:p w14:paraId="1CAEE726" w14:textId="77777777" w:rsidR="00942CA5" w:rsidRPr="00FE3ADB" w:rsidRDefault="003E58A1" w:rsidP="00942CA5">
      <w:pPr>
        <w:ind w:right="-540"/>
        <w:rPr>
          <w:szCs w:val="24"/>
          <w:lang w:val="es-419"/>
        </w:rPr>
      </w:pPr>
      <w:r w:rsidRPr="00FE3ADB">
        <w:rPr>
          <w:szCs w:val="24"/>
          <w:lang w:val="es-419"/>
        </w:rPr>
        <w:t>¿Cuál es el idioma materno del/la estudiante? _________________________________</w:t>
      </w:r>
    </w:p>
    <w:p w14:paraId="7CE66BDA" w14:textId="77777777" w:rsidR="00942CA5" w:rsidRPr="00FE3ADB" w:rsidRDefault="00942CA5" w:rsidP="00942CA5">
      <w:pPr>
        <w:ind w:right="-540"/>
        <w:rPr>
          <w:b/>
          <w:szCs w:val="24"/>
          <w:u w:val="single"/>
          <w:lang w:val="es-419"/>
        </w:rPr>
      </w:pPr>
    </w:p>
    <w:p w14:paraId="2EC47C3D" w14:textId="77777777" w:rsidR="00942CA5" w:rsidRPr="00FE3ADB" w:rsidRDefault="003E58A1" w:rsidP="00942CA5">
      <w:pPr>
        <w:ind w:right="-540"/>
        <w:rPr>
          <w:b/>
          <w:szCs w:val="24"/>
          <w:u w:val="single"/>
          <w:lang w:val="es-419"/>
        </w:rPr>
      </w:pPr>
      <w:r w:rsidRPr="00FE3ADB">
        <w:rPr>
          <w:b/>
          <w:bCs/>
          <w:szCs w:val="24"/>
          <w:u w:val="single"/>
          <w:lang w:val="es-419"/>
        </w:rPr>
        <w:t>Contacto en emergencias:</w:t>
      </w:r>
    </w:p>
    <w:p w14:paraId="42DEF552" w14:textId="77777777" w:rsidR="00942CA5" w:rsidRPr="00FE3ADB" w:rsidRDefault="003E58A1" w:rsidP="00942CA5">
      <w:pPr>
        <w:ind w:right="-540"/>
        <w:rPr>
          <w:szCs w:val="24"/>
          <w:lang w:val="es-419"/>
        </w:rPr>
      </w:pPr>
      <w:r w:rsidRPr="00FE3ADB">
        <w:rPr>
          <w:szCs w:val="24"/>
          <w:lang w:val="es-419"/>
        </w:rPr>
        <w:t>En caso de emergencia, favor de notificar a:</w:t>
      </w:r>
    </w:p>
    <w:p w14:paraId="7E76175D" w14:textId="77777777" w:rsidR="00942CA5" w:rsidRPr="00FE3ADB" w:rsidRDefault="00942CA5" w:rsidP="00942CA5">
      <w:pPr>
        <w:ind w:right="-540"/>
        <w:rPr>
          <w:szCs w:val="24"/>
          <w:lang w:val="es-419"/>
        </w:rPr>
      </w:pPr>
    </w:p>
    <w:p w14:paraId="136B3D0E" w14:textId="77777777" w:rsidR="00942CA5" w:rsidRPr="00FE3ADB" w:rsidRDefault="003E58A1" w:rsidP="00942CA5">
      <w:pPr>
        <w:rPr>
          <w:szCs w:val="24"/>
          <w:lang w:val="es-419"/>
        </w:rPr>
      </w:pPr>
      <w:r w:rsidRPr="00FE3ADB">
        <w:rPr>
          <w:szCs w:val="24"/>
          <w:lang w:val="es-419"/>
        </w:rPr>
        <w:t>_________________________________________  ___________________________________</w:t>
      </w:r>
    </w:p>
    <w:p w14:paraId="1411F5B7" w14:textId="77777777" w:rsidR="00942CA5" w:rsidRPr="00FE3ADB" w:rsidRDefault="003E58A1" w:rsidP="00942CA5">
      <w:pPr>
        <w:ind w:right="-540"/>
        <w:rPr>
          <w:szCs w:val="24"/>
          <w:lang w:val="es-419"/>
        </w:rPr>
      </w:pPr>
      <w:r w:rsidRPr="00FE3ADB">
        <w:rPr>
          <w:szCs w:val="24"/>
          <w:lang w:val="es-419"/>
        </w:rPr>
        <w:t>Nombre</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t>Relación con el/la estudiante</w:t>
      </w:r>
    </w:p>
    <w:p w14:paraId="100C26BB" w14:textId="77777777" w:rsidR="00942CA5" w:rsidRPr="00FE3ADB" w:rsidRDefault="00942CA5" w:rsidP="00942CA5">
      <w:pPr>
        <w:ind w:right="-540"/>
        <w:rPr>
          <w:szCs w:val="24"/>
          <w:shd w:val="clear" w:color="auto" w:fill="D9D9D9" w:themeFill="background1" w:themeFillShade="D9"/>
          <w:lang w:val="es-419"/>
        </w:rPr>
      </w:pPr>
    </w:p>
    <w:p w14:paraId="3D367EB8" w14:textId="77777777" w:rsidR="00942CA5" w:rsidRPr="00FE3ADB" w:rsidRDefault="003E58A1" w:rsidP="00942CA5">
      <w:pPr>
        <w:ind w:right="-540"/>
        <w:rPr>
          <w:szCs w:val="24"/>
          <w:lang w:val="es-419"/>
        </w:rPr>
      </w:pPr>
      <w:r w:rsidRPr="00FE3ADB">
        <w:rPr>
          <w:szCs w:val="24"/>
          <w:lang w:val="es-419"/>
        </w:rPr>
        <w:t>_________________________________________   ____________________________________</w:t>
      </w:r>
    </w:p>
    <w:p w14:paraId="6EA827D1" w14:textId="417909EC" w:rsidR="00942CA5" w:rsidRPr="00FE3ADB" w:rsidRDefault="003E58A1" w:rsidP="00942CA5">
      <w:pPr>
        <w:ind w:right="-540"/>
        <w:rPr>
          <w:szCs w:val="24"/>
          <w:lang w:val="es-419"/>
        </w:rPr>
      </w:pPr>
      <w:r w:rsidRPr="00FE3ADB">
        <w:rPr>
          <w:szCs w:val="24"/>
          <w:lang w:val="es-419"/>
        </w:rPr>
        <w:t xml:space="preserve">Dirección  </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t xml:space="preserve">             </w:t>
      </w:r>
      <w:r w:rsidR="00630516">
        <w:rPr>
          <w:szCs w:val="24"/>
          <w:lang w:val="es-419"/>
        </w:rPr>
        <w:tab/>
      </w:r>
      <w:r w:rsidR="00630516">
        <w:rPr>
          <w:szCs w:val="24"/>
          <w:lang w:val="es-419"/>
        </w:rPr>
        <w:tab/>
      </w:r>
      <w:r w:rsidRPr="00FE3ADB">
        <w:rPr>
          <w:szCs w:val="24"/>
          <w:lang w:val="es-419"/>
        </w:rPr>
        <w:t>Número de teléfono</w:t>
      </w:r>
    </w:p>
    <w:p w14:paraId="440C6800" w14:textId="77777777" w:rsidR="00942CA5" w:rsidRPr="00FE3ADB" w:rsidRDefault="00942CA5" w:rsidP="00942CA5">
      <w:pPr>
        <w:ind w:right="-540"/>
        <w:rPr>
          <w:szCs w:val="24"/>
          <w:shd w:val="clear" w:color="auto" w:fill="D9D9D9" w:themeFill="background1" w:themeFillShade="D9"/>
          <w:lang w:val="es-419"/>
        </w:rPr>
      </w:pPr>
    </w:p>
    <w:p w14:paraId="2AFE9135" w14:textId="77777777" w:rsidR="00942CA5" w:rsidRPr="00FE3ADB" w:rsidRDefault="003E58A1" w:rsidP="00942CA5">
      <w:pPr>
        <w:spacing w:line="288" w:lineRule="atLeast"/>
        <w:rPr>
          <w:b/>
          <w:bCs/>
          <w:color w:val="000000"/>
          <w:szCs w:val="24"/>
          <w:vertAlign w:val="superscript"/>
          <w:lang w:val="es-419"/>
        </w:rPr>
      </w:pPr>
      <w:r w:rsidRPr="00FE3ADB">
        <w:rPr>
          <w:b/>
          <w:bCs/>
          <w:color w:val="000000"/>
          <w:szCs w:val="24"/>
          <w:u w:val="single"/>
          <w:lang w:val="es-419"/>
        </w:rPr>
        <w:t>Asistencia de los padres o tutores a la prueba (opcional):</w:t>
      </w:r>
    </w:p>
    <w:p w14:paraId="0315637E" w14:textId="77777777" w:rsidR="00942CA5" w:rsidRPr="00FE3ADB" w:rsidRDefault="003E58A1" w:rsidP="00942CA5">
      <w:pPr>
        <w:spacing w:line="288" w:lineRule="atLeast"/>
        <w:rPr>
          <w:color w:val="000000"/>
          <w:szCs w:val="24"/>
          <w:lang w:val="es-419"/>
        </w:rPr>
      </w:pPr>
      <w:r w:rsidRPr="00FE3ADB">
        <w:rPr>
          <w:color w:val="000000"/>
          <w:szCs w:val="24"/>
          <w:lang w:val="es-419"/>
        </w:rPr>
        <w:t>Seleccione una:</w:t>
      </w:r>
    </w:p>
    <w:p w14:paraId="669685F4" w14:textId="77777777" w:rsidR="00942CA5" w:rsidRPr="00FE3ADB" w:rsidRDefault="00942CA5" w:rsidP="00942CA5">
      <w:pPr>
        <w:rPr>
          <w:szCs w:val="24"/>
          <w:lang w:val="es-419"/>
        </w:rPr>
      </w:pPr>
    </w:p>
    <w:p w14:paraId="379DCFCA" w14:textId="2D0BADAB" w:rsidR="00942CA5" w:rsidRPr="00FE3ADB" w:rsidRDefault="003E58A1" w:rsidP="00942CA5">
      <w:pPr>
        <w:rPr>
          <w:szCs w:val="24"/>
          <w:lang w:val="es-419"/>
        </w:rPr>
      </w:pPr>
      <w:r w:rsidRPr="00FE3ADB">
        <w:rPr>
          <w:szCs w:val="24"/>
          <w:lang w:val="es-419"/>
        </w:rPr>
        <w:t>____</w:t>
      </w:r>
      <w:r w:rsidRPr="00FE3ADB">
        <w:rPr>
          <w:szCs w:val="24"/>
          <w:lang w:val="es-419"/>
        </w:rPr>
        <w:tab/>
        <w:t xml:space="preserve">Yo </w:t>
      </w:r>
      <w:r w:rsidRPr="00FE3ADB">
        <w:rPr>
          <w:szCs w:val="24"/>
          <w:u w:val="single"/>
          <w:lang w:val="es-419"/>
        </w:rPr>
        <w:t>sí</w:t>
      </w:r>
      <w:r w:rsidRPr="00FE3ADB">
        <w:rPr>
          <w:szCs w:val="24"/>
          <w:lang w:val="es-419"/>
        </w:rPr>
        <w:t xml:space="preserve"> acompañaré a mi estudiante en la unidad móvil de respuesta rápida el día de la </w:t>
      </w:r>
      <w:r w:rsidR="00E21437">
        <w:rPr>
          <w:szCs w:val="24"/>
          <w:lang w:val="es-419"/>
        </w:rPr>
        <w:t>prueba del COVID-19</w:t>
      </w:r>
      <w:r w:rsidRPr="00FE3ADB">
        <w:rPr>
          <w:szCs w:val="24"/>
          <w:lang w:val="es-419"/>
        </w:rPr>
        <w:t>. Entiendo que debo usar una máscara/cobertura facial en todo momento y que no se me permit</w:t>
      </w:r>
      <w:r w:rsidR="00630516">
        <w:rPr>
          <w:szCs w:val="24"/>
          <w:lang w:val="es-419"/>
        </w:rPr>
        <w:t>irá</w:t>
      </w:r>
      <w:r w:rsidRPr="00FE3ADB">
        <w:rPr>
          <w:szCs w:val="24"/>
          <w:lang w:val="es-419"/>
        </w:rPr>
        <w:t xml:space="preserve"> hacerme la prueba. </w:t>
      </w:r>
    </w:p>
    <w:p w14:paraId="3C394350" w14:textId="77777777" w:rsidR="00942CA5" w:rsidRPr="00FE3ADB" w:rsidRDefault="00942CA5" w:rsidP="00942CA5">
      <w:pPr>
        <w:rPr>
          <w:szCs w:val="24"/>
          <w:lang w:val="es-419"/>
        </w:rPr>
      </w:pPr>
    </w:p>
    <w:p w14:paraId="7BD8201D" w14:textId="3A22E5C9" w:rsidR="00942CA5" w:rsidRPr="00FE3ADB" w:rsidRDefault="003E58A1" w:rsidP="00F117AC">
      <w:pPr>
        <w:ind w:right="-630"/>
        <w:rPr>
          <w:szCs w:val="24"/>
          <w:lang w:val="es-419"/>
        </w:rPr>
      </w:pPr>
      <w:r w:rsidRPr="00FE3ADB">
        <w:rPr>
          <w:szCs w:val="24"/>
          <w:lang w:val="es-419"/>
        </w:rPr>
        <w:t>____</w:t>
      </w:r>
      <w:r w:rsidRPr="00FE3ADB">
        <w:rPr>
          <w:szCs w:val="24"/>
          <w:lang w:val="es-419"/>
        </w:rPr>
        <w:tab/>
        <w:t xml:space="preserve">Yo </w:t>
      </w:r>
      <w:r w:rsidRPr="00FE3ADB">
        <w:rPr>
          <w:szCs w:val="24"/>
          <w:u w:val="single"/>
          <w:lang w:val="es-419"/>
        </w:rPr>
        <w:t>no</w:t>
      </w:r>
      <w:r w:rsidRPr="00FE3ADB">
        <w:rPr>
          <w:szCs w:val="24"/>
          <w:lang w:val="es-419"/>
        </w:rPr>
        <w:t xml:space="preserve"> acompañaré a mi estudiante en la unidad móvil de respuesta rápida el día de la </w:t>
      </w:r>
      <w:r w:rsidR="00E21437">
        <w:rPr>
          <w:szCs w:val="24"/>
          <w:lang w:val="es-419"/>
        </w:rPr>
        <w:t>prueba del COVID-19</w:t>
      </w:r>
      <w:r w:rsidRPr="00FE3ADB">
        <w:rPr>
          <w:szCs w:val="24"/>
          <w:lang w:val="es-419"/>
        </w:rPr>
        <w:t xml:space="preserve">. </w:t>
      </w:r>
    </w:p>
    <w:p w14:paraId="2D54E063" w14:textId="77777777" w:rsidR="00942CA5" w:rsidRPr="00FE3ADB" w:rsidRDefault="00942CA5" w:rsidP="00942CA5">
      <w:pPr>
        <w:spacing w:line="288" w:lineRule="atLeast"/>
        <w:rPr>
          <w:color w:val="000000"/>
          <w:szCs w:val="24"/>
          <w:lang w:val="es-419"/>
        </w:rPr>
      </w:pPr>
    </w:p>
    <w:p w14:paraId="2C310684" w14:textId="77777777" w:rsidR="00942CA5" w:rsidRPr="00FE3ADB" w:rsidRDefault="003E58A1" w:rsidP="00942CA5">
      <w:pPr>
        <w:spacing w:line="288" w:lineRule="atLeast"/>
        <w:rPr>
          <w:b/>
          <w:color w:val="000000"/>
          <w:szCs w:val="24"/>
          <w:lang w:val="es-419"/>
        </w:rPr>
      </w:pPr>
      <w:r w:rsidRPr="00FE3ADB">
        <w:rPr>
          <w:b/>
          <w:bCs/>
          <w:color w:val="000000"/>
          <w:szCs w:val="24"/>
          <w:lang w:val="es-419"/>
        </w:rPr>
        <w:t>Resultados de la prueba (poner iniciales):</w:t>
      </w:r>
    </w:p>
    <w:p w14:paraId="6FD3B38B" w14:textId="134D1F3E" w:rsidR="00942CA5" w:rsidRPr="00FE3ADB" w:rsidRDefault="003E58A1" w:rsidP="00942CA5">
      <w:pPr>
        <w:spacing w:line="288" w:lineRule="atLeast"/>
        <w:rPr>
          <w:color w:val="000000"/>
          <w:szCs w:val="24"/>
          <w:lang w:val="es-419"/>
        </w:rPr>
      </w:pPr>
      <w:r w:rsidRPr="00FE3ADB">
        <w:rPr>
          <w:szCs w:val="24"/>
          <w:lang w:val="es-419"/>
        </w:rPr>
        <w:t>____</w:t>
      </w:r>
      <w:r w:rsidRPr="00FE3ADB">
        <w:rPr>
          <w:szCs w:val="24"/>
          <w:lang w:val="es-419"/>
        </w:rPr>
        <w:tab/>
      </w:r>
      <w:r w:rsidRPr="00FE3ADB">
        <w:rPr>
          <w:color w:val="000000"/>
          <w:szCs w:val="24"/>
          <w:lang w:val="es-419"/>
        </w:rPr>
        <w:t xml:space="preserve">Reconozco que el proveedor designado indicado arriba compartirá el resultado de la prueba con los padres/representantes autorizados del/la estudiante y reportará ese resultado a la autoridad de salud pública correspondiente (el Departamento de Salud Pública de Massachusetts y/o la junta local de salud del estudiante) según lo exige la ley estatal.    </w:t>
      </w:r>
    </w:p>
    <w:p w14:paraId="279BC12D" w14:textId="77777777" w:rsidR="00942CA5" w:rsidRPr="00FE3ADB" w:rsidRDefault="00942CA5" w:rsidP="00942CA5">
      <w:pPr>
        <w:spacing w:line="288" w:lineRule="atLeast"/>
        <w:rPr>
          <w:color w:val="000000"/>
          <w:szCs w:val="24"/>
          <w:lang w:val="es-419"/>
        </w:rPr>
      </w:pPr>
    </w:p>
    <w:p w14:paraId="1D4EA18F" w14:textId="77777777" w:rsidR="00942CA5" w:rsidRPr="00FE3ADB" w:rsidRDefault="003E58A1" w:rsidP="00942CA5">
      <w:pPr>
        <w:spacing w:line="288" w:lineRule="atLeast"/>
        <w:rPr>
          <w:color w:val="000000"/>
          <w:szCs w:val="24"/>
          <w:lang w:val="es-419"/>
        </w:rPr>
      </w:pPr>
      <w:r w:rsidRPr="00FE3ADB">
        <w:rPr>
          <w:color w:val="000000"/>
          <w:szCs w:val="24"/>
          <w:lang w:val="es-419"/>
        </w:rPr>
        <w:t xml:space="preserve">Se insta a los padres y tutores a compartir los resultados de la prueba con el departamento de la escuela para favorecer la seguridad pública. </w:t>
      </w:r>
    </w:p>
    <w:p w14:paraId="6C98A5FE" w14:textId="77777777" w:rsidR="00942CA5" w:rsidRPr="00FE3ADB" w:rsidRDefault="003E58A1" w:rsidP="00942CA5">
      <w:pPr>
        <w:spacing w:line="288" w:lineRule="atLeast"/>
        <w:rPr>
          <w:color w:val="000000"/>
          <w:szCs w:val="24"/>
          <w:lang w:val="es-419"/>
        </w:rPr>
      </w:pPr>
      <w:r w:rsidRPr="00FE3ADB">
        <w:rPr>
          <w:color w:val="000000"/>
          <w:szCs w:val="24"/>
          <w:lang w:val="es-419"/>
        </w:rPr>
        <w:t xml:space="preserve">    </w:t>
      </w:r>
    </w:p>
    <w:p w14:paraId="3724E035" w14:textId="77777777" w:rsidR="00942CA5" w:rsidRPr="00FE3ADB" w:rsidRDefault="003E58A1" w:rsidP="00942CA5">
      <w:pPr>
        <w:spacing w:line="288" w:lineRule="atLeast"/>
        <w:rPr>
          <w:szCs w:val="24"/>
          <w:lang w:val="es-419"/>
        </w:rPr>
      </w:pPr>
      <w:r w:rsidRPr="00FE3ADB">
        <w:rPr>
          <w:color w:val="000000"/>
          <w:szCs w:val="24"/>
          <w:lang w:val="es-419"/>
        </w:rPr>
        <w:t xml:space="preserve">Al firmar, confirmo que mi estudiante no está mostrando signos de síntomas de COVID-19 (como fiebre, congestión o náuseas), </w:t>
      </w:r>
      <w:r w:rsidRPr="00FE3ADB">
        <w:rPr>
          <w:szCs w:val="24"/>
          <w:lang w:val="es-419"/>
        </w:rPr>
        <w:t xml:space="preserve"> y que no se me ha notificado que mi estudiante estuvo en contacto cercano con nadie confirmado como positivo con COVID-19. </w:t>
      </w:r>
    </w:p>
    <w:p w14:paraId="1CBA307E" w14:textId="77777777" w:rsidR="00942CA5" w:rsidRPr="00FE3ADB" w:rsidRDefault="003E58A1" w:rsidP="00942CA5">
      <w:pPr>
        <w:spacing w:line="288" w:lineRule="atLeast"/>
        <w:rPr>
          <w:b/>
          <w:szCs w:val="24"/>
          <w:u w:val="single"/>
          <w:lang w:val="es-419"/>
        </w:rPr>
      </w:pPr>
      <w:r w:rsidRPr="00FE3ADB">
        <w:rPr>
          <w:szCs w:val="24"/>
          <w:lang w:val="es-419"/>
        </w:rPr>
        <w:br/>
      </w:r>
      <w:r w:rsidRPr="00FE3ADB">
        <w:rPr>
          <w:b/>
          <w:bCs/>
          <w:szCs w:val="24"/>
          <w:u w:val="single"/>
          <w:lang w:val="es-419"/>
        </w:rPr>
        <w:t>Firma autorizada:</w:t>
      </w:r>
    </w:p>
    <w:p w14:paraId="2DE30015" w14:textId="77777777" w:rsidR="00942CA5" w:rsidRPr="00FE3ADB" w:rsidRDefault="00942CA5" w:rsidP="00942CA5">
      <w:pPr>
        <w:spacing w:line="288" w:lineRule="atLeast"/>
        <w:rPr>
          <w:szCs w:val="24"/>
          <w:lang w:val="es-419"/>
        </w:rPr>
      </w:pPr>
    </w:p>
    <w:p w14:paraId="7886E2D8" w14:textId="77777777" w:rsidR="00942CA5" w:rsidRPr="00FE3ADB" w:rsidRDefault="003E58A1" w:rsidP="00942CA5">
      <w:pPr>
        <w:rPr>
          <w:szCs w:val="24"/>
          <w:lang w:val="es-419"/>
        </w:rPr>
      </w:pPr>
      <w:r w:rsidRPr="00FE3ADB">
        <w:rPr>
          <w:szCs w:val="24"/>
          <w:lang w:val="es-419"/>
        </w:rPr>
        <w:t>_________________________________________</w:t>
      </w:r>
    </w:p>
    <w:p w14:paraId="69B961AA" w14:textId="77777777" w:rsidR="00942CA5" w:rsidRPr="00FE3ADB" w:rsidRDefault="003E58A1" w:rsidP="00942CA5">
      <w:pPr>
        <w:spacing w:line="288" w:lineRule="atLeast"/>
        <w:rPr>
          <w:szCs w:val="24"/>
          <w:lang w:val="es-419"/>
        </w:rPr>
      </w:pPr>
      <w:r w:rsidRPr="00FE3ADB">
        <w:rPr>
          <w:szCs w:val="24"/>
          <w:lang w:val="es-419"/>
        </w:rPr>
        <w:t>Nombre de padres/tutores (en letra de molde):</w:t>
      </w:r>
    </w:p>
    <w:p w14:paraId="07E4B7DD" w14:textId="77777777" w:rsidR="00942CA5" w:rsidRPr="00FE3ADB" w:rsidRDefault="00942CA5" w:rsidP="00942CA5">
      <w:pPr>
        <w:spacing w:line="288" w:lineRule="atLeast"/>
        <w:rPr>
          <w:color w:val="000000"/>
          <w:szCs w:val="24"/>
          <w:lang w:val="es-419"/>
        </w:rPr>
      </w:pPr>
    </w:p>
    <w:p w14:paraId="6C6E4B7C" w14:textId="77777777" w:rsidR="00942CA5" w:rsidRPr="00FE3ADB" w:rsidRDefault="003E58A1" w:rsidP="00942CA5">
      <w:pPr>
        <w:spacing w:line="288" w:lineRule="atLeast"/>
        <w:rPr>
          <w:color w:val="000000"/>
          <w:szCs w:val="24"/>
          <w:lang w:val="es-419"/>
        </w:rPr>
      </w:pPr>
      <w:r w:rsidRPr="00FE3ADB">
        <w:rPr>
          <w:color w:val="000000"/>
          <w:szCs w:val="24"/>
          <w:lang w:val="es-419"/>
        </w:rPr>
        <w:lastRenderedPageBreak/>
        <w:t>_________________________________________         _____________________</w:t>
      </w:r>
    </w:p>
    <w:p w14:paraId="5E52C8B5" w14:textId="77777777" w:rsidR="00942CA5" w:rsidRPr="00FE3ADB" w:rsidRDefault="003E58A1" w:rsidP="00942CA5">
      <w:pPr>
        <w:spacing w:after="160" w:line="259" w:lineRule="auto"/>
        <w:rPr>
          <w:color w:val="000000"/>
          <w:szCs w:val="24"/>
          <w:lang w:val="es-419"/>
        </w:rPr>
      </w:pPr>
      <w:r w:rsidRPr="00FE3ADB">
        <w:rPr>
          <w:color w:val="000000"/>
          <w:szCs w:val="24"/>
          <w:lang w:val="es-419"/>
        </w:rPr>
        <w:t>Firma de padres/tutores</w:t>
      </w:r>
      <w:r w:rsidRPr="00FE3ADB">
        <w:rPr>
          <w:color w:val="000000"/>
          <w:szCs w:val="24"/>
          <w:lang w:val="es-419"/>
        </w:rPr>
        <w:tab/>
        <w:t xml:space="preserve">                   </w:t>
      </w:r>
      <w:r w:rsidRPr="00FE3ADB">
        <w:rPr>
          <w:color w:val="000000"/>
          <w:szCs w:val="24"/>
          <w:lang w:val="es-419"/>
        </w:rPr>
        <w:tab/>
      </w:r>
      <w:r w:rsidRPr="00FE3ADB">
        <w:rPr>
          <w:color w:val="000000"/>
          <w:szCs w:val="24"/>
          <w:lang w:val="es-419"/>
        </w:rPr>
        <w:tab/>
        <w:t xml:space="preserve">       Fecha</w:t>
      </w:r>
      <w:r w:rsidRPr="00FE3ADB">
        <w:rPr>
          <w:color w:val="000000"/>
          <w:szCs w:val="24"/>
          <w:lang w:val="es-419"/>
        </w:rPr>
        <w:br w:type="page"/>
      </w:r>
      <w:r w:rsidRPr="00FE3ADB">
        <w:rPr>
          <w:color w:val="000000"/>
          <w:szCs w:val="24"/>
          <w:lang w:val="es-419"/>
        </w:rPr>
        <w:lastRenderedPageBreak/>
        <w:t xml:space="preserve">Apéndice B: </w:t>
      </w:r>
      <w:r w:rsidRPr="00FE3ADB">
        <w:rPr>
          <w:szCs w:val="24"/>
          <w:lang w:val="es-419"/>
        </w:rPr>
        <w:t xml:space="preserve">Modelo de formulario de consentimiento para estudiantes capaces de dar su propio consentimiento </w:t>
      </w:r>
    </w:p>
    <w:p w14:paraId="28EAC0EA" w14:textId="77777777" w:rsidR="00942CA5" w:rsidRPr="00FE3ADB" w:rsidRDefault="003E58A1" w:rsidP="00942CA5">
      <w:pPr>
        <w:ind w:right="-540"/>
        <w:jc w:val="center"/>
        <w:rPr>
          <w:b/>
          <w:szCs w:val="24"/>
          <w:lang w:val="es-419"/>
        </w:rPr>
      </w:pPr>
      <w:r w:rsidRPr="00FE3ADB">
        <w:rPr>
          <w:b/>
          <w:bCs/>
          <w:szCs w:val="24"/>
          <w:lang w:val="es-419"/>
        </w:rPr>
        <w:t xml:space="preserve">AUTORIZACIÓN PARA LA ADMINISTRACIÓN DE LA PRUEBA COVID-19 DURANTE LA ESCUELA </w:t>
      </w:r>
    </w:p>
    <w:p w14:paraId="50F79FD5" w14:textId="77777777" w:rsidR="00942CA5" w:rsidRPr="00FE3ADB" w:rsidRDefault="00942CA5" w:rsidP="00942CA5">
      <w:pPr>
        <w:ind w:right="-540"/>
        <w:rPr>
          <w:szCs w:val="24"/>
          <w:lang w:val="es-419"/>
        </w:rPr>
      </w:pPr>
    </w:p>
    <w:p w14:paraId="46BB8B84" w14:textId="77777777" w:rsidR="00942CA5" w:rsidRPr="00FE3ADB" w:rsidRDefault="003E58A1" w:rsidP="00942CA5">
      <w:pPr>
        <w:spacing w:line="288" w:lineRule="atLeast"/>
        <w:rPr>
          <w:b/>
          <w:szCs w:val="24"/>
          <w:lang w:val="es-419"/>
        </w:rPr>
      </w:pPr>
      <w:r w:rsidRPr="00FE3ADB">
        <w:rPr>
          <w:b/>
          <w:bCs/>
          <w:szCs w:val="24"/>
          <w:lang w:val="es-419"/>
        </w:rPr>
        <w:t xml:space="preserve">Al completar y firmar este formulario, confirmo que autorizo a ___________________ (proveedor designado) a realizarme una prueba COVID-19 durante el horario escolar el día ________________ (fecha). Entiendo que esta prueba es opcional. Puedo negarme a firmar esta autorización. </w:t>
      </w:r>
    </w:p>
    <w:p w14:paraId="23E41854" w14:textId="77777777" w:rsidR="00942CA5" w:rsidRPr="00FE3ADB" w:rsidRDefault="00942CA5" w:rsidP="00942CA5">
      <w:pPr>
        <w:spacing w:line="288" w:lineRule="atLeast"/>
        <w:rPr>
          <w:b/>
          <w:szCs w:val="24"/>
          <w:lang w:val="es-419"/>
        </w:rPr>
      </w:pPr>
    </w:p>
    <w:p w14:paraId="00860C09" w14:textId="77777777" w:rsidR="00942CA5" w:rsidRPr="00FE3ADB" w:rsidRDefault="003E58A1" w:rsidP="00942CA5">
      <w:pPr>
        <w:ind w:right="-540"/>
        <w:rPr>
          <w:szCs w:val="24"/>
          <w:lang w:val="es-419"/>
        </w:rPr>
      </w:pPr>
      <w:r w:rsidRPr="00FE3ADB">
        <w:rPr>
          <w:szCs w:val="24"/>
          <w:lang w:val="es-419"/>
        </w:rPr>
        <w:t>NOMBRE DEL/LA ESTUDIANTE: ____________________________FECHA DE NACIMIENTO____________________</w:t>
      </w:r>
    </w:p>
    <w:p w14:paraId="31886D9E" w14:textId="77777777" w:rsidR="00942CA5" w:rsidRPr="00FE3ADB" w:rsidRDefault="00942CA5" w:rsidP="00942CA5">
      <w:pPr>
        <w:ind w:right="-540"/>
        <w:rPr>
          <w:szCs w:val="24"/>
          <w:lang w:val="es-419"/>
        </w:rPr>
      </w:pPr>
    </w:p>
    <w:p w14:paraId="59E210A7" w14:textId="77777777" w:rsidR="00942CA5" w:rsidRPr="00FE3ADB" w:rsidRDefault="003E58A1" w:rsidP="00942CA5">
      <w:pPr>
        <w:ind w:right="-540"/>
        <w:rPr>
          <w:szCs w:val="24"/>
          <w:lang w:val="es-419"/>
        </w:rPr>
      </w:pPr>
      <w:r w:rsidRPr="00FE3ADB">
        <w:rPr>
          <w:szCs w:val="24"/>
          <w:lang w:val="es-419"/>
        </w:rPr>
        <w:t>DIRECCIÓN:  _____________________________________# DE TELÉFONO: ____________________</w:t>
      </w:r>
    </w:p>
    <w:p w14:paraId="50A5BC3C" w14:textId="77777777" w:rsidR="00942CA5" w:rsidRPr="00FE3ADB" w:rsidRDefault="00942CA5" w:rsidP="00942CA5">
      <w:pPr>
        <w:ind w:right="-540"/>
        <w:rPr>
          <w:bCs/>
          <w:szCs w:val="24"/>
          <w:lang w:val="es-419"/>
        </w:rPr>
      </w:pPr>
    </w:p>
    <w:p w14:paraId="013318A0" w14:textId="77777777" w:rsidR="00942CA5" w:rsidRPr="00FE3ADB" w:rsidRDefault="003E58A1" w:rsidP="00942CA5">
      <w:pPr>
        <w:ind w:right="-540"/>
        <w:rPr>
          <w:b/>
          <w:szCs w:val="24"/>
          <w:u w:val="single"/>
          <w:lang w:val="es-419"/>
        </w:rPr>
      </w:pPr>
      <w:r w:rsidRPr="00FE3ADB">
        <w:rPr>
          <w:b/>
          <w:bCs/>
          <w:szCs w:val="24"/>
          <w:u w:val="single"/>
          <w:lang w:val="es-419"/>
        </w:rPr>
        <w:t>Información demográfica:</w:t>
      </w:r>
    </w:p>
    <w:p w14:paraId="204468E6" w14:textId="77777777" w:rsidR="00942CA5" w:rsidRPr="00FE3ADB" w:rsidRDefault="003E58A1" w:rsidP="00942CA5">
      <w:pPr>
        <w:ind w:right="-540"/>
        <w:rPr>
          <w:bCs/>
          <w:szCs w:val="24"/>
          <w:lang w:val="es-419"/>
        </w:rPr>
      </w:pPr>
      <w:r w:rsidRPr="00FE3ADB">
        <w:rPr>
          <w:bCs/>
          <w:szCs w:val="24"/>
          <w:lang w:val="es-419"/>
        </w:rPr>
        <w:t xml:space="preserve">El Departamento de Salud Pública está reuniendo la información demográfica que se solicita a continuación. Este formulario puede ser actualizado periódicamente, por favor consulte el sitio web de DESE para ver la versión más reciente del formulario. </w:t>
      </w:r>
    </w:p>
    <w:p w14:paraId="7B7910ED" w14:textId="77777777" w:rsidR="00942CA5" w:rsidRPr="00FE3ADB" w:rsidRDefault="00942CA5" w:rsidP="00942CA5">
      <w:pPr>
        <w:ind w:right="-540"/>
        <w:rPr>
          <w:bCs/>
          <w:szCs w:val="24"/>
          <w:lang w:val="es-419"/>
        </w:rPr>
      </w:pPr>
    </w:p>
    <w:p w14:paraId="6E8B437A" w14:textId="77777777" w:rsidR="00942CA5" w:rsidRPr="00FE3ADB" w:rsidRDefault="003E58A1" w:rsidP="00942CA5">
      <w:pPr>
        <w:ind w:right="-540"/>
        <w:rPr>
          <w:szCs w:val="24"/>
          <w:lang w:val="es-419"/>
        </w:rPr>
      </w:pPr>
      <w:r w:rsidRPr="00FE3ADB">
        <w:rPr>
          <w:szCs w:val="24"/>
          <w:lang w:val="es-419"/>
        </w:rPr>
        <w:t>¿Cuál es su raza? ( Seleccione todas las que correspondan):</w:t>
      </w:r>
    </w:p>
    <w:p w14:paraId="6FA88CCA" w14:textId="77777777" w:rsidR="00942CA5" w:rsidRPr="005F5578" w:rsidRDefault="003E58A1" w:rsidP="00942CA5">
      <w:pPr>
        <w:ind w:right="-540"/>
        <w:rPr>
          <w:szCs w:val="24"/>
          <w:lang w:val="pt-BR"/>
        </w:rPr>
      </w:pPr>
      <w:r w:rsidRPr="005F5578">
        <w:rPr>
          <w:szCs w:val="24"/>
          <w:lang w:val="pt-BR"/>
        </w:rPr>
        <w:t>____    Indio/a americano/a o Nativo/a de Alaska</w:t>
      </w:r>
    </w:p>
    <w:p w14:paraId="302E09C2"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Asiático/a</w:t>
      </w:r>
    </w:p>
    <w:p w14:paraId="7139325D"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 Negro/a o Afroamericano/a</w:t>
      </w:r>
    </w:p>
    <w:p w14:paraId="3A4E004A"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Nativo/a de Hawái u otra isla del Pacífico</w:t>
      </w:r>
    </w:p>
    <w:p w14:paraId="5D6DDCF0"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Blanco/a</w:t>
      </w:r>
    </w:p>
    <w:p w14:paraId="5AC1DD05"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Otra</w:t>
      </w:r>
    </w:p>
    <w:p w14:paraId="5A48EFF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3B2BC1AF" w14:textId="77777777" w:rsidR="00942CA5" w:rsidRPr="00FE3ADB" w:rsidRDefault="00942CA5" w:rsidP="00942CA5">
      <w:pPr>
        <w:ind w:right="-540"/>
        <w:rPr>
          <w:szCs w:val="24"/>
          <w:lang w:val="es-419"/>
        </w:rPr>
      </w:pPr>
    </w:p>
    <w:p w14:paraId="18B22B52" w14:textId="77777777" w:rsidR="00942CA5" w:rsidRPr="00FE3ADB" w:rsidRDefault="003E58A1" w:rsidP="00942CA5">
      <w:pPr>
        <w:ind w:right="-540"/>
        <w:rPr>
          <w:szCs w:val="24"/>
          <w:lang w:val="es-419"/>
        </w:rPr>
      </w:pPr>
      <w:r w:rsidRPr="00FE3ADB">
        <w:rPr>
          <w:szCs w:val="24"/>
          <w:lang w:val="es-419"/>
        </w:rPr>
        <w:t xml:space="preserve">¿Es usted de origen hispano? (Seleccione una): </w:t>
      </w:r>
    </w:p>
    <w:p w14:paraId="0634ACFA"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2DDCB189"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w:t>
      </w:r>
    </w:p>
    <w:p w14:paraId="0693AFE3"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6ACF4625" w14:textId="77777777" w:rsidR="00942CA5" w:rsidRPr="00FE3ADB" w:rsidRDefault="00942CA5" w:rsidP="00942CA5">
      <w:pPr>
        <w:ind w:right="-540"/>
        <w:rPr>
          <w:szCs w:val="24"/>
          <w:lang w:val="es-419"/>
        </w:rPr>
      </w:pPr>
    </w:p>
    <w:p w14:paraId="2CC2D980" w14:textId="77777777" w:rsidR="00942CA5" w:rsidRPr="00FE3ADB" w:rsidRDefault="003E58A1" w:rsidP="00942CA5">
      <w:pPr>
        <w:ind w:right="-540"/>
        <w:rPr>
          <w:szCs w:val="24"/>
          <w:lang w:val="es-419"/>
        </w:rPr>
      </w:pPr>
      <w:r w:rsidRPr="00FE3ADB">
        <w:rPr>
          <w:szCs w:val="24"/>
          <w:lang w:val="es-419"/>
        </w:rPr>
        <w:t>¿Cuál es su sexo? (Seleccione una):</w:t>
      </w:r>
    </w:p>
    <w:p w14:paraId="4A1ED83E"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Masculino</w:t>
      </w:r>
    </w:p>
    <w:p w14:paraId="1C5AAD13"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Femenino</w:t>
      </w:r>
    </w:p>
    <w:p w14:paraId="5DAE709E"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Transgénero</w:t>
      </w:r>
    </w:p>
    <w:p w14:paraId="08233884"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No se sabe</w:t>
      </w:r>
    </w:p>
    <w:p w14:paraId="4A3BCEA2" w14:textId="77777777" w:rsidR="00942CA5" w:rsidRPr="005F5578" w:rsidRDefault="00942CA5" w:rsidP="00942CA5">
      <w:pPr>
        <w:ind w:right="-540"/>
        <w:rPr>
          <w:szCs w:val="24"/>
          <w:lang w:val="pt-BR"/>
        </w:rPr>
      </w:pPr>
    </w:p>
    <w:p w14:paraId="7372FCE8" w14:textId="77777777" w:rsidR="00942CA5" w:rsidRPr="00FE3ADB" w:rsidRDefault="003E58A1" w:rsidP="00942CA5">
      <w:pPr>
        <w:ind w:right="-540"/>
        <w:rPr>
          <w:szCs w:val="24"/>
          <w:lang w:val="es-419"/>
        </w:rPr>
      </w:pPr>
      <w:r w:rsidRPr="00FE3ADB">
        <w:rPr>
          <w:szCs w:val="24"/>
          <w:lang w:val="es-419"/>
        </w:rPr>
        <w:t>¿Tiene usted una discapacidad? (Seleccione una):</w:t>
      </w:r>
    </w:p>
    <w:p w14:paraId="1D5D4B3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1F1C3FD9"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19CA35C3" w14:textId="77777777" w:rsidR="00942CA5" w:rsidRPr="00FE3ADB" w:rsidRDefault="00942CA5" w:rsidP="00942CA5">
      <w:pPr>
        <w:ind w:right="-540"/>
        <w:rPr>
          <w:szCs w:val="24"/>
          <w:lang w:val="es-419"/>
        </w:rPr>
      </w:pPr>
    </w:p>
    <w:p w14:paraId="7D7D29B7" w14:textId="77777777" w:rsidR="00942CA5" w:rsidRPr="00FE3ADB" w:rsidRDefault="003E58A1" w:rsidP="00942CA5">
      <w:pPr>
        <w:ind w:right="-540"/>
        <w:rPr>
          <w:szCs w:val="24"/>
          <w:lang w:val="es-419"/>
        </w:rPr>
      </w:pPr>
      <w:r w:rsidRPr="00FE3ADB">
        <w:rPr>
          <w:szCs w:val="24"/>
          <w:lang w:val="es-419"/>
        </w:rPr>
        <w:t>¿Está embarazada?</w:t>
      </w:r>
    </w:p>
    <w:p w14:paraId="45B6544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7ECD13D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1C801C31" w14:textId="77777777" w:rsidR="00942CA5" w:rsidRPr="00FE3ADB" w:rsidRDefault="00942CA5" w:rsidP="00942CA5">
      <w:pPr>
        <w:ind w:right="-540"/>
        <w:rPr>
          <w:b/>
          <w:szCs w:val="24"/>
          <w:u w:val="single"/>
          <w:lang w:val="es-419"/>
        </w:rPr>
      </w:pPr>
    </w:p>
    <w:p w14:paraId="79C6570B" w14:textId="77777777" w:rsidR="00942CA5" w:rsidRPr="00FE3ADB" w:rsidRDefault="003E58A1" w:rsidP="00942CA5">
      <w:pPr>
        <w:ind w:right="-540"/>
        <w:rPr>
          <w:szCs w:val="24"/>
          <w:lang w:val="es-419"/>
        </w:rPr>
      </w:pPr>
      <w:r w:rsidRPr="00FE3ADB">
        <w:rPr>
          <w:szCs w:val="24"/>
          <w:lang w:val="es-419"/>
        </w:rPr>
        <w:t>¿Cuál es su idioma materno? _________________________________</w:t>
      </w:r>
    </w:p>
    <w:p w14:paraId="490639A1" w14:textId="77777777" w:rsidR="00942CA5" w:rsidRPr="00FE3ADB" w:rsidRDefault="00942CA5" w:rsidP="00942CA5">
      <w:pPr>
        <w:ind w:right="-540"/>
        <w:rPr>
          <w:b/>
          <w:szCs w:val="24"/>
          <w:u w:val="single"/>
          <w:lang w:val="es-419"/>
        </w:rPr>
      </w:pPr>
    </w:p>
    <w:p w14:paraId="0EDDC06A" w14:textId="77777777" w:rsidR="00942CA5" w:rsidRPr="00FE3ADB" w:rsidRDefault="003E58A1" w:rsidP="00942CA5">
      <w:pPr>
        <w:ind w:right="-540"/>
        <w:rPr>
          <w:b/>
          <w:szCs w:val="24"/>
          <w:u w:val="single"/>
          <w:lang w:val="es-419"/>
        </w:rPr>
      </w:pPr>
      <w:r w:rsidRPr="00FE3ADB">
        <w:rPr>
          <w:b/>
          <w:bCs/>
          <w:szCs w:val="24"/>
          <w:u w:val="single"/>
          <w:lang w:val="es-419"/>
        </w:rPr>
        <w:t>Contacto en emergencias:</w:t>
      </w:r>
    </w:p>
    <w:p w14:paraId="6C2B5DB3" w14:textId="77777777" w:rsidR="00942CA5" w:rsidRPr="00FE3ADB" w:rsidRDefault="003E58A1" w:rsidP="00942CA5">
      <w:pPr>
        <w:ind w:right="-540"/>
        <w:rPr>
          <w:szCs w:val="24"/>
          <w:lang w:val="es-419"/>
        </w:rPr>
      </w:pPr>
      <w:r w:rsidRPr="00FE3ADB">
        <w:rPr>
          <w:szCs w:val="24"/>
          <w:lang w:val="es-419"/>
        </w:rPr>
        <w:t>En caso de emergencia, favor de notificar a:</w:t>
      </w:r>
    </w:p>
    <w:p w14:paraId="56B688E6" w14:textId="77777777" w:rsidR="00942CA5" w:rsidRPr="00FE3ADB" w:rsidRDefault="00942CA5" w:rsidP="00942CA5">
      <w:pPr>
        <w:ind w:right="-540"/>
        <w:rPr>
          <w:szCs w:val="24"/>
          <w:lang w:val="es-419"/>
        </w:rPr>
      </w:pPr>
    </w:p>
    <w:p w14:paraId="33AEB68C" w14:textId="77777777" w:rsidR="00942CA5" w:rsidRPr="00FE3ADB" w:rsidRDefault="003E58A1" w:rsidP="00942CA5">
      <w:pPr>
        <w:rPr>
          <w:szCs w:val="24"/>
          <w:lang w:val="es-419"/>
        </w:rPr>
      </w:pPr>
      <w:r w:rsidRPr="00FE3ADB">
        <w:rPr>
          <w:szCs w:val="24"/>
          <w:lang w:val="es-419"/>
        </w:rPr>
        <w:t>_________________________________________  ___________________________________</w:t>
      </w:r>
    </w:p>
    <w:p w14:paraId="509DEE47" w14:textId="77777777" w:rsidR="00942CA5" w:rsidRPr="00FE3ADB" w:rsidRDefault="003E58A1" w:rsidP="00942CA5">
      <w:pPr>
        <w:ind w:right="-540"/>
        <w:rPr>
          <w:szCs w:val="24"/>
          <w:lang w:val="es-419"/>
        </w:rPr>
      </w:pPr>
      <w:r w:rsidRPr="00FE3ADB">
        <w:rPr>
          <w:szCs w:val="24"/>
          <w:lang w:val="es-419"/>
        </w:rPr>
        <w:t>Nombre</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t>Relación con usted</w:t>
      </w:r>
    </w:p>
    <w:p w14:paraId="55CAF654" w14:textId="77777777" w:rsidR="00942CA5" w:rsidRPr="00FE3ADB" w:rsidRDefault="00942CA5" w:rsidP="00942CA5">
      <w:pPr>
        <w:ind w:right="-540"/>
        <w:rPr>
          <w:szCs w:val="24"/>
          <w:shd w:val="clear" w:color="auto" w:fill="D9D9D9" w:themeFill="background1" w:themeFillShade="D9"/>
          <w:lang w:val="es-419"/>
        </w:rPr>
      </w:pPr>
    </w:p>
    <w:p w14:paraId="6658DADE" w14:textId="77777777" w:rsidR="00942CA5" w:rsidRPr="00FE3ADB" w:rsidRDefault="003E58A1" w:rsidP="00942CA5">
      <w:pPr>
        <w:ind w:right="-540"/>
        <w:rPr>
          <w:szCs w:val="24"/>
          <w:lang w:val="es-419"/>
        </w:rPr>
      </w:pPr>
      <w:r w:rsidRPr="00FE3ADB">
        <w:rPr>
          <w:szCs w:val="24"/>
          <w:lang w:val="es-419"/>
        </w:rPr>
        <w:t>_________________________________________   ____________________________________</w:t>
      </w:r>
    </w:p>
    <w:p w14:paraId="79D15521" w14:textId="77777777" w:rsidR="00942CA5" w:rsidRPr="00FE3ADB" w:rsidRDefault="003E58A1" w:rsidP="00942CA5">
      <w:pPr>
        <w:ind w:right="-540"/>
        <w:rPr>
          <w:szCs w:val="24"/>
          <w:lang w:val="es-419"/>
        </w:rPr>
      </w:pPr>
      <w:r w:rsidRPr="00FE3ADB">
        <w:rPr>
          <w:szCs w:val="24"/>
          <w:lang w:val="es-419"/>
        </w:rPr>
        <w:t xml:space="preserve">Dirección  </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t xml:space="preserve">             Número de teléfono</w:t>
      </w:r>
    </w:p>
    <w:p w14:paraId="6EBBD510" w14:textId="77777777" w:rsidR="00942CA5" w:rsidRPr="00FE3ADB" w:rsidRDefault="00942CA5" w:rsidP="00942CA5">
      <w:pPr>
        <w:ind w:right="-540"/>
        <w:rPr>
          <w:szCs w:val="24"/>
          <w:shd w:val="clear" w:color="auto" w:fill="D9D9D9" w:themeFill="background1" w:themeFillShade="D9"/>
          <w:lang w:val="es-419"/>
        </w:rPr>
      </w:pPr>
    </w:p>
    <w:p w14:paraId="36E9AD3E" w14:textId="77777777" w:rsidR="00942CA5" w:rsidRPr="00FE3ADB" w:rsidRDefault="003E58A1" w:rsidP="00942CA5">
      <w:pPr>
        <w:spacing w:line="288" w:lineRule="atLeast"/>
        <w:rPr>
          <w:b/>
          <w:color w:val="000000"/>
          <w:szCs w:val="24"/>
          <w:lang w:val="es-419"/>
        </w:rPr>
      </w:pPr>
      <w:r w:rsidRPr="00FE3ADB">
        <w:rPr>
          <w:b/>
          <w:bCs/>
          <w:color w:val="000000"/>
          <w:szCs w:val="24"/>
          <w:lang w:val="es-419"/>
        </w:rPr>
        <w:t>Resultados de la prueba (poner iniciales):</w:t>
      </w:r>
    </w:p>
    <w:p w14:paraId="3DA7E2B0" w14:textId="6DA19502" w:rsidR="00942CA5" w:rsidRPr="00FE3ADB" w:rsidRDefault="003E58A1" w:rsidP="00942CA5">
      <w:pPr>
        <w:spacing w:line="288" w:lineRule="atLeast"/>
        <w:rPr>
          <w:color w:val="000000"/>
          <w:szCs w:val="24"/>
          <w:lang w:val="es-419"/>
        </w:rPr>
      </w:pPr>
      <w:r w:rsidRPr="00FE3ADB">
        <w:rPr>
          <w:szCs w:val="24"/>
          <w:lang w:val="es-419"/>
        </w:rPr>
        <w:t>____</w:t>
      </w:r>
      <w:r w:rsidRPr="00FE3ADB">
        <w:rPr>
          <w:szCs w:val="24"/>
          <w:lang w:val="es-419"/>
        </w:rPr>
        <w:tab/>
      </w:r>
      <w:r w:rsidRPr="00FE3ADB">
        <w:rPr>
          <w:color w:val="000000"/>
          <w:szCs w:val="24"/>
          <w:lang w:val="es-419"/>
        </w:rPr>
        <w:t>Reconozco que el proveedor designado indicado arriba compartirá el resultado de la prueba conmigo y reportará ese resultado a la autoridad de salud pública correspondiente (el Departamento de Salud Pública de Massachusetts y/o la junta local de salud de</w:t>
      </w:r>
      <w:r w:rsidR="00630516">
        <w:rPr>
          <w:color w:val="000000"/>
          <w:szCs w:val="24"/>
          <w:lang w:val="es-419"/>
        </w:rPr>
        <w:t>l</w:t>
      </w:r>
      <w:r w:rsidRPr="00FE3ADB">
        <w:rPr>
          <w:color w:val="000000"/>
          <w:szCs w:val="24"/>
          <w:lang w:val="es-419"/>
        </w:rPr>
        <w:t xml:space="preserve"> estudiante) según lo exige la ley estatal.    </w:t>
      </w:r>
    </w:p>
    <w:p w14:paraId="6CB0587F" w14:textId="77777777" w:rsidR="00942CA5" w:rsidRPr="00FE3ADB" w:rsidRDefault="00942CA5" w:rsidP="00942CA5">
      <w:pPr>
        <w:spacing w:line="288" w:lineRule="atLeast"/>
        <w:rPr>
          <w:color w:val="000000"/>
          <w:szCs w:val="24"/>
          <w:lang w:val="es-419"/>
        </w:rPr>
      </w:pPr>
    </w:p>
    <w:p w14:paraId="443FE2D1" w14:textId="77777777" w:rsidR="00942CA5" w:rsidRPr="00FE3ADB" w:rsidRDefault="003E58A1" w:rsidP="00942CA5">
      <w:pPr>
        <w:spacing w:line="288" w:lineRule="atLeast"/>
        <w:rPr>
          <w:color w:val="000000"/>
          <w:szCs w:val="24"/>
          <w:lang w:val="es-419"/>
        </w:rPr>
      </w:pPr>
      <w:r w:rsidRPr="00FE3ADB">
        <w:rPr>
          <w:color w:val="000000"/>
          <w:szCs w:val="24"/>
          <w:lang w:val="es-419"/>
        </w:rPr>
        <w:t xml:space="preserve">Se insta a las personas a compartir los resultados de la prueba con el departamento de la escuela para favorecer la seguridad pública. </w:t>
      </w:r>
    </w:p>
    <w:p w14:paraId="61ED4E4E" w14:textId="77777777" w:rsidR="00942CA5" w:rsidRPr="00FE3ADB" w:rsidRDefault="00942CA5" w:rsidP="00942CA5">
      <w:pPr>
        <w:spacing w:line="288" w:lineRule="atLeast"/>
        <w:rPr>
          <w:color w:val="000000"/>
          <w:szCs w:val="24"/>
          <w:lang w:val="es-419"/>
        </w:rPr>
      </w:pPr>
    </w:p>
    <w:p w14:paraId="67E1F321" w14:textId="77777777" w:rsidR="00942CA5" w:rsidRPr="00FE3ADB" w:rsidRDefault="003E58A1" w:rsidP="00942CA5">
      <w:pPr>
        <w:spacing w:line="288" w:lineRule="atLeast"/>
        <w:rPr>
          <w:szCs w:val="24"/>
          <w:lang w:val="es-419"/>
        </w:rPr>
      </w:pPr>
      <w:r w:rsidRPr="00FE3ADB">
        <w:rPr>
          <w:color w:val="000000"/>
          <w:szCs w:val="24"/>
          <w:lang w:val="es-419"/>
        </w:rPr>
        <w:t xml:space="preserve">Al firmar, confirmo que no estoy mostrando signos de síntomas de COVID-19 (como fiebre, congestión o náuseas), </w:t>
      </w:r>
      <w:r w:rsidRPr="00FE3ADB">
        <w:rPr>
          <w:szCs w:val="24"/>
          <w:lang w:val="es-419"/>
        </w:rPr>
        <w:t xml:space="preserve"> y que no se me ha notificado que estuve en contacto cercano con nadie confirmado como positivo con COVID-19. </w:t>
      </w:r>
    </w:p>
    <w:p w14:paraId="62392F4C" w14:textId="77777777" w:rsidR="00942CA5" w:rsidRPr="00FE3ADB" w:rsidRDefault="003E58A1" w:rsidP="00942CA5">
      <w:pPr>
        <w:spacing w:line="288" w:lineRule="atLeast"/>
        <w:rPr>
          <w:b/>
          <w:szCs w:val="24"/>
          <w:u w:val="single"/>
          <w:lang w:val="es-419"/>
        </w:rPr>
      </w:pPr>
      <w:r w:rsidRPr="00FE3ADB">
        <w:rPr>
          <w:szCs w:val="24"/>
          <w:lang w:val="es-419"/>
        </w:rPr>
        <w:br/>
      </w:r>
      <w:r w:rsidRPr="00FE3ADB">
        <w:rPr>
          <w:b/>
          <w:bCs/>
          <w:szCs w:val="24"/>
          <w:u w:val="single"/>
          <w:lang w:val="es-419"/>
        </w:rPr>
        <w:t>Firma autorizada:</w:t>
      </w:r>
    </w:p>
    <w:p w14:paraId="46D86F8B" w14:textId="77777777" w:rsidR="00942CA5" w:rsidRPr="00FE3ADB" w:rsidRDefault="00942CA5" w:rsidP="00942CA5">
      <w:pPr>
        <w:spacing w:line="288" w:lineRule="atLeast"/>
        <w:rPr>
          <w:szCs w:val="24"/>
          <w:lang w:val="es-419"/>
        </w:rPr>
      </w:pPr>
    </w:p>
    <w:p w14:paraId="783C07C7" w14:textId="77777777" w:rsidR="00942CA5" w:rsidRPr="00FE3ADB" w:rsidRDefault="003E58A1" w:rsidP="00942CA5">
      <w:pPr>
        <w:rPr>
          <w:szCs w:val="24"/>
          <w:lang w:val="es-419"/>
        </w:rPr>
      </w:pPr>
      <w:r w:rsidRPr="00FE3ADB">
        <w:rPr>
          <w:szCs w:val="24"/>
          <w:lang w:val="es-419"/>
        </w:rPr>
        <w:t>_________________________________________</w:t>
      </w:r>
    </w:p>
    <w:p w14:paraId="320346CB" w14:textId="77777777" w:rsidR="00942CA5" w:rsidRPr="00FE3ADB" w:rsidRDefault="003E58A1" w:rsidP="00942CA5">
      <w:pPr>
        <w:spacing w:line="288" w:lineRule="atLeast"/>
        <w:rPr>
          <w:szCs w:val="24"/>
          <w:lang w:val="es-419"/>
        </w:rPr>
      </w:pPr>
      <w:r w:rsidRPr="00FE3ADB">
        <w:rPr>
          <w:szCs w:val="24"/>
          <w:lang w:val="es-419"/>
        </w:rPr>
        <w:t>Nombre (en letra de molde)</w:t>
      </w:r>
    </w:p>
    <w:p w14:paraId="42BFA9FF" w14:textId="77777777" w:rsidR="00942CA5" w:rsidRPr="00FE3ADB" w:rsidRDefault="00942CA5" w:rsidP="00942CA5">
      <w:pPr>
        <w:spacing w:line="288" w:lineRule="atLeast"/>
        <w:rPr>
          <w:color w:val="000000"/>
          <w:szCs w:val="24"/>
          <w:lang w:val="es-419"/>
        </w:rPr>
      </w:pPr>
    </w:p>
    <w:p w14:paraId="4DE963B8" w14:textId="77777777" w:rsidR="00942CA5" w:rsidRPr="00FE3ADB" w:rsidRDefault="003E58A1" w:rsidP="00942CA5">
      <w:pPr>
        <w:spacing w:line="288" w:lineRule="atLeast"/>
        <w:rPr>
          <w:color w:val="000000"/>
          <w:szCs w:val="24"/>
          <w:lang w:val="es-419"/>
        </w:rPr>
      </w:pPr>
      <w:r w:rsidRPr="00FE3ADB">
        <w:rPr>
          <w:color w:val="000000"/>
          <w:szCs w:val="24"/>
          <w:lang w:val="es-419"/>
        </w:rPr>
        <w:t>_________________________________________         _____________________</w:t>
      </w:r>
    </w:p>
    <w:p w14:paraId="0DA359A5" w14:textId="77777777" w:rsidR="00942CA5" w:rsidRPr="00FE3ADB" w:rsidRDefault="003E58A1" w:rsidP="00942CA5">
      <w:pPr>
        <w:rPr>
          <w:color w:val="000000"/>
          <w:szCs w:val="24"/>
          <w:lang w:val="es-419"/>
        </w:rPr>
      </w:pPr>
      <w:r w:rsidRPr="00FE3ADB">
        <w:rPr>
          <w:color w:val="000000"/>
          <w:szCs w:val="24"/>
          <w:lang w:val="es-419"/>
        </w:rPr>
        <w:t>Firma</w:t>
      </w:r>
      <w:r w:rsidRPr="00FE3ADB">
        <w:rPr>
          <w:color w:val="000000"/>
          <w:szCs w:val="24"/>
          <w:lang w:val="es-419"/>
        </w:rPr>
        <w:tab/>
      </w:r>
      <w:r w:rsidRPr="00FE3ADB">
        <w:rPr>
          <w:color w:val="000000"/>
          <w:szCs w:val="24"/>
          <w:lang w:val="es-419"/>
        </w:rPr>
        <w:tab/>
      </w:r>
      <w:r w:rsidRPr="00FE3ADB">
        <w:rPr>
          <w:color w:val="000000"/>
          <w:szCs w:val="24"/>
          <w:lang w:val="es-419"/>
        </w:rPr>
        <w:tab/>
      </w:r>
      <w:r w:rsidRPr="00FE3ADB">
        <w:rPr>
          <w:color w:val="000000"/>
          <w:szCs w:val="24"/>
          <w:lang w:val="es-419"/>
        </w:rPr>
        <w:tab/>
        <w:t xml:space="preserve">       </w:t>
      </w:r>
      <w:r w:rsidRPr="00FE3ADB">
        <w:rPr>
          <w:color w:val="000000"/>
          <w:szCs w:val="24"/>
          <w:lang w:val="es-419"/>
        </w:rPr>
        <w:tab/>
      </w:r>
      <w:r w:rsidRPr="00FE3ADB">
        <w:rPr>
          <w:color w:val="000000"/>
          <w:szCs w:val="24"/>
          <w:lang w:val="es-419"/>
        </w:rPr>
        <w:tab/>
        <w:t xml:space="preserve">       Fecha</w:t>
      </w:r>
    </w:p>
    <w:p w14:paraId="4EB2D393" w14:textId="77777777" w:rsidR="00942CA5" w:rsidRPr="00FE3ADB" w:rsidRDefault="003E58A1" w:rsidP="00942CA5">
      <w:pPr>
        <w:spacing w:after="160" w:line="259" w:lineRule="auto"/>
        <w:rPr>
          <w:color w:val="000000"/>
          <w:szCs w:val="24"/>
          <w:lang w:val="es-419"/>
        </w:rPr>
      </w:pPr>
      <w:r w:rsidRPr="00FE3ADB">
        <w:rPr>
          <w:color w:val="000000"/>
          <w:szCs w:val="24"/>
          <w:lang w:val="es-419"/>
        </w:rPr>
        <w:br w:type="page"/>
      </w:r>
    </w:p>
    <w:p w14:paraId="3D6B96EE" w14:textId="77777777" w:rsidR="00942CA5" w:rsidRPr="00FE3ADB" w:rsidRDefault="003E58A1" w:rsidP="00942CA5">
      <w:pPr>
        <w:ind w:right="-540"/>
        <w:rPr>
          <w:szCs w:val="24"/>
          <w:lang w:val="es-419"/>
        </w:rPr>
      </w:pPr>
      <w:r w:rsidRPr="00FE3ADB">
        <w:rPr>
          <w:szCs w:val="24"/>
          <w:lang w:val="es-419"/>
        </w:rPr>
        <w:lastRenderedPageBreak/>
        <w:t xml:space="preserve">Apéndice C: Modelo de autorización para el profesorado o el personal </w:t>
      </w:r>
    </w:p>
    <w:p w14:paraId="6389EAD8" w14:textId="77777777" w:rsidR="00942CA5" w:rsidRPr="00FE3ADB" w:rsidRDefault="00942CA5" w:rsidP="00942CA5">
      <w:pPr>
        <w:jc w:val="center"/>
        <w:rPr>
          <w:szCs w:val="24"/>
          <w:lang w:val="es-419"/>
        </w:rPr>
      </w:pPr>
    </w:p>
    <w:p w14:paraId="3D035E20" w14:textId="04B0C9E9" w:rsidR="00942CA5" w:rsidRPr="00FE3ADB" w:rsidRDefault="003E58A1" w:rsidP="00942CA5">
      <w:pPr>
        <w:ind w:right="-540"/>
        <w:jc w:val="center"/>
        <w:rPr>
          <w:b/>
          <w:szCs w:val="24"/>
          <w:lang w:val="es-419"/>
        </w:rPr>
      </w:pPr>
      <w:r w:rsidRPr="00FE3ADB">
        <w:rPr>
          <w:b/>
          <w:bCs/>
          <w:szCs w:val="24"/>
          <w:lang w:val="es-419"/>
        </w:rPr>
        <w:t xml:space="preserve">AUTORIZACIÓN PARA LA ADMINISTRACIÓN DE LA PRUEBA COVID-19 DURANTE LA </w:t>
      </w:r>
      <w:r w:rsidR="00630516">
        <w:rPr>
          <w:b/>
          <w:bCs/>
          <w:szCs w:val="24"/>
          <w:lang w:val="es-419"/>
        </w:rPr>
        <w:t xml:space="preserve">JORNADA </w:t>
      </w:r>
      <w:r w:rsidRPr="00FE3ADB">
        <w:rPr>
          <w:b/>
          <w:bCs/>
          <w:szCs w:val="24"/>
          <w:lang w:val="es-419"/>
        </w:rPr>
        <w:t>ESC</w:t>
      </w:r>
      <w:r w:rsidR="00630516">
        <w:rPr>
          <w:b/>
          <w:bCs/>
          <w:szCs w:val="24"/>
          <w:lang w:val="es-419"/>
        </w:rPr>
        <w:t>OLAR</w:t>
      </w:r>
      <w:r w:rsidRPr="00FE3ADB">
        <w:rPr>
          <w:b/>
          <w:bCs/>
          <w:szCs w:val="24"/>
          <w:lang w:val="es-419"/>
        </w:rPr>
        <w:t xml:space="preserve"> </w:t>
      </w:r>
    </w:p>
    <w:p w14:paraId="453EBC8E" w14:textId="77777777" w:rsidR="00942CA5" w:rsidRPr="00FE3ADB" w:rsidRDefault="00942CA5" w:rsidP="00942CA5">
      <w:pPr>
        <w:ind w:right="-540"/>
        <w:jc w:val="center"/>
        <w:rPr>
          <w:szCs w:val="24"/>
          <w:lang w:val="es-419"/>
        </w:rPr>
      </w:pPr>
    </w:p>
    <w:p w14:paraId="12D45FA4" w14:textId="77777777" w:rsidR="00942CA5" w:rsidRPr="00FE3ADB" w:rsidRDefault="003E58A1" w:rsidP="00942CA5">
      <w:pPr>
        <w:spacing w:line="288" w:lineRule="atLeast"/>
        <w:rPr>
          <w:b/>
          <w:szCs w:val="24"/>
          <w:lang w:val="es-419"/>
        </w:rPr>
      </w:pPr>
      <w:r w:rsidRPr="00FE3ADB">
        <w:rPr>
          <w:b/>
          <w:bCs/>
          <w:szCs w:val="24"/>
          <w:lang w:val="es-419"/>
        </w:rPr>
        <w:t xml:space="preserve">Al completar y firmar este formulario, confirmo que autorizo a ___________________ (proveedor designado) a realizarme una prueba COVID-19 durante el horario escolar el día ________________ (fecha). Entiendo que esta prueba es opcional. Puedo negarme a firmar esta autorización. </w:t>
      </w:r>
    </w:p>
    <w:p w14:paraId="7865D810" w14:textId="77777777" w:rsidR="00942CA5" w:rsidRPr="00FE3ADB" w:rsidRDefault="00942CA5" w:rsidP="00942CA5">
      <w:pPr>
        <w:ind w:right="-540"/>
        <w:rPr>
          <w:szCs w:val="24"/>
          <w:lang w:val="es-419"/>
        </w:rPr>
      </w:pPr>
    </w:p>
    <w:p w14:paraId="761ED492" w14:textId="77777777" w:rsidR="00942CA5" w:rsidRPr="00FE3ADB" w:rsidRDefault="003E58A1" w:rsidP="00942CA5">
      <w:pPr>
        <w:ind w:right="-540"/>
        <w:rPr>
          <w:szCs w:val="24"/>
          <w:lang w:val="es-419"/>
        </w:rPr>
      </w:pPr>
      <w:r w:rsidRPr="00FE3ADB">
        <w:rPr>
          <w:szCs w:val="24"/>
          <w:lang w:val="es-419"/>
        </w:rPr>
        <w:t>NOMBRE: ____________________________FECHA DE NACIMIENTO____________________</w:t>
      </w:r>
    </w:p>
    <w:p w14:paraId="17CDE17F" w14:textId="77777777" w:rsidR="00942CA5" w:rsidRPr="00FE3ADB" w:rsidRDefault="00942CA5" w:rsidP="00942CA5">
      <w:pPr>
        <w:ind w:right="-540"/>
        <w:rPr>
          <w:szCs w:val="24"/>
          <w:lang w:val="es-419"/>
        </w:rPr>
      </w:pPr>
    </w:p>
    <w:p w14:paraId="505093BC" w14:textId="77777777" w:rsidR="00942CA5" w:rsidRPr="00FE3ADB" w:rsidRDefault="003E58A1" w:rsidP="00942CA5">
      <w:pPr>
        <w:ind w:right="-540"/>
        <w:rPr>
          <w:szCs w:val="24"/>
          <w:lang w:val="es-419"/>
        </w:rPr>
      </w:pPr>
      <w:r w:rsidRPr="00FE3ADB">
        <w:rPr>
          <w:szCs w:val="24"/>
          <w:lang w:val="es-419"/>
        </w:rPr>
        <w:t>DIRECCIÓN:  _____________________________________# DE TELÉFONO: ____________________</w:t>
      </w:r>
    </w:p>
    <w:p w14:paraId="3E4081E4" w14:textId="77777777" w:rsidR="00942CA5" w:rsidRPr="00FE3ADB" w:rsidRDefault="00942CA5" w:rsidP="00942CA5">
      <w:pPr>
        <w:ind w:right="-540"/>
        <w:rPr>
          <w:szCs w:val="24"/>
          <w:lang w:val="es-419"/>
        </w:rPr>
      </w:pPr>
    </w:p>
    <w:p w14:paraId="4BC3E590" w14:textId="77777777" w:rsidR="00942CA5" w:rsidRPr="00FE3ADB" w:rsidRDefault="003E58A1" w:rsidP="00942CA5">
      <w:pPr>
        <w:ind w:right="-540"/>
        <w:rPr>
          <w:b/>
          <w:szCs w:val="24"/>
          <w:u w:val="single"/>
          <w:lang w:val="es-419"/>
        </w:rPr>
      </w:pPr>
      <w:r w:rsidRPr="00FE3ADB">
        <w:rPr>
          <w:b/>
          <w:bCs/>
          <w:szCs w:val="24"/>
          <w:u w:val="single"/>
          <w:lang w:val="es-419"/>
        </w:rPr>
        <w:t>Información demográfica:</w:t>
      </w:r>
    </w:p>
    <w:p w14:paraId="354AA812" w14:textId="77777777" w:rsidR="00942CA5" w:rsidRPr="00FE3ADB" w:rsidRDefault="003E58A1" w:rsidP="00942CA5">
      <w:pPr>
        <w:ind w:right="-540"/>
        <w:rPr>
          <w:bCs/>
          <w:szCs w:val="24"/>
          <w:lang w:val="es-419"/>
        </w:rPr>
      </w:pPr>
      <w:r w:rsidRPr="00FE3ADB">
        <w:rPr>
          <w:bCs/>
          <w:szCs w:val="24"/>
          <w:lang w:val="es-419"/>
        </w:rPr>
        <w:t>El Departamento de Salud Pública está reuniendo la información demográfica que se solicita a continuación. Este formulario puede ser actualizado periódicamente, por favor consulte el sitio web de DESE para ver las versiones más recientes del formulario.</w:t>
      </w:r>
    </w:p>
    <w:p w14:paraId="0C1E7D74" w14:textId="77777777" w:rsidR="00942CA5" w:rsidRPr="00FE3ADB" w:rsidRDefault="00942CA5" w:rsidP="00942CA5">
      <w:pPr>
        <w:ind w:right="-540"/>
        <w:rPr>
          <w:b/>
          <w:szCs w:val="24"/>
          <w:u w:val="single"/>
          <w:lang w:val="es-419"/>
        </w:rPr>
      </w:pPr>
    </w:p>
    <w:p w14:paraId="08BF867D" w14:textId="0668338A" w:rsidR="00942CA5" w:rsidRPr="00FE3ADB" w:rsidRDefault="003E58A1" w:rsidP="00942CA5">
      <w:pPr>
        <w:ind w:right="-540"/>
        <w:rPr>
          <w:szCs w:val="24"/>
          <w:lang w:val="es-419"/>
        </w:rPr>
      </w:pPr>
      <w:r w:rsidRPr="00FE3ADB">
        <w:rPr>
          <w:szCs w:val="24"/>
          <w:lang w:val="es-419"/>
        </w:rPr>
        <w:t>¿Cuál es su raza? (Seleccione todas las que correspondan):</w:t>
      </w:r>
    </w:p>
    <w:p w14:paraId="3697177E" w14:textId="77777777" w:rsidR="00942CA5" w:rsidRPr="005F5578" w:rsidRDefault="003E58A1" w:rsidP="00942CA5">
      <w:pPr>
        <w:ind w:right="-540"/>
        <w:rPr>
          <w:szCs w:val="24"/>
          <w:lang w:val="pt-BR"/>
        </w:rPr>
      </w:pPr>
      <w:r w:rsidRPr="005F5578">
        <w:rPr>
          <w:szCs w:val="24"/>
          <w:lang w:val="pt-BR"/>
        </w:rPr>
        <w:t>____    Indio/a americano/a o Nativo/a de Alaska</w:t>
      </w:r>
    </w:p>
    <w:p w14:paraId="5D6D0B72"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Asiático/a</w:t>
      </w:r>
    </w:p>
    <w:p w14:paraId="3B5D09FA" w14:textId="24DB26B2" w:rsidR="00942CA5" w:rsidRPr="00FE3ADB" w:rsidRDefault="003E58A1" w:rsidP="00942CA5">
      <w:pPr>
        <w:ind w:right="-540"/>
        <w:rPr>
          <w:szCs w:val="24"/>
          <w:lang w:val="es-419"/>
        </w:rPr>
      </w:pPr>
      <w:r w:rsidRPr="00FE3ADB">
        <w:rPr>
          <w:szCs w:val="24"/>
          <w:lang w:val="es-419"/>
        </w:rPr>
        <w:t>____</w:t>
      </w:r>
      <w:r w:rsidRPr="00FE3ADB">
        <w:rPr>
          <w:szCs w:val="24"/>
          <w:lang w:val="es-419"/>
        </w:rPr>
        <w:tab/>
        <w:t>Negro/a o Afroamericano/a</w:t>
      </w:r>
    </w:p>
    <w:p w14:paraId="7B54956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Nativo/a de Hawái u otra isla del Pacífico</w:t>
      </w:r>
    </w:p>
    <w:p w14:paraId="76F5A674"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Blanco/a</w:t>
      </w:r>
    </w:p>
    <w:p w14:paraId="48FF95F8"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Otra</w:t>
      </w:r>
    </w:p>
    <w:p w14:paraId="10291F3E"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14A04054" w14:textId="77777777" w:rsidR="00942CA5" w:rsidRPr="00FE3ADB" w:rsidRDefault="00942CA5" w:rsidP="00942CA5">
      <w:pPr>
        <w:ind w:right="-540"/>
        <w:rPr>
          <w:szCs w:val="24"/>
          <w:lang w:val="es-419"/>
        </w:rPr>
      </w:pPr>
    </w:p>
    <w:p w14:paraId="62D08FD5" w14:textId="77777777" w:rsidR="00942CA5" w:rsidRPr="00FE3ADB" w:rsidRDefault="003E58A1" w:rsidP="00942CA5">
      <w:pPr>
        <w:ind w:right="-540"/>
        <w:rPr>
          <w:szCs w:val="24"/>
          <w:lang w:val="es-419"/>
        </w:rPr>
      </w:pPr>
      <w:r w:rsidRPr="00FE3ADB">
        <w:rPr>
          <w:szCs w:val="24"/>
          <w:lang w:val="es-419"/>
        </w:rPr>
        <w:t xml:space="preserve">¿Es usted de origen hispano? (Seleccione una): </w:t>
      </w:r>
    </w:p>
    <w:p w14:paraId="762ADCDB"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6567AEC6"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w:t>
      </w:r>
    </w:p>
    <w:p w14:paraId="55A8CD73"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No se sabe</w:t>
      </w:r>
    </w:p>
    <w:p w14:paraId="47DEA7B8" w14:textId="77777777" w:rsidR="00942CA5" w:rsidRPr="00FE3ADB" w:rsidRDefault="00942CA5" w:rsidP="00942CA5">
      <w:pPr>
        <w:ind w:right="-540"/>
        <w:rPr>
          <w:szCs w:val="24"/>
          <w:lang w:val="es-419"/>
        </w:rPr>
      </w:pPr>
    </w:p>
    <w:p w14:paraId="43D509BF" w14:textId="77777777" w:rsidR="00942CA5" w:rsidRPr="00FE3ADB" w:rsidRDefault="003E58A1" w:rsidP="00942CA5">
      <w:pPr>
        <w:ind w:right="-540"/>
        <w:rPr>
          <w:szCs w:val="24"/>
          <w:lang w:val="es-419"/>
        </w:rPr>
      </w:pPr>
      <w:r w:rsidRPr="00FE3ADB">
        <w:rPr>
          <w:szCs w:val="24"/>
          <w:lang w:val="es-419"/>
        </w:rPr>
        <w:t>¿Cuál es su sexo? (Seleccione una):</w:t>
      </w:r>
    </w:p>
    <w:p w14:paraId="5EE3BE4D"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Masculino</w:t>
      </w:r>
    </w:p>
    <w:p w14:paraId="6208689C"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Femenino</w:t>
      </w:r>
    </w:p>
    <w:p w14:paraId="77A2244D" w14:textId="77777777" w:rsidR="00942CA5" w:rsidRPr="005F5578" w:rsidRDefault="003E58A1" w:rsidP="00942CA5">
      <w:pPr>
        <w:ind w:right="-540"/>
        <w:rPr>
          <w:szCs w:val="24"/>
          <w:lang w:val="pt-BR"/>
        </w:rPr>
      </w:pPr>
      <w:r w:rsidRPr="005F5578">
        <w:rPr>
          <w:szCs w:val="24"/>
          <w:lang w:val="pt-BR"/>
        </w:rPr>
        <w:t>____</w:t>
      </w:r>
      <w:r w:rsidRPr="005F5578">
        <w:rPr>
          <w:szCs w:val="24"/>
          <w:lang w:val="pt-BR"/>
        </w:rPr>
        <w:tab/>
        <w:t>Transgénero</w:t>
      </w:r>
    </w:p>
    <w:p w14:paraId="225792F0" w14:textId="77777777" w:rsidR="00942CA5" w:rsidRPr="005F5578" w:rsidRDefault="003E58A1" w:rsidP="00942CA5">
      <w:pPr>
        <w:ind w:right="-540"/>
        <w:rPr>
          <w:szCs w:val="24"/>
          <w:lang w:val="pt-BR"/>
        </w:rPr>
      </w:pPr>
      <w:r w:rsidRPr="005F5578">
        <w:rPr>
          <w:szCs w:val="24"/>
          <w:u w:val="single"/>
          <w:lang w:val="pt-BR"/>
        </w:rPr>
        <w:t>____</w:t>
      </w:r>
      <w:r w:rsidRPr="005F5578">
        <w:rPr>
          <w:szCs w:val="24"/>
          <w:lang w:val="pt-BR"/>
        </w:rPr>
        <w:tab/>
        <w:t>No se sabe</w:t>
      </w:r>
    </w:p>
    <w:p w14:paraId="14ACC97F" w14:textId="77777777" w:rsidR="00942CA5" w:rsidRPr="005F5578" w:rsidRDefault="00942CA5" w:rsidP="00942CA5">
      <w:pPr>
        <w:ind w:right="-540"/>
        <w:rPr>
          <w:szCs w:val="24"/>
          <w:lang w:val="pt-BR"/>
        </w:rPr>
      </w:pPr>
    </w:p>
    <w:p w14:paraId="43BACB7A" w14:textId="77777777" w:rsidR="00942CA5" w:rsidRPr="00FE3ADB" w:rsidRDefault="003E58A1" w:rsidP="00942CA5">
      <w:pPr>
        <w:ind w:right="-540"/>
        <w:rPr>
          <w:szCs w:val="24"/>
          <w:lang w:val="es-419"/>
        </w:rPr>
      </w:pPr>
      <w:r w:rsidRPr="00FE3ADB">
        <w:rPr>
          <w:szCs w:val="24"/>
          <w:lang w:val="es-419"/>
        </w:rPr>
        <w:t>¿Tiene usted una discapacidad? (Seleccione una):</w:t>
      </w:r>
    </w:p>
    <w:p w14:paraId="701CE5F4"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1FAEAB4B"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6A8A761E" w14:textId="77777777" w:rsidR="00A7500D" w:rsidRPr="00FE3ADB" w:rsidRDefault="003E58A1">
      <w:pPr>
        <w:widowControl/>
        <w:rPr>
          <w:szCs w:val="24"/>
          <w:lang w:val="es-419"/>
        </w:rPr>
      </w:pPr>
      <w:r w:rsidRPr="00FE3ADB">
        <w:rPr>
          <w:szCs w:val="24"/>
          <w:lang w:val="es-419"/>
        </w:rPr>
        <w:br w:type="page"/>
      </w:r>
    </w:p>
    <w:p w14:paraId="5CE24B91" w14:textId="77777777" w:rsidR="00942CA5" w:rsidRPr="00FE3ADB" w:rsidRDefault="003E58A1" w:rsidP="00942CA5">
      <w:pPr>
        <w:ind w:right="-540"/>
        <w:rPr>
          <w:szCs w:val="24"/>
          <w:lang w:val="es-419"/>
        </w:rPr>
      </w:pPr>
      <w:r w:rsidRPr="00FE3ADB">
        <w:rPr>
          <w:szCs w:val="24"/>
          <w:lang w:val="es-419"/>
        </w:rPr>
        <w:lastRenderedPageBreak/>
        <w:t>¿Está embarazada?</w:t>
      </w:r>
    </w:p>
    <w:p w14:paraId="7079DE60"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Sí</w:t>
      </w:r>
    </w:p>
    <w:p w14:paraId="0E550DE0" w14:textId="77777777" w:rsidR="00942CA5" w:rsidRPr="00FE3ADB" w:rsidRDefault="003E58A1" w:rsidP="00942CA5">
      <w:pPr>
        <w:ind w:right="-540"/>
        <w:rPr>
          <w:szCs w:val="24"/>
          <w:lang w:val="es-419"/>
        </w:rPr>
      </w:pPr>
      <w:r w:rsidRPr="00FE3ADB">
        <w:rPr>
          <w:szCs w:val="24"/>
          <w:lang w:val="es-419"/>
        </w:rPr>
        <w:t>____</w:t>
      </w:r>
      <w:r w:rsidRPr="00FE3ADB">
        <w:rPr>
          <w:szCs w:val="24"/>
          <w:lang w:val="es-419"/>
        </w:rPr>
        <w:tab/>
        <w:t xml:space="preserve">No </w:t>
      </w:r>
    </w:p>
    <w:p w14:paraId="70020DBC" w14:textId="77777777" w:rsidR="00942CA5" w:rsidRPr="00FE3ADB" w:rsidRDefault="00942CA5" w:rsidP="00942CA5">
      <w:pPr>
        <w:ind w:right="-540"/>
        <w:rPr>
          <w:b/>
          <w:szCs w:val="24"/>
          <w:u w:val="single"/>
          <w:lang w:val="es-419"/>
        </w:rPr>
      </w:pPr>
    </w:p>
    <w:p w14:paraId="19D5CA74" w14:textId="77777777" w:rsidR="00942CA5" w:rsidRPr="00FE3ADB" w:rsidRDefault="003E58A1" w:rsidP="00942CA5">
      <w:pPr>
        <w:ind w:right="-540"/>
        <w:rPr>
          <w:szCs w:val="24"/>
          <w:lang w:val="es-419"/>
        </w:rPr>
      </w:pPr>
      <w:r w:rsidRPr="00FE3ADB">
        <w:rPr>
          <w:szCs w:val="24"/>
          <w:lang w:val="es-419"/>
        </w:rPr>
        <w:t>¿Cuál es su idioma materno? _________________________________</w:t>
      </w:r>
    </w:p>
    <w:p w14:paraId="39C48002" w14:textId="77777777" w:rsidR="00942CA5" w:rsidRPr="00FE3ADB" w:rsidRDefault="00942CA5" w:rsidP="00942CA5">
      <w:pPr>
        <w:ind w:right="-540"/>
        <w:rPr>
          <w:b/>
          <w:szCs w:val="24"/>
          <w:u w:val="single"/>
          <w:lang w:val="es-419"/>
        </w:rPr>
      </w:pPr>
    </w:p>
    <w:p w14:paraId="426FAB96" w14:textId="77777777" w:rsidR="00942CA5" w:rsidRPr="00FE3ADB" w:rsidRDefault="003E58A1" w:rsidP="00942CA5">
      <w:pPr>
        <w:ind w:right="-540"/>
        <w:rPr>
          <w:b/>
          <w:szCs w:val="24"/>
          <w:u w:val="single"/>
          <w:lang w:val="es-419"/>
        </w:rPr>
      </w:pPr>
      <w:r w:rsidRPr="00FE3ADB">
        <w:rPr>
          <w:b/>
          <w:bCs/>
          <w:szCs w:val="24"/>
          <w:u w:val="single"/>
          <w:lang w:val="es-419"/>
        </w:rPr>
        <w:t>Contacto en emergencias:</w:t>
      </w:r>
    </w:p>
    <w:p w14:paraId="511671AF" w14:textId="77777777" w:rsidR="00942CA5" w:rsidRPr="00FE3ADB" w:rsidRDefault="003E58A1" w:rsidP="00942CA5">
      <w:pPr>
        <w:ind w:right="-540"/>
        <w:rPr>
          <w:szCs w:val="24"/>
          <w:lang w:val="es-419"/>
        </w:rPr>
      </w:pPr>
      <w:r w:rsidRPr="00FE3ADB">
        <w:rPr>
          <w:szCs w:val="24"/>
          <w:lang w:val="es-419"/>
        </w:rPr>
        <w:t>En caso de emergencia, favor de notificar a:</w:t>
      </w:r>
    </w:p>
    <w:p w14:paraId="65141865" w14:textId="77777777" w:rsidR="00942CA5" w:rsidRPr="00FE3ADB" w:rsidRDefault="00942CA5" w:rsidP="00942CA5">
      <w:pPr>
        <w:ind w:right="-540"/>
        <w:rPr>
          <w:szCs w:val="24"/>
          <w:lang w:val="es-419"/>
        </w:rPr>
      </w:pPr>
    </w:p>
    <w:p w14:paraId="4EF8C204" w14:textId="77777777" w:rsidR="00942CA5" w:rsidRPr="00FE3ADB" w:rsidRDefault="003E58A1" w:rsidP="00942CA5">
      <w:pPr>
        <w:rPr>
          <w:szCs w:val="24"/>
          <w:lang w:val="es-419"/>
        </w:rPr>
      </w:pPr>
      <w:r w:rsidRPr="00FE3ADB">
        <w:rPr>
          <w:szCs w:val="24"/>
          <w:lang w:val="es-419"/>
        </w:rPr>
        <w:t>_________________________________________  ___________________________________</w:t>
      </w:r>
    </w:p>
    <w:p w14:paraId="3837FFCD" w14:textId="2619F7A5" w:rsidR="00942CA5" w:rsidRPr="00FE3ADB" w:rsidRDefault="003E58A1" w:rsidP="00942CA5">
      <w:pPr>
        <w:ind w:right="-540"/>
        <w:rPr>
          <w:szCs w:val="24"/>
          <w:lang w:val="es-419"/>
        </w:rPr>
      </w:pPr>
      <w:r w:rsidRPr="00FE3ADB">
        <w:rPr>
          <w:szCs w:val="24"/>
          <w:lang w:val="es-419"/>
        </w:rPr>
        <w:t>Nombre</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00630516">
        <w:rPr>
          <w:szCs w:val="24"/>
          <w:lang w:val="es-419"/>
        </w:rPr>
        <w:tab/>
        <w:t xml:space="preserve">      </w:t>
      </w:r>
      <w:r w:rsidRPr="00FE3ADB">
        <w:rPr>
          <w:szCs w:val="24"/>
          <w:lang w:val="es-419"/>
        </w:rPr>
        <w:t>Relación</w:t>
      </w:r>
    </w:p>
    <w:p w14:paraId="575D27F9" w14:textId="77777777" w:rsidR="00942CA5" w:rsidRPr="00FE3ADB" w:rsidRDefault="00942CA5" w:rsidP="00942CA5">
      <w:pPr>
        <w:ind w:right="-540"/>
        <w:rPr>
          <w:szCs w:val="24"/>
          <w:shd w:val="clear" w:color="auto" w:fill="D9D9D9" w:themeFill="background1" w:themeFillShade="D9"/>
          <w:lang w:val="es-419"/>
        </w:rPr>
      </w:pPr>
    </w:p>
    <w:p w14:paraId="2BD366C2" w14:textId="77777777" w:rsidR="00942CA5" w:rsidRPr="00FE3ADB" w:rsidRDefault="003E58A1" w:rsidP="00942CA5">
      <w:pPr>
        <w:ind w:right="-540"/>
        <w:rPr>
          <w:szCs w:val="24"/>
          <w:lang w:val="es-419"/>
        </w:rPr>
      </w:pPr>
      <w:r w:rsidRPr="00FE3ADB">
        <w:rPr>
          <w:szCs w:val="24"/>
          <w:lang w:val="es-419"/>
        </w:rPr>
        <w:t>_________________________________________   ____________________________________</w:t>
      </w:r>
    </w:p>
    <w:p w14:paraId="6819D825" w14:textId="1A95E182" w:rsidR="00942CA5" w:rsidRPr="00FE3ADB" w:rsidRDefault="003E58A1" w:rsidP="00942CA5">
      <w:pPr>
        <w:ind w:right="-540"/>
        <w:rPr>
          <w:szCs w:val="24"/>
          <w:lang w:val="es-419"/>
        </w:rPr>
      </w:pPr>
      <w:r w:rsidRPr="00FE3ADB">
        <w:rPr>
          <w:szCs w:val="24"/>
          <w:lang w:val="es-419"/>
        </w:rPr>
        <w:t xml:space="preserve">Dirección  </w:t>
      </w:r>
      <w:r w:rsidRPr="00FE3ADB">
        <w:rPr>
          <w:szCs w:val="24"/>
          <w:lang w:val="es-419"/>
        </w:rPr>
        <w:tab/>
      </w:r>
      <w:r w:rsidRPr="00FE3ADB">
        <w:rPr>
          <w:szCs w:val="24"/>
          <w:lang w:val="es-419"/>
        </w:rPr>
        <w:tab/>
      </w:r>
      <w:r w:rsidRPr="00FE3ADB">
        <w:rPr>
          <w:szCs w:val="24"/>
          <w:lang w:val="es-419"/>
        </w:rPr>
        <w:tab/>
      </w:r>
      <w:r w:rsidRPr="00FE3ADB">
        <w:rPr>
          <w:szCs w:val="24"/>
          <w:lang w:val="es-419"/>
        </w:rPr>
        <w:tab/>
      </w:r>
      <w:r w:rsidRPr="00FE3ADB">
        <w:rPr>
          <w:szCs w:val="24"/>
          <w:lang w:val="es-419"/>
        </w:rPr>
        <w:tab/>
        <w:t xml:space="preserve">             </w:t>
      </w:r>
      <w:r w:rsidR="00630516">
        <w:rPr>
          <w:szCs w:val="24"/>
          <w:lang w:val="es-419"/>
        </w:rPr>
        <w:tab/>
      </w:r>
      <w:r w:rsidR="00630516">
        <w:rPr>
          <w:szCs w:val="24"/>
          <w:lang w:val="es-419"/>
        </w:rPr>
        <w:tab/>
      </w:r>
      <w:r w:rsidRPr="00FE3ADB">
        <w:rPr>
          <w:szCs w:val="24"/>
          <w:lang w:val="es-419"/>
        </w:rPr>
        <w:t>Número de teléfono</w:t>
      </w:r>
    </w:p>
    <w:p w14:paraId="42860212" w14:textId="77777777" w:rsidR="00942CA5" w:rsidRPr="00FE3ADB" w:rsidRDefault="00942CA5" w:rsidP="00942CA5">
      <w:pPr>
        <w:ind w:right="-540"/>
        <w:rPr>
          <w:szCs w:val="24"/>
          <w:shd w:val="clear" w:color="auto" w:fill="D9D9D9" w:themeFill="background1" w:themeFillShade="D9"/>
          <w:lang w:val="es-419"/>
        </w:rPr>
      </w:pPr>
    </w:p>
    <w:p w14:paraId="2A0A4555" w14:textId="77777777" w:rsidR="00942CA5" w:rsidRPr="00FE3ADB" w:rsidRDefault="003E58A1" w:rsidP="00942CA5">
      <w:pPr>
        <w:spacing w:line="288" w:lineRule="atLeast"/>
        <w:rPr>
          <w:b/>
          <w:color w:val="000000"/>
          <w:szCs w:val="24"/>
          <w:lang w:val="es-419"/>
        </w:rPr>
      </w:pPr>
      <w:r w:rsidRPr="00FE3ADB">
        <w:rPr>
          <w:b/>
          <w:bCs/>
          <w:color w:val="000000"/>
          <w:szCs w:val="24"/>
          <w:lang w:val="es-419"/>
        </w:rPr>
        <w:t>Resultados de la prueba (poner iniciales):</w:t>
      </w:r>
    </w:p>
    <w:p w14:paraId="67128AB8" w14:textId="6DDF26AA" w:rsidR="00942CA5" w:rsidRPr="00FE3ADB" w:rsidRDefault="003E58A1" w:rsidP="00942CA5">
      <w:pPr>
        <w:spacing w:line="288" w:lineRule="atLeast"/>
        <w:rPr>
          <w:b/>
          <w:color w:val="000000"/>
          <w:szCs w:val="24"/>
          <w:lang w:val="es-419"/>
        </w:rPr>
      </w:pPr>
      <w:r w:rsidRPr="00FE3ADB">
        <w:rPr>
          <w:szCs w:val="24"/>
          <w:lang w:val="es-419"/>
        </w:rPr>
        <w:t>____</w:t>
      </w:r>
      <w:r w:rsidRPr="00FE3ADB">
        <w:rPr>
          <w:szCs w:val="24"/>
          <w:lang w:val="es-419"/>
        </w:rPr>
        <w:tab/>
      </w:r>
      <w:r w:rsidRPr="00FE3ADB">
        <w:rPr>
          <w:color w:val="000000"/>
          <w:szCs w:val="24"/>
          <w:lang w:val="es-419"/>
        </w:rPr>
        <w:t xml:space="preserve">Reconozco que el proveedor designado indicado arriba compartirá el resultado de la prueba conmigo y reportará ese resultado a la autoridad de salud pública correspondiente (el Departamento de Salud Pública de Massachusetts y/o la junta local de salud del estudiante) según lo exige la ley estatal.    </w:t>
      </w:r>
    </w:p>
    <w:p w14:paraId="4D60A190" w14:textId="77777777" w:rsidR="00942CA5" w:rsidRPr="00FE3ADB" w:rsidRDefault="00942CA5" w:rsidP="00942CA5">
      <w:pPr>
        <w:spacing w:line="288" w:lineRule="atLeast"/>
        <w:rPr>
          <w:color w:val="000000"/>
          <w:szCs w:val="24"/>
          <w:lang w:val="es-419"/>
        </w:rPr>
      </w:pPr>
    </w:p>
    <w:p w14:paraId="0F2300A9" w14:textId="77777777" w:rsidR="00942CA5" w:rsidRPr="00FE3ADB" w:rsidRDefault="003E58A1" w:rsidP="00942CA5">
      <w:pPr>
        <w:spacing w:line="288" w:lineRule="atLeast"/>
        <w:rPr>
          <w:color w:val="000000"/>
          <w:szCs w:val="24"/>
          <w:lang w:val="es-419"/>
        </w:rPr>
      </w:pPr>
      <w:r w:rsidRPr="00FE3ADB">
        <w:rPr>
          <w:color w:val="000000"/>
          <w:szCs w:val="24"/>
          <w:lang w:val="es-419"/>
        </w:rPr>
        <w:t xml:space="preserve">Se insta a las personas a compartir los resultados de la prueba con el departamento de la escuela para favorecer la seguridad pública. </w:t>
      </w:r>
    </w:p>
    <w:p w14:paraId="4CDD03B9" w14:textId="77777777" w:rsidR="00942CA5" w:rsidRPr="00FE3ADB" w:rsidRDefault="00942CA5" w:rsidP="00942CA5">
      <w:pPr>
        <w:spacing w:line="288" w:lineRule="atLeast"/>
        <w:rPr>
          <w:color w:val="000000"/>
          <w:szCs w:val="24"/>
          <w:lang w:val="es-419"/>
        </w:rPr>
      </w:pPr>
    </w:p>
    <w:p w14:paraId="55E4B01D" w14:textId="77777777" w:rsidR="00942CA5" w:rsidRPr="00FE3ADB" w:rsidRDefault="003E58A1" w:rsidP="00942CA5">
      <w:pPr>
        <w:spacing w:line="288" w:lineRule="atLeast"/>
        <w:rPr>
          <w:szCs w:val="24"/>
          <w:lang w:val="es-419"/>
        </w:rPr>
      </w:pPr>
      <w:r w:rsidRPr="00FE3ADB">
        <w:rPr>
          <w:color w:val="000000"/>
          <w:szCs w:val="24"/>
          <w:lang w:val="es-419"/>
        </w:rPr>
        <w:t xml:space="preserve">Al firmar, confirmo que no estoy mostrando signos de síntomas de COVID-19 (como fiebre, congestión o náuseas), </w:t>
      </w:r>
      <w:r w:rsidRPr="00FE3ADB">
        <w:rPr>
          <w:szCs w:val="24"/>
          <w:lang w:val="es-419"/>
        </w:rPr>
        <w:t xml:space="preserve"> y que no se me ha notificado que estuve en contacto cercano con nadie confirmado como positivo con COVID-19. </w:t>
      </w:r>
    </w:p>
    <w:p w14:paraId="4145358E" w14:textId="77777777" w:rsidR="00942CA5" w:rsidRPr="00FE3ADB" w:rsidRDefault="003E58A1" w:rsidP="00942CA5">
      <w:pPr>
        <w:spacing w:line="288" w:lineRule="atLeast"/>
        <w:rPr>
          <w:color w:val="000000"/>
          <w:szCs w:val="24"/>
          <w:lang w:val="es-419"/>
        </w:rPr>
      </w:pPr>
      <w:r w:rsidRPr="00FE3ADB">
        <w:rPr>
          <w:color w:val="000000"/>
          <w:szCs w:val="24"/>
          <w:lang w:val="es-419"/>
        </w:rPr>
        <w:br/>
      </w:r>
    </w:p>
    <w:p w14:paraId="17246D71" w14:textId="77777777" w:rsidR="00942CA5" w:rsidRPr="00FE3ADB" w:rsidRDefault="003E58A1" w:rsidP="00942CA5">
      <w:pPr>
        <w:spacing w:line="288" w:lineRule="atLeast"/>
        <w:rPr>
          <w:b/>
          <w:szCs w:val="24"/>
          <w:u w:val="single"/>
          <w:lang w:val="es-419"/>
        </w:rPr>
      </w:pPr>
      <w:r w:rsidRPr="00FE3ADB">
        <w:rPr>
          <w:b/>
          <w:bCs/>
          <w:szCs w:val="24"/>
          <w:u w:val="single"/>
          <w:lang w:val="es-419"/>
        </w:rPr>
        <w:t>Firma:</w:t>
      </w:r>
    </w:p>
    <w:p w14:paraId="6B874E42" w14:textId="77777777" w:rsidR="00942CA5" w:rsidRPr="00FE3ADB" w:rsidRDefault="00942CA5" w:rsidP="00942CA5">
      <w:pPr>
        <w:spacing w:line="288" w:lineRule="atLeast"/>
        <w:rPr>
          <w:szCs w:val="24"/>
          <w:lang w:val="es-419"/>
        </w:rPr>
      </w:pPr>
    </w:p>
    <w:p w14:paraId="40D21B62" w14:textId="77777777" w:rsidR="00942CA5" w:rsidRPr="00FE3ADB" w:rsidRDefault="003E58A1" w:rsidP="00942CA5">
      <w:pPr>
        <w:rPr>
          <w:szCs w:val="24"/>
          <w:lang w:val="es-419"/>
        </w:rPr>
      </w:pPr>
      <w:r w:rsidRPr="00FE3ADB">
        <w:rPr>
          <w:szCs w:val="24"/>
          <w:lang w:val="es-419"/>
        </w:rPr>
        <w:t>_________________________________________</w:t>
      </w:r>
    </w:p>
    <w:p w14:paraId="57715D89" w14:textId="77777777" w:rsidR="00942CA5" w:rsidRPr="00FE3ADB" w:rsidRDefault="003E58A1" w:rsidP="00942CA5">
      <w:pPr>
        <w:spacing w:line="288" w:lineRule="atLeast"/>
        <w:rPr>
          <w:szCs w:val="24"/>
          <w:lang w:val="es-419"/>
        </w:rPr>
      </w:pPr>
      <w:r w:rsidRPr="00FE3ADB">
        <w:rPr>
          <w:szCs w:val="24"/>
          <w:lang w:val="es-419"/>
        </w:rPr>
        <w:t>Nombre (en letra de molde)</w:t>
      </w:r>
    </w:p>
    <w:p w14:paraId="331E2FEE" w14:textId="77777777" w:rsidR="00942CA5" w:rsidRPr="00FE3ADB" w:rsidRDefault="00942CA5" w:rsidP="00942CA5">
      <w:pPr>
        <w:spacing w:line="288" w:lineRule="atLeast"/>
        <w:rPr>
          <w:color w:val="000000"/>
          <w:szCs w:val="24"/>
          <w:lang w:val="es-419"/>
        </w:rPr>
      </w:pPr>
    </w:p>
    <w:p w14:paraId="28218B2A" w14:textId="3B5EBCC4" w:rsidR="00942CA5" w:rsidRPr="00FE3ADB" w:rsidRDefault="003E58A1" w:rsidP="00942CA5">
      <w:pPr>
        <w:spacing w:line="288" w:lineRule="atLeast"/>
        <w:rPr>
          <w:color w:val="000000"/>
          <w:szCs w:val="24"/>
          <w:lang w:val="es-419"/>
        </w:rPr>
      </w:pPr>
      <w:r w:rsidRPr="00FE3ADB">
        <w:rPr>
          <w:color w:val="000000"/>
          <w:szCs w:val="24"/>
          <w:lang w:val="es-419"/>
        </w:rPr>
        <w:t xml:space="preserve">_________________________________________         </w:t>
      </w:r>
      <w:r w:rsidR="00630516">
        <w:rPr>
          <w:color w:val="000000"/>
          <w:szCs w:val="24"/>
          <w:lang w:val="es-419"/>
        </w:rPr>
        <w:tab/>
      </w:r>
      <w:r w:rsidRPr="00FE3ADB">
        <w:rPr>
          <w:color w:val="000000"/>
          <w:szCs w:val="24"/>
          <w:lang w:val="es-419"/>
        </w:rPr>
        <w:t>_____________________</w:t>
      </w:r>
    </w:p>
    <w:p w14:paraId="29E48B99" w14:textId="5A77A76C" w:rsidR="00942CA5" w:rsidRPr="00FE3ADB" w:rsidRDefault="003E58A1" w:rsidP="00942CA5">
      <w:pPr>
        <w:rPr>
          <w:color w:val="000000"/>
          <w:szCs w:val="24"/>
          <w:lang w:val="es-419"/>
        </w:rPr>
      </w:pPr>
      <w:r w:rsidRPr="00FE3ADB">
        <w:rPr>
          <w:color w:val="000000"/>
          <w:szCs w:val="24"/>
          <w:lang w:val="es-419"/>
        </w:rPr>
        <w:t>Firma</w:t>
      </w:r>
      <w:r w:rsidRPr="00FE3ADB">
        <w:rPr>
          <w:color w:val="000000"/>
          <w:szCs w:val="24"/>
          <w:lang w:val="es-419"/>
        </w:rPr>
        <w:tab/>
      </w:r>
      <w:r w:rsidRPr="00FE3ADB">
        <w:rPr>
          <w:color w:val="000000"/>
          <w:szCs w:val="24"/>
          <w:lang w:val="es-419"/>
        </w:rPr>
        <w:tab/>
      </w:r>
      <w:r w:rsidRPr="00FE3ADB">
        <w:rPr>
          <w:color w:val="000000"/>
          <w:szCs w:val="24"/>
          <w:lang w:val="es-419"/>
        </w:rPr>
        <w:tab/>
      </w:r>
      <w:r w:rsidRPr="00FE3ADB">
        <w:rPr>
          <w:color w:val="000000"/>
          <w:szCs w:val="24"/>
          <w:lang w:val="es-419"/>
        </w:rPr>
        <w:tab/>
        <w:t xml:space="preserve">      </w:t>
      </w:r>
      <w:r w:rsidRPr="00FE3ADB">
        <w:rPr>
          <w:color w:val="000000"/>
          <w:szCs w:val="24"/>
          <w:lang w:val="es-419"/>
        </w:rPr>
        <w:tab/>
      </w:r>
      <w:r w:rsidRPr="00FE3ADB">
        <w:rPr>
          <w:color w:val="000000"/>
          <w:szCs w:val="24"/>
          <w:lang w:val="es-419"/>
        </w:rPr>
        <w:tab/>
        <w:t xml:space="preserve">      </w:t>
      </w:r>
      <w:r w:rsidR="00630516">
        <w:rPr>
          <w:color w:val="000000"/>
          <w:szCs w:val="24"/>
          <w:lang w:val="es-419"/>
        </w:rPr>
        <w:tab/>
      </w:r>
      <w:r w:rsidR="00630516">
        <w:rPr>
          <w:color w:val="000000"/>
          <w:szCs w:val="24"/>
          <w:lang w:val="es-419"/>
        </w:rPr>
        <w:tab/>
      </w:r>
      <w:r w:rsidRPr="00FE3ADB">
        <w:rPr>
          <w:color w:val="000000"/>
          <w:szCs w:val="24"/>
          <w:lang w:val="es-419"/>
        </w:rPr>
        <w:t xml:space="preserve"> Fecha</w:t>
      </w:r>
    </w:p>
    <w:p w14:paraId="3FCC2F0B" w14:textId="77777777" w:rsidR="00942CA5" w:rsidRPr="00FE3ADB" w:rsidRDefault="00942CA5" w:rsidP="00942CA5">
      <w:pPr>
        <w:rPr>
          <w:szCs w:val="24"/>
          <w:lang w:val="es-419"/>
        </w:rPr>
      </w:pPr>
    </w:p>
    <w:p w14:paraId="17359742" w14:textId="77777777" w:rsidR="00942CA5" w:rsidRPr="00FE3ADB" w:rsidRDefault="00942CA5" w:rsidP="00942CA5">
      <w:pPr>
        <w:rPr>
          <w:szCs w:val="24"/>
          <w:lang w:val="es-419"/>
        </w:rPr>
      </w:pPr>
    </w:p>
    <w:sectPr w:rsidR="00942CA5" w:rsidRPr="00FE3ADB" w:rsidSect="00942CA5">
      <w:endnotePr>
        <w:numFmt w:val="decimal"/>
      </w:endnotePr>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1D168" w14:textId="77777777" w:rsidR="00B455AC" w:rsidRDefault="00B455AC">
      <w:r>
        <w:separator/>
      </w:r>
    </w:p>
  </w:endnote>
  <w:endnote w:type="continuationSeparator" w:id="0">
    <w:p w14:paraId="3E6AE5C1" w14:textId="77777777" w:rsidR="00B455AC" w:rsidRDefault="00B4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CF0F4" w14:textId="77777777" w:rsidR="002B014B" w:rsidRDefault="003E58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C47DC9"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B3A52" w14:textId="77777777" w:rsidR="004A16E4" w:rsidRDefault="003E58A1">
    <w:pPr>
      <w:pStyle w:val="Footer"/>
      <w:jc w:val="right"/>
    </w:pPr>
    <w:r>
      <w:fldChar w:fldCharType="begin"/>
    </w:r>
    <w:r>
      <w:instrText xml:space="preserve"> PAGE   \* MERGEFORMAT </w:instrText>
    </w:r>
    <w:r>
      <w:fldChar w:fldCharType="separate"/>
    </w:r>
    <w:r w:rsidR="007940E5">
      <w:rPr>
        <w:noProof/>
      </w:rPr>
      <w:t>11</w:t>
    </w:r>
    <w:r>
      <w:rPr>
        <w:noProof/>
      </w:rPr>
      <w:fldChar w:fldCharType="end"/>
    </w:r>
  </w:p>
  <w:p w14:paraId="38E95A58"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2BFC5" w14:textId="77777777" w:rsidR="00B455AC" w:rsidRDefault="00B455AC">
      <w:r>
        <w:separator/>
      </w:r>
    </w:p>
  </w:footnote>
  <w:footnote w:type="continuationSeparator" w:id="0">
    <w:p w14:paraId="626606CF" w14:textId="77777777" w:rsidR="00B455AC" w:rsidRDefault="00B455AC">
      <w:r>
        <w:continuationSeparator/>
      </w:r>
    </w:p>
  </w:footnote>
  <w:footnote w:id="1">
    <w:p w14:paraId="22ABFCFE" w14:textId="77777777" w:rsidR="00942CA5" w:rsidRPr="00FE3ADB" w:rsidRDefault="003E58A1" w:rsidP="00942CA5">
      <w:pPr>
        <w:pStyle w:val="FootnoteText"/>
        <w:rPr>
          <w:lang w:val="es-419"/>
        </w:rPr>
      </w:pPr>
      <w:r w:rsidRPr="00F117AC">
        <w:rPr>
          <w:rStyle w:val="FootnoteReference"/>
          <w:sz w:val="16"/>
          <w:szCs w:val="16"/>
          <w:vertAlign w:val="superscript"/>
        </w:rPr>
        <w:footnoteRef/>
      </w:r>
      <w:r>
        <w:rPr>
          <w:lang w:val="es-ES_tradnl"/>
        </w:rPr>
        <w:t>Las escuelas privadas caen dentro del ámbito de la autoridad aplicable del DPH, pero no son supervisadas por el DESE.  Las referencias en esta guía a las leyes federales y de registros públicos de Massachusetts se aplican a los estudiantes de escuelas públicas.  Las escuelas privadas deben consultar con sus abogados si tienen preguntas sobre los expedientes de sus estudiantes o cualquier otra preocupación.</w:t>
      </w:r>
      <w:r>
        <w:rPr>
          <w:sz w:val="16"/>
          <w:szCs w:val="16"/>
          <w:lang w:val="es-ES_tradnl"/>
        </w:rPr>
        <w:t xml:space="preserve">         </w:t>
      </w:r>
    </w:p>
  </w:footnote>
  <w:footnote w:id="2">
    <w:p w14:paraId="3B15693A" w14:textId="77777777" w:rsidR="00942CA5" w:rsidRPr="00FE3ADB" w:rsidRDefault="003E58A1" w:rsidP="00942CA5">
      <w:pPr>
        <w:pStyle w:val="FootnoteText"/>
        <w:rPr>
          <w:lang w:val="es-419"/>
        </w:rPr>
      </w:pPr>
      <w:r w:rsidRPr="00F117AC">
        <w:rPr>
          <w:rStyle w:val="FootnoteReference"/>
          <w:sz w:val="16"/>
          <w:szCs w:val="16"/>
          <w:vertAlign w:val="superscript"/>
        </w:rPr>
        <w:footnoteRef/>
      </w:r>
      <w:r>
        <w:rPr>
          <w:sz w:val="16"/>
          <w:szCs w:val="16"/>
          <w:vertAlign w:val="superscript"/>
          <w:lang w:val="es-ES_tradnl"/>
        </w:rPr>
        <w:t xml:space="preserve"> </w:t>
      </w:r>
      <w:r>
        <w:rPr>
          <w:lang w:val="es-ES_tradnl"/>
        </w:rPr>
        <w:t>Algunos ejemplos de los puntos de contacto locales son el superintendente, el líder de respuesta de COVID-19, una enfermera escolar, la junta local de salud, etc.</w:t>
      </w:r>
      <w:r>
        <w:rPr>
          <w:sz w:val="16"/>
          <w:szCs w:val="16"/>
          <w:lang w:val="es-ES_tradn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B9B4CFF0">
      <w:start w:val="1"/>
      <w:numFmt w:val="decimal"/>
      <w:lvlText w:val="%1."/>
      <w:lvlJc w:val="left"/>
      <w:pPr>
        <w:tabs>
          <w:tab w:val="num" w:pos="720"/>
        </w:tabs>
        <w:ind w:left="720" w:hanging="360"/>
      </w:pPr>
    </w:lvl>
    <w:lvl w:ilvl="1" w:tplc="CCD6DB50">
      <w:start w:val="1"/>
      <w:numFmt w:val="lowerLetter"/>
      <w:lvlText w:val="%2."/>
      <w:lvlJc w:val="left"/>
      <w:pPr>
        <w:tabs>
          <w:tab w:val="num" w:pos="1440"/>
        </w:tabs>
        <w:ind w:left="1440" w:hanging="360"/>
      </w:pPr>
    </w:lvl>
    <w:lvl w:ilvl="2" w:tplc="3AB6C644" w:tentative="1">
      <w:start w:val="1"/>
      <w:numFmt w:val="lowerRoman"/>
      <w:lvlText w:val="%3."/>
      <w:lvlJc w:val="right"/>
      <w:pPr>
        <w:tabs>
          <w:tab w:val="num" w:pos="2160"/>
        </w:tabs>
        <w:ind w:left="2160" w:hanging="180"/>
      </w:pPr>
    </w:lvl>
    <w:lvl w:ilvl="3" w:tplc="D1065826" w:tentative="1">
      <w:start w:val="1"/>
      <w:numFmt w:val="decimal"/>
      <w:lvlText w:val="%4."/>
      <w:lvlJc w:val="left"/>
      <w:pPr>
        <w:tabs>
          <w:tab w:val="num" w:pos="2880"/>
        </w:tabs>
        <w:ind w:left="2880" w:hanging="360"/>
      </w:pPr>
    </w:lvl>
    <w:lvl w:ilvl="4" w:tplc="10DC3E60" w:tentative="1">
      <w:start w:val="1"/>
      <w:numFmt w:val="lowerLetter"/>
      <w:lvlText w:val="%5."/>
      <w:lvlJc w:val="left"/>
      <w:pPr>
        <w:tabs>
          <w:tab w:val="num" w:pos="3600"/>
        </w:tabs>
        <w:ind w:left="3600" w:hanging="360"/>
      </w:pPr>
    </w:lvl>
    <w:lvl w:ilvl="5" w:tplc="68201224" w:tentative="1">
      <w:start w:val="1"/>
      <w:numFmt w:val="lowerRoman"/>
      <w:lvlText w:val="%6."/>
      <w:lvlJc w:val="right"/>
      <w:pPr>
        <w:tabs>
          <w:tab w:val="num" w:pos="4320"/>
        </w:tabs>
        <w:ind w:left="4320" w:hanging="180"/>
      </w:pPr>
    </w:lvl>
    <w:lvl w:ilvl="6" w:tplc="2DFA4C10" w:tentative="1">
      <w:start w:val="1"/>
      <w:numFmt w:val="decimal"/>
      <w:lvlText w:val="%7."/>
      <w:lvlJc w:val="left"/>
      <w:pPr>
        <w:tabs>
          <w:tab w:val="num" w:pos="5040"/>
        </w:tabs>
        <w:ind w:left="5040" w:hanging="360"/>
      </w:pPr>
    </w:lvl>
    <w:lvl w:ilvl="7" w:tplc="7FF8AA02" w:tentative="1">
      <w:start w:val="1"/>
      <w:numFmt w:val="lowerLetter"/>
      <w:lvlText w:val="%8."/>
      <w:lvlJc w:val="left"/>
      <w:pPr>
        <w:tabs>
          <w:tab w:val="num" w:pos="5760"/>
        </w:tabs>
        <w:ind w:left="5760" w:hanging="360"/>
      </w:pPr>
    </w:lvl>
    <w:lvl w:ilvl="8" w:tplc="924C0D3A" w:tentative="1">
      <w:start w:val="1"/>
      <w:numFmt w:val="lowerRoman"/>
      <w:lvlText w:val="%9."/>
      <w:lvlJc w:val="right"/>
      <w:pPr>
        <w:tabs>
          <w:tab w:val="num" w:pos="6480"/>
        </w:tabs>
        <w:ind w:left="6480" w:hanging="180"/>
      </w:pPr>
    </w:lvl>
  </w:abstractNum>
  <w:abstractNum w:abstractNumId="1" w15:restartNumberingAfterBreak="0">
    <w:nsid w:val="0152468C"/>
    <w:multiLevelType w:val="hybridMultilevel"/>
    <w:tmpl w:val="486E06F2"/>
    <w:lvl w:ilvl="0" w:tplc="202817E6">
      <w:start w:val="1"/>
      <w:numFmt w:val="lowerLetter"/>
      <w:lvlText w:val="%1."/>
      <w:lvlJc w:val="left"/>
      <w:pPr>
        <w:ind w:left="1440" w:hanging="360"/>
      </w:pPr>
    </w:lvl>
    <w:lvl w:ilvl="1" w:tplc="4EAA3CF6" w:tentative="1">
      <w:start w:val="1"/>
      <w:numFmt w:val="lowerLetter"/>
      <w:lvlText w:val="%2."/>
      <w:lvlJc w:val="left"/>
      <w:pPr>
        <w:ind w:left="2160" w:hanging="360"/>
      </w:pPr>
    </w:lvl>
    <w:lvl w:ilvl="2" w:tplc="21007B7E" w:tentative="1">
      <w:start w:val="1"/>
      <w:numFmt w:val="lowerRoman"/>
      <w:lvlText w:val="%3."/>
      <w:lvlJc w:val="right"/>
      <w:pPr>
        <w:ind w:left="2880" w:hanging="180"/>
      </w:pPr>
    </w:lvl>
    <w:lvl w:ilvl="3" w:tplc="23C0D570" w:tentative="1">
      <w:start w:val="1"/>
      <w:numFmt w:val="decimal"/>
      <w:lvlText w:val="%4."/>
      <w:lvlJc w:val="left"/>
      <w:pPr>
        <w:ind w:left="3600" w:hanging="360"/>
      </w:pPr>
    </w:lvl>
    <w:lvl w:ilvl="4" w:tplc="EBFA6A20" w:tentative="1">
      <w:start w:val="1"/>
      <w:numFmt w:val="lowerLetter"/>
      <w:lvlText w:val="%5."/>
      <w:lvlJc w:val="left"/>
      <w:pPr>
        <w:ind w:left="4320" w:hanging="360"/>
      </w:pPr>
    </w:lvl>
    <w:lvl w:ilvl="5" w:tplc="B26C5CE8" w:tentative="1">
      <w:start w:val="1"/>
      <w:numFmt w:val="lowerRoman"/>
      <w:lvlText w:val="%6."/>
      <w:lvlJc w:val="right"/>
      <w:pPr>
        <w:ind w:left="5040" w:hanging="180"/>
      </w:pPr>
    </w:lvl>
    <w:lvl w:ilvl="6" w:tplc="93F0D214" w:tentative="1">
      <w:start w:val="1"/>
      <w:numFmt w:val="decimal"/>
      <w:lvlText w:val="%7."/>
      <w:lvlJc w:val="left"/>
      <w:pPr>
        <w:ind w:left="5760" w:hanging="360"/>
      </w:pPr>
    </w:lvl>
    <w:lvl w:ilvl="7" w:tplc="0156832A" w:tentative="1">
      <w:start w:val="1"/>
      <w:numFmt w:val="lowerLetter"/>
      <w:lvlText w:val="%8."/>
      <w:lvlJc w:val="left"/>
      <w:pPr>
        <w:ind w:left="6480" w:hanging="360"/>
      </w:pPr>
    </w:lvl>
    <w:lvl w:ilvl="8" w:tplc="71D470FA" w:tentative="1">
      <w:start w:val="1"/>
      <w:numFmt w:val="lowerRoman"/>
      <w:lvlText w:val="%9."/>
      <w:lvlJc w:val="right"/>
      <w:pPr>
        <w:ind w:left="7200" w:hanging="180"/>
      </w:pPr>
    </w:lvl>
  </w:abstractNum>
  <w:abstractNum w:abstractNumId="2" w15:restartNumberingAfterBreak="0">
    <w:nsid w:val="0A76716B"/>
    <w:multiLevelType w:val="hybridMultilevel"/>
    <w:tmpl w:val="2A36E534"/>
    <w:lvl w:ilvl="0" w:tplc="6F7C6BE4">
      <w:start w:val="1"/>
      <w:numFmt w:val="lowerLetter"/>
      <w:lvlText w:val="%1."/>
      <w:lvlJc w:val="left"/>
      <w:pPr>
        <w:tabs>
          <w:tab w:val="num" w:pos="720"/>
        </w:tabs>
        <w:ind w:left="720" w:hanging="360"/>
      </w:pPr>
      <w:rPr>
        <w:rFonts w:hint="default"/>
      </w:rPr>
    </w:lvl>
    <w:lvl w:ilvl="1" w:tplc="60AE6298" w:tentative="1">
      <w:start w:val="1"/>
      <w:numFmt w:val="lowerLetter"/>
      <w:lvlText w:val="%2."/>
      <w:lvlJc w:val="left"/>
      <w:pPr>
        <w:tabs>
          <w:tab w:val="num" w:pos="1440"/>
        </w:tabs>
        <w:ind w:left="1440" w:hanging="360"/>
      </w:pPr>
    </w:lvl>
    <w:lvl w:ilvl="2" w:tplc="D6C01502" w:tentative="1">
      <w:start w:val="1"/>
      <w:numFmt w:val="lowerRoman"/>
      <w:lvlText w:val="%3."/>
      <w:lvlJc w:val="right"/>
      <w:pPr>
        <w:tabs>
          <w:tab w:val="num" w:pos="2160"/>
        </w:tabs>
        <w:ind w:left="2160" w:hanging="180"/>
      </w:pPr>
    </w:lvl>
    <w:lvl w:ilvl="3" w:tplc="63984236" w:tentative="1">
      <w:start w:val="1"/>
      <w:numFmt w:val="decimal"/>
      <w:lvlText w:val="%4."/>
      <w:lvlJc w:val="left"/>
      <w:pPr>
        <w:tabs>
          <w:tab w:val="num" w:pos="2880"/>
        </w:tabs>
        <w:ind w:left="2880" w:hanging="360"/>
      </w:pPr>
    </w:lvl>
    <w:lvl w:ilvl="4" w:tplc="70E6C824" w:tentative="1">
      <w:start w:val="1"/>
      <w:numFmt w:val="lowerLetter"/>
      <w:lvlText w:val="%5."/>
      <w:lvlJc w:val="left"/>
      <w:pPr>
        <w:tabs>
          <w:tab w:val="num" w:pos="3600"/>
        </w:tabs>
        <w:ind w:left="3600" w:hanging="360"/>
      </w:pPr>
    </w:lvl>
    <w:lvl w:ilvl="5" w:tplc="B5F2A1CE" w:tentative="1">
      <w:start w:val="1"/>
      <w:numFmt w:val="lowerRoman"/>
      <w:lvlText w:val="%6."/>
      <w:lvlJc w:val="right"/>
      <w:pPr>
        <w:tabs>
          <w:tab w:val="num" w:pos="4320"/>
        </w:tabs>
        <w:ind w:left="4320" w:hanging="180"/>
      </w:pPr>
    </w:lvl>
    <w:lvl w:ilvl="6" w:tplc="EC68D712" w:tentative="1">
      <w:start w:val="1"/>
      <w:numFmt w:val="decimal"/>
      <w:lvlText w:val="%7."/>
      <w:lvlJc w:val="left"/>
      <w:pPr>
        <w:tabs>
          <w:tab w:val="num" w:pos="5040"/>
        </w:tabs>
        <w:ind w:left="5040" w:hanging="360"/>
      </w:pPr>
    </w:lvl>
    <w:lvl w:ilvl="7" w:tplc="67CEBD0C" w:tentative="1">
      <w:start w:val="1"/>
      <w:numFmt w:val="lowerLetter"/>
      <w:lvlText w:val="%8."/>
      <w:lvlJc w:val="left"/>
      <w:pPr>
        <w:tabs>
          <w:tab w:val="num" w:pos="5760"/>
        </w:tabs>
        <w:ind w:left="5760" w:hanging="360"/>
      </w:pPr>
    </w:lvl>
    <w:lvl w:ilvl="8" w:tplc="0B8C4088"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A5EAA39E">
      <w:start w:val="4"/>
      <w:numFmt w:val="decimal"/>
      <w:lvlText w:val="%1."/>
      <w:lvlJc w:val="left"/>
      <w:pPr>
        <w:tabs>
          <w:tab w:val="num" w:pos="720"/>
        </w:tabs>
        <w:ind w:left="720" w:hanging="360"/>
      </w:pPr>
      <w:rPr>
        <w:rFonts w:hint="default"/>
        <w:b w:val="0"/>
      </w:rPr>
    </w:lvl>
    <w:lvl w:ilvl="1" w:tplc="68BEA1CA">
      <w:start w:val="1"/>
      <w:numFmt w:val="lowerLetter"/>
      <w:lvlText w:val="%2."/>
      <w:lvlJc w:val="left"/>
      <w:pPr>
        <w:tabs>
          <w:tab w:val="num" w:pos="1440"/>
        </w:tabs>
        <w:ind w:left="1440" w:hanging="360"/>
      </w:pPr>
      <w:rPr>
        <w:rFonts w:ascii="Times New Roman" w:eastAsia="Times New Roman" w:hAnsi="Times New Roman" w:cs="Times New Roman"/>
      </w:rPr>
    </w:lvl>
    <w:lvl w:ilvl="2" w:tplc="49CC99CA" w:tentative="1">
      <w:start w:val="1"/>
      <w:numFmt w:val="lowerRoman"/>
      <w:lvlText w:val="%3."/>
      <w:lvlJc w:val="right"/>
      <w:pPr>
        <w:tabs>
          <w:tab w:val="num" w:pos="2160"/>
        </w:tabs>
        <w:ind w:left="2160" w:hanging="180"/>
      </w:pPr>
    </w:lvl>
    <w:lvl w:ilvl="3" w:tplc="488EE0C8" w:tentative="1">
      <w:start w:val="1"/>
      <w:numFmt w:val="decimal"/>
      <w:lvlText w:val="%4."/>
      <w:lvlJc w:val="left"/>
      <w:pPr>
        <w:tabs>
          <w:tab w:val="num" w:pos="2880"/>
        </w:tabs>
        <w:ind w:left="2880" w:hanging="360"/>
      </w:pPr>
    </w:lvl>
    <w:lvl w:ilvl="4" w:tplc="06D21E3E" w:tentative="1">
      <w:start w:val="1"/>
      <w:numFmt w:val="lowerLetter"/>
      <w:lvlText w:val="%5."/>
      <w:lvlJc w:val="left"/>
      <w:pPr>
        <w:tabs>
          <w:tab w:val="num" w:pos="3600"/>
        </w:tabs>
        <w:ind w:left="3600" w:hanging="360"/>
      </w:pPr>
    </w:lvl>
    <w:lvl w:ilvl="5" w:tplc="8FB81DAC" w:tentative="1">
      <w:start w:val="1"/>
      <w:numFmt w:val="lowerRoman"/>
      <w:lvlText w:val="%6."/>
      <w:lvlJc w:val="right"/>
      <w:pPr>
        <w:tabs>
          <w:tab w:val="num" w:pos="4320"/>
        </w:tabs>
        <w:ind w:left="4320" w:hanging="180"/>
      </w:pPr>
    </w:lvl>
    <w:lvl w:ilvl="6" w:tplc="9CE80EEE" w:tentative="1">
      <w:start w:val="1"/>
      <w:numFmt w:val="decimal"/>
      <w:lvlText w:val="%7."/>
      <w:lvlJc w:val="left"/>
      <w:pPr>
        <w:tabs>
          <w:tab w:val="num" w:pos="5040"/>
        </w:tabs>
        <w:ind w:left="5040" w:hanging="360"/>
      </w:pPr>
    </w:lvl>
    <w:lvl w:ilvl="7" w:tplc="1FFC8296" w:tentative="1">
      <w:start w:val="1"/>
      <w:numFmt w:val="lowerLetter"/>
      <w:lvlText w:val="%8."/>
      <w:lvlJc w:val="left"/>
      <w:pPr>
        <w:tabs>
          <w:tab w:val="num" w:pos="5760"/>
        </w:tabs>
        <w:ind w:left="5760" w:hanging="360"/>
      </w:pPr>
    </w:lvl>
    <w:lvl w:ilvl="8" w:tplc="3280E5AE" w:tentative="1">
      <w:start w:val="1"/>
      <w:numFmt w:val="lowerRoman"/>
      <w:lvlText w:val="%9."/>
      <w:lvlJc w:val="right"/>
      <w:pPr>
        <w:tabs>
          <w:tab w:val="num" w:pos="6480"/>
        </w:tabs>
        <w:ind w:left="6480" w:hanging="180"/>
      </w:pPr>
    </w:lvl>
  </w:abstractNum>
  <w:abstractNum w:abstractNumId="4" w15:restartNumberingAfterBreak="0">
    <w:nsid w:val="125159A2"/>
    <w:multiLevelType w:val="hybridMultilevel"/>
    <w:tmpl w:val="80CE023E"/>
    <w:lvl w:ilvl="0" w:tplc="4F560354">
      <w:start w:val="1"/>
      <w:numFmt w:val="decimal"/>
      <w:lvlText w:val="%1."/>
      <w:lvlJc w:val="left"/>
      <w:pPr>
        <w:ind w:left="720" w:hanging="360"/>
      </w:pPr>
      <w:rPr>
        <w:rFonts w:hint="default"/>
      </w:rPr>
    </w:lvl>
    <w:lvl w:ilvl="1" w:tplc="E9A298AA" w:tentative="1">
      <w:start w:val="1"/>
      <w:numFmt w:val="lowerLetter"/>
      <w:lvlText w:val="%2."/>
      <w:lvlJc w:val="left"/>
      <w:pPr>
        <w:ind w:left="1440" w:hanging="360"/>
      </w:pPr>
    </w:lvl>
    <w:lvl w:ilvl="2" w:tplc="1BB8B422" w:tentative="1">
      <w:start w:val="1"/>
      <w:numFmt w:val="lowerRoman"/>
      <w:lvlText w:val="%3."/>
      <w:lvlJc w:val="right"/>
      <w:pPr>
        <w:ind w:left="2160" w:hanging="180"/>
      </w:pPr>
    </w:lvl>
    <w:lvl w:ilvl="3" w:tplc="04AED042" w:tentative="1">
      <w:start w:val="1"/>
      <w:numFmt w:val="decimal"/>
      <w:lvlText w:val="%4."/>
      <w:lvlJc w:val="left"/>
      <w:pPr>
        <w:ind w:left="2880" w:hanging="360"/>
      </w:pPr>
    </w:lvl>
    <w:lvl w:ilvl="4" w:tplc="FD600E02" w:tentative="1">
      <w:start w:val="1"/>
      <w:numFmt w:val="lowerLetter"/>
      <w:lvlText w:val="%5."/>
      <w:lvlJc w:val="left"/>
      <w:pPr>
        <w:ind w:left="3600" w:hanging="360"/>
      </w:pPr>
    </w:lvl>
    <w:lvl w:ilvl="5" w:tplc="D1A2E452" w:tentative="1">
      <w:start w:val="1"/>
      <w:numFmt w:val="lowerRoman"/>
      <w:lvlText w:val="%6."/>
      <w:lvlJc w:val="right"/>
      <w:pPr>
        <w:ind w:left="4320" w:hanging="180"/>
      </w:pPr>
    </w:lvl>
    <w:lvl w:ilvl="6" w:tplc="D25246DC" w:tentative="1">
      <w:start w:val="1"/>
      <w:numFmt w:val="decimal"/>
      <w:lvlText w:val="%7."/>
      <w:lvlJc w:val="left"/>
      <w:pPr>
        <w:ind w:left="5040" w:hanging="360"/>
      </w:pPr>
    </w:lvl>
    <w:lvl w:ilvl="7" w:tplc="FD6CA69C" w:tentative="1">
      <w:start w:val="1"/>
      <w:numFmt w:val="lowerLetter"/>
      <w:lvlText w:val="%8."/>
      <w:lvlJc w:val="left"/>
      <w:pPr>
        <w:ind w:left="5760" w:hanging="360"/>
      </w:pPr>
    </w:lvl>
    <w:lvl w:ilvl="8" w:tplc="32E83E0A" w:tentative="1">
      <w:start w:val="1"/>
      <w:numFmt w:val="lowerRoman"/>
      <w:lvlText w:val="%9."/>
      <w:lvlJc w:val="right"/>
      <w:pPr>
        <w:ind w:left="6480" w:hanging="180"/>
      </w:pPr>
    </w:lvl>
  </w:abstractNum>
  <w:abstractNum w:abstractNumId="5" w15:restartNumberingAfterBreak="0">
    <w:nsid w:val="1A2120F7"/>
    <w:multiLevelType w:val="multilevel"/>
    <w:tmpl w:val="9BDC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64AB8"/>
    <w:multiLevelType w:val="multilevel"/>
    <w:tmpl w:val="643E142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5825B5"/>
    <w:multiLevelType w:val="hybridMultilevel"/>
    <w:tmpl w:val="ED1E4E12"/>
    <w:lvl w:ilvl="0" w:tplc="74E853A4">
      <w:start w:val="1"/>
      <w:numFmt w:val="decimal"/>
      <w:lvlText w:val="%1."/>
      <w:lvlJc w:val="left"/>
      <w:pPr>
        <w:ind w:left="720" w:hanging="360"/>
      </w:pPr>
      <w:rPr>
        <w:rFonts w:ascii="Times New Roman" w:eastAsia="Arial" w:hAnsi="Times New Roman" w:cs="Times New Roman"/>
      </w:rPr>
    </w:lvl>
    <w:lvl w:ilvl="1" w:tplc="16F872A2">
      <w:start w:val="1"/>
      <w:numFmt w:val="lowerLetter"/>
      <w:lvlText w:val="%2."/>
      <w:lvlJc w:val="left"/>
      <w:pPr>
        <w:ind w:left="1440" w:hanging="360"/>
      </w:pPr>
    </w:lvl>
    <w:lvl w:ilvl="2" w:tplc="2454FF8E">
      <w:start w:val="1"/>
      <w:numFmt w:val="lowerRoman"/>
      <w:lvlText w:val="%3."/>
      <w:lvlJc w:val="right"/>
      <w:pPr>
        <w:ind w:left="2160" w:hanging="180"/>
      </w:pPr>
    </w:lvl>
    <w:lvl w:ilvl="3" w:tplc="B9EE7D0E" w:tentative="1">
      <w:start w:val="1"/>
      <w:numFmt w:val="decimal"/>
      <w:lvlText w:val="%4."/>
      <w:lvlJc w:val="left"/>
      <w:pPr>
        <w:ind w:left="2880" w:hanging="360"/>
      </w:pPr>
    </w:lvl>
    <w:lvl w:ilvl="4" w:tplc="0F6849B0" w:tentative="1">
      <w:start w:val="1"/>
      <w:numFmt w:val="lowerLetter"/>
      <w:lvlText w:val="%5."/>
      <w:lvlJc w:val="left"/>
      <w:pPr>
        <w:ind w:left="3600" w:hanging="360"/>
      </w:pPr>
    </w:lvl>
    <w:lvl w:ilvl="5" w:tplc="5346179E" w:tentative="1">
      <w:start w:val="1"/>
      <w:numFmt w:val="lowerRoman"/>
      <w:lvlText w:val="%6."/>
      <w:lvlJc w:val="right"/>
      <w:pPr>
        <w:ind w:left="4320" w:hanging="180"/>
      </w:pPr>
    </w:lvl>
    <w:lvl w:ilvl="6" w:tplc="70503E10" w:tentative="1">
      <w:start w:val="1"/>
      <w:numFmt w:val="decimal"/>
      <w:lvlText w:val="%7."/>
      <w:lvlJc w:val="left"/>
      <w:pPr>
        <w:ind w:left="5040" w:hanging="360"/>
      </w:pPr>
    </w:lvl>
    <w:lvl w:ilvl="7" w:tplc="4808CE5C" w:tentative="1">
      <w:start w:val="1"/>
      <w:numFmt w:val="lowerLetter"/>
      <w:lvlText w:val="%8."/>
      <w:lvlJc w:val="left"/>
      <w:pPr>
        <w:ind w:left="5760" w:hanging="360"/>
      </w:pPr>
    </w:lvl>
    <w:lvl w:ilvl="8" w:tplc="59F80CD2" w:tentative="1">
      <w:start w:val="1"/>
      <w:numFmt w:val="lowerRoman"/>
      <w:lvlText w:val="%9."/>
      <w:lvlJc w:val="right"/>
      <w:pPr>
        <w:ind w:left="6480" w:hanging="180"/>
      </w:pPr>
    </w:lvl>
  </w:abstractNum>
  <w:abstractNum w:abstractNumId="8" w15:restartNumberingAfterBreak="0">
    <w:nsid w:val="2D5F4443"/>
    <w:multiLevelType w:val="hybridMultilevel"/>
    <w:tmpl w:val="43DE1AD4"/>
    <w:lvl w:ilvl="0" w:tplc="224E7B22">
      <w:start w:val="1"/>
      <w:numFmt w:val="decimal"/>
      <w:lvlText w:val="%1."/>
      <w:lvlJc w:val="left"/>
      <w:pPr>
        <w:ind w:left="720" w:hanging="360"/>
      </w:pPr>
    </w:lvl>
    <w:lvl w:ilvl="1" w:tplc="25CA03B4" w:tentative="1">
      <w:start w:val="1"/>
      <w:numFmt w:val="lowerLetter"/>
      <w:lvlText w:val="%2."/>
      <w:lvlJc w:val="left"/>
      <w:pPr>
        <w:ind w:left="1440" w:hanging="360"/>
      </w:pPr>
    </w:lvl>
    <w:lvl w:ilvl="2" w:tplc="654EE50A" w:tentative="1">
      <w:start w:val="1"/>
      <w:numFmt w:val="lowerRoman"/>
      <w:lvlText w:val="%3."/>
      <w:lvlJc w:val="right"/>
      <w:pPr>
        <w:ind w:left="2160" w:hanging="180"/>
      </w:pPr>
    </w:lvl>
    <w:lvl w:ilvl="3" w:tplc="2D0EBFEA" w:tentative="1">
      <w:start w:val="1"/>
      <w:numFmt w:val="decimal"/>
      <w:lvlText w:val="%4."/>
      <w:lvlJc w:val="left"/>
      <w:pPr>
        <w:ind w:left="2880" w:hanging="360"/>
      </w:pPr>
    </w:lvl>
    <w:lvl w:ilvl="4" w:tplc="01FEA64C" w:tentative="1">
      <w:start w:val="1"/>
      <w:numFmt w:val="lowerLetter"/>
      <w:lvlText w:val="%5."/>
      <w:lvlJc w:val="left"/>
      <w:pPr>
        <w:ind w:left="3600" w:hanging="360"/>
      </w:pPr>
    </w:lvl>
    <w:lvl w:ilvl="5" w:tplc="1D78FE4C" w:tentative="1">
      <w:start w:val="1"/>
      <w:numFmt w:val="lowerRoman"/>
      <w:lvlText w:val="%6."/>
      <w:lvlJc w:val="right"/>
      <w:pPr>
        <w:ind w:left="4320" w:hanging="180"/>
      </w:pPr>
    </w:lvl>
    <w:lvl w:ilvl="6" w:tplc="3ADA4B86" w:tentative="1">
      <w:start w:val="1"/>
      <w:numFmt w:val="decimal"/>
      <w:lvlText w:val="%7."/>
      <w:lvlJc w:val="left"/>
      <w:pPr>
        <w:ind w:left="5040" w:hanging="360"/>
      </w:pPr>
    </w:lvl>
    <w:lvl w:ilvl="7" w:tplc="D0200DA4" w:tentative="1">
      <w:start w:val="1"/>
      <w:numFmt w:val="lowerLetter"/>
      <w:lvlText w:val="%8."/>
      <w:lvlJc w:val="left"/>
      <w:pPr>
        <w:ind w:left="5760" w:hanging="360"/>
      </w:pPr>
    </w:lvl>
    <w:lvl w:ilvl="8" w:tplc="C30065A4" w:tentative="1">
      <w:start w:val="1"/>
      <w:numFmt w:val="lowerRoman"/>
      <w:lvlText w:val="%9."/>
      <w:lvlJc w:val="right"/>
      <w:pPr>
        <w:ind w:left="6480" w:hanging="180"/>
      </w:pPr>
    </w:lvl>
  </w:abstractNum>
  <w:abstractNum w:abstractNumId="9" w15:restartNumberingAfterBreak="0">
    <w:nsid w:val="2FDE1D79"/>
    <w:multiLevelType w:val="hybridMultilevel"/>
    <w:tmpl w:val="006202F0"/>
    <w:lvl w:ilvl="0" w:tplc="FDA65CC2">
      <w:start w:val="1"/>
      <w:numFmt w:val="decimal"/>
      <w:lvlText w:val="%1."/>
      <w:lvlJc w:val="left"/>
      <w:pPr>
        <w:tabs>
          <w:tab w:val="num" w:pos="720"/>
        </w:tabs>
        <w:ind w:left="720" w:hanging="360"/>
      </w:pPr>
      <w:rPr>
        <w:rFonts w:hint="default"/>
        <w:b w:val="0"/>
      </w:rPr>
    </w:lvl>
    <w:lvl w:ilvl="1" w:tplc="F8020864">
      <w:start w:val="1"/>
      <w:numFmt w:val="lowerLetter"/>
      <w:lvlText w:val="%2."/>
      <w:lvlJc w:val="left"/>
      <w:pPr>
        <w:tabs>
          <w:tab w:val="num" w:pos="1440"/>
        </w:tabs>
        <w:ind w:left="1440" w:hanging="360"/>
      </w:pPr>
      <w:rPr>
        <w:rFonts w:hint="default"/>
      </w:rPr>
    </w:lvl>
    <w:lvl w:ilvl="2" w:tplc="5A4CA736" w:tentative="1">
      <w:start w:val="1"/>
      <w:numFmt w:val="lowerRoman"/>
      <w:lvlText w:val="%3."/>
      <w:lvlJc w:val="right"/>
      <w:pPr>
        <w:tabs>
          <w:tab w:val="num" w:pos="2160"/>
        </w:tabs>
        <w:ind w:left="2160" w:hanging="180"/>
      </w:pPr>
    </w:lvl>
    <w:lvl w:ilvl="3" w:tplc="48B6F728" w:tentative="1">
      <w:start w:val="1"/>
      <w:numFmt w:val="decimal"/>
      <w:lvlText w:val="%4."/>
      <w:lvlJc w:val="left"/>
      <w:pPr>
        <w:tabs>
          <w:tab w:val="num" w:pos="2880"/>
        </w:tabs>
        <w:ind w:left="2880" w:hanging="360"/>
      </w:pPr>
    </w:lvl>
    <w:lvl w:ilvl="4" w:tplc="65166736" w:tentative="1">
      <w:start w:val="1"/>
      <w:numFmt w:val="lowerLetter"/>
      <w:lvlText w:val="%5."/>
      <w:lvlJc w:val="left"/>
      <w:pPr>
        <w:tabs>
          <w:tab w:val="num" w:pos="3600"/>
        </w:tabs>
        <w:ind w:left="3600" w:hanging="360"/>
      </w:pPr>
    </w:lvl>
    <w:lvl w:ilvl="5" w:tplc="F82A11DE" w:tentative="1">
      <w:start w:val="1"/>
      <w:numFmt w:val="lowerRoman"/>
      <w:lvlText w:val="%6."/>
      <w:lvlJc w:val="right"/>
      <w:pPr>
        <w:tabs>
          <w:tab w:val="num" w:pos="4320"/>
        </w:tabs>
        <w:ind w:left="4320" w:hanging="180"/>
      </w:pPr>
    </w:lvl>
    <w:lvl w:ilvl="6" w:tplc="B88C5640" w:tentative="1">
      <w:start w:val="1"/>
      <w:numFmt w:val="decimal"/>
      <w:lvlText w:val="%7."/>
      <w:lvlJc w:val="left"/>
      <w:pPr>
        <w:tabs>
          <w:tab w:val="num" w:pos="5040"/>
        </w:tabs>
        <w:ind w:left="5040" w:hanging="360"/>
      </w:pPr>
    </w:lvl>
    <w:lvl w:ilvl="7" w:tplc="43AEC2C2" w:tentative="1">
      <w:start w:val="1"/>
      <w:numFmt w:val="lowerLetter"/>
      <w:lvlText w:val="%8."/>
      <w:lvlJc w:val="left"/>
      <w:pPr>
        <w:tabs>
          <w:tab w:val="num" w:pos="5760"/>
        </w:tabs>
        <w:ind w:left="5760" w:hanging="360"/>
      </w:pPr>
    </w:lvl>
    <w:lvl w:ilvl="8" w:tplc="0886460A" w:tentative="1">
      <w:start w:val="1"/>
      <w:numFmt w:val="lowerRoman"/>
      <w:lvlText w:val="%9."/>
      <w:lvlJc w:val="right"/>
      <w:pPr>
        <w:tabs>
          <w:tab w:val="num" w:pos="6480"/>
        </w:tabs>
        <w:ind w:left="6480" w:hanging="180"/>
      </w:pPr>
    </w:lvl>
  </w:abstractNum>
  <w:abstractNum w:abstractNumId="10" w15:restartNumberingAfterBreak="0">
    <w:nsid w:val="35B466A0"/>
    <w:multiLevelType w:val="hybridMultilevel"/>
    <w:tmpl w:val="C8BA0018"/>
    <w:lvl w:ilvl="0" w:tplc="D6086D10">
      <w:start w:val="2"/>
      <w:numFmt w:val="lowerLetter"/>
      <w:lvlText w:val="%1."/>
      <w:lvlJc w:val="left"/>
      <w:pPr>
        <w:tabs>
          <w:tab w:val="num" w:pos="720"/>
        </w:tabs>
        <w:ind w:left="720" w:hanging="360"/>
      </w:pPr>
      <w:rPr>
        <w:rFonts w:hint="default"/>
      </w:rPr>
    </w:lvl>
    <w:lvl w:ilvl="1" w:tplc="8C3A11B4" w:tentative="1">
      <w:start w:val="1"/>
      <w:numFmt w:val="lowerLetter"/>
      <w:lvlText w:val="%2."/>
      <w:lvlJc w:val="left"/>
      <w:pPr>
        <w:tabs>
          <w:tab w:val="num" w:pos="1440"/>
        </w:tabs>
        <w:ind w:left="1440" w:hanging="360"/>
      </w:pPr>
    </w:lvl>
    <w:lvl w:ilvl="2" w:tplc="8C40F2E2" w:tentative="1">
      <w:start w:val="1"/>
      <w:numFmt w:val="lowerRoman"/>
      <w:lvlText w:val="%3."/>
      <w:lvlJc w:val="right"/>
      <w:pPr>
        <w:tabs>
          <w:tab w:val="num" w:pos="2160"/>
        </w:tabs>
        <w:ind w:left="2160" w:hanging="180"/>
      </w:pPr>
    </w:lvl>
    <w:lvl w:ilvl="3" w:tplc="5A341A94" w:tentative="1">
      <w:start w:val="1"/>
      <w:numFmt w:val="decimal"/>
      <w:lvlText w:val="%4."/>
      <w:lvlJc w:val="left"/>
      <w:pPr>
        <w:tabs>
          <w:tab w:val="num" w:pos="2880"/>
        </w:tabs>
        <w:ind w:left="2880" w:hanging="360"/>
      </w:pPr>
    </w:lvl>
    <w:lvl w:ilvl="4" w:tplc="1FAC6476" w:tentative="1">
      <w:start w:val="1"/>
      <w:numFmt w:val="lowerLetter"/>
      <w:lvlText w:val="%5."/>
      <w:lvlJc w:val="left"/>
      <w:pPr>
        <w:tabs>
          <w:tab w:val="num" w:pos="3600"/>
        </w:tabs>
        <w:ind w:left="3600" w:hanging="360"/>
      </w:pPr>
    </w:lvl>
    <w:lvl w:ilvl="5" w:tplc="5A000878" w:tentative="1">
      <w:start w:val="1"/>
      <w:numFmt w:val="lowerRoman"/>
      <w:lvlText w:val="%6."/>
      <w:lvlJc w:val="right"/>
      <w:pPr>
        <w:tabs>
          <w:tab w:val="num" w:pos="4320"/>
        </w:tabs>
        <w:ind w:left="4320" w:hanging="180"/>
      </w:pPr>
    </w:lvl>
    <w:lvl w:ilvl="6" w:tplc="2CFE5F8A" w:tentative="1">
      <w:start w:val="1"/>
      <w:numFmt w:val="decimal"/>
      <w:lvlText w:val="%7."/>
      <w:lvlJc w:val="left"/>
      <w:pPr>
        <w:tabs>
          <w:tab w:val="num" w:pos="5040"/>
        </w:tabs>
        <w:ind w:left="5040" w:hanging="360"/>
      </w:pPr>
    </w:lvl>
    <w:lvl w:ilvl="7" w:tplc="83E08AD0" w:tentative="1">
      <w:start w:val="1"/>
      <w:numFmt w:val="lowerLetter"/>
      <w:lvlText w:val="%8."/>
      <w:lvlJc w:val="left"/>
      <w:pPr>
        <w:tabs>
          <w:tab w:val="num" w:pos="5760"/>
        </w:tabs>
        <w:ind w:left="5760" w:hanging="360"/>
      </w:pPr>
    </w:lvl>
    <w:lvl w:ilvl="8" w:tplc="F6165458" w:tentative="1">
      <w:start w:val="1"/>
      <w:numFmt w:val="lowerRoman"/>
      <w:lvlText w:val="%9."/>
      <w:lvlJc w:val="right"/>
      <w:pPr>
        <w:tabs>
          <w:tab w:val="num" w:pos="6480"/>
        </w:tabs>
        <w:ind w:left="6480" w:hanging="180"/>
      </w:pPr>
    </w:lvl>
  </w:abstractNum>
  <w:abstractNum w:abstractNumId="11" w15:restartNumberingAfterBreak="0">
    <w:nsid w:val="3CFC5246"/>
    <w:multiLevelType w:val="hybridMultilevel"/>
    <w:tmpl w:val="681442A0"/>
    <w:lvl w:ilvl="0" w:tplc="35BA8FC8">
      <w:start w:val="2"/>
      <w:numFmt w:val="decimal"/>
      <w:lvlText w:val="%1."/>
      <w:lvlJc w:val="left"/>
      <w:pPr>
        <w:tabs>
          <w:tab w:val="num" w:pos="360"/>
        </w:tabs>
        <w:ind w:left="360" w:hanging="360"/>
      </w:pPr>
      <w:rPr>
        <w:rFonts w:hint="default"/>
      </w:rPr>
    </w:lvl>
    <w:lvl w:ilvl="1" w:tplc="784EAF8A" w:tentative="1">
      <w:start w:val="1"/>
      <w:numFmt w:val="lowerLetter"/>
      <w:lvlText w:val="%2."/>
      <w:lvlJc w:val="left"/>
      <w:pPr>
        <w:tabs>
          <w:tab w:val="num" w:pos="1080"/>
        </w:tabs>
        <w:ind w:left="1080" w:hanging="360"/>
      </w:pPr>
    </w:lvl>
    <w:lvl w:ilvl="2" w:tplc="EEAE4908" w:tentative="1">
      <w:start w:val="1"/>
      <w:numFmt w:val="lowerRoman"/>
      <w:lvlText w:val="%3."/>
      <w:lvlJc w:val="right"/>
      <w:pPr>
        <w:tabs>
          <w:tab w:val="num" w:pos="1800"/>
        </w:tabs>
        <w:ind w:left="1800" w:hanging="180"/>
      </w:pPr>
    </w:lvl>
    <w:lvl w:ilvl="3" w:tplc="4608ED10" w:tentative="1">
      <w:start w:val="1"/>
      <w:numFmt w:val="decimal"/>
      <w:lvlText w:val="%4."/>
      <w:lvlJc w:val="left"/>
      <w:pPr>
        <w:tabs>
          <w:tab w:val="num" w:pos="2520"/>
        </w:tabs>
        <w:ind w:left="2520" w:hanging="360"/>
      </w:pPr>
    </w:lvl>
    <w:lvl w:ilvl="4" w:tplc="1AC0914E" w:tentative="1">
      <w:start w:val="1"/>
      <w:numFmt w:val="lowerLetter"/>
      <w:lvlText w:val="%5."/>
      <w:lvlJc w:val="left"/>
      <w:pPr>
        <w:tabs>
          <w:tab w:val="num" w:pos="3240"/>
        </w:tabs>
        <w:ind w:left="3240" w:hanging="360"/>
      </w:pPr>
    </w:lvl>
    <w:lvl w:ilvl="5" w:tplc="F0C4211A" w:tentative="1">
      <w:start w:val="1"/>
      <w:numFmt w:val="lowerRoman"/>
      <w:lvlText w:val="%6."/>
      <w:lvlJc w:val="right"/>
      <w:pPr>
        <w:tabs>
          <w:tab w:val="num" w:pos="3960"/>
        </w:tabs>
        <w:ind w:left="3960" w:hanging="180"/>
      </w:pPr>
    </w:lvl>
    <w:lvl w:ilvl="6" w:tplc="4CEC7BC6" w:tentative="1">
      <w:start w:val="1"/>
      <w:numFmt w:val="decimal"/>
      <w:lvlText w:val="%7."/>
      <w:lvlJc w:val="left"/>
      <w:pPr>
        <w:tabs>
          <w:tab w:val="num" w:pos="4680"/>
        </w:tabs>
        <w:ind w:left="4680" w:hanging="360"/>
      </w:pPr>
    </w:lvl>
    <w:lvl w:ilvl="7" w:tplc="F7344362" w:tentative="1">
      <w:start w:val="1"/>
      <w:numFmt w:val="lowerLetter"/>
      <w:lvlText w:val="%8."/>
      <w:lvlJc w:val="left"/>
      <w:pPr>
        <w:tabs>
          <w:tab w:val="num" w:pos="5400"/>
        </w:tabs>
        <w:ind w:left="5400" w:hanging="360"/>
      </w:pPr>
    </w:lvl>
    <w:lvl w:ilvl="8" w:tplc="9CA01BFE" w:tentative="1">
      <w:start w:val="1"/>
      <w:numFmt w:val="lowerRoman"/>
      <w:lvlText w:val="%9."/>
      <w:lvlJc w:val="right"/>
      <w:pPr>
        <w:tabs>
          <w:tab w:val="num" w:pos="6120"/>
        </w:tabs>
        <w:ind w:left="6120" w:hanging="180"/>
      </w:pPr>
    </w:lvl>
  </w:abstractNum>
  <w:abstractNum w:abstractNumId="12"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41B57141"/>
    <w:multiLevelType w:val="hybridMultilevel"/>
    <w:tmpl w:val="776AAFAA"/>
    <w:lvl w:ilvl="0" w:tplc="96826888">
      <w:start w:val="2"/>
      <w:numFmt w:val="lowerLetter"/>
      <w:lvlText w:val="%1."/>
      <w:lvlJc w:val="left"/>
      <w:pPr>
        <w:tabs>
          <w:tab w:val="num" w:pos="1140"/>
        </w:tabs>
        <w:ind w:left="1140" w:hanging="420"/>
      </w:pPr>
      <w:rPr>
        <w:rFonts w:hint="default"/>
      </w:rPr>
    </w:lvl>
    <w:lvl w:ilvl="1" w:tplc="A7F8445A">
      <w:start w:val="9"/>
      <w:numFmt w:val="decimal"/>
      <w:lvlText w:val="%2."/>
      <w:lvlJc w:val="left"/>
      <w:pPr>
        <w:tabs>
          <w:tab w:val="num" w:pos="1800"/>
        </w:tabs>
        <w:ind w:left="1800" w:hanging="360"/>
      </w:pPr>
      <w:rPr>
        <w:rFonts w:hint="default"/>
      </w:rPr>
    </w:lvl>
    <w:lvl w:ilvl="2" w:tplc="A7A85C8A" w:tentative="1">
      <w:start w:val="1"/>
      <w:numFmt w:val="lowerRoman"/>
      <w:lvlText w:val="%3."/>
      <w:lvlJc w:val="right"/>
      <w:pPr>
        <w:tabs>
          <w:tab w:val="num" w:pos="2520"/>
        </w:tabs>
        <w:ind w:left="2520" w:hanging="180"/>
      </w:pPr>
    </w:lvl>
    <w:lvl w:ilvl="3" w:tplc="776E1E52" w:tentative="1">
      <w:start w:val="1"/>
      <w:numFmt w:val="decimal"/>
      <w:lvlText w:val="%4."/>
      <w:lvlJc w:val="left"/>
      <w:pPr>
        <w:tabs>
          <w:tab w:val="num" w:pos="3240"/>
        </w:tabs>
        <w:ind w:left="3240" w:hanging="360"/>
      </w:pPr>
    </w:lvl>
    <w:lvl w:ilvl="4" w:tplc="A41EC0DC" w:tentative="1">
      <w:start w:val="1"/>
      <w:numFmt w:val="lowerLetter"/>
      <w:lvlText w:val="%5."/>
      <w:lvlJc w:val="left"/>
      <w:pPr>
        <w:tabs>
          <w:tab w:val="num" w:pos="3960"/>
        </w:tabs>
        <w:ind w:left="3960" w:hanging="360"/>
      </w:pPr>
    </w:lvl>
    <w:lvl w:ilvl="5" w:tplc="736A240A" w:tentative="1">
      <w:start w:val="1"/>
      <w:numFmt w:val="lowerRoman"/>
      <w:lvlText w:val="%6."/>
      <w:lvlJc w:val="right"/>
      <w:pPr>
        <w:tabs>
          <w:tab w:val="num" w:pos="4680"/>
        </w:tabs>
        <w:ind w:left="4680" w:hanging="180"/>
      </w:pPr>
    </w:lvl>
    <w:lvl w:ilvl="6" w:tplc="F44250DA" w:tentative="1">
      <w:start w:val="1"/>
      <w:numFmt w:val="decimal"/>
      <w:lvlText w:val="%7."/>
      <w:lvlJc w:val="left"/>
      <w:pPr>
        <w:tabs>
          <w:tab w:val="num" w:pos="5400"/>
        </w:tabs>
        <w:ind w:left="5400" w:hanging="360"/>
      </w:pPr>
    </w:lvl>
    <w:lvl w:ilvl="7" w:tplc="1ED645FC" w:tentative="1">
      <w:start w:val="1"/>
      <w:numFmt w:val="lowerLetter"/>
      <w:lvlText w:val="%8."/>
      <w:lvlJc w:val="left"/>
      <w:pPr>
        <w:tabs>
          <w:tab w:val="num" w:pos="6120"/>
        </w:tabs>
        <w:ind w:left="6120" w:hanging="360"/>
      </w:pPr>
    </w:lvl>
    <w:lvl w:ilvl="8" w:tplc="43A6C418" w:tentative="1">
      <w:start w:val="1"/>
      <w:numFmt w:val="lowerRoman"/>
      <w:lvlText w:val="%9."/>
      <w:lvlJc w:val="right"/>
      <w:pPr>
        <w:tabs>
          <w:tab w:val="num" w:pos="6840"/>
        </w:tabs>
        <w:ind w:left="6840" w:hanging="180"/>
      </w:pPr>
    </w:lvl>
  </w:abstractNum>
  <w:abstractNum w:abstractNumId="14" w15:restartNumberingAfterBreak="0">
    <w:nsid w:val="5181799E"/>
    <w:multiLevelType w:val="hybridMultilevel"/>
    <w:tmpl w:val="72F45A0C"/>
    <w:lvl w:ilvl="0" w:tplc="354C1B7A">
      <w:start w:val="8"/>
      <w:numFmt w:val="decimal"/>
      <w:lvlText w:val="%1."/>
      <w:lvlJc w:val="left"/>
      <w:pPr>
        <w:tabs>
          <w:tab w:val="num" w:pos="360"/>
        </w:tabs>
        <w:ind w:left="360" w:hanging="360"/>
      </w:pPr>
      <w:rPr>
        <w:rFonts w:hint="default"/>
      </w:rPr>
    </w:lvl>
    <w:lvl w:ilvl="1" w:tplc="8B303AB6" w:tentative="1">
      <w:start w:val="1"/>
      <w:numFmt w:val="lowerLetter"/>
      <w:lvlText w:val="%2."/>
      <w:lvlJc w:val="left"/>
      <w:pPr>
        <w:tabs>
          <w:tab w:val="num" w:pos="1080"/>
        </w:tabs>
        <w:ind w:left="1080" w:hanging="360"/>
      </w:pPr>
    </w:lvl>
    <w:lvl w:ilvl="2" w:tplc="B49AFAD2" w:tentative="1">
      <w:start w:val="1"/>
      <w:numFmt w:val="lowerRoman"/>
      <w:lvlText w:val="%3."/>
      <w:lvlJc w:val="right"/>
      <w:pPr>
        <w:tabs>
          <w:tab w:val="num" w:pos="1800"/>
        </w:tabs>
        <w:ind w:left="1800" w:hanging="180"/>
      </w:pPr>
    </w:lvl>
    <w:lvl w:ilvl="3" w:tplc="E5B4EE9E" w:tentative="1">
      <w:start w:val="1"/>
      <w:numFmt w:val="decimal"/>
      <w:lvlText w:val="%4."/>
      <w:lvlJc w:val="left"/>
      <w:pPr>
        <w:tabs>
          <w:tab w:val="num" w:pos="2520"/>
        </w:tabs>
        <w:ind w:left="2520" w:hanging="360"/>
      </w:pPr>
    </w:lvl>
    <w:lvl w:ilvl="4" w:tplc="DC9291A8" w:tentative="1">
      <w:start w:val="1"/>
      <w:numFmt w:val="lowerLetter"/>
      <w:lvlText w:val="%5."/>
      <w:lvlJc w:val="left"/>
      <w:pPr>
        <w:tabs>
          <w:tab w:val="num" w:pos="3240"/>
        </w:tabs>
        <w:ind w:left="3240" w:hanging="360"/>
      </w:pPr>
    </w:lvl>
    <w:lvl w:ilvl="5" w:tplc="7A48A812" w:tentative="1">
      <w:start w:val="1"/>
      <w:numFmt w:val="lowerRoman"/>
      <w:lvlText w:val="%6."/>
      <w:lvlJc w:val="right"/>
      <w:pPr>
        <w:tabs>
          <w:tab w:val="num" w:pos="3960"/>
        </w:tabs>
        <w:ind w:left="3960" w:hanging="180"/>
      </w:pPr>
    </w:lvl>
    <w:lvl w:ilvl="6" w:tplc="6A281086" w:tentative="1">
      <w:start w:val="1"/>
      <w:numFmt w:val="decimal"/>
      <w:lvlText w:val="%7."/>
      <w:lvlJc w:val="left"/>
      <w:pPr>
        <w:tabs>
          <w:tab w:val="num" w:pos="4680"/>
        </w:tabs>
        <w:ind w:left="4680" w:hanging="360"/>
      </w:pPr>
    </w:lvl>
    <w:lvl w:ilvl="7" w:tplc="2ADC88E0" w:tentative="1">
      <w:start w:val="1"/>
      <w:numFmt w:val="lowerLetter"/>
      <w:lvlText w:val="%8."/>
      <w:lvlJc w:val="left"/>
      <w:pPr>
        <w:tabs>
          <w:tab w:val="num" w:pos="5400"/>
        </w:tabs>
        <w:ind w:left="5400" w:hanging="360"/>
      </w:pPr>
    </w:lvl>
    <w:lvl w:ilvl="8" w:tplc="9F2004CC" w:tentative="1">
      <w:start w:val="1"/>
      <w:numFmt w:val="lowerRoman"/>
      <w:lvlText w:val="%9."/>
      <w:lvlJc w:val="right"/>
      <w:pPr>
        <w:tabs>
          <w:tab w:val="num" w:pos="6120"/>
        </w:tabs>
        <w:ind w:left="6120" w:hanging="180"/>
      </w:pPr>
    </w:lvl>
  </w:abstractNum>
  <w:abstractNum w:abstractNumId="15" w15:restartNumberingAfterBreak="0">
    <w:nsid w:val="614677C0"/>
    <w:multiLevelType w:val="hybridMultilevel"/>
    <w:tmpl w:val="82EAA85C"/>
    <w:lvl w:ilvl="0" w:tplc="21AE6656">
      <w:start w:val="1"/>
      <w:numFmt w:val="bullet"/>
      <w:lvlText w:val=""/>
      <w:lvlJc w:val="left"/>
      <w:pPr>
        <w:tabs>
          <w:tab w:val="num" w:pos="720"/>
        </w:tabs>
        <w:ind w:left="720" w:hanging="360"/>
      </w:pPr>
      <w:rPr>
        <w:rFonts w:ascii="Symbol" w:hAnsi="Symbol" w:hint="default"/>
      </w:rPr>
    </w:lvl>
    <w:lvl w:ilvl="1" w:tplc="8D6CE81C">
      <w:start w:val="1"/>
      <w:numFmt w:val="bullet"/>
      <w:lvlText w:val="o"/>
      <w:lvlJc w:val="left"/>
      <w:pPr>
        <w:tabs>
          <w:tab w:val="num" w:pos="1440"/>
        </w:tabs>
        <w:ind w:left="1440" w:hanging="360"/>
      </w:pPr>
      <w:rPr>
        <w:rFonts w:ascii="Courier New" w:hAnsi="Courier New" w:cs="Courier New" w:hint="default"/>
      </w:rPr>
    </w:lvl>
    <w:lvl w:ilvl="2" w:tplc="0E227214" w:tentative="1">
      <w:start w:val="1"/>
      <w:numFmt w:val="bullet"/>
      <w:lvlText w:val=""/>
      <w:lvlJc w:val="left"/>
      <w:pPr>
        <w:tabs>
          <w:tab w:val="num" w:pos="2160"/>
        </w:tabs>
        <w:ind w:left="2160" w:hanging="360"/>
      </w:pPr>
      <w:rPr>
        <w:rFonts w:ascii="Wingdings" w:hAnsi="Wingdings" w:hint="default"/>
      </w:rPr>
    </w:lvl>
    <w:lvl w:ilvl="3" w:tplc="F1B8D28E" w:tentative="1">
      <w:start w:val="1"/>
      <w:numFmt w:val="bullet"/>
      <w:lvlText w:val=""/>
      <w:lvlJc w:val="left"/>
      <w:pPr>
        <w:tabs>
          <w:tab w:val="num" w:pos="2880"/>
        </w:tabs>
        <w:ind w:left="2880" w:hanging="360"/>
      </w:pPr>
      <w:rPr>
        <w:rFonts w:ascii="Symbol" w:hAnsi="Symbol" w:hint="default"/>
      </w:rPr>
    </w:lvl>
    <w:lvl w:ilvl="4" w:tplc="4B7C4572" w:tentative="1">
      <w:start w:val="1"/>
      <w:numFmt w:val="bullet"/>
      <w:lvlText w:val="o"/>
      <w:lvlJc w:val="left"/>
      <w:pPr>
        <w:tabs>
          <w:tab w:val="num" w:pos="3600"/>
        </w:tabs>
        <w:ind w:left="3600" w:hanging="360"/>
      </w:pPr>
      <w:rPr>
        <w:rFonts w:ascii="Courier New" w:hAnsi="Courier New" w:cs="Courier New" w:hint="default"/>
      </w:rPr>
    </w:lvl>
    <w:lvl w:ilvl="5" w:tplc="A84C1324" w:tentative="1">
      <w:start w:val="1"/>
      <w:numFmt w:val="bullet"/>
      <w:lvlText w:val=""/>
      <w:lvlJc w:val="left"/>
      <w:pPr>
        <w:tabs>
          <w:tab w:val="num" w:pos="4320"/>
        </w:tabs>
        <w:ind w:left="4320" w:hanging="360"/>
      </w:pPr>
      <w:rPr>
        <w:rFonts w:ascii="Wingdings" w:hAnsi="Wingdings" w:hint="default"/>
      </w:rPr>
    </w:lvl>
    <w:lvl w:ilvl="6" w:tplc="C7BAA958" w:tentative="1">
      <w:start w:val="1"/>
      <w:numFmt w:val="bullet"/>
      <w:lvlText w:val=""/>
      <w:lvlJc w:val="left"/>
      <w:pPr>
        <w:tabs>
          <w:tab w:val="num" w:pos="5040"/>
        </w:tabs>
        <w:ind w:left="5040" w:hanging="360"/>
      </w:pPr>
      <w:rPr>
        <w:rFonts w:ascii="Symbol" w:hAnsi="Symbol" w:hint="default"/>
      </w:rPr>
    </w:lvl>
    <w:lvl w:ilvl="7" w:tplc="117ABA6C" w:tentative="1">
      <w:start w:val="1"/>
      <w:numFmt w:val="bullet"/>
      <w:lvlText w:val="o"/>
      <w:lvlJc w:val="left"/>
      <w:pPr>
        <w:tabs>
          <w:tab w:val="num" w:pos="5760"/>
        </w:tabs>
        <w:ind w:left="5760" w:hanging="360"/>
      </w:pPr>
      <w:rPr>
        <w:rFonts w:ascii="Courier New" w:hAnsi="Courier New" w:cs="Courier New" w:hint="default"/>
      </w:rPr>
    </w:lvl>
    <w:lvl w:ilvl="8" w:tplc="4C26CA6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D47BCE"/>
    <w:multiLevelType w:val="hybridMultilevel"/>
    <w:tmpl w:val="2D94D344"/>
    <w:lvl w:ilvl="0" w:tplc="7CB0F132">
      <w:start w:val="1"/>
      <w:numFmt w:val="decimal"/>
      <w:lvlText w:val="%1."/>
      <w:lvlJc w:val="left"/>
      <w:pPr>
        <w:tabs>
          <w:tab w:val="num" w:pos="2160"/>
        </w:tabs>
        <w:ind w:left="2160" w:hanging="360"/>
      </w:pPr>
      <w:rPr>
        <w:rFonts w:hint="default"/>
      </w:rPr>
    </w:lvl>
    <w:lvl w:ilvl="1" w:tplc="C4E05ACE">
      <w:start w:val="1"/>
      <w:numFmt w:val="lowerLetter"/>
      <w:lvlText w:val="%2."/>
      <w:lvlJc w:val="left"/>
      <w:pPr>
        <w:tabs>
          <w:tab w:val="num" w:pos="2880"/>
        </w:tabs>
        <w:ind w:left="2880" w:hanging="360"/>
      </w:pPr>
    </w:lvl>
    <w:lvl w:ilvl="2" w:tplc="084478E0">
      <w:start w:val="1"/>
      <w:numFmt w:val="lowerRoman"/>
      <w:lvlText w:val="%3."/>
      <w:lvlJc w:val="right"/>
      <w:pPr>
        <w:tabs>
          <w:tab w:val="num" w:pos="3600"/>
        </w:tabs>
        <w:ind w:left="3600" w:hanging="180"/>
      </w:pPr>
    </w:lvl>
    <w:lvl w:ilvl="3" w:tplc="87427080" w:tentative="1">
      <w:start w:val="1"/>
      <w:numFmt w:val="decimal"/>
      <w:lvlText w:val="%4."/>
      <w:lvlJc w:val="left"/>
      <w:pPr>
        <w:tabs>
          <w:tab w:val="num" w:pos="4320"/>
        </w:tabs>
        <w:ind w:left="4320" w:hanging="360"/>
      </w:pPr>
    </w:lvl>
    <w:lvl w:ilvl="4" w:tplc="3CBA044E" w:tentative="1">
      <w:start w:val="1"/>
      <w:numFmt w:val="lowerLetter"/>
      <w:lvlText w:val="%5."/>
      <w:lvlJc w:val="left"/>
      <w:pPr>
        <w:tabs>
          <w:tab w:val="num" w:pos="5040"/>
        </w:tabs>
        <w:ind w:left="5040" w:hanging="360"/>
      </w:pPr>
    </w:lvl>
    <w:lvl w:ilvl="5" w:tplc="6D5E399E" w:tentative="1">
      <w:start w:val="1"/>
      <w:numFmt w:val="lowerRoman"/>
      <w:lvlText w:val="%6."/>
      <w:lvlJc w:val="right"/>
      <w:pPr>
        <w:tabs>
          <w:tab w:val="num" w:pos="5760"/>
        </w:tabs>
        <w:ind w:left="5760" w:hanging="180"/>
      </w:pPr>
    </w:lvl>
    <w:lvl w:ilvl="6" w:tplc="BF1C0978" w:tentative="1">
      <w:start w:val="1"/>
      <w:numFmt w:val="decimal"/>
      <w:lvlText w:val="%7."/>
      <w:lvlJc w:val="left"/>
      <w:pPr>
        <w:tabs>
          <w:tab w:val="num" w:pos="6480"/>
        </w:tabs>
        <w:ind w:left="6480" w:hanging="360"/>
      </w:pPr>
    </w:lvl>
    <w:lvl w:ilvl="7" w:tplc="A4549EF4" w:tentative="1">
      <w:start w:val="1"/>
      <w:numFmt w:val="lowerLetter"/>
      <w:lvlText w:val="%8."/>
      <w:lvlJc w:val="left"/>
      <w:pPr>
        <w:tabs>
          <w:tab w:val="num" w:pos="7200"/>
        </w:tabs>
        <w:ind w:left="7200" w:hanging="360"/>
      </w:pPr>
    </w:lvl>
    <w:lvl w:ilvl="8" w:tplc="604848BA" w:tentative="1">
      <w:start w:val="1"/>
      <w:numFmt w:val="lowerRoman"/>
      <w:lvlText w:val="%9."/>
      <w:lvlJc w:val="right"/>
      <w:pPr>
        <w:tabs>
          <w:tab w:val="num" w:pos="7920"/>
        </w:tabs>
        <w:ind w:left="7920" w:hanging="180"/>
      </w:pPr>
    </w:lvl>
  </w:abstractNum>
  <w:abstractNum w:abstractNumId="17" w15:restartNumberingAfterBreak="0">
    <w:nsid w:val="65AF2794"/>
    <w:multiLevelType w:val="hybridMultilevel"/>
    <w:tmpl w:val="4F68A2A0"/>
    <w:lvl w:ilvl="0" w:tplc="2E887C16">
      <w:start w:val="1"/>
      <w:numFmt w:val="decimal"/>
      <w:lvlText w:val="%1."/>
      <w:lvlJc w:val="left"/>
      <w:pPr>
        <w:tabs>
          <w:tab w:val="num" w:pos="720"/>
        </w:tabs>
        <w:ind w:left="720" w:hanging="360"/>
      </w:pPr>
      <w:rPr>
        <w:rFonts w:hint="default"/>
        <w:b w:val="0"/>
        <w:color w:val="000000"/>
      </w:rPr>
    </w:lvl>
    <w:lvl w:ilvl="1" w:tplc="CE6EFD8A" w:tentative="1">
      <w:start w:val="1"/>
      <w:numFmt w:val="lowerLetter"/>
      <w:lvlText w:val="%2."/>
      <w:lvlJc w:val="left"/>
      <w:pPr>
        <w:tabs>
          <w:tab w:val="num" w:pos="1440"/>
        </w:tabs>
        <w:ind w:left="1440" w:hanging="360"/>
      </w:pPr>
    </w:lvl>
    <w:lvl w:ilvl="2" w:tplc="554CDB66" w:tentative="1">
      <w:start w:val="1"/>
      <w:numFmt w:val="lowerRoman"/>
      <w:lvlText w:val="%3."/>
      <w:lvlJc w:val="right"/>
      <w:pPr>
        <w:tabs>
          <w:tab w:val="num" w:pos="2160"/>
        </w:tabs>
        <w:ind w:left="2160" w:hanging="180"/>
      </w:pPr>
    </w:lvl>
    <w:lvl w:ilvl="3" w:tplc="8B1E77CA" w:tentative="1">
      <w:start w:val="1"/>
      <w:numFmt w:val="decimal"/>
      <w:lvlText w:val="%4."/>
      <w:lvlJc w:val="left"/>
      <w:pPr>
        <w:tabs>
          <w:tab w:val="num" w:pos="2880"/>
        </w:tabs>
        <w:ind w:left="2880" w:hanging="360"/>
      </w:pPr>
    </w:lvl>
    <w:lvl w:ilvl="4" w:tplc="234C6056" w:tentative="1">
      <w:start w:val="1"/>
      <w:numFmt w:val="lowerLetter"/>
      <w:lvlText w:val="%5."/>
      <w:lvlJc w:val="left"/>
      <w:pPr>
        <w:tabs>
          <w:tab w:val="num" w:pos="3600"/>
        </w:tabs>
        <w:ind w:left="3600" w:hanging="360"/>
      </w:pPr>
    </w:lvl>
    <w:lvl w:ilvl="5" w:tplc="30DA8120" w:tentative="1">
      <w:start w:val="1"/>
      <w:numFmt w:val="lowerRoman"/>
      <w:lvlText w:val="%6."/>
      <w:lvlJc w:val="right"/>
      <w:pPr>
        <w:tabs>
          <w:tab w:val="num" w:pos="4320"/>
        </w:tabs>
        <w:ind w:left="4320" w:hanging="180"/>
      </w:pPr>
    </w:lvl>
    <w:lvl w:ilvl="6" w:tplc="3BF2339E" w:tentative="1">
      <w:start w:val="1"/>
      <w:numFmt w:val="decimal"/>
      <w:lvlText w:val="%7."/>
      <w:lvlJc w:val="left"/>
      <w:pPr>
        <w:tabs>
          <w:tab w:val="num" w:pos="5040"/>
        </w:tabs>
        <w:ind w:left="5040" w:hanging="360"/>
      </w:pPr>
    </w:lvl>
    <w:lvl w:ilvl="7" w:tplc="B5F29230" w:tentative="1">
      <w:start w:val="1"/>
      <w:numFmt w:val="lowerLetter"/>
      <w:lvlText w:val="%8."/>
      <w:lvlJc w:val="left"/>
      <w:pPr>
        <w:tabs>
          <w:tab w:val="num" w:pos="5760"/>
        </w:tabs>
        <w:ind w:left="5760" w:hanging="360"/>
      </w:pPr>
    </w:lvl>
    <w:lvl w:ilvl="8" w:tplc="C5283E8A" w:tentative="1">
      <w:start w:val="1"/>
      <w:numFmt w:val="lowerRoman"/>
      <w:lvlText w:val="%9."/>
      <w:lvlJc w:val="right"/>
      <w:pPr>
        <w:tabs>
          <w:tab w:val="num" w:pos="6480"/>
        </w:tabs>
        <w:ind w:left="6480" w:hanging="180"/>
      </w:pPr>
    </w:lvl>
  </w:abstractNum>
  <w:abstractNum w:abstractNumId="18" w15:restartNumberingAfterBreak="0">
    <w:nsid w:val="7BF53F6D"/>
    <w:multiLevelType w:val="hybridMultilevel"/>
    <w:tmpl w:val="DBBC4B62"/>
    <w:lvl w:ilvl="0" w:tplc="216C7B22">
      <w:start w:val="1"/>
      <w:numFmt w:val="decimal"/>
      <w:lvlText w:val="%1."/>
      <w:lvlJc w:val="left"/>
      <w:pPr>
        <w:tabs>
          <w:tab w:val="num" w:pos="360"/>
        </w:tabs>
        <w:ind w:left="360" w:hanging="360"/>
      </w:pPr>
      <w:rPr>
        <w:rFonts w:hint="default"/>
      </w:rPr>
    </w:lvl>
    <w:lvl w:ilvl="1" w:tplc="2E6E9DE8">
      <w:start w:val="1"/>
      <w:numFmt w:val="lowerLetter"/>
      <w:lvlText w:val="%2."/>
      <w:lvlJc w:val="left"/>
      <w:pPr>
        <w:tabs>
          <w:tab w:val="num" w:pos="1080"/>
        </w:tabs>
        <w:ind w:left="1080" w:hanging="360"/>
      </w:pPr>
      <w:rPr>
        <w:rFonts w:hint="default"/>
      </w:rPr>
    </w:lvl>
    <w:lvl w:ilvl="2" w:tplc="643011E0">
      <w:start w:val="1"/>
      <w:numFmt w:val="lowerRoman"/>
      <w:lvlText w:val="%3."/>
      <w:lvlJc w:val="right"/>
      <w:pPr>
        <w:tabs>
          <w:tab w:val="num" w:pos="1800"/>
        </w:tabs>
        <w:ind w:left="1800" w:hanging="180"/>
      </w:pPr>
    </w:lvl>
    <w:lvl w:ilvl="3" w:tplc="2D125DAE" w:tentative="1">
      <w:start w:val="1"/>
      <w:numFmt w:val="decimal"/>
      <w:lvlText w:val="%4."/>
      <w:lvlJc w:val="left"/>
      <w:pPr>
        <w:tabs>
          <w:tab w:val="num" w:pos="2520"/>
        </w:tabs>
        <w:ind w:left="2520" w:hanging="360"/>
      </w:pPr>
    </w:lvl>
    <w:lvl w:ilvl="4" w:tplc="38709C70" w:tentative="1">
      <w:start w:val="1"/>
      <w:numFmt w:val="lowerLetter"/>
      <w:lvlText w:val="%5."/>
      <w:lvlJc w:val="left"/>
      <w:pPr>
        <w:tabs>
          <w:tab w:val="num" w:pos="3240"/>
        </w:tabs>
        <w:ind w:left="3240" w:hanging="360"/>
      </w:pPr>
    </w:lvl>
    <w:lvl w:ilvl="5" w:tplc="22C4FC02" w:tentative="1">
      <w:start w:val="1"/>
      <w:numFmt w:val="lowerRoman"/>
      <w:lvlText w:val="%6."/>
      <w:lvlJc w:val="right"/>
      <w:pPr>
        <w:tabs>
          <w:tab w:val="num" w:pos="3960"/>
        </w:tabs>
        <w:ind w:left="3960" w:hanging="180"/>
      </w:pPr>
    </w:lvl>
    <w:lvl w:ilvl="6" w:tplc="75C6B5C6" w:tentative="1">
      <w:start w:val="1"/>
      <w:numFmt w:val="decimal"/>
      <w:lvlText w:val="%7."/>
      <w:lvlJc w:val="left"/>
      <w:pPr>
        <w:tabs>
          <w:tab w:val="num" w:pos="4680"/>
        </w:tabs>
        <w:ind w:left="4680" w:hanging="360"/>
      </w:pPr>
    </w:lvl>
    <w:lvl w:ilvl="7" w:tplc="FE06D926" w:tentative="1">
      <w:start w:val="1"/>
      <w:numFmt w:val="lowerLetter"/>
      <w:lvlText w:val="%8."/>
      <w:lvlJc w:val="left"/>
      <w:pPr>
        <w:tabs>
          <w:tab w:val="num" w:pos="5400"/>
        </w:tabs>
        <w:ind w:left="5400" w:hanging="360"/>
      </w:pPr>
    </w:lvl>
    <w:lvl w:ilvl="8" w:tplc="01AC96C2" w:tentative="1">
      <w:start w:val="1"/>
      <w:numFmt w:val="lowerRoman"/>
      <w:lvlText w:val="%9."/>
      <w:lvlJc w:val="right"/>
      <w:pPr>
        <w:tabs>
          <w:tab w:val="num" w:pos="6120"/>
        </w:tabs>
        <w:ind w:left="6120" w:hanging="180"/>
      </w:pPr>
    </w:lvl>
  </w:abstractNum>
  <w:abstractNum w:abstractNumId="19" w15:restartNumberingAfterBreak="0">
    <w:nsid w:val="7DDC2410"/>
    <w:multiLevelType w:val="hybridMultilevel"/>
    <w:tmpl w:val="48B822E8"/>
    <w:lvl w:ilvl="0" w:tplc="4218070E">
      <w:start w:val="1"/>
      <w:numFmt w:val="lowerLetter"/>
      <w:lvlText w:val="%1."/>
      <w:lvlJc w:val="left"/>
      <w:pPr>
        <w:ind w:left="1440" w:hanging="360"/>
      </w:pPr>
    </w:lvl>
    <w:lvl w:ilvl="1" w:tplc="EB523142" w:tentative="1">
      <w:start w:val="1"/>
      <w:numFmt w:val="lowerLetter"/>
      <w:lvlText w:val="%2."/>
      <w:lvlJc w:val="left"/>
      <w:pPr>
        <w:ind w:left="2160" w:hanging="360"/>
      </w:pPr>
    </w:lvl>
    <w:lvl w:ilvl="2" w:tplc="2C4A8376" w:tentative="1">
      <w:start w:val="1"/>
      <w:numFmt w:val="lowerRoman"/>
      <w:lvlText w:val="%3."/>
      <w:lvlJc w:val="right"/>
      <w:pPr>
        <w:ind w:left="2880" w:hanging="180"/>
      </w:pPr>
    </w:lvl>
    <w:lvl w:ilvl="3" w:tplc="B20AA858" w:tentative="1">
      <w:start w:val="1"/>
      <w:numFmt w:val="decimal"/>
      <w:lvlText w:val="%4."/>
      <w:lvlJc w:val="left"/>
      <w:pPr>
        <w:ind w:left="3600" w:hanging="360"/>
      </w:pPr>
    </w:lvl>
    <w:lvl w:ilvl="4" w:tplc="C3AA065A" w:tentative="1">
      <w:start w:val="1"/>
      <w:numFmt w:val="lowerLetter"/>
      <w:lvlText w:val="%5."/>
      <w:lvlJc w:val="left"/>
      <w:pPr>
        <w:ind w:left="4320" w:hanging="360"/>
      </w:pPr>
    </w:lvl>
    <w:lvl w:ilvl="5" w:tplc="F3361F44" w:tentative="1">
      <w:start w:val="1"/>
      <w:numFmt w:val="lowerRoman"/>
      <w:lvlText w:val="%6."/>
      <w:lvlJc w:val="right"/>
      <w:pPr>
        <w:ind w:left="5040" w:hanging="180"/>
      </w:pPr>
    </w:lvl>
    <w:lvl w:ilvl="6" w:tplc="D5EC7DBC" w:tentative="1">
      <w:start w:val="1"/>
      <w:numFmt w:val="decimal"/>
      <w:lvlText w:val="%7."/>
      <w:lvlJc w:val="left"/>
      <w:pPr>
        <w:ind w:left="5760" w:hanging="360"/>
      </w:pPr>
    </w:lvl>
    <w:lvl w:ilvl="7" w:tplc="32043802" w:tentative="1">
      <w:start w:val="1"/>
      <w:numFmt w:val="lowerLetter"/>
      <w:lvlText w:val="%8."/>
      <w:lvlJc w:val="left"/>
      <w:pPr>
        <w:ind w:left="6480" w:hanging="360"/>
      </w:pPr>
    </w:lvl>
    <w:lvl w:ilvl="8" w:tplc="EEBAE678" w:tentative="1">
      <w:start w:val="1"/>
      <w:numFmt w:val="lowerRoman"/>
      <w:lvlText w:val="%9."/>
      <w:lvlJc w:val="right"/>
      <w:pPr>
        <w:ind w:left="7200" w:hanging="180"/>
      </w:pPr>
    </w:lvl>
  </w:abstractNum>
  <w:num w:numId="1">
    <w:abstractNumId w:val="18"/>
  </w:num>
  <w:num w:numId="2">
    <w:abstractNumId w:val="13"/>
  </w:num>
  <w:num w:numId="3">
    <w:abstractNumId w:val="0"/>
  </w:num>
  <w:num w:numId="4">
    <w:abstractNumId w:val="16"/>
  </w:num>
  <w:num w:numId="5">
    <w:abstractNumId w:val="15"/>
  </w:num>
  <w:num w:numId="6">
    <w:abstractNumId w:val="2"/>
  </w:num>
  <w:num w:numId="7">
    <w:abstractNumId w:val="12"/>
  </w:num>
  <w:num w:numId="8">
    <w:abstractNumId w:val="14"/>
  </w:num>
  <w:num w:numId="9">
    <w:abstractNumId w:val="9"/>
  </w:num>
  <w:num w:numId="10">
    <w:abstractNumId w:val="17"/>
  </w:num>
  <w:num w:numId="11">
    <w:abstractNumId w:val="3"/>
  </w:num>
  <w:num w:numId="12">
    <w:abstractNumId w:val="11"/>
  </w:num>
  <w:num w:numId="13">
    <w:abstractNumId w:val="10"/>
  </w:num>
  <w:num w:numId="14">
    <w:abstractNumId w:val="7"/>
  </w:num>
  <w:num w:numId="15">
    <w:abstractNumId w:val="6"/>
  </w:num>
  <w:num w:numId="16">
    <w:abstractNumId w:val="5"/>
  </w:num>
  <w:num w:numId="17">
    <w:abstractNumId w:val="8"/>
  </w:num>
  <w:num w:numId="18">
    <w:abstractNumId w:val="4"/>
  </w:num>
  <w:num w:numId="19">
    <w:abstractNumId w:val="19"/>
  </w:num>
  <w:num w:numId="2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B87"/>
    <w:rsid w:val="00001329"/>
    <w:rsid w:val="000063B9"/>
    <w:rsid w:val="000072AA"/>
    <w:rsid w:val="0001606C"/>
    <w:rsid w:val="00027086"/>
    <w:rsid w:val="00030DD3"/>
    <w:rsid w:val="00034C92"/>
    <w:rsid w:val="00043474"/>
    <w:rsid w:val="00053AA3"/>
    <w:rsid w:val="00055A3D"/>
    <w:rsid w:val="00056B96"/>
    <w:rsid w:val="00063782"/>
    <w:rsid w:val="0007158E"/>
    <w:rsid w:val="0007250C"/>
    <w:rsid w:val="00074701"/>
    <w:rsid w:val="00077595"/>
    <w:rsid w:val="000853D9"/>
    <w:rsid w:val="00090BBA"/>
    <w:rsid w:val="00097A70"/>
    <w:rsid w:val="000A0B86"/>
    <w:rsid w:val="000A1302"/>
    <w:rsid w:val="000A5AA5"/>
    <w:rsid w:val="000B2C99"/>
    <w:rsid w:val="000B63DE"/>
    <w:rsid w:val="000B6697"/>
    <w:rsid w:val="000D052C"/>
    <w:rsid w:val="000D703F"/>
    <w:rsid w:val="000E1B88"/>
    <w:rsid w:val="000E1DFE"/>
    <w:rsid w:val="000E3F4E"/>
    <w:rsid w:val="000E3F88"/>
    <w:rsid w:val="000E6832"/>
    <w:rsid w:val="000F7EAB"/>
    <w:rsid w:val="00102267"/>
    <w:rsid w:val="00103AB9"/>
    <w:rsid w:val="001160EA"/>
    <w:rsid w:val="00121B6D"/>
    <w:rsid w:val="00132C9F"/>
    <w:rsid w:val="00132F44"/>
    <w:rsid w:val="00133302"/>
    <w:rsid w:val="001362F3"/>
    <w:rsid w:val="00141A59"/>
    <w:rsid w:val="00163AEA"/>
    <w:rsid w:val="00171CF8"/>
    <w:rsid w:val="00173F1B"/>
    <w:rsid w:val="00175E4E"/>
    <w:rsid w:val="0017686B"/>
    <w:rsid w:val="00181784"/>
    <w:rsid w:val="0018208E"/>
    <w:rsid w:val="00183DF0"/>
    <w:rsid w:val="001925A3"/>
    <w:rsid w:val="00193BBC"/>
    <w:rsid w:val="00195E0F"/>
    <w:rsid w:val="0019721B"/>
    <w:rsid w:val="001A4CA9"/>
    <w:rsid w:val="001B3A5F"/>
    <w:rsid w:val="001B71EB"/>
    <w:rsid w:val="001C14FC"/>
    <w:rsid w:val="001C2471"/>
    <w:rsid w:val="001C2712"/>
    <w:rsid w:val="001D7ECC"/>
    <w:rsid w:val="001E0FC4"/>
    <w:rsid w:val="001E111C"/>
    <w:rsid w:val="001F1874"/>
    <w:rsid w:val="001F26EB"/>
    <w:rsid w:val="00202DBD"/>
    <w:rsid w:val="002049E8"/>
    <w:rsid w:val="0021159D"/>
    <w:rsid w:val="002123AB"/>
    <w:rsid w:val="002150AA"/>
    <w:rsid w:val="00215989"/>
    <w:rsid w:val="00216FEC"/>
    <w:rsid w:val="00217B6E"/>
    <w:rsid w:val="00223A0F"/>
    <w:rsid w:val="00226754"/>
    <w:rsid w:val="00226D5D"/>
    <w:rsid w:val="0023149B"/>
    <w:rsid w:val="0023493F"/>
    <w:rsid w:val="00237924"/>
    <w:rsid w:val="00240E6A"/>
    <w:rsid w:val="002425E3"/>
    <w:rsid w:val="00246035"/>
    <w:rsid w:val="0025000B"/>
    <w:rsid w:val="00261E31"/>
    <w:rsid w:val="00261F48"/>
    <w:rsid w:val="00262458"/>
    <w:rsid w:val="0026636C"/>
    <w:rsid w:val="002673FE"/>
    <w:rsid w:val="002710F1"/>
    <w:rsid w:val="0027262E"/>
    <w:rsid w:val="0027294B"/>
    <w:rsid w:val="002845F8"/>
    <w:rsid w:val="002A70A7"/>
    <w:rsid w:val="002B014B"/>
    <w:rsid w:val="002B149B"/>
    <w:rsid w:val="002B359D"/>
    <w:rsid w:val="002C2E4F"/>
    <w:rsid w:val="002C337A"/>
    <w:rsid w:val="002C7591"/>
    <w:rsid w:val="002D1039"/>
    <w:rsid w:val="002E102C"/>
    <w:rsid w:val="002E41B2"/>
    <w:rsid w:val="002E51BC"/>
    <w:rsid w:val="002F061C"/>
    <w:rsid w:val="002F71C2"/>
    <w:rsid w:val="00305463"/>
    <w:rsid w:val="003149DE"/>
    <w:rsid w:val="00314F04"/>
    <w:rsid w:val="00317064"/>
    <w:rsid w:val="00324E4C"/>
    <w:rsid w:val="00330A7E"/>
    <w:rsid w:val="00334D40"/>
    <w:rsid w:val="00353491"/>
    <w:rsid w:val="00356545"/>
    <w:rsid w:val="003625A9"/>
    <w:rsid w:val="003641D0"/>
    <w:rsid w:val="00364FF1"/>
    <w:rsid w:val="0037790E"/>
    <w:rsid w:val="00387541"/>
    <w:rsid w:val="003906C7"/>
    <w:rsid w:val="00391E0B"/>
    <w:rsid w:val="0039536F"/>
    <w:rsid w:val="00396344"/>
    <w:rsid w:val="003A17FE"/>
    <w:rsid w:val="003A1D63"/>
    <w:rsid w:val="003B31F6"/>
    <w:rsid w:val="003B4529"/>
    <w:rsid w:val="003C7113"/>
    <w:rsid w:val="003D4453"/>
    <w:rsid w:val="003D5981"/>
    <w:rsid w:val="003E2E9E"/>
    <w:rsid w:val="003E58A1"/>
    <w:rsid w:val="003F2098"/>
    <w:rsid w:val="003F45CB"/>
    <w:rsid w:val="004066EF"/>
    <w:rsid w:val="00406ADD"/>
    <w:rsid w:val="004117E5"/>
    <w:rsid w:val="00411941"/>
    <w:rsid w:val="0041778C"/>
    <w:rsid w:val="00432013"/>
    <w:rsid w:val="004320BB"/>
    <w:rsid w:val="004323E2"/>
    <w:rsid w:val="004360CB"/>
    <w:rsid w:val="004412C3"/>
    <w:rsid w:val="0044226F"/>
    <w:rsid w:val="004528BB"/>
    <w:rsid w:val="004628FA"/>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B1EBB"/>
    <w:rsid w:val="004C33BC"/>
    <w:rsid w:val="004D18E2"/>
    <w:rsid w:val="004D1CC7"/>
    <w:rsid w:val="004D7E25"/>
    <w:rsid w:val="004E02B6"/>
    <w:rsid w:val="004E295A"/>
    <w:rsid w:val="004E7FFB"/>
    <w:rsid w:val="004F377F"/>
    <w:rsid w:val="005018F2"/>
    <w:rsid w:val="00512093"/>
    <w:rsid w:val="00512A29"/>
    <w:rsid w:val="00526BBE"/>
    <w:rsid w:val="005275B0"/>
    <w:rsid w:val="00531C9F"/>
    <w:rsid w:val="00534010"/>
    <w:rsid w:val="00535B65"/>
    <w:rsid w:val="00540887"/>
    <w:rsid w:val="00543BE2"/>
    <w:rsid w:val="0054507D"/>
    <w:rsid w:val="00552248"/>
    <w:rsid w:val="00552DC8"/>
    <w:rsid w:val="00555582"/>
    <w:rsid w:val="005603C5"/>
    <w:rsid w:val="0056082C"/>
    <w:rsid w:val="00561DC6"/>
    <w:rsid w:val="00561F0C"/>
    <w:rsid w:val="00561F32"/>
    <w:rsid w:val="00562D31"/>
    <w:rsid w:val="005632C2"/>
    <w:rsid w:val="00564569"/>
    <w:rsid w:val="00567DFE"/>
    <w:rsid w:val="0058020F"/>
    <w:rsid w:val="00581828"/>
    <w:rsid w:val="005849A5"/>
    <w:rsid w:val="00594483"/>
    <w:rsid w:val="005A2808"/>
    <w:rsid w:val="005A42B8"/>
    <w:rsid w:val="005A56AA"/>
    <w:rsid w:val="005B1E54"/>
    <w:rsid w:val="005B269E"/>
    <w:rsid w:val="005B6D5E"/>
    <w:rsid w:val="005B7436"/>
    <w:rsid w:val="005C42DA"/>
    <w:rsid w:val="005E2191"/>
    <w:rsid w:val="005E4844"/>
    <w:rsid w:val="005E5D8E"/>
    <w:rsid w:val="005F1874"/>
    <w:rsid w:val="005F5578"/>
    <w:rsid w:val="005F5D54"/>
    <w:rsid w:val="00600FF4"/>
    <w:rsid w:val="006117B5"/>
    <w:rsid w:val="00613BF0"/>
    <w:rsid w:val="00630516"/>
    <w:rsid w:val="006345E9"/>
    <w:rsid w:val="0063563D"/>
    <w:rsid w:val="00636AC7"/>
    <w:rsid w:val="00641DFD"/>
    <w:rsid w:val="0066491A"/>
    <w:rsid w:val="0066511D"/>
    <w:rsid w:val="00666BEC"/>
    <w:rsid w:val="00676217"/>
    <w:rsid w:val="00676769"/>
    <w:rsid w:val="00685AD0"/>
    <w:rsid w:val="00690654"/>
    <w:rsid w:val="00692A67"/>
    <w:rsid w:val="00693BC1"/>
    <w:rsid w:val="0069669A"/>
    <w:rsid w:val="0069716C"/>
    <w:rsid w:val="006A3BCD"/>
    <w:rsid w:val="006A5B5A"/>
    <w:rsid w:val="006B5DD1"/>
    <w:rsid w:val="006B7F08"/>
    <w:rsid w:val="006C60B0"/>
    <w:rsid w:val="006D1D27"/>
    <w:rsid w:val="006D4039"/>
    <w:rsid w:val="006D4CBC"/>
    <w:rsid w:val="006E620A"/>
    <w:rsid w:val="00705EED"/>
    <w:rsid w:val="007071B2"/>
    <w:rsid w:val="0070733C"/>
    <w:rsid w:val="007143B5"/>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63486"/>
    <w:rsid w:val="00766272"/>
    <w:rsid w:val="007709BB"/>
    <w:rsid w:val="00770F7B"/>
    <w:rsid w:val="007718AD"/>
    <w:rsid w:val="0078028D"/>
    <w:rsid w:val="007940E5"/>
    <w:rsid w:val="007965D9"/>
    <w:rsid w:val="007966DA"/>
    <w:rsid w:val="007A0123"/>
    <w:rsid w:val="007A22FF"/>
    <w:rsid w:val="007A3EC0"/>
    <w:rsid w:val="007B5B50"/>
    <w:rsid w:val="007B65CB"/>
    <w:rsid w:val="007B7FC8"/>
    <w:rsid w:val="007C5222"/>
    <w:rsid w:val="007C71E4"/>
    <w:rsid w:val="007D0007"/>
    <w:rsid w:val="007D6BF1"/>
    <w:rsid w:val="007E19B0"/>
    <w:rsid w:val="007E5344"/>
    <w:rsid w:val="007F38DA"/>
    <w:rsid w:val="007F6D30"/>
    <w:rsid w:val="008011DD"/>
    <w:rsid w:val="008026B1"/>
    <w:rsid w:val="00806779"/>
    <w:rsid w:val="00807214"/>
    <w:rsid w:val="00814B5D"/>
    <w:rsid w:val="00814D48"/>
    <w:rsid w:val="00820F63"/>
    <w:rsid w:val="00821C27"/>
    <w:rsid w:val="00843516"/>
    <w:rsid w:val="0084404F"/>
    <w:rsid w:val="0085432C"/>
    <w:rsid w:val="00856A08"/>
    <w:rsid w:val="00861570"/>
    <w:rsid w:val="00871C6C"/>
    <w:rsid w:val="00873E2A"/>
    <w:rsid w:val="0088140A"/>
    <w:rsid w:val="00881B8C"/>
    <w:rsid w:val="00881D9A"/>
    <w:rsid w:val="0088225A"/>
    <w:rsid w:val="00883084"/>
    <w:rsid w:val="00884064"/>
    <w:rsid w:val="00895CB2"/>
    <w:rsid w:val="008A1373"/>
    <w:rsid w:val="008A2E0F"/>
    <w:rsid w:val="008A6332"/>
    <w:rsid w:val="008B0636"/>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7714"/>
    <w:rsid w:val="00930EB6"/>
    <w:rsid w:val="00937A15"/>
    <w:rsid w:val="00942697"/>
    <w:rsid w:val="00942CA5"/>
    <w:rsid w:val="00943163"/>
    <w:rsid w:val="00946642"/>
    <w:rsid w:val="009475FC"/>
    <w:rsid w:val="00955039"/>
    <w:rsid w:val="0095696F"/>
    <w:rsid w:val="00957155"/>
    <w:rsid w:val="009628B0"/>
    <w:rsid w:val="00963B70"/>
    <w:rsid w:val="00970D92"/>
    <w:rsid w:val="0097243C"/>
    <w:rsid w:val="00980854"/>
    <w:rsid w:val="00980B43"/>
    <w:rsid w:val="00991317"/>
    <w:rsid w:val="00991B7F"/>
    <w:rsid w:val="00991B9B"/>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6795"/>
    <w:rsid w:val="00A477B0"/>
    <w:rsid w:val="00A50881"/>
    <w:rsid w:val="00A52974"/>
    <w:rsid w:val="00A57ACB"/>
    <w:rsid w:val="00A645C5"/>
    <w:rsid w:val="00A65A44"/>
    <w:rsid w:val="00A70BFE"/>
    <w:rsid w:val="00A72D38"/>
    <w:rsid w:val="00A74663"/>
    <w:rsid w:val="00A7500D"/>
    <w:rsid w:val="00A75214"/>
    <w:rsid w:val="00A76029"/>
    <w:rsid w:val="00A83364"/>
    <w:rsid w:val="00A925E5"/>
    <w:rsid w:val="00A95089"/>
    <w:rsid w:val="00A964AC"/>
    <w:rsid w:val="00AA1067"/>
    <w:rsid w:val="00AA2373"/>
    <w:rsid w:val="00AB0230"/>
    <w:rsid w:val="00AB254C"/>
    <w:rsid w:val="00AC07B4"/>
    <w:rsid w:val="00AC1060"/>
    <w:rsid w:val="00AC2B41"/>
    <w:rsid w:val="00AC48C5"/>
    <w:rsid w:val="00AD11C2"/>
    <w:rsid w:val="00AD50A5"/>
    <w:rsid w:val="00AD7FFB"/>
    <w:rsid w:val="00AE1D7A"/>
    <w:rsid w:val="00AE708E"/>
    <w:rsid w:val="00AF411A"/>
    <w:rsid w:val="00B04CB4"/>
    <w:rsid w:val="00B10CD1"/>
    <w:rsid w:val="00B12122"/>
    <w:rsid w:val="00B14926"/>
    <w:rsid w:val="00B26F78"/>
    <w:rsid w:val="00B31568"/>
    <w:rsid w:val="00B34436"/>
    <w:rsid w:val="00B346EC"/>
    <w:rsid w:val="00B36CC5"/>
    <w:rsid w:val="00B455AC"/>
    <w:rsid w:val="00B4785F"/>
    <w:rsid w:val="00B6078C"/>
    <w:rsid w:val="00B64E34"/>
    <w:rsid w:val="00B678F6"/>
    <w:rsid w:val="00B70C76"/>
    <w:rsid w:val="00B714CF"/>
    <w:rsid w:val="00B71DC2"/>
    <w:rsid w:val="00B720CE"/>
    <w:rsid w:val="00B76A63"/>
    <w:rsid w:val="00B82F0A"/>
    <w:rsid w:val="00B86EE1"/>
    <w:rsid w:val="00B87612"/>
    <w:rsid w:val="00B92842"/>
    <w:rsid w:val="00BA3BBC"/>
    <w:rsid w:val="00BA3DED"/>
    <w:rsid w:val="00BA4316"/>
    <w:rsid w:val="00BB0169"/>
    <w:rsid w:val="00BB0A92"/>
    <w:rsid w:val="00BB5EA5"/>
    <w:rsid w:val="00BB6D04"/>
    <w:rsid w:val="00BC47EE"/>
    <w:rsid w:val="00BC7C35"/>
    <w:rsid w:val="00BD3AE8"/>
    <w:rsid w:val="00BD52B8"/>
    <w:rsid w:val="00BD7176"/>
    <w:rsid w:val="00BE2AD9"/>
    <w:rsid w:val="00BE5FC8"/>
    <w:rsid w:val="00BE6925"/>
    <w:rsid w:val="00BF06B2"/>
    <w:rsid w:val="00BF54E1"/>
    <w:rsid w:val="00C02C99"/>
    <w:rsid w:val="00C02E92"/>
    <w:rsid w:val="00C0735A"/>
    <w:rsid w:val="00C12A11"/>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C43CA"/>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4F5"/>
    <w:rsid w:val="00DA0850"/>
    <w:rsid w:val="00DA0FF8"/>
    <w:rsid w:val="00DA2496"/>
    <w:rsid w:val="00DA738C"/>
    <w:rsid w:val="00DB7F7C"/>
    <w:rsid w:val="00DC5246"/>
    <w:rsid w:val="00DD5420"/>
    <w:rsid w:val="00DD5920"/>
    <w:rsid w:val="00DE18A3"/>
    <w:rsid w:val="00DE6900"/>
    <w:rsid w:val="00DF1633"/>
    <w:rsid w:val="00DF79CD"/>
    <w:rsid w:val="00E01EFC"/>
    <w:rsid w:val="00E20B08"/>
    <w:rsid w:val="00E21437"/>
    <w:rsid w:val="00E24876"/>
    <w:rsid w:val="00E44774"/>
    <w:rsid w:val="00E45E92"/>
    <w:rsid w:val="00E45FAB"/>
    <w:rsid w:val="00E509C5"/>
    <w:rsid w:val="00E5661A"/>
    <w:rsid w:val="00E57A43"/>
    <w:rsid w:val="00E6486D"/>
    <w:rsid w:val="00E708B6"/>
    <w:rsid w:val="00E71932"/>
    <w:rsid w:val="00E72A50"/>
    <w:rsid w:val="00E74632"/>
    <w:rsid w:val="00E8146C"/>
    <w:rsid w:val="00E86F08"/>
    <w:rsid w:val="00E87B87"/>
    <w:rsid w:val="00E90AB5"/>
    <w:rsid w:val="00E90B3D"/>
    <w:rsid w:val="00E94E71"/>
    <w:rsid w:val="00E96CDB"/>
    <w:rsid w:val="00EA460A"/>
    <w:rsid w:val="00EA654A"/>
    <w:rsid w:val="00EB133E"/>
    <w:rsid w:val="00EB28BB"/>
    <w:rsid w:val="00EB65E2"/>
    <w:rsid w:val="00EC0064"/>
    <w:rsid w:val="00EC04A8"/>
    <w:rsid w:val="00EC6614"/>
    <w:rsid w:val="00EC6B6F"/>
    <w:rsid w:val="00ED1D14"/>
    <w:rsid w:val="00ED4068"/>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7AC"/>
    <w:rsid w:val="00F11BC7"/>
    <w:rsid w:val="00F11C24"/>
    <w:rsid w:val="00F1429A"/>
    <w:rsid w:val="00F17739"/>
    <w:rsid w:val="00F33734"/>
    <w:rsid w:val="00F35503"/>
    <w:rsid w:val="00F40987"/>
    <w:rsid w:val="00F40BE2"/>
    <w:rsid w:val="00F4186B"/>
    <w:rsid w:val="00F47F6A"/>
    <w:rsid w:val="00F502A4"/>
    <w:rsid w:val="00F56E73"/>
    <w:rsid w:val="00F60C57"/>
    <w:rsid w:val="00F61C39"/>
    <w:rsid w:val="00F64DB1"/>
    <w:rsid w:val="00F75C76"/>
    <w:rsid w:val="00F80420"/>
    <w:rsid w:val="00F871B5"/>
    <w:rsid w:val="00F95F6E"/>
    <w:rsid w:val="00F9630B"/>
    <w:rsid w:val="00F96CAB"/>
    <w:rsid w:val="00FA7E0D"/>
    <w:rsid w:val="00FB577A"/>
    <w:rsid w:val="00FC100E"/>
    <w:rsid w:val="00FC1EF6"/>
    <w:rsid w:val="00FC2278"/>
    <w:rsid w:val="00FD23FE"/>
    <w:rsid w:val="00FE1348"/>
    <w:rsid w:val="00FE2208"/>
    <w:rsid w:val="00FE3ADB"/>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04F4A"/>
  <w15:docId w15:val="{BA10D26E-915E-4A1B-97D1-53D919FF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314F04"/>
    <w:pPr>
      <w:widowControl/>
      <w:spacing w:line="276" w:lineRule="auto"/>
      <w:ind w:left="720"/>
      <w:contextualSpacing/>
    </w:pPr>
    <w:rPr>
      <w:rFonts w:ascii="Arial" w:eastAsia="Arial" w:hAnsi="Arial" w:cs="Arial"/>
      <w:snapToGrid/>
      <w:sz w:val="22"/>
      <w:szCs w:val="22"/>
      <w:lang w:val="en"/>
    </w:rPr>
  </w:style>
  <w:style w:type="character" w:styleId="CommentReference">
    <w:name w:val="annotation reference"/>
    <w:basedOn w:val="DefaultParagraphFont"/>
    <w:semiHidden/>
    <w:unhideWhenUsed/>
    <w:rsid w:val="00A52974"/>
    <w:rPr>
      <w:sz w:val="16"/>
      <w:szCs w:val="16"/>
    </w:rPr>
  </w:style>
  <w:style w:type="paragraph" w:styleId="CommentText">
    <w:name w:val="annotation text"/>
    <w:basedOn w:val="Normal"/>
    <w:link w:val="CommentTextChar"/>
    <w:semiHidden/>
    <w:unhideWhenUsed/>
    <w:rsid w:val="00A52974"/>
    <w:rPr>
      <w:sz w:val="20"/>
    </w:rPr>
  </w:style>
  <w:style w:type="character" w:customStyle="1" w:styleId="CommentTextChar">
    <w:name w:val="Comment Text Char"/>
    <w:basedOn w:val="DefaultParagraphFont"/>
    <w:link w:val="CommentText"/>
    <w:semiHidden/>
    <w:rsid w:val="00A52974"/>
    <w:rPr>
      <w:snapToGrid w:val="0"/>
    </w:rPr>
  </w:style>
  <w:style w:type="paragraph" w:styleId="CommentSubject">
    <w:name w:val="annotation subject"/>
    <w:basedOn w:val="CommentText"/>
    <w:next w:val="CommentText"/>
    <w:link w:val="CommentSubjectChar"/>
    <w:semiHidden/>
    <w:unhideWhenUsed/>
    <w:rsid w:val="00A52974"/>
    <w:rPr>
      <w:b/>
      <w:bCs/>
    </w:rPr>
  </w:style>
  <w:style w:type="character" w:customStyle="1" w:styleId="CommentSubjectChar">
    <w:name w:val="Comment Subject Char"/>
    <w:basedOn w:val="CommentTextChar"/>
    <w:link w:val="CommentSubject"/>
    <w:semiHidden/>
    <w:rsid w:val="00A52974"/>
    <w:rPr>
      <w:b/>
      <w:bCs/>
      <w:snapToGrid w:val="0"/>
    </w:rPr>
  </w:style>
  <w:style w:type="character" w:customStyle="1" w:styleId="FootnoteTextChar">
    <w:name w:val="Footnote Text Char"/>
    <w:basedOn w:val="DefaultParagraphFont"/>
    <w:link w:val="FootnoteText"/>
    <w:uiPriority w:val="99"/>
    <w:semiHidden/>
    <w:rsid w:val="00942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hhs.gov/hipaa/for-professionals/privacy/guidance/disclosures-public-health-activities/index.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udentprivacy.ed.gov/sites/default/files/resource_document/file/FERPA%20and%20Coronavirus%20Frequently%20Asked%20Questions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DESE-231-64642</_dlc_DocId>
    <_dlc_DocIdUrl xmlns="733efe1c-5bbe-4968-87dc-d400e65c879f">
      <Url>https://sharepoint.doemass.org/ese/webteam/cps/_layouts/DocIdRedir.aspx?ID=DESE-231-64642</Url>
      <Description>DESE-231-64642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21AF0A-137D-46C4-BD34-D9964DE5A802}">
  <ds:schemaRefs>
    <ds:schemaRef ds:uri="http://schemas.microsoft.com/sharepoint/v3/contenttype/forms"/>
  </ds:schemaRefs>
</ds:datastoreItem>
</file>

<file path=customXml/itemProps2.xml><?xml version="1.0" encoding="utf-8"?>
<ds:datastoreItem xmlns:ds="http://schemas.openxmlformats.org/officeDocument/2006/customXml" ds:itemID="{0A43FDDA-3D33-4DE3-89C1-EEF06D8BF494}">
  <ds:schemaRefs>
    <ds:schemaRef ds:uri="733efe1c-5bbe-4968-87dc-d400e65c879f"/>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0a4e05da-b9bc-4326-ad73-01ef31b95567"/>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BEA3A4E-D2C8-49EF-BC6D-A065CF4AD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15C61-D6E4-4040-A5CA-B24B6555BC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Protocol for Requesting Mobile Rapid Response Units - Spanish Translation</vt:lpstr>
    </vt:vector>
  </TitlesOfParts>
  <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for Requesting Mobile Rapid Response Units - Spanish Translation</dc:title>
  <dc:creator>DESE</dc:creator>
  <cp:lastModifiedBy>Zou, Dong (EOE)</cp:lastModifiedBy>
  <cp:revision>3</cp:revision>
  <cp:lastPrinted>2011-01-14T19:54:00Z</cp:lastPrinted>
  <dcterms:created xsi:type="dcterms:W3CDTF">2020-09-15T13:34:00Z</dcterms:created>
  <dcterms:modified xsi:type="dcterms:W3CDTF">2021-07-02T18:46:00Z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2020</vt:lpwstr>
  </property>
</Properties>
</file>