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EF81B" w14:textId="5555D0C6" w:rsidR="00FD23FE" w:rsidRDefault="0092618E">
      <w:pPr>
        <w:spacing w:line="192" w:lineRule="auto"/>
        <w:outlineLvl w:val="0"/>
        <w:rPr>
          <w:rFonts w:ascii="Arial" w:hAnsi="Arial"/>
          <w:b/>
          <w:i/>
          <w:sz w:val="40"/>
        </w:rPr>
      </w:pPr>
      <w:r>
        <w:rPr>
          <w:rFonts w:ascii="Arial" w:hAnsi="Arial"/>
          <w:i/>
          <w:noProof/>
          <w:sz w:val="40"/>
        </w:rPr>
        <w:drawing>
          <wp:anchor distT="0" distB="0" distL="114300" distR="274320" simplePos="0" relativeHeight="251657216" behindDoc="0" locked="0" layoutInCell="0" allowOverlap="1" wp14:anchorId="42158C9B" wp14:editId="0A6234B2">
            <wp:simplePos x="0" y="0"/>
            <wp:positionH relativeFrom="column">
              <wp:posOffset>-457200</wp:posOffset>
            </wp:positionH>
            <wp:positionV relativeFrom="page">
              <wp:posOffset>304800</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2">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0064534E">
        <w:rPr>
          <w:rFonts w:ascii="Arial" w:eastAsia="Arial" w:hAnsi="Arial" w:cs="Arial"/>
          <w:b/>
          <w:bCs/>
          <w:i/>
          <w:iCs/>
          <w:sz w:val="40"/>
          <w:szCs w:val="40"/>
          <w:bdr w:val="nil"/>
          <w:lang w:eastAsia="vi-VN"/>
        </w:rPr>
        <w:t>Ban Giáo Dục Tiểu Học và Trung Học</w:t>
      </w:r>
    </w:p>
    <w:p w14:paraId="6680D93B" w14:textId="77777777" w:rsidR="00FD23FE" w:rsidRDefault="0064534E">
      <w:pPr>
        <w:outlineLvl w:val="0"/>
        <w:rPr>
          <w:rFonts w:ascii="Arial" w:hAnsi="Arial"/>
          <w:b/>
          <w:i/>
          <w:sz w:val="50"/>
        </w:rPr>
      </w:pPr>
      <w:r>
        <w:rPr>
          <w:rFonts w:ascii="Arial" w:eastAsia="Arial" w:hAnsi="Arial" w:cs="Arial"/>
          <w:b/>
          <w:bCs/>
          <w:i/>
          <w:iCs/>
          <w:sz w:val="40"/>
          <w:szCs w:val="40"/>
          <w:bdr w:val="nil"/>
          <w:lang w:eastAsia="vi-VN"/>
        </w:rPr>
        <w:t>Massachusetts</w:t>
      </w:r>
    </w:p>
    <w:p w14:paraId="781A99D3" w14:textId="30990CAF" w:rsidR="00FD23FE" w:rsidRDefault="0092618E">
      <w:pPr>
        <w:rPr>
          <w:rFonts w:ascii="Arial" w:hAnsi="Arial"/>
          <w:i/>
        </w:rPr>
      </w:pPr>
      <w:r>
        <w:rPr>
          <w:rFonts w:ascii="Arial" w:hAnsi="Arial"/>
          <w:i/>
          <w:noProof/>
          <w:snapToGrid/>
        </w:rPr>
        <mc:AlternateContent>
          <mc:Choice Requires="wps">
            <w:drawing>
              <wp:anchor distT="4294967295" distB="4294967295" distL="114300" distR="114300" simplePos="0" relativeHeight="251658240" behindDoc="0" locked="0" layoutInCell="0" allowOverlap="1" wp14:anchorId="4FBFDD57" wp14:editId="02D04135">
                <wp:simplePos x="0" y="0"/>
                <wp:positionH relativeFrom="column">
                  <wp:posOffset>885825</wp:posOffset>
                </wp:positionH>
                <wp:positionV relativeFrom="paragraph">
                  <wp:posOffset>68580</wp:posOffset>
                </wp:positionV>
                <wp:extent cx="4838700" cy="0"/>
                <wp:effectExtent l="7620" t="9525" r="11430" b="9525"/>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8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2F398"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5.4pt" to="450.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" o:allowincell="f" strokeweight="1pt"/>
            </w:pict>
          </mc:Fallback>
        </mc:AlternateContent>
      </w:r>
    </w:p>
    <w:p w14:paraId="2F8C3B59" w14:textId="77777777" w:rsidR="00FD23FE" w:rsidRDefault="0064534E" w:rsidP="00CC0E1C">
      <w:pPr>
        <w:pStyle w:val="Heading3"/>
        <w:tabs>
          <w:tab w:val="right" w:pos="9090"/>
        </w:tabs>
        <w:ind w:right="360"/>
        <w:rPr>
          <w:sz w:val="16"/>
          <w:szCs w:val="16"/>
        </w:rPr>
      </w:pPr>
      <w:r>
        <w:rPr>
          <w:rFonts w:eastAsia="Arial" w:cs="Arial"/>
          <w:iCs/>
          <w:sz w:val="16"/>
          <w:szCs w:val="16"/>
          <w:bdr w:val="nil"/>
          <w:lang w:eastAsia="vi-VN"/>
        </w:rPr>
        <w:t xml:space="preserve">75 Pleasant Street, Malden, Massachusetts 02148-4906 </w:t>
      </w:r>
      <w:r>
        <w:rPr>
          <w:rFonts w:eastAsia="Arial" w:cs="Arial"/>
          <w:iCs/>
          <w:sz w:val="16"/>
          <w:szCs w:val="16"/>
          <w:bdr w:val="nil"/>
          <w:lang w:eastAsia="vi-VN"/>
        </w:rPr>
        <w:tab/>
        <w:t>Điện thoại: (781) 338-3000</w:t>
      </w:r>
    </w:p>
    <w:p w14:paraId="31CD9D60" w14:textId="77777777" w:rsidR="00FD23FE" w:rsidRDefault="0064534E" w:rsidP="00CC0E1C">
      <w:pPr>
        <w:pStyle w:val="Heading2"/>
        <w:tabs>
          <w:tab w:val="right" w:pos="9000"/>
        </w:tabs>
        <w:ind w:right="360"/>
        <w:rPr>
          <w:sz w:val="16"/>
          <w:szCs w:val="16"/>
        </w:rPr>
      </w:pPr>
      <w:r>
        <w:rPr>
          <w:rFonts w:eastAsia="Arial" w:cs="Arial"/>
          <w:iCs/>
          <w:sz w:val="16"/>
          <w:szCs w:val="16"/>
          <w:bdr w:val="nil"/>
          <w:lang w:eastAsia="vi-VN"/>
        </w:rPr>
        <w:t xml:space="preserve">                                                         TTY: N.E.T. Relay 1-800-439-2370</w:t>
      </w:r>
    </w:p>
    <w:p w14:paraId="381B2FC3" w14:textId="77777777" w:rsidR="00FD23FE" w:rsidRDefault="00FD23FE">
      <w:pPr>
        <w:ind w:left="720"/>
        <w:rPr>
          <w:rFonts w:ascii="Arial" w:hAnsi="Arial"/>
          <w:i/>
          <w:sz w:val="16"/>
          <w:szCs w:val="16"/>
        </w:rPr>
      </w:pPr>
    </w:p>
    <w:p w14:paraId="0604150C" w14:textId="77777777" w:rsidR="00FD23FE" w:rsidRDefault="00FD23FE">
      <w:pPr>
        <w:ind w:left="720"/>
        <w:rPr>
          <w:rFonts w:ascii="Arial" w:hAnsi="Arial"/>
          <w:i/>
          <w:sz w:val="18"/>
        </w:rPr>
        <w:sectPr w:rsidR="00FD23FE">
          <w:footerReference w:type="even" r:id="rId13"/>
          <w:footerReference w:type="default" r:id="rId14"/>
          <w:endnotePr>
            <w:numFmt w:val="decimal"/>
          </w:endnotePr>
          <w:pgSz w:w="12240" w:h="15840"/>
          <w:pgMar w:top="864" w:right="1080" w:bottom="1440" w:left="1800" w:header="1440" w:footer="1440" w:gutter="0"/>
          <w:cols w:space="720"/>
          <w:noEndnote/>
          <w:titlePg/>
        </w:sectPr>
      </w:pPr>
    </w:p>
    <w:p w14:paraId="65A83297" w14:textId="77777777" w:rsidR="00FD23FE" w:rsidRDefault="00FD23FE">
      <w:pPr>
        <w:ind w:left="720"/>
        <w:jc w:val="center"/>
        <w:rPr>
          <w:rFonts w:ascii="Arial" w:hAnsi="Arial"/>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2"/>
        <w:gridCol w:w="8434"/>
      </w:tblGrid>
      <w:tr w:rsidR="0064534E" w14:paraId="7C74A55C" w14:textId="77777777" w:rsidTr="00591053">
        <w:tc>
          <w:tcPr>
            <w:tcW w:w="2988" w:type="dxa"/>
          </w:tcPr>
          <w:p w14:paraId="00A9C4C5" w14:textId="77777777" w:rsidR="00FD23FE" w:rsidRDefault="0064534E">
            <w:pPr>
              <w:jc w:val="center"/>
              <w:rPr>
                <w:rFonts w:ascii="Arial" w:hAnsi="Arial" w:cs="Arial"/>
                <w:sz w:val="16"/>
                <w:szCs w:val="16"/>
              </w:rPr>
            </w:pPr>
            <w:r>
              <w:rPr>
                <w:rFonts w:ascii="Arial" w:eastAsia="Arial" w:hAnsi="Arial" w:cs="Arial"/>
                <w:sz w:val="16"/>
                <w:szCs w:val="16"/>
                <w:bdr w:val="nil"/>
                <w:lang w:eastAsia="vi-VN"/>
              </w:rPr>
              <w:t>Jeffrey C. Riley</w:t>
            </w:r>
          </w:p>
          <w:p w14:paraId="0BEE5AFD" w14:textId="77777777" w:rsidR="00FD23FE" w:rsidRDefault="0064534E">
            <w:pPr>
              <w:jc w:val="center"/>
              <w:rPr>
                <w:rFonts w:ascii="Arial" w:hAnsi="Arial"/>
                <w:i/>
                <w:sz w:val="16"/>
                <w:szCs w:val="16"/>
              </w:rPr>
            </w:pPr>
            <w:r>
              <w:rPr>
                <w:rFonts w:ascii="Arial" w:eastAsia="Arial" w:hAnsi="Arial" w:cs="Arial"/>
                <w:i/>
                <w:iCs/>
                <w:sz w:val="16"/>
                <w:szCs w:val="16"/>
                <w:bdr w:val="nil"/>
                <w:lang w:eastAsia="vi-VN"/>
              </w:rPr>
              <w:t>Ủy Viên</w:t>
            </w:r>
          </w:p>
        </w:tc>
        <w:tc>
          <w:tcPr>
            <w:tcW w:w="8604" w:type="dxa"/>
          </w:tcPr>
          <w:p w14:paraId="52254FD6" w14:textId="77777777" w:rsidR="00FD23FE" w:rsidRDefault="00FD23FE">
            <w:pPr>
              <w:jc w:val="center"/>
              <w:rPr>
                <w:rFonts w:ascii="Arial" w:hAnsi="Arial"/>
                <w:i/>
                <w:sz w:val="16"/>
                <w:szCs w:val="16"/>
              </w:rPr>
            </w:pPr>
          </w:p>
        </w:tc>
      </w:tr>
    </w:tbl>
    <w:p w14:paraId="21F8B010" w14:textId="77777777" w:rsidR="00FD23FE" w:rsidRDefault="00FD23FE">
      <w:pPr>
        <w:rPr>
          <w:rFonts w:ascii="Arial" w:hAnsi="Arial"/>
          <w:i/>
          <w:sz w:val="18"/>
        </w:rPr>
      </w:pPr>
    </w:p>
    <w:p w14:paraId="5C87102E" w14:textId="77777777" w:rsidR="00FD23FE" w:rsidRPr="00942CA5" w:rsidRDefault="00FD23FE">
      <w:pPr>
        <w:rPr>
          <w:sz w:val="28"/>
          <w:szCs w:val="28"/>
        </w:rPr>
        <w:sectPr w:rsidR="00FD23FE" w:rsidRPr="00942CA5">
          <w:endnotePr>
            <w:numFmt w:val="decimal"/>
          </w:endnotePr>
          <w:type w:val="continuous"/>
          <w:pgSz w:w="12240" w:h="15840"/>
          <w:pgMar w:top="864" w:right="432" w:bottom="1440" w:left="432" w:header="1440" w:footer="1440" w:gutter="0"/>
          <w:cols w:space="720"/>
          <w:noEndnote/>
        </w:sectPr>
      </w:pPr>
    </w:p>
    <w:p w14:paraId="4484A1A8" w14:textId="77777777" w:rsidR="00942CA5" w:rsidRPr="00942CA5" w:rsidRDefault="0064534E" w:rsidP="00942CA5">
      <w:pPr>
        <w:jc w:val="center"/>
        <w:rPr>
          <w:b/>
          <w:sz w:val="28"/>
          <w:szCs w:val="28"/>
        </w:rPr>
      </w:pPr>
      <w:r>
        <w:rPr>
          <w:rFonts w:ascii="Arial" w:eastAsia="Arial" w:hAnsi="Arial" w:cs="Arial"/>
          <w:b/>
          <w:bCs/>
          <w:sz w:val="28"/>
          <w:szCs w:val="28"/>
          <w:bdr w:val="nil"/>
          <w:lang w:eastAsia="vi-VN"/>
        </w:rPr>
        <w:t>Thể Thức Yêu Cầu Đơn Vị Phản Ứng Nhanh Di Động</w:t>
      </w:r>
    </w:p>
    <w:p w14:paraId="2F3A87EB" w14:textId="77777777" w:rsidR="00942CA5" w:rsidRPr="00942CA5" w:rsidRDefault="0064534E" w:rsidP="00942CA5">
      <w:pPr>
        <w:jc w:val="center"/>
        <w:rPr>
          <w:szCs w:val="24"/>
        </w:rPr>
      </w:pPr>
      <w:r>
        <w:rPr>
          <w:rFonts w:ascii="Arial" w:eastAsia="Arial" w:hAnsi="Arial" w:cs="Arial"/>
          <w:szCs w:val="24"/>
          <w:bdr w:val="nil"/>
          <w:lang w:eastAsia="vi-VN"/>
        </w:rPr>
        <w:t>Ngày 11 tháng Chín, 2020</w:t>
      </w:r>
    </w:p>
    <w:p w14:paraId="737D0CB2" w14:textId="77777777" w:rsidR="00942CA5" w:rsidRPr="00942CA5" w:rsidRDefault="00942CA5" w:rsidP="00942CA5">
      <w:pPr>
        <w:rPr>
          <w:szCs w:val="24"/>
        </w:rPr>
      </w:pPr>
    </w:p>
    <w:p w14:paraId="1F5D1010" w14:textId="77777777" w:rsidR="00942CA5" w:rsidRPr="007C2295" w:rsidRDefault="0064534E" w:rsidP="00942CA5">
      <w:pPr>
        <w:pStyle w:val="NormalWeb"/>
        <w:shd w:val="clear" w:color="auto" w:fill="FFFFFF"/>
        <w:spacing w:before="0" w:beforeAutospacing="0"/>
        <w:rPr>
          <w:sz w:val="22"/>
          <w:szCs w:val="22"/>
        </w:rPr>
      </w:pPr>
      <w:r w:rsidRPr="007C2295">
        <w:rPr>
          <w:rFonts w:ascii="Arial" w:eastAsia="Arial" w:hAnsi="Arial" w:cs="Arial"/>
          <w:sz w:val="22"/>
          <w:szCs w:val="22"/>
          <w:bdr w:val="nil"/>
          <w:lang w:eastAsia="vi-VN"/>
        </w:rPr>
        <w:t>Các trường học và khu học chánh trên toàn tiểu bang đang cố gắng thực hiện các hướng dẫn về an toàn và sức khỏe của Ban Giáo Dục Tiểu Học và Trung Học (Department of Elementary and Secondary Education, hay DESE) cho kiểu giảng dạy trực tiếp hoặc kết hợp. Để nâng cao hơn nữa sức khỏe và sự an toàn cho học sinh, giáo viên và nhân viên, DESE và Ban Sức Khỏe Công Cộng (Department of Public Health, hay DPH) đã cho các viên chức trường học địa phương, cả trường công và trường tư</w:t>
      </w:r>
      <w:r w:rsidR="00942CA5" w:rsidRPr="007C2295">
        <w:rPr>
          <w:rStyle w:val="FootnoteReference"/>
          <w:sz w:val="22"/>
          <w:szCs w:val="22"/>
          <w:vertAlign w:val="superscript"/>
        </w:rPr>
        <w:footnoteReference w:id="1"/>
      </w:r>
      <w:r w:rsidRPr="007C2295">
        <w:rPr>
          <w:rFonts w:ascii="Arial" w:eastAsia="Arial" w:hAnsi="Arial" w:cs="Arial"/>
          <w:sz w:val="22"/>
          <w:szCs w:val="22"/>
          <w:bdr w:val="nil"/>
          <w:lang w:eastAsia="vi-VN"/>
        </w:rPr>
        <w:t xml:space="preserve">, sau khi tham vấn với các cơ quan sức khỏe công cộng, có thể yêu cầu đơn vị phản ứng nhanh di động do tiểu bang bảo trợ thử nghiệm cho một nhóm học sinh và/hoặc nhân viên khi thấy một nhóm có thể bị COVID-19 và lây truyền trong trường học. </w:t>
      </w:r>
    </w:p>
    <w:p w14:paraId="503DF1FB" w14:textId="77777777" w:rsidR="00942CA5" w:rsidRPr="007C2295" w:rsidRDefault="0064534E" w:rsidP="00942CA5">
      <w:pPr>
        <w:rPr>
          <w:color w:val="000000"/>
          <w:sz w:val="22"/>
          <w:szCs w:val="22"/>
        </w:rPr>
      </w:pPr>
      <w:r w:rsidRPr="007C2295">
        <w:rPr>
          <w:rFonts w:ascii="Arial" w:eastAsia="Arial" w:hAnsi="Arial" w:cs="Arial"/>
          <w:bCs/>
          <w:sz w:val="22"/>
          <w:szCs w:val="22"/>
          <w:bdr w:val="nil"/>
          <w:lang w:eastAsia="vi-VN"/>
        </w:rPr>
        <w:t xml:space="preserve">Bản ghi nhớ này cho các trường học và khu học chánh thông tin chung về chương trình này, cũng như thông tin về thể thức để sử dụng các đơn vị phản ứng nhanh di động và những cân nhắc liên quan đến thông tin riêng tư của học sinh. </w:t>
      </w:r>
      <w:r w:rsidRPr="007C2295">
        <w:rPr>
          <w:rFonts w:ascii="Arial" w:eastAsia="Arial" w:hAnsi="Arial" w:cs="Arial"/>
          <w:bCs/>
          <w:color w:val="000000"/>
          <w:sz w:val="22"/>
          <w:szCs w:val="22"/>
          <w:bdr w:val="nil"/>
          <w:lang w:eastAsia="vi-VN"/>
        </w:rPr>
        <w:t>Tuy nhiên, việc thực hiện phải dựa theo những điều khả thi, thực tế và có thể chấp nhận được và phải được điều chỉnh cho phù hợp với nhu cầu của mỗi cộng đồng trường học.</w:t>
      </w:r>
    </w:p>
    <w:p w14:paraId="7378FE8D" w14:textId="6A54299D" w:rsidR="00942CA5" w:rsidRPr="007C2295" w:rsidRDefault="0064534E" w:rsidP="00942CA5">
      <w:pPr>
        <w:pStyle w:val="NormalWeb"/>
        <w:shd w:val="clear" w:color="auto" w:fill="FFFFFF"/>
        <w:rPr>
          <w:i/>
          <w:iCs/>
          <w:color w:val="000000"/>
          <w:sz w:val="22"/>
          <w:szCs w:val="22"/>
        </w:rPr>
      </w:pPr>
      <w:r w:rsidRPr="007C2295">
        <w:rPr>
          <w:rFonts w:ascii="Arial" w:eastAsia="Arial" w:hAnsi="Arial" w:cs="Arial"/>
          <w:i/>
          <w:iCs/>
          <w:color w:val="000000"/>
          <w:sz w:val="22"/>
          <w:szCs w:val="22"/>
          <w:bdr w:val="nil"/>
          <w:lang w:eastAsia="vi-VN"/>
        </w:rPr>
        <w:t>Giới Thiệu Chương Trình</w:t>
      </w:r>
      <w:r w:rsidRPr="007C2295">
        <w:rPr>
          <w:rFonts w:ascii="Arial" w:eastAsia="Arial" w:hAnsi="Arial" w:cs="Arial"/>
          <w:i/>
          <w:iCs/>
          <w:color w:val="000000"/>
          <w:sz w:val="22"/>
          <w:szCs w:val="22"/>
          <w:bdr w:val="nil"/>
          <w:lang w:eastAsia="vi-VN"/>
        </w:rPr>
        <w:br/>
      </w:r>
      <w:r w:rsidRPr="007C2295">
        <w:rPr>
          <w:rFonts w:ascii="Arial" w:eastAsia="Arial" w:hAnsi="Arial" w:cs="Arial"/>
          <w:color w:val="000000"/>
          <w:sz w:val="22"/>
          <w:szCs w:val="22"/>
          <w:bdr w:val="nil"/>
          <w:shd w:val="clear" w:color="auto" w:fill="FFFFFF"/>
          <w:lang w:eastAsia="vi-VN"/>
        </w:rPr>
        <w:t xml:space="preserve"> Mục đích của đơn vị phản ứng nhanh di động là thử nghiệm miễn phí, không bắt buộc cho những người không có triệu chứng, không biết mình là người tiếp xúc gần, khi có bằng chứng cho thấy COVID-19 có thể đã lây truyền trong lớp học hoặc trường học trong 14 ngày qua. Thử nghiệm của đơn vị phản ứng nhanh di động không thử nghiệm cho những người có các triệu chứng COVID-19 hoặc những người tiếp xúc gần với những người có kết quả thử nghiệm COVID-19 dương tính đã được xác nhận. </w:t>
      </w:r>
      <w:r w:rsidRPr="007C2295">
        <w:rPr>
          <w:rFonts w:ascii="Arial" w:eastAsia="Arial" w:hAnsi="Arial" w:cs="Arial"/>
          <w:sz w:val="22"/>
          <w:szCs w:val="22"/>
          <w:bdr w:val="nil"/>
          <w:lang w:eastAsia="vi-VN"/>
        </w:rPr>
        <w:t>Những người tiếp xúc gần được định nghĩa</w:t>
      </w:r>
      <w:r w:rsidRPr="007C2295">
        <w:rPr>
          <w:rFonts w:ascii="Arial" w:eastAsia="Arial" w:hAnsi="Arial" w:cs="Arial"/>
          <w:color w:val="000000"/>
          <w:sz w:val="22"/>
          <w:szCs w:val="22"/>
          <w:bdr w:val="nil"/>
          <w:lang w:eastAsia="vi-VN"/>
        </w:rPr>
        <w:t xml:space="preserve"> là chỉ những người ở trong khoảng cách 6 bộ với người nhiễm bệnh trong khi người này có thể lây bệnh, trong ít nhất 15 phút. (Giai đoạn lây nhiễm bắt đầu 2 ngày trước khi bắt đầu có triệu chứng hoặc thử nghiệm dương tính lần đầu nếu không có triệu chứng). Những người này nên được thử nghiệm bởi người chăm sóc sức khỏe của họ hoặc tại nơi thử nghiệm COVID-19. (</w:t>
      </w:r>
      <w:r w:rsidR="00104C28">
        <w:rPr>
          <w:rFonts w:ascii="Arial" w:eastAsia="Arial" w:hAnsi="Arial" w:cs="Arial"/>
          <w:color w:val="000000"/>
          <w:sz w:val="22"/>
          <w:szCs w:val="22"/>
          <w:bdr w:val="nil"/>
          <w:lang w:eastAsia="vi-VN"/>
        </w:rPr>
        <w:t>Tham khảo</w:t>
      </w:r>
      <w:r w:rsidRPr="007C2295">
        <w:rPr>
          <w:rFonts w:ascii="Arial" w:eastAsia="Arial" w:hAnsi="Arial" w:cs="Arial"/>
          <w:color w:val="000000"/>
          <w:sz w:val="22"/>
          <w:szCs w:val="22"/>
          <w:bdr w:val="nil"/>
          <w:lang w:eastAsia="vi-VN"/>
        </w:rPr>
        <w:t xml:space="preserve"> </w:t>
      </w:r>
      <w:hyperlink r:id="rId15" w:history="1">
        <w:r w:rsidRPr="007C2295">
          <w:rPr>
            <w:rFonts w:ascii="Arial" w:eastAsia="Arial" w:hAnsi="Arial" w:cs="Arial"/>
            <w:color w:val="0000FF"/>
            <w:sz w:val="22"/>
            <w:szCs w:val="22"/>
            <w:u w:val="single"/>
            <w:bdr w:val="nil"/>
            <w:lang w:eastAsia="vi-VN"/>
          </w:rPr>
          <w:t>Thể Thức ứng phó với các trường hợp COVID-19 ở trường học, trên xe buýt hoặc trong môi trường cộng đồng để biết thêm thông tin và mô tả các triệu chứng COVID-19.)</w:t>
        </w:r>
      </w:hyperlink>
    </w:p>
    <w:p w14:paraId="03CA554C" w14:textId="77777777" w:rsidR="00942CA5" w:rsidRPr="007C2295" w:rsidRDefault="0064534E" w:rsidP="00942CA5">
      <w:pPr>
        <w:rPr>
          <w:sz w:val="22"/>
          <w:szCs w:val="22"/>
        </w:rPr>
      </w:pPr>
      <w:r w:rsidRPr="007C2295">
        <w:rPr>
          <w:rFonts w:ascii="Arial" w:eastAsia="Arial" w:hAnsi="Arial" w:cs="Arial"/>
          <w:sz w:val="22"/>
          <w:szCs w:val="22"/>
          <w:bdr w:val="nil"/>
          <w:lang w:eastAsia="vi-VN"/>
        </w:rPr>
        <w:t>Dưới đây mô tả các điều kiện tối thiểu, theo quy định của Ban Sức Khỏe Công Cộng, để có thể dùng đơn vị phản ứng nhanh di động.</w:t>
      </w:r>
    </w:p>
    <w:p w14:paraId="0436F1A5" w14:textId="77777777" w:rsidR="00942CA5" w:rsidRPr="007C2295" w:rsidRDefault="0064534E" w:rsidP="00942CA5">
      <w:pPr>
        <w:widowControl/>
        <w:numPr>
          <w:ilvl w:val="0"/>
          <w:numId w:val="15"/>
        </w:numPr>
        <w:textAlignment w:val="center"/>
        <w:rPr>
          <w:bCs/>
          <w:sz w:val="22"/>
          <w:szCs w:val="22"/>
        </w:rPr>
      </w:pPr>
      <w:r w:rsidRPr="007C2295">
        <w:rPr>
          <w:rFonts w:ascii="Arial" w:eastAsia="Arial" w:hAnsi="Arial" w:cs="Arial"/>
          <w:bCs/>
          <w:sz w:val="22"/>
          <w:szCs w:val="22"/>
          <w:bdr w:val="nil"/>
          <w:lang w:eastAsia="vi-VN"/>
        </w:rPr>
        <w:t xml:space="preserve">Trong khoảng thời gian 14 ngày, nếu hai hoặc nhiều người trong một lớp học có kết quả thử nghiệm dương tính với COVID-19 và có thể lây truyền/lây nhiễm trong lớp học thì có </w:t>
      </w:r>
      <w:r w:rsidRPr="007C2295">
        <w:rPr>
          <w:rFonts w:ascii="Arial" w:eastAsia="Arial" w:hAnsi="Arial" w:cs="Arial"/>
          <w:bCs/>
          <w:sz w:val="22"/>
          <w:szCs w:val="22"/>
          <w:bdr w:val="nil"/>
          <w:lang w:eastAsia="vi-VN"/>
        </w:rPr>
        <w:lastRenderedPageBreak/>
        <w:t xml:space="preserve">thể dùng một đơn vị phản ứng nhanh di động cho tất cả những người không có triệu chứng </w:t>
      </w:r>
      <w:r w:rsidRPr="007C2295">
        <w:rPr>
          <w:rFonts w:ascii="Arial" w:eastAsia="Arial" w:hAnsi="Arial" w:cs="Arial"/>
          <w:bCs/>
          <w:sz w:val="22"/>
          <w:szCs w:val="22"/>
          <w:u w:val="single"/>
          <w:bdr w:val="nil"/>
          <w:lang w:eastAsia="vi-VN"/>
        </w:rPr>
        <w:t>trong lớp học này</w:t>
      </w:r>
      <w:r w:rsidRPr="007C2295">
        <w:rPr>
          <w:rFonts w:ascii="Arial" w:eastAsia="Arial" w:hAnsi="Arial" w:cs="Arial"/>
          <w:bCs/>
          <w:sz w:val="22"/>
          <w:szCs w:val="22"/>
          <w:bdr w:val="nil"/>
          <w:lang w:eastAsia="vi-VN"/>
        </w:rPr>
        <w:t>.</w:t>
      </w:r>
    </w:p>
    <w:p w14:paraId="4AE100C9" w14:textId="77777777" w:rsidR="00942CA5" w:rsidRPr="007C2295" w:rsidRDefault="0064534E" w:rsidP="00942CA5">
      <w:pPr>
        <w:widowControl/>
        <w:numPr>
          <w:ilvl w:val="0"/>
          <w:numId w:val="15"/>
        </w:numPr>
        <w:textAlignment w:val="center"/>
        <w:rPr>
          <w:bCs/>
          <w:sz w:val="22"/>
          <w:szCs w:val="22"/>
        </w:rPr>
      </w:pPr>
      <w:r w:rsidRPr="007C2295">
        <w:rPr>
          <w:rFonts w:ascii="Arial" w:eastAsia="Arial" w:hAnsi="Arial" w:cs="Arial"/>
          <w:bCs/>
          <w:sz w:val="22"/>
          <w:szCs w:val="22"/>
          <w:bdr w:val="nil"/>
          <w:lang w:eastAsia="vi-VN"/>
        </w:rPr>
        <w:t xml:space="preserve">Trong thời gian 14 ngày, nếu có từ 3 người trở lên hoặc 3 phần trăm, tùy theo số nào nào lớn hơn, của một cấp lớp hoặc thử nghiệm cho một nhóm người dương tính tính với COVID-19 và có thể đã lây truyền/lây nhiễm trong trường học thì có thể dùng một đơn vị phản ứng nhanh di động cho </w:t>
      </w:r>
      <w:r w:rsidRPr="007C2295">
        <w:rPr>
          <w:rFonts w:ascii="Arial" w:eastAsia="Arial" w:hAnsi="Arial" w:cs="Arial"/>
          <w:bCs/>
          <w:sz w:val="22"/>
          <w:szCs w:val="22"/>
          <w:u w:val="single"/>
          <w:bdr w:val="nil"/>
          <w:lang w:eastAsia="vi-VN"/>
        </w:rPr>
        <w:t>tất cả những người không có triệu chứng trong cấp lớp hoặc nhóm người này</w:t>
      </w:r>
      <w:r w:rsidRPr="007C2295">
        <w:rPr>
          <w:rFonts w:ascii="Arial" w:eastAsia="Arial" w:hAnsi="Arial" w:cs="Arial"/>
          <w:bCs/>
          <w:sz w:val="22"/>
          <w:szCs w:val="22"/>
          <w:bdr w:val="nil"/>
          <w:lang w:eastAsia="vi-VN"/>
        </w:rPr>
        <w:t xml:space="preserve">. </w:t>
      </w:r>
    </w:p>
    <w:p w14:paraId="34E8018D" w14:textId="77777777" w:rsidR="00942CA5" w:rsidRPr="007C2295" w:rsidRDefault="0064534E" w:rsidP="00942CA5">
      <w:pPr>
        <w:widowControl/>
        <w:numPr>
          <w:ilvl w:val="0"/>
          <w:numId w:val="15"/>
        </w:numPr>
        <w:textAlignment w:val="center"/>
        <w:rPr>
          <w:bCs/>
          <w:sz w:val="22"/>
          <w:szCs w:val="22"/>
        </w:rPr>
      </w:pPr>
      <w:r w:rsidRPr="007C2295">
        <w:rPr>
          <w:rFonts w:ascii="Arial" w:eastAsia="Arial" w:hAnsi="Arial" w:cs="Arial"/>
          <w:bCs/>
          <w:sz w:val="22"/>
          <w:szCs w:val="22"/>
          <w:bdr w:val="nil"/>
          <w:lang w:eastAsia="vi-VN"/>
        </w:rPr>
        <w:t xml:space="preserve">Trong thời gian 14 ngày, nếu hơn 3 phần trăm số người trong trường học thử nghiệm dương tính với COVID-19 và có thể đã lây truyền/lây nhiễm trong trường học thì có thể dùng thử nghiệm di động </w:t>
      </w:r>
      <w:r w:rsidRPr="007C2295">
        <w:rPr>
          <w:rFonts w:ascii="Arial" w:eastAsia="Arial" w:hAnsi="Arial" w:cs="Arial"/>
          <w:bCs/>
          <w:sz w:val="22"/>
          <w:szCs w:val="22"/>
          <w:u w:val="single"/>
          <w:bdr w:val="nil"/>
          <w:lang w:eastAsia="vi-VN"/>
        </w:rPr>
        <w:t>cho toàn bộ học sinh không có triệu chứng trong trường.</w:t>
      </w:r>
    </w:p>
    <w:p w14:paraId="43905298" w14:textId="77777777" w:rsidR="00942CA5" w:rsidRPr="007C2295" w:rsidRDefault="0064534E" w:rsidP="00942CA5">
      <w:pPr>
        <w:widowControl/>
        <w:numPr>
          <w:ilvl w:val="0"/>
          <w:numId w:val="15"/>
        </w:numPr>
        <w:textAlignment w:val="center"/>
        <w:rPr>
          <w:bCs/>
          <w:sz w:val="22"/>
          <w:szCs w:val="22"/>
        </w:rPr>
      </w:pPr>
      <w:r w:rsidRPr="007C2295">
        <w:rPr>
          <w:rFonts w:ascii="Arial" w:eastAsia="Arial" w:hAnsi="Arial" w:cs="Arial"/>
          <w:bCs/>
          <w:sz w:val="22"/>
          <w:szCs w:val="22"/>
          <w:bdr w:val="nil"/>
          <w:lang w:eastAsia="vi-VN"/>
        </w:rPr>
        <w:t xml:space="preserve">Trong thời gian 14 ngày, nếu có từ 2 người trở lên trong cùng một xe buýt thử nghiệm dương tính với COVID-19 và có thể đã lây truyền/lây nhiễm trên xe buýt thì có thể dùng đơn vị phản ứng nhanh di động cho </w:t>
      </w:r>
      <w:r w:rsidRPr="007C2295">
        <w:rPr>
          <w:rFonts w:ascii="Arial" w:eastAsia="Arial" w:hAnsi="Arial" w:cs="Arial"/>
          <w:bCs/>
          <w:sz w:val="22"/>
          <w:szCs w:val="22"/>
          <w:u w:val="single"/>
          <w:bdr w:val="nil"/>
          <w:lang w:eastAsia="vi-VN"/>
        </w:rPr>
        <w:t>tất cả những người không có triệu chứng trên xe buýt này</w:t>
      </w:r>
      <w:r w:rsidRPr="007C2295">
        <w:rPr>
          <w:rFonts w:ascii="Arial" w:eastAsia="Arial" w:hAnsi="Arial" w:cs="Arial"/>
          <w:bCs/>
          <w:sz w:val="22"/>
          <w:szCs w:val="22"/>
          <w:bdr w:val="nil"/>
          <w:lang w:eastAsia="vi-VN"/>
        </w:rPr>
        <w:t xml:space="preserve">. </w:t>
      </w:r>
    </w:p>
    <w:p w14:paraId="12BD58EE" w14:textId="77777777" w:rsidR="00942CA5" w:rsidRPr="007C2295" w:rsidRDefault="00942CA5" w:rsidP="00942CA5">
      <w:pPr>
        <w:rPr>
          <w:sz w:val="22"/>
          <w:szCs w:val="22"/>
        </w:rPr>
      </w:pPr>
    </w:p>
    <w:p w14:paraId="05094F6C" w14:textId="77777777" w:rsidR="00942CA5" w:rsidRPr="007C2295" w:rsidRDefault="0064534E" w:rsidP="00942CA5">
      <w:pPr>
        <w:rPr>
          <w:b/>
          <w:sz w:val="22"/>
          <w:szCs w:val="22"/>
        </w:rPr>
      </w:pPr>
      <w:r w:rsidRPr="007C2295">
        <w:rPr>
          <w:rFonts w:ascii="Arial" w:eastAsia="Arial" w:hAnsi="Arial" w:cs="Arial"/>
          <w:b/>
          <w:bCs/>
          <w:sz w:val="22"/>
          <w:szCs w:val="22"/>
          <w:bdr w:val="nil"/>
          <w:lang w:eastAsia="vi-VN"/>
        </w:rPr>
        <w:t>Các Bước Thực Hiện</w:t>
      </w:r>
    </w:p>
    <w:p w14:paraId="5138951C" w14:textId="77777777" w:rsidR="00942CA5" w:rsidRPr="007C2295" w:rsidRDefault="00942CA5" w:rsidP="00942CA5">
      <w:pPr>
        <w:rPr>
          <w:sz w:val="22"/>
          <w:szCs w:val="22"/>
        </w:rPr>
      </w:pPr>
    </w:p>
    <w:p w14:paraId="02BD39D4" w14:textId="77777777" w:rsidR="00942CA5" w:rsidRPr="007C2295" w:rsidRDefault="0064534E" w:rsidP="00942CA5">
      <w:pPr>
        <w:rPr>
          <w:i/>
          <w:iCs/>
          <w:sz w:val="22"/>
          <w:szCs w:val="22"/>
        </w:rPr>
      </w:pPr>
      <w:r w:rsidRPr="007C2295">
        <w:rPr>
          <w:rFonts w:ascii="Arial" w:eastAsia="Arial" w:hAnsi="Arial" w:cs="Arial"/>
          <w:i/>
          <w:iCs/>
          <w:sz w:val="22"/>
          <w:szCs w:val="22"/>
          <w:bdr w:val="nil"/>
          <w:lang w:eastAsia="vi-VN"/>
        </w:rPr>
        <w:t>Trước khi sử dụng đơn vị phản ứng nhanh di động</w:t>
      </w:r>
    </w:p>
    <w:p w14:paraId="306027A6" w14:textId="77777777" w:rsidR="00942CA5" w:rsidRPr="007C2295" w:rsidRDefault="0064534E" w:rsidP="00942CA5">
      <w:pPr>
        <w:pStyle w:val="ListParagraph"/>
        <w:numPr>
          <w:ilvl w:val="0"/>
          <w:numId w:val="18"/>
        </w:numPr>
        <w:spacing w:line="240" w:lineRule="auto"/>
        <w:rPr>
          <w:rFonts w:ascii="Times New Roman" w:eastAsia="Times New Roman" w:hAnsi="Times New Roman" w:cs="Times New Roman"/>
        </w:rPr>
      </w:pPr>
      <w:r w:rsidRPr="007C2295">
        <w:rPr>
          <w:bdr w:val="nil"/>
          <w:lang w:eastAsia="vi-VN"/>
        </w:rPr>
        <w:t xml:space="preserve">Giám quản hoặc người được chỉ định phải báo cho các nhân viên, gia đình và học sinh biết họ có thể cho thử nghiệm di động tại chỗ và có thể cần đến lựa chọn này trong niên khóa. Phải cho họ biết cả thông tin chi tiết về những hoàn cảnh có thể phải yêu cầu dịch vụ thử nghiệm này và những việc hỗ trợ cần làm (như cần giấy phép của phụ huynh cho học sinh, v.v…). </w:t>
      </w:r>
    </w:p>
    <w:p w14:paraId="73DDD688" w14:textId="77777777" w:rsidR="00942CA5" w:rsidRPr="007C2295" w:rsidRDefault="0064534E" w:rsidP="00942CA5">
      <w:pPr>
        <w:pStyle w:val="ListParagraph"/>
        <w:numPr>
          <w:ilvl w:val="0"/>
          <w:numId w:val="18"/>
        </w:numPr>
        <w:spacing w:line="240" w:lineRule="auto"/>
        <w:rPr>
          <w:rFonts w:ascii="Times New Roman" w:eastAsia="Times New Roman" w:hAnsi="Times New Roman" w:cs="Times New Roman"/>
        </w:rPr>
      </w:pPr>
      <w:r w:rsidRPr="007C2295">
        <w:rPr>
          <w:bdr w:val="nil"/>
          <w:lang w:eastAsia="vi-VN"/>
        </w:rPr>
        <w:t>Lập ra và duy trì các kênh thông tin liên lạc rõ ràng giữa khu học chánh và Hội Đồng Sức Khỏe Địa Phương (Local Board of Health, hay LBOH) là điều chánh yếu để sách lược thử nghiệm này được tốt. Giám quản hoặc người được chỉ định phải thảo luận với (những) lãnh đạo LBOH về cách họ san sẻ thông tin về kết quả thử nghiệm dương tính với COVID-19 trong suốt niên khóa để họ xem có đáp ứng các điều kiện tối thiểu nói trên và phải dùng đơn vị phản ứng nhanh di động hay không và nếu dùng thì khi nào. Giám quản hoặc người được chỉ định và LBOH cũng phải xác định ai là đầu mối liên lạc tại địa phương nếu họ cần sử dụng tài nguyên này</w:t>
      </w:r>
      <w:r w:rsidR="00942CA5" w:rsidRPr="007C2295">
        <w:rPr>
          <w:rStyle w:val="FootnoteReference"/>
          <w:rFonts w:ascii="Times New Roman" w:eastAsia="Times New Roman" w:hAnsi="Times New Roman" w:cs="Times New Roman"/>
          <w:vertAlign w:val="superscript"/>
        </w:rPr>
        <w:footnoteReference w:id="2"/>
      </w:r>
      <w:r w:rsidRPr="007C2295">
        <w:rPr>
          <w:bdr w:val="nil"/>
          <w:lang w:eastAsia="vi-VN"/>
        </w:rPr>
        <w:t>. Sau cùng, họ cần tìm hiểu xem địa phương có bất cứ cân nhắc nào khi thực hiện sách lược thử nghiệm này trong trường hợp các bước được mô tả dưới đây cần được điều chỉnh cho phù hợp với bối cảnh ở địa phương của họ (như xác định người nào từ ban của trường học hoặc LBOH sẽ liên lạc với DPH).</w:t>
      </w:r>
    </w:p>
    <w:p w14:paraId="207C1E56" w14:textId="77777777" w:rsidR="00942CA5" w:rsidRPr="007C2295" w:rsidRDefault="00942CA5" w:rsidP="00942CA5">
      <w:pPr>
        <w:rPr>
          <w:sz w:val="22"/>
          <w:szCs w:val="22"/>
        </w:rPr>
      </w:pPr>
    </w:p>
    <w:p w14:paraId="54A497B1" w14:textId="77777777" w:rsidR="00942CA5" w:rsidRPr="007C2295" w:rsidRDefault="0064534E" w:rsidP="00942CA5">
      <w:pPr>
        <w:rPr>
          <w:sz w:val="22"/>
          <w:szCs w:val="22"/>
        </w:rPr>
      </w:pPr>
      <w:r w:rsidRPr="007C2295">
        <w:rPr>
          <w:rFonts w:ascii="Arial" w:eastAsia="Arial" w:hAnsi="Arial" w:cs="Arial"/>
          <w:i/>
          <w:iCs/>
          <w:sz w:val="22"/>
          <w:szCs w:val="22"/>
          <w:bdr w:val="nil"/>
          <w:lang w:eastAsia="vi-VN"/>
        </w:rPr>
        <w:t>Thể thức sử dụng đơn vị phản ứng nhanh di động</w:t>
      </w:r>
    </w:p>
    <w:p w14:paraId="495C41F5" w14:textId="77777777" w:rsidR="00942CA5" w:rsidRPr="007C2295" w:rsidRDefault="0064534E" w:rsidP="00942CA5">
      <w:pPr>
        <w:pStyle w:val="ListParagraph"/>
        <w:numPr>
          <w:ilvl w:val="0"/>
          <w:numId w:val="17"/>
        </w:numPr>
        <w:spacing w:line="240" w:lineRule="auto"/>
        <w:rPr>
          <w:rFonts w:ascii="Times New Roman" w:eastAsia="Times New Roman" w:hAnsi="Times New Roman" w:cs="Times New Roman"/>
        </w:rPr>
      </w:pPr>
      <w:r w:rsidRPr="007C2295">
        <w:rPr>
          <w:bdr w:val="nil"/>
          <w:lang w:eastAsia="vi-VN"/>
        </w:rPr>
        <w:t xml:space="preserve">Vào thời điểm khu học chánh đáp ứng những điều kiện tối thiểu nói trên thì người đầu mối liên lạc có tên ở trên, phải liên lạc với bác sĩ dịch tễ túc trực ở </w:t>
      </w:r>
      <w:hyperlink r:id="rId16" w:history="1">
        <w:r w:rsidRPr="007C2295">
          <w:rPr>
            <w:color w:val="0000FF"/>
            <w:u w:val="single"/>
            <w:bdr w:val="nil"/>
            <w:lang w:eastAsia="vi-VN"/>
          </w:rPr>
          <w:t>Phân Ban Dịch Tễ và Chủng Ngừa (Division of Epidemiology and Immunization)</w:t>
        </w:r>
      </w:hyperlink>
      <w:r w:rsidRPr="007C2295">
        <w:rPr>
          <w:bdr w:val="nil"/>
          <w:lang w:eastAsia="vi-VN"/>
        </w:rPr>
        <w:t xml:space="preserve"> của Ban Sức Khỏe Công Cộng theo số 617-983-6800. </w:t>
      </w:r>
    </w:p>
    <w:p w14:paraId="735B39FA" w14:textId="77777777" w:rsidR="00942CA5" w:rsidRPr="007C2295" w:rsidRDefault="0064534E" w:rsidP="00942CA5">
      <w:pPr>
        <w:widowControl/>
        <w:numPr>
          <w:ilvl w:val="0"/>
          <w:numId w:val="17"/>
        </w:numPr>
        <w:rPr>
          <w:sz w:val="22"/>
          <w:szCs w:val="22"/>
        </w:rPr>
      </w:pPr>
      <w:r w:rsidRPr="007C2295">
        <w:rPr>
          <w:rFonts w:ascii="Arial" w:eastAsia="Arial" w:hAnsi="Arial" w:cs="Arial"/>
          <w:sz w:val="22"/>
          <w:szCs w:val="22"/>
          <w:bdr w:val="nil"/>
          <w:lang w:eastAsia="vi-VN"/>
        </w:rPr>
        <w:t>Sau khi bàn thảo trường hợp với người đầu mối liên lạc ở địa phương, bác sĩ dịch tễ của DPH sẽ xem dịch bệnh đã lây truyền trong lớp học, trường học hay trên xe buýt hay chưa.</w:t>
      </w:r>
    </w:p>
    <w:p w14:paraId="0DCC3431" w14:textId="77777777" w:rsidR="00942CA5" w:rsidRPr="007C2295" w:rsidRDefault="0064534E" w:rsidP="00942CA5">
      <w:pPr>
        <w:pStyle w:val="ListParagraph"/>
        <w:numPr>
          <w:ilvl w:val="1"/>
          <w:numId w:val="14"/>
        </w:numPr>
        <w:spacing w:line="240" w:lineRule="auto"/>
        <w:rPr>
          <w:rFonts w:ascii="Times New Roman" w:hAnsi="Times New Roman" w:cs="Times New Roman"/>
          <w:lang w:val="en-US"/>
        </w:rPr>
      </w:pPr>
      <w:r w:rsidRPr="007C2295">
        <w:rPr>
          <w:bdr w:val="nil"/>
          <w:lang w:val="en-US" w:eastAsia="vi-VN"/>
        </w:rPr>
        <w:t>Nếu đã lây truyền thì sẽ làm những việc sau đây:</w:t>
      </w:r>
    </w:p>
    <w:p w14:paraId="6DFB05C1" w14:textId="77777777" w:rsidR="00942CA5" w:rsidRPr="007C2295" w:rsidRDefault="0064534E" w:rsidP="00942CA5">
      <w:pPr>
        <w:pStyle w:val="ListParagraph"/>
        <w:numPr>
          <w:ilvl w:val="2"/>
          <w:numId w:val="14"/>
        </w:numPr>
        <w:spacing w:line="240" w:lineRule="auto"/>
        <w:rPr>
          <w:rFonts w:ascii="Times New Roman" w:hAnsi="Times New Roman" w:cs="Times New Roman"/>
          <w:lang w:val="en-US"/>
        </w:rPr>
      </w:pPr>
      <w:r w:rsidRPr="007C2295">
        <w:rPr>
          <w:bdr w:val="nil"/>
          <w:lang w:val="en-US" w:eastAsia="vi-VN"/>
        </w:rPr>
        <w:lastRenderedPageBreak/>
        <w:t xml:space="preserve">DPH sẽ gửi điện thư đến người đầu mối liên lạc của khu học chánh và người cung cấp đơn vị phản ứng nhanh di động cho phép sử dụng đơn vị thử nghiệm nhanh di động và xem người nào đủ tiêu chuẩn để thử nghiệm. </w:t>
      </w:r>
    </w:p>
    <w:p w14:paraId="5218A1AB" w14:textId="77777777" w:rsidR="00942CA5" w:rsidRPr="007C2295" w:rsidRDefault="0064534E" w:rsidP="00942CA5">
      <w:pPr>
        <w:pStyle w:val="ListParagraph"/>
        <w:numPr>
          <w:ilvl w:val="2"/>
          <w:numId w:val="14"/>
        </w:numPr>
        <w:spacing w:line="240" w:lineRule="auto"/>
        <w:rPr>
          <w:rFonts w:ascii="Times New Roman" w:hAnsi="Times New Roman" w:cs="Times New Roman"/>
          <w:lang w:val="en-US"/>
        </w:rPr>
      </w:pPr>
      <w:r w:rsidRPr="007C2295">
        <w:rPr>
          <w:bdr w:val="nil"/>
          <w:lang w:val="en-US" w:eastAsia="vi-VN"/>
        </w:rPr>
        <w:t>Sau khi được cho phép thì người đầu mối liên lạc của khu học chánh sắp xếp cho sử dụng đơn vị phản ứng nhanh di động ở trường tối ưu là 4-5 ngày sau lần tiếp xúc cuối cùng đã biết. Phải có tất cả các thông tin chi tiết cần thiết như ngày, giờ và địa điểm cụ thể để chuẩn bị sử dụng đơn vị phản ứng nhanh di động.</w:t>
      </w:r>
    </w:p>
    <w:p w14:paraId="15FEEDF9" w14:textId="77777777" w:rsidR="00942CA5" w:rsidRPr="007C2295" w:rsidRDefault="0064534E" w:rsidP="00942CA5">
      <w:pPr>
        <w:pStyle w:val="ListParagraph"/>
        <w:numPr>
          <w:ilvl w:val="1"/>
          <w:numId w:val="14"/>
        </w:numPr>
        <w:spacing w:line="240" w:lineRule="auto"/>
        <w:rPr>
          <w:rFonts w:ascii="Times New Roman" w:hAnsi="Times New Roman" w:cs="Times New Roman"/>
          <w:lang w:val="en-US"/>
        </w:rPr>
      </w:pPr>
      <w:r w:rsidRPr="007C2295">
        <w:rPr>
          <w:bdr w:val="nil"/>
          <w:lang w:val="en-US" w:eastAsia="vi-VN"/>
        </w:rPr>
        <w:t>Nếu không thì không được sử dụng đơn vị phản ứng nhanh di động.</w:t>
      </w:r>
    </w:p>
    <w:p w14:paraId="6FFC1C8E" w14:textId="77777777" w:rsidR="00942CA5" w:rsidRPr="007C2295" w:rsidRDefault="0064534E" w:rsidP="00942CA5">
      <w:pPr>
        <w:pStyle w:val="ListParagraph"/>
        <w:numPr>
          <w:ilvl w:val="0"/>
          <w:numId w:val="17"/>
        </w:numPr>
        <w:spacing w:line="240" w:lineRule="auto"/>
        <w:rPr>
          <w:rFonts w:ascii="Times New Roman" w:hAnsi="Times New Roman" w:cs="Times New Roman"/>
          <w:lang w:val="en-US"/>
        </w:rPr>
      </w:pPr>
      <w:r w:rsidRPr="007C2295">
        <w:rPr>
          <w:bdr w:val="nil"/>
          <w:lang w:val="en-US" w:eastAsia="vi-VN"/>
        </w:rPr>
        <w:t>Gửi thông tin đến nhân viên ở lớp học hoặc trường học này. Rồi gửi thông tin đến các gia đình khác trong lớp học hoặc trường học này. Thông tin này phải:</w:t>
      </w:r>
    </w:p>
    <w:p w14:paraId="35E06F25" w14:textId="77777777" w:rsidR="00942CA5" w:rsidRPr="007C2295" w:rsidRDefault="0064534E" w:rsidP="00F117AC">
      <w:pPr>
        <w:pStyle w:val="ListParagraph"/>
        <w:numPr>
          <w:ilvl w:val="0"/>
          <w:numId w:val="20"/>
        </w:numPr>
        <w:spacing w:line="240" w:lineRule="auto"/>
        <w:rPr>
          <w:rFonts w:ascii="Times New Roman" w:hAnsi="Times New Roman" w:cs="Times New Roman"/>
          <w:lang w:val="en-US"/>
        </w:rPr>
      </w:pPr>
      <w:r w:rsidRPr="007C2295">
        <w:rPr>
          <w:bdr w:val="nil"/>
          <w:lang w:val="en-US" w:eastAsia="vi-VN"/>
        </w:rPr>
        <w:t xml:space="preserve">Cho họ biết có ít nhất hai trường hợp dương tính (không nêu tên người) trong vòng 14 ngày và có bằng chứng cho thấy COVID-19 có thể đã lây truyền trong lớp học, trường học hoặc trên xe buýt. </w:t>
      </w:r>
    </w:p>
    <w:p w14:paraId="7E14A625" w14:textId="77777777" w:rsidR="00942CA5" w:rsidRPr="007C2295" w:rsidRDefault="0064534E" w:rsidP="00F117AC">
      <w:pPr>
        <w:pStyle w:val="ListParagraph"/>
        <w:numPr>
          <w:ilvl w:val="0"/>
          <w:numId w:val="20"/>
        </w:numPr>
        <w:spacing w:line="240" w:lineRule="auto"/>
        <w:rPr>
          <w:rFonts w:ascii="Times New Roman" w:hAnsi="Times New Roman" w:cs="Times New Roman"/>
          <w:lang w:val="en-US"/>
        </w:rPr>
      </w:pPr>
      <w:r w:rsidRPr="007C2295">
        <w:rPr>
          <w:bdr w:val="nil"/>
          <w:lang w:val="en-US" w:eastAsia="vi-VN"/>
        </w:rPr>
        <w:t>Giải thích mục đích của đơn vị phản ứng nhanh di động là thử nghiệm miễn phí, không bắt buộc cho những người không có triệu chứng, không biết mình là người tiếp xúc gần.</w:t>
      </w:r>
    </w:p>
    <w:p w14:paraId="7936D31F" w14:textId="77777777" w:rsidR="00942CA5" w:rsidRPr="007C2295" w:rsidRDefault="0064534E" w:rsidP="00942CA5">
      <w:pPr>
        <w:pStyle w:val="ListParagraph"/>
        <w:numPr>
          <w:ilvl w:val="2"/>
          <w:numId w:val="14"/>
        </w:numPr>
        <w:spacing w:line="240" w:lineRule="auto"/>
        <w:rPr>
          <w:rFonts w:ascii="Times New Roman" w:hAnsi="Times New Roman" w:cs="Times New Roman"/>
          <w:lang w:val="en-US"/>
        </w:rPr>
      </w:pPr>
      <w:r w:rsidRPr="007C2295">
        <w:rPr>
          <w:bdr w:val="nil"/>
          <w:lang w:val="en-US" w:eastAsia="vi-VN"/>
        </w:rPr>
        <w:t>Những người tiếp xúc gần được định nghĩa là chỉ những người</w:t>
      </w:r>
      <w:r w:rsidRPr="007C2295">
        <w:rPr>
          <w:color w:val="000000"/>
          <w:bdr w:val="nil"/>
          <w:lang w:val="en-US" w:eastAsia="vi-VN"/>
        </w:rPr>
        <w:t xml:space="preserve"> ở trong khoảng cách 6 bộ với người nhiễm bệnh trong khi người này có thể lây bệnh, trong ít nhất 15 phút. </w:t>
      </w:r>
    </w:p>
    <w:p w14:paraId="474E4BDD" w14:textId="77777777" w:rsidR="00942CA5" w:rsidRPr="007C2295" w:rsidRDefault="0064534E" w:rsidP="00F117AC">
      <w:pPr>
        <w:pStyle w:val="ListParagraph"/>
        <w:numPr>
          <w:ilvl w:val="0"/>
          <w:numId w:val="20"/>
        </w:numPr>
        <w:spacing w:line="240" w:lineRule="auto"/>
        <w:rPr>
          <w:rFonts w:ascii="Times New Roman" w:hAnsi="Times New Roman" w:cs="Times New Roman"/>
          <w:lang w:val="en-US"/>
        </w:rPr>
      </w:pPr>
      <w:r w:rsidRPr="007C2295">
        <w:rPr>
          <w:bdr w:val="nil"/>
          <w:lang w:val="en-US" w:eastAsia="vi-VN"/>
        </w:rPr>
        <w:t xml:space="preserve">Báo cho họ biết tất cả những người tiếp xúc gần đã được xác định và thông báo về các thể thức cách ly đòi hỏi. Nhắc lại các thể thức lau chùi đã được thực hiện. </w:t>
      </w:r>
    </w:p>
    <w:p w14:paraId="21C14404" w14:textId="77777777" w:rsidR="00942CA5" w:rsidRPr="007C2295" w:rsidRDefault="0064534E" w:rsidP="00F117AC">
      <w:pPr>
        <w:pStyle w:val="ListParagraph"/>
        <w:numPr>
          <w:ilvl w:val="0"/>
          <w:numId w:val="20"/>
        </w:numPr>
        <w:spacing w:line="240" w:lineRule="auto"/>
        <w:rPr>
          <w:rFonts w:ascii="Times New Roman" w:hAnsi="Times New Roman" w:cs="Times New Roman"/>
          <w:lang w:val="en-US"/>
        </w:rPr>
      </w:pPr>
      <w:r w:rsidRPr="007C2295">
        <w:rPr>
          <w:bdr w:val="nil"/>
          <w:lang w:val="en-US" w:eastAsia="vi-VN"/>
        </w:rPr>
        <w:t xml:space="preserve">Cho biết ngày, giờ và nơi sử dụng đơn vị phản ứng nhanh di động. </w:t>
      </w:r>
    </w:p>
    <w:p w14:paraId="0E5B020E" w14:textId="77777777" w:rsidR="00942CA5" w:rsidRPr="007C2295" w:rsidRDefault="0064534E" w:rsidP="00F117AC">
      <w:pPr>
        <w:pStyle w:val="ListParagraph"/>
        <w:numPr>
          <w:ilvl w:val="0"/>
          <w:numId w:val="20"/>
        </w:numPr>
        <w:spacing w:line="240" w:lineRule="auto"/>
        <w:rPr>
          <w:rFonts w:ascii="Times New Roman" w:hAnsi="Times New Roman" w:cs="Times New Roman"/>
          <w:lang w:val="en-US"/>
        </w:rPr>
      </w:pPr>
      <w:r w:rsidRPr="007C2295">
        <w:rPr>
          <w:bdr w:val="nil"/>
          <w:lang w:val="en-US" w:eastAsia="vi-VN"/>
        </w:rPr>
        <w:t xml:space="preserve">Đối với thanh thiếu niên dưới 18 tuổi thì báo cho phụ huynh hoặc người đại diện được ủy quyền hợp pháp biết rằng họ phải cho giấy chấp thuận theo mẫu của khu học chánh để con em họ được thử nghiệm. </w:t>
      </w:r>
    </w:p>
    <w:p w14:paraId="546A9A31" w14:textId="77777777" w:rsidR="00942CA5" w:rsidRPr="007C2295" w:rsidRDefault="0064534E" w:rsidP="00F117AC">
      <w:pPr>
        <w:pStyle w:val="ListParagraph"/>
        <w:numPr>
          <w:ilvl w:val="0"/>
          <w:numId w:val="20"/>
        </w:numPr>
        <w:spacing w:line="240" w:lineRule="auto"/>
        <w:rPr>
          <w:rFonts w:ascii="Times New Roman" w:hAnsi="Times New Roman" w:cs="Times New Roman"/>
          <w:lang w:val="en-US"/>
        </w:rPr>
      </w:pPr>
      <w:r w:rsidRPr="007C2295">
        <w:rPr>
          <w:bdr w:val="nil"/>
          <w:lang w:val="en-US" w:eastAsia="vi-VN"/>
        </w:rPr>
        <w:t>Báo cho phụ huynh hoặc đại diện được ủy quyền hợp pháp rằng họ có thể đi cùng con em vào ngày thử nghiệm.</w:t>
      </w:r>
    </w:p>
    <w:p w14:paraId="18AA321B" w14:textId="77777777" w:rsidR="00942CA5" w:rsidRPr="007C2295" w:rsidRDefault="0064534E" w:rsidP="00F117AC">
      <w:pPr>
        <w:pStyle w:val="ListParagraph"/>
        <w:numPr>
          <w:ilvl w:val="0"/>
          <w:numId w:val="20"/>
        </w:numPr>
        <w:spacing w:line="240" w:lineRule="auto"/>
        <w:rPr>
          <w:rFonts w:ascii="Times New Roman" w:hAnsi="Times New Roman" w:cs="Times New Roman"/>
          <w:lang w:val="en-US"/>
        </w:rPr>
      </w:pPr>
      <w:r w:rsidRPr="007C2295">
        <w:rPr>
          <w:bdr w:val="nil"/>
          <w:lang w:val="en-US" w:eastAsia="vi-VN"/>
        </w:rPr>
        <w:t>Báo cho phụ huynh hoặc người đại diện được ủy quyền hợp pháp rằng nếu họ không để con em làm thử nghiệm thì con em không buộc phải cách ly và có thể quay lại trường, trừ khi có thêm các trường hợp được xác định và học sinh tiếp xúc gần với những trường hợp này.</w:t>
      </w:r>
    </w:p>
    <w:p w14:paraId="5450E34A" w14:textId="77777777" w:rsidR="00942CA5" w:rsidRPr="007C2295" w:rsidRDefault="0064534E" w:rsidP="00F117AC">
      <w:pPr>
        <w:pStyle w:val="ListParagraph"/>
        <w:numPr>
          <w:ilvl w:val="0"/>
          <w:numId w:val="20"/>
        </w:numPr>
        <w:spacing w:line="240" w:lineRule="auto"/>
        <w:rPr>
          <w:rFonts w:ascii="Times New Roman" w:hAnsi="Times New Roman" w:cs="Times New Roman"/>
          <w:lang w:val="en-US"/>
        </w:rPr>
      </w:pPr>
      <w:r w:rsidRPr="007C2295">
        <w:rPr>
          <w:bdr w:val="nil"/>
          <w:lang w:val="en-US" w:eastAsia="vi-VN"/>
        </w:rPr>
        <w:t>Xem các phụ lục đính kèm để biết các mẫu giấy ủy quyền.</w:t>
      </w:r>
    </w:p>
    <w:p w14:paraId="3E2C718A" w14:textId="77777777" w:rsidR="00942CA5" w:rsidRPr="007C2295" w:rsidRDefault="0064534E" w:rsidP="00942CA5">
      <w:pPr>
        <w:pStyle w:val="ListParagraph"/>
        <w:numPr>
          <w:ilvl w:val="0"/>
          <w:numId w:val="17"/>
        </w:numPr>
        <w:spacing w:line="240" w:lineRule="auto"/>
        <w:rPr>
          <w:rFonts w:ascii="Times New Roman" w:hAnsi="Times New Roman" w:cs="Times New Roman"/>
          <w:lang w:val="en-US"/>
        </w:rPr>
      </w:pPr>
      <w:r w:rsidRPr="007C2295">
        <w:rPr>
          <w:bdr w:val="nil"/>
          <w:lang w:val="en-US" w:eastAsia="vi-VN"/>
        </w:rPr>
        <w:t>Báo cho cộng đồng trường học (như người trong hội đồng trường học, thị trưởng thành phố/thị trấn, v.v...) về chương trình sử dụng đơn vị phản ứng nhanh di động.</w:t>
      </w:r>
    </w:p>
    <w:p w14:paraId="4A0C84F0" w14:textId="77777777" w:rsidR="00942CA5" w:rsidRPr="007C2295" w:rsidRDefault="0064534E" w:rsidP="00942CA5">
      <w:pPr>
        <w:pStyle w:val="ListParagraph"/>
        <w:numPr>
          <w:ilvl w:val="0"/>
          <w:numId w:val="17"/>
        </w:numPr>
        <w:spacing w:line="240" w:lineRule="auto"/>
        <w:rPr>
          <w:rFonts w:ascii="Times New Roman" w:hAnsi="Times New Roman" w:cs="Times New Roman"/>
          <w:lang w:val="en-US"/>
        </w:rPr>
      </w:pPr>
      <w:r w:rsidRPr="007C2295">
        <w:rPr>
          <w:bdr w:val="nil"/>
          <w:lang w:val="en-US" w:eastAsia="vi-VN"/>
        </w:rPr>
        <w:t xml:space="preserve">Vào ngày đơn vị phản ứng nhanh di động đến thì báo cho các nhân viên đủ tiêu chuẩn thời gian họ có thể sử dụng dịch vụ này và lập hệ thống đi cùng học sinh đến đơn vị phản ứng nhanh di động để thử nghiệm. </w:t>
      </w:r>
    </w:p>
    <w:p w14:paraId="5D54C1CE" w14:textId="77777777" w:rsidR="00942CA5" w:rsidRPr="007C2295" w:rsidRDefault="0064534E" w:rsidP="00942CA5">
      <w:pPr>
        <w:pStyle w:val="ListParagraph"/>
        <w:numPr>
          <w:ilvl w:val="0"/>
          <w:numId w:val="19"/>
        </w:numPr>
        <w:spacing w:line="240" w:lineRule="auto"/>
        <w:rPr>
          <w:rFonts w:ascii="Times New Roman" w:hAnsi="Times New Roman" w:cs="Times New Roman"/>
          <w:lang w:val="en-US"/>
        </w:rPr>
      </w:pPr>
      <w:r w:rsidRPr="007C2295">
        <w:rPr>
          <w:bdr w:val="nil"/>
          <w:lang w:val="en-US" w:eastAsia="vi-VN"/>
        </w:rPr>
        <w:t>Học sinh có thể được thử nghiệm từng người hoặc theo nhóm nhỏ. Tất cả học sinh phải đeo khẩu trang trong khi chờ được thử nghiệm.</w:t>
      </w:r>
    </w:p>
    <w:p w14:paraId="179BD4C7" w14:textId="77777777" w:rsidR="00942CA5" w:rsidRPr="007C2295" w:rsidRDefault="0064534E" w:rsidP="00942CA5">
      <w:pPr>
        <w:pStyle w:val="ListParagraph"/>
        <w:numPr>
          <w:ilvl w:val="0"/>
          <w:numId w:val="19"/>
        </w:numPr>
        <w:spacing w:line="240" w:lineRule="auto"/>
        <w:rPr>
          <w:rFonts w:ascii="Times New Roman" w:hAnsi="Times New Roman" w:cs="Times New Roman"/>
          <w:lang w:val="en-US"/>
        </w:rPr>
      </w:pPr>
      <w:r w:rsidRPr="007C2295">
        <w:rPr>
          <w:bdr w:val="nil"/>
          <w:lang w:val="en-US" w:eastAsia="vi-VN"/>
        </w:rPr>
        <w:t xml:space="preserve">Học sinh phải luôn luôn được nhân viên trường chỉ định hộ tống và đi cùng, kể cả trước, trong và sau khi thử nghiệm. </w:t>
      </w:r>
    </w:p>
    <w:p w14:paraId="503EA112" w14:textId="77777777" w:rsidR="00942CA5" w:rsidRPr="007C2295" w:rsidRDefault="0064534E" w:rsidP="00942CA5">
      <w:pPr>
        <w:pStyle w:val="ListParagraph"/>
        <w:numPr>
          <w:ilvl w:val="0"/>
          <w:numId w:val="19"/>
        </w:numPr>
        <w:spacing w:line="240" w:lineRule="auto"/>
        <w:rPr>
          <w:rFonts w:ascii="Times New Roman" w:hAnsi="Times New Roman" w:cs="Times New Roman"/>
          <w:lang w:val="en-US"/>
        </w:rPr>
      </w:pPr>
      <w:r w:rsidRPr="007C2295">
        <w:rPr>
          <w:bdr w:val="nil"/>
          <w:lang w:val="en-US" w:eastAsia="vi-VN"/>
        </w:rPr>
        <w:t xml:space="preserve">Phụ huynh hoặc đại diện được ủy quyền hợp pháp đi cùng học sinh ở đơn vị phản ứng nhanh di động phải luôn luôn đeo khẩu trang/khăn che mặt. Phụ huynh hoặc đại diện được ủy quyền hợp pháp không được thử nghiệm. </w:t>
      </w:r>
    </w:p>
    <w:p w14:paraId="0DB61405" w14:textId="77777777" w:rsidR="00A7500D" w:rsidRPr="007C2295" w:rsidRDefault="00A7500D">
      <w:pPr>
        <w:widowControl/>
        <w:rPr>
          <w:sz w:val="22"/>
          <w:szCs w:val="22"/>
        </w:rPr>
      </w:pPr>
    </w:p>
    <w:p w14:paraId="1D2ACD8C" w14:textId="77777777" w:rsidR="00942CA5" w:rsidRPr="007C2295" w:rsidRDefault="0064534E" w:rsidP="00942CA5">
      <w:pPr>
        <w:rPr>
          <w:sz w:val="22"/>
          <w:szCs w:val="22"/>
        </w:rPr>
      </w:pPr>
      <w:r w:rsidRPr="007C2295">
        <w:rPr>
          <w:rFonts w:ascii="Arial" w:eastAsia="Arial" w:hAnsi="Arial" w:cs="Arial"/>
          <w:sz w:val="22"/>
          <w:szCs w:val="22"/>
          <w:bdr w:val="nil"/>
          <w:lang w:eastAsia="vi-VN"/>
        </w:rPr>
        <w:t xml:space="preserve">Để luôn có một môi trường sức khỏe và an toàn, </w:t>
      </w:r>
      <w:r w:rsidRPr="00104C28">
        <w:rPr>
          <w:rFonts w:ascii="Arial" w:eastAsia="Arial" w:hAnsi="Arial" w:cs="Arial"/>
          <w:b/>
          <w:sz w:val="22"/>
          <w:szCs w:val="22"/>
          <w:bdr w:val="nil"/>
          <w:lang w:eastAsia="vi-VN"/>
        </w:rPr>
        <w:t xml:space="preserve">các trường học phải có những phương pháp mạnh mẽ và đánh tin cậy để liên lạc với mọi gia đình, học sinh, giáo viên và nhân </w:t>
      </w:r>
      <w:r w:rsidRPr="00104C28">
        <w:rPr>
          <w:rFonts w:ascii="Arial" w:eastAsia="Arial" w:hAnsi="Arial" w:cs="Arial"/>
          <w:b/>
          <w:sz w:val="22"/>
          <w:szCs w:val="22"/>
          <w:bdr w:val="nil"/>
          <w:lang w:eastAsia="vi-VN"/>
        </w:rPr>
        <w:lastRenderedPageBreak/>
        <w:t>viên</w:t>
      </w:r>
      <w:r w:rsidRPr="007C2295">
        <w:rPr>
          <w:rFonts w:ascii="Arial" w:eastAsia="Arial" w:hAnsi="Arial" w:cs="Arial"/>
          <w:sz w:val="22"/>
          <w:szCs w:val="22"/>
          <w:bdr w:val="nil"/>
          <w:lang w:eastAsia="vi-VN"/>
        </w:rPr>
        <w:t xml:space="preserve"> để gởi và nhận thông tin quan trọng liên quan đến thử nghiệm COVID-19.</w:t>
      </w:r>
    </w:p>
    <w:p w14:paraId="0E1C4383" w14:textId="77777777" w:rsidR="00942CA5" w:rsidRPr="007C2295" w:rsidRDefault="00942CA5" w:rsidP="00942CA5">
      <w:pPr>
        <w:rPr>
          <w:i/>
          <w:iCs/>
          <w:sz w:val="22"/>
          <w:szCs w:val="22"/>
        </w:rPr>
      </w:pPr>
    </w:p>
    <w:p w14:paraId="6D56AF49" w14:textId="77777777" w:rsidR="00942CA5" w:rsidRPr="007C2295" w:rsidRDefault="0064534E" w:rsidP="00942CA5">
      <w:pPr>
        <w:rPr>
          <w:i/>
          <w:iCs/>
          <w:sz w:val="22"/>
          <w:szCs w:val="22"/>
        </w:rPr>
      </w:pPr>
      <w:r w:rsidRPr="007C2295">
        <w:rPr>
          <w:rFonts w:ascii="Arial" w:eastAsia="Arial" w:hAnsi="Arial" w:cs="Arial"/>
          <w:i/>
          <w:iCs/>
          <w:sz w:val="22"/>
          <w:szCs w:val="22"/>
          <w:bdr w:val="nil"/>
          <w:lang w:eastAsia="vi-VN"/>
        </w:rPr>
        <w:t>Vấn đề thông tin riêng tư của học sinh</w:t>
      </w:r>
    </w:p>
    <w:p w14:paraId="318F744A" w14:textId="77777777" w:rsidR="00942CA5" w:rsidRPr="007C2295" w:rsidRDefault="0064534E" w:rsidP="00942CA5">
      <w:pPr>
        <w:rPr>
          <w:sz w:val="22"/>
          <w:szCs w:val="22"/>
        </w:rPr>
      </w:pPr>
      <w:r w:rsidRPr="007C2295">
        <w:rPr>
          <w:rFonts w:ascii="Arial" w:eastAsia="Arial" w:hAnsi="Arial" w:cs="Arial"/>
          <w:color w:val="000000"/>
          <w:sz w:val="22"/>
          <w:szCs w:val="22"/>
          <w:bdr w:val="nil"/>
          <w:lang w:eastAsia="vi-VN"/>
        </w:rPr>
        <w:t>Điều quan trọng là các trường học và khu học chánh phải bảo vệ thông tin riêng tư của học sinh và nhân viên theo cách hợp lý trong tiến trình thử nghiệm phản ứng nhanh di động. Có nhiều quy định áp dụng cho thông tin riêng tư liên quan đến thử nghiệm COVID-19, nhưng cụ thể đối với học sinh thì các khu học chánh phải tuân theo Đạo Luật Riêng Tư về Quyền Giáo Dục của Gia Đình (Family Educational Rights Privacy Act, hay FERPA) của liên bang và các quy định về Hồ Sơ Học Sinh Massachusetts. Để tuân theo những quy định này thì các trường học và khu học chánh phải chịu trách nhiệm với những điều sau đây:  </w:t>
      </w:r>
    </w:p>
    <w:p w14:paraId="676CFC98" w14:textId="77777777" w:rsidR="00942CA5" w:rsidRPr="007C2295" w:rsidRDefault="0064534E" w:rsidP="00942CA5">
      <w:pPr>
        <w:widowControl/>
        <w:numPr>
          <w:ilvl w:val="0"/>
          <w:numId w:val="16"/>
        </w:numPr>
        <w:shd w:val="clear" w:color="auto" w:fill="FFFFFF"/>
        <w:spacing w:beforeAutospacing="1" w:afterAutospacing="1"/>
        <w:rPr>
          <w:color w:val="000000"/>
          <w:sz w:val="22"/>
          <w:szCs w:val="22"/>
        </w:rPr>
      </w:pPr>
      <w:r w:rsidRPr="007C2295">
        <w:rPr>
          <w:rFonts w:ascii="Arial" w:eastAsia="Arial" w:hAnsi="Arial" w:cs="Arial"/>
          <w:color w:val="000000"/>
          <w:sz w:val="22"/>
          <w:szCs w:val="22"/>
          <w:bdr w:val="nil"/>
          <w:lang w:eastAsia="vi-VN"/>
        </w:rPr>
        <w:t>FERPA, 34 C.F.R. Phần 99, và các quy định về Hồ Sơ Học Sinh Massachusetts, 603 CMR 23.00, nghiêm cấm tiết lộ thông tin nhận dạng cá nhân về học sinh có trong hồ sơ giáo dục nếu không có sự đồng ý hoặc trong khi không có các điều kiện rất cụ thể, được quy định chi tiết theo luật. </w:t>
      </w:r>
    </w:p>
    <w:p w14:paraId="5B233885" w14:textId="77777777" w:rsidR="00942CA5" w:rsidRPr="007C2295" w:rsidRDefault="0064534E" w:rsidP="00942CA5">
      <w:pPr>
        <w:widowControl/>
        <w:numPr>
          <w:ilvl w:val="0"/>
          <w:numId w:val="16"/>
        </w:numPr>
        <w:shd w:val="clear" w:color="auto" w:fill="FFFFFF"/>
        <w:spacing w:beforeAutospacing="1" w:afterAutospacing="1"/>
        <w:rPr>
          <w:color w:val="000000"/>
          <w:sz w:val="22"/>
          <w:szCs w:val="22"/>
        </w:rPr>
      </w:pPr>
      <w:r w:rsidRPr="007C2295">
        <w:rPr>
          <w:rFonts w:ascii="Arial" w:eastAsia="Arial" w:hAnsi="Arial" w:cs="Arial"/>
          <w:color w:val="000000"/>
          <w:sz w:val="22"/>
          <w:szCs w:val="22"/>
          <w:bdr w:val="nil"/>
          <w:lang w:eastAsia="vi-VN"/>
        </w:rPr>
        <w:t>Các trường học và khu học chánh có thể san sẻ thông tin chi tiết về kết quả thử nghiệm và những ảnh hưởng khả dĩ đối với cộng đồng trường học bằng cách giữ lại thông tin về những học sinh đã làm thử nghiệm và thông tin có thể nhận ra các em (cấp lớp, lớp học, giáo viên, v.v…).   </w:t>
      </w:r>
    </w:p>
    <w:p w14:paraId="713C3655" w14:textId="77777777" w:rsidR="00942CA5" w:rsidRPr="007C2295" w:rsidRDefault="0064534E" w:rsidP="00942CA5">
      <w:pPr>
        <w:widowControl/>
        <w:numPr>
          <w:ilvl w:val="0"/>
          <w:numId w:val="16"/>
        </w:numPr>
        <w:shd w:val="clear" w:color="auto" w:fill="FFFFFF"/>
        <w:spacing w:beforeAutospacing="1" w:afterAutospacing="1"/>
        <w:rPr>
          <w:color w:val="000000"/>
          <w:sz w:val="22"/>
          <w:szCs w:val="22"/>
        </w:rPr>
      </w:pPr>
      <w:r w:rsidRPr="007C2295">
        <w:rPr>
          <w:rFonts w:ascii="Arial" w:eastAsia="Arial" w:hAnsi="Arial" w:cs="Arial"/>
          <w:color w:val="000000"/>
          <w:sz w:val="22"/>
          <w:szCs w:val="22"/>
          <w:bdr w:val="nil"/>
          <w:lang w:eastAsia="vi-VN"/>
        </w:rPr>
        <w:t>FERPA và Quy Định về Hồ Sơ Học Sinh Massachusetts cho phép tiết lộ thông tin nhận dạng cá nhân về học sinh trong hồ sơ giáo dục, cho các bên phù hợp, trong các trường hợp khẩn cấp về sức khỏe và an toàn. 34 C.F.R. § 99.31 (a) (10), 34 C.F.R. § 99.36; 603 CMR 23.07 (4) (e). Trong nhiều trường hợp, miễn trừ này có thể cho phép tiết lộ cần thiết thông tin nhận dạng cá nhân về học sinh từ hồ sơ giáo dục cho các viên chức sức khỏe công cộng của tiểu bang và địa phương phù hợp.</w:t>
      </w:r>
    </w:p>
    <w:p w14:paraId="2DFD49ED" w14:textId="77777777" w:rsidR="00942CA5" w:rsidRPr="007C2295" w:rsidRDefault="0064534E" w:rsidP="00942CA5">
      <w:pPr>
        <w:widowControl/>
        <w:numPr>
          <w:ilvl w:val="0"/>
          <w:numId w:val="16"/>
        </w:numPr>
        <w:shd w:val="clear" w:color="auto" w:fill="FFFFFF"/>
        <w:spacing w:beforeAutospacing="1" w:afterAutospacing="1"/>
        <w:rPr>
          <w:color w:val="000000"/>
          <w:sz w:val="22"/>
          <w:szCs w:val="22"/>
        </w:rPr>
      </w:pPr>
      <w:r w:rsidRPr="007C2295">
        <w:rPr>
          <w:rFonts w:ascii="Arial" w:eastAsia="Arial" w:hAnsi="Arial" w:cs="Arial"/>
          <w:color w:val="000000"/>
          <w:sz w:val="22"/>
          <w:szCs w:val="22"/>
          <w:bdr w:val="nil"/>
          <w:lang w:eastAsia="vi-VN"/>
        </w:rPr>
        <w:t xml:space="preserve">Bộ Giáo Dục Hoa Kỳ đã ban hành </w:t>
      </w:r>
      <w:hyperlink r:id="rId17" w:history="1">
        <w:r w:rsidRPr="007C2295">
          <w:rPr>
            <w:rFonts w:ascii="Arial" w:eastAsia="Arial" w:hAnsi="Arial" w:cs="Arial"/>
            <w:color w:val="0000FF"/>
            <w:sz w:val="22"/>
            <w:szCs w:val="22"/>
            <w:u w:val="single"/>
            <w:bdr w:val="nil"/>
            <w:lang w:eastAsia="vi-VN"/>
          </w:rPr>
          <w:t>hướng dẫn chi tiết về vấn đề này</w:t>
        </w:r>
      </w:hyperlink>
      <w:r w:rsidRPr="007C2295">
        <w:rPr>
          <w:rFonts w:ascii="Arial" w:eastAsia="Arial" w:hAnsi="Arial" w:cs="Arial"/>
          <w:color w:val="000000"/>
          <w:sz w:val="22"/>
          <w:szCs w:val="22"/>
          <w:bdr w:val="nil"/>
          <w:lang w:eastAsia="vi-VN"/>
        </w:rPr>
        <w:t>.</w:t>
      </w:r>
    </w:p>
    <w:p w14:paraId="6909C410" w14:textId="77777777" w:rsidR="00942CA5" w:rsidRPr="007C2295" w:rsidRDefault="0064534E" w:rsidP="00942CA5">
      <w:pPr>
        <w:widowControl/>
        <w:numPr>
          <w:ilvl w:val="0"/>
          <w:numId w:val="16"/>
        </w:numPr>
        <w:shd w:val="clear" w:color="auto" w:fill="FFFFFF"/>
        <w:spacing w:beforeAutospacing="1" w:afterAutospacing="1"/>
        <w:rPr>
          <w:color w:val="000000"/>
          <w:sz w:val="22"/>
          <w:szCs w:val="22"/>
        </w:rPr>
      </w:pPr>
      <w:r w:rsidRPr="007C2295">
        <w:rPr>
          <w:rFonts w:ascii="Arial" w:eastAsia="Arial" w:hAnsi="Arial" w:cs="Arial"/>
          <w:color w:val="000000"/>
          <w:sz w:val="22"/>
          <w:szCs w:val="22"/>
          <w:bdr w:val="nil"/>
          <w:lang w:eastAsia="vi-VN"/>
        </w:rPr>
        <w:t>HIPAA cho các tổ chức bảo hiểm nhắc nhở rằng Quy Định Thông Tin Riêng Tư của HIPAA cho phép các tổ chức bảo hiểm tiết lộ thông tin sức khỏe được bảo vệ mà không cần giấy ủy quyền, cho các cơ quan sức khỏe công cộng, như Ban và Hội Đồng Sức Khỏe Địa Phương, những người được ủy quyền hợp pháp để được những báo cáo này để ngăn ngừa hoặc kiểm soát bệnh dịch, thương tích hoặc khuyết tật.  45 CFR 164.512(b)(1)(i). Bộ Sức Khỏe và Dịch Vụ Nhân Sinh Hoa Kỳ đã cung cấp nhiều thông tin hơn có tại đây:  </w:t>
      </w:r>
      <w:hyperlink r:id="rId18" w:history="1">
        <w:r w:rsidRPr="007C2295">
          <w:rPr>
            <w:rFonts w:ascii="Arial" w:eastAsia="Arial" w:hAnsi="Arial" w:cs="Arial"/>
            <w:color w:val="0000FF"/>
            <w:sz w:val="22"/>
            <w:szCs w:val="22"/>
            <w:u w:val="single"/>
            <w:bdr w:val="nil"/>
            <w:lang w:eastAsia="vi-VN"/>
          </w:rPr>
          <w:t>https://www.hhs.gov/hipaa/for-professionals/privacy/guidance/disclosures-public-health-activities/index.html</w:t>
        </w:r>
      </w:hyperlink>
      <w:r w:rsidRPr="007C2295">
        <w:rPr>
          <w:rFonts w:ascii="Arial" w:eastAsia="Arial" w:hAnsi="Arial" w:cs="Arial"/>
          <w:color w:val="000000"/>
          <w:sz w:val="22"/>
          <w:szCs w:val="22"/>
          <w:bdr w:val="nil"/>
          <w:lang w:eastAsia="vi-VN"/>
        </w:rPr>
        <w:t>.  </w:t>
      </w:r>
    </w:p>
    <w:p w14:paraId="36B39824" w14:textId="77777777" w:rsidR="00942CA5" w:rsidRPr="00942CA5" w:rsidRDefault="00942CA5" w:rsidP="00942CA5">
      <w:pPr>
        <w:rPr>
          <w:szCs w:val="24"/>
        </w:rPr>
      </w:pPr>
    </w:p>
    <w:p w14:paraId="22E0805C" w14:textId="77777777" w:rsidR="00942CA5" w:rsidRPr="00942CA5" w:rsidRDefault="00942CA5" w:rsidP="00942CA5">
      <w:pPr>
        <w:rPr>
          <w:szCs w:val="24"/>
        </w:rPr>
      </w:pPr>
    </w:p>
    <w:p w14:paraId="19A916C0" w14:textId="77777777" w:rsidR="00942CA5" w:rsidRPr="00942CA5" w:rsidRDefault="00942CA5" w:rsidP="00942CA5">
      <w:pPr>
        <w:rPr>
          <w:szCs w:val="24"/>
        </w:rPr>
      </w:pPr>
    </w:p>
    <w:p w14:paraId="06DA889D" w14:textId="77777777" w:rsidR="00942CA5" w:rsidRPr="00942CA5" w:rsidRDefault="00942CA5" w:rsidP="000656B7">
      <w:pPr>
        <w:spacing w:after="160" w:line="259" w:lineRule="auto"/>
        <w:rPr>
          <w:szCs w:val="24"/>
        </w:rPr>
      </w:pPr>
      <w:r w:rsidRPr="00942CA5">
        <w:rPr>
          <w:szCs w:val="24"/>
        </w:rPr>
        <w:br w:type="page"/>
      </w:r>
      <w:r w:rsidR="0064534E">
        <w:rPr>
          <w:rFonts w:ascii="Arial" w:eastAsia="Arial" w:hAnsi="Arial" w:cs="Arial"/>
          <w:szCs w:val="24"/>
          <w:bdr w:val="nil"/>
          <w:lang w:eastAsia="vi-VN"/>
        </w:rPr>
        <w:lastRenderedPageBreak/>
        <w:t>Phụ Lục A: Mẫu ủy quyền cho học sinh không thể tự thỏa thuận được</w:t>
      </w:r>
    </w:p>
    <w:p w14:paraId="08B79FBE" w14:textId="77777777" w:rsidR="00942CA5" w:rsidRPr="00942CA5" w:rsidRDefault="00942CA5" w:rsidP="00942CA5">
      <w:pPr>
        <w:rPr>
          <w:szCs w:val="24"/>
        </w:rPr>
      </w:pPr>
    </w:p>
    <w:p w14:paraId="0777F20D" w14:textId="77777777" w:rsidR="00104C28" w:rsidRDefault="0064534E" w:rsidP="00942CA5">
      <w:pPr>
        <w:ind w:right="-540"/>
        <w:jc w:val="center"/>
        <w:rPr>
          <w:rFonts w:ascii="Arial" w:eastAsia="Arial" w:hAnsi="Arial" w:cs="Arial"/>
          <w:b/>
          <w:bCs/>
          <w:szCs w:val="24"/>
          <w:bdr w:val="nil"/>
          <w:lang w:eastAsia="vi-VN"/>
        </w:rPr>
      </w:pPr>
      <w:r>
        <w:rPr>
          <w:rFonts w:ascii="Arial" w:eastAsia="Arial" w:hAnsi="Arial" w:cs="Arial"/>
          <w:b/>
          <w:bCs/>
          <w:szCs w:val="24"/>
          <w:bdr w:val="nil"/>
          <w:lang w:eastAsia="vi-VN"/>
        </w:rPr>
        <w:t xml:space="preserve">GIẤY PHÉP CỦA PHỤ HUYNH/GIÁM HỘ ĐỂ LÀM THỬ NGHIỆM COVID-19 </w:t>
      </w:r>
    </w:p>
    <w:p w14:paraId="1F8D8EC7" w14:textId="77777777" w:rsidR="00942CA5" w:rsidRPr="00942CA5" w:rsidRDefault="0064534E" w:rsidP="00942CA5">
      <w:pPr>
        <w:ind w:right="-540"/>
        <w:jc w:val="center"/>
        <w:rPr>
          <w:b/>
          <w:szCs w:val="24"/>
        </w:rPr>
      </w:pPr>
      <w:r>
        <w:rPr>
          <w:rFonts w:ascii="Arial" w:eastAsia="Arial" w:hAnsi="Arial" w:cs="Arial"/>
          <w:b/>
          <w:bCs/>
          <w:szCs w:val="24"/>
          <w:bdr w:val="nil"/>
          <w:lang w:eastAsia="vi-VN"/>
        </w:rPr>
        <w:t xml:space="preserve">TRONG GIỜ HỌC Ở TRƯỜNG </w:t>
      </w:r>
    </w:p>
    <w:p w14:paraId="14AB28A9" w14:textId="77777777" w:rsidR="00942CA5" w:rsidRPr="000656B7" w:rsidRDefault="00942CA5" w:rsidP="00942CA5">
      <w:pPr>
        <w:ind w:right="-540"/>
        <w:rPr>
          <w:sz w:val="22"/>
          <w:szCs w:val="22"/>
        </w:rPr>
      </w:pPr>
    </w:p>
    <w:p w14:paraId="05439000" w14:textId="77777777" w:rsidR="00942CA5" w:rsidRPr="000656B7" w:rsidRDefault="0064534E" w:rsidP="00942CA5">
      <w:pPr>
        <w:spacing w:line="288" w:lineRule="atLeast"/>
        <w:rPr>
          <w:b/>
          <w:sz w:val="22"/>
          <w:szCs w:val="22"/>
        </w:rPr>
      </w:pPr>
      <w:r w:rsidRPr="000656B7">
        <w:rPr>
          <w:rFonts w:ascii="Arial" w:eastAsia="Arial" w:hAnsi="Arial" w:cs="Arial"/>
          <w:b/>
          <w:bCs/>
          <w:sz w:val="22"/>
          <w:szCs w:val="22"/>
          <w:bdr w:val="nil"/>
          <w:lang w:eastAsia="vi-VN"/>
        </w:rPr>
        <w:t xml:space="preserve">Khi điền và ký tên vào mẫu này, tôi xác nhận rằng tôi là phụ huynh và/hoặc giám hộ phù hợp và tôi cho phép ___________________ (người chăm sóc được chỉ định) thử nghiệm COVID-19 cho con tôi trong giờ học vào ________________ (ngày). Tôi hiểu rằng giấy phép cho thử nghiệm COVID-19 cho con em của tôi là không bắt buộc. Tôi có thể từ chối ký vào giấy cho phép này. </w:t>
      </w:r>
    </w:p>
    <w:p w14:paraId="0BF7F0BF" w14:textId="77777777" w:rsidR="00942CA5" w:rsidRPr="000656B7" w:rsidRDefault="00942CA5" w:rsidP="00942CA5">
      <w:pPr>
        <w:ind w:right="-540"/>
        <w:rPr>
          <w:sz w:val="22"/>
          <w:szCs w:val="22"/>
        </w:rPr>
      </w:pPr>
    </w:p>
    <w:p w14:paraId="41DB9153" w14:textId="77777777" w:rsidR="00942CA5" w:rsidRPr="000656B7" w:rsidRDefault="000656B7" w:rsidP="00942CA5">
      <w:pPr>
        <w:ind w:right="-540"/>
        <w:rPr>
          <w:sz w:val="22"/>
          <w:szCs w:val="22"/>
        </w:rPr>
      </w:pPr>
      <w:r w:rsidRPr="000656B7">
        <w:rPr>
          <w:rFonts w:ascii="Arial" w:eastAsia="Arial" w:hAnsi="Arial" w:cs="Arial"/>
          <w:sz w:val="22"/>
          <w:szCs w:val="22"/>
          <w:bdr w:val="nil"/>
          <w:lang w:eastAsia="vi-VN"/>
        </w:rPr>
        <w:t>HỌ</w:t>
      </w:r>
      <w:r w:rsidR="0064534E" w:rsidRPr="000656B7">
        <w:rPr>
          <w:rFonts w:ascii="Arial" w:eastAsia="Arial" w:hAnsi="Arial" w:cs="Arial"/>
          <w:sz w:val="22"/>
          <w:szCs w:val="22"/>
          <w:bdr w:val="nil"/>
          <w:lang w:eastAsia="vi-VN"/>
        </w:rPr>
        <w:t>TÊN HỌC SINH: __________________________   NGÀY SANH__________________</w:t>
      </w:r>
    </w:p>
    <w:p w14:paraId="1F62F100" w14:textId="77777777" w:rsidR="00942CA5" w:rsidRPr="000656B7" w:rsidRDefault="00942CA5" w:rsidP="00942CA5">
      <w:pPr>
        <w:ind w:right="-540"/>
        <w:rPr>
          <w:sz w:val="22"/>
          <w:szCs w:val="22"/>
        </w:rPr>
      </w:pPr>
    </w:p>
    <w:p w14:paraId="31C44A4B"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ĐỊA CHỈ: ____________________________________    SỐ ĐIỆN THOẠI: _______</w:t>
      </w:r>
      <w:r w:rsidR="000656B7" w:rsidRPr="000656B7">
        <w:rPr>
          <w:rFonts w:ascii="Arial" w:eastAsia="Arial" w:hAnsi="Arial" w:cs="Arial"/>
          <w:sz w:val="22"/>
          <w:szCs w:val="22"/>
          <w:bdr w:val="nil"/>
          <w:lang w:eastAsia="vi-VN"/>
        </w:rPr>
        <w:t>______</w:t>
      </w:r>
    </w:p>
    <w:p w14:paraId="5262E90D" w14:textId="77777777" w:rsidR="00942CA5" w:rsidRPr="000656B7" w:rsidRDefault="00942CA5" w:rsidP="00942CA5">
      <w:pPr>
        <w:ind w:right="-540"/>
        <w:rPr>
          <w:bCs/>
          <w:sz w:val="22"/>
          <w:szCs w:val="22"/>
        </w:rPr>
      </w:pPr>
    </w:p>
    <w:p w14:paraId="37936E57" w14:textId="77777777" w:rsidR="00942CA5" w:rsidRPr="000656B7" w:rsidRDefault="0064534E" w:rsidP="00942CA5">
      <w:pPr>
        <w:ind w:right="-540"/>
        <w:rPr>
          <w:b/>
          <w:sz w:val="22"/>
          <w:szCs w:val="22"/>
          <w:u w:val="single"/>
        </w:rPr>
      </w:pPr>
      <w:r w:rsidRPr="000656B7">
        <w:rPr>
          <w:rFonts w:ascii="Arial" w:eastAsia="Arial" w:hAnsi="Arial" w:cs="Arial"/>
          <w:b/>
          <w:bCs/>
          <w:sz w:val="22"/>
          <w:szCs w:val="22"/>
          <w:u w:val="single"/>
          <w:bdr w:val="nil"/>
          <w:lang w:eastAsia="vi-VN"/>
        </w:rPr>
        <w:t>Thông Tin Nhân Khẩu:</w:t>
      </w:r>
    </w:p>
    <w:p w14:paraId="2DFCD88C" w14:textId="77777777" w:rsidR="00942CA5" w:rsidRPr="000656B7" w:rsidRDefault="0064534E" w:rsidP="00942CA5">
      <w:pPr>
        <w:ind w:right="-540"/>
        <w:rPr>
          <w:bCs/>
          <w:sz w:val="22"/>
          <w:szCs w:val="22"/>
        </w:rPr>
      </w:pPr>
      <w:r w:rsidRPr="000656B7">
        <w:rPr>
          <w:rFonts w:ascii="Arial" w:eastAsia="Arial" w:hAnsi="Arial" w:cs="Arial"/>
          <w:bCs/>
          <w:sz w:val="22"/>
          <w:szCs w:val="22"/>
          <w:bdr w:val="nil"/>
          <w:lang w:eastAsia="vi-VN"/>
        </w:rPr>
        <w:t xml:space="preserve">Ban Sức Khỏe Công Cộng thâu thập thông tin nhân khẩu được yêu cầu dưới đây. Mẫu này có thể được cập nhật định kỳ, xin vào trang mạng của DESE để lấy phiên bản mới nhất của mẫu này. </w:t>
      </w:r>
    </w:p>
    <w:p w14:paraId="580C3DA3" w14:textId="77777777" w:rsidR="00942CA5" w:rsidRPr="000656B7" w:rsidRDefault="00942CA5" w:rsidP="00942CA5">
      <w:pPr>
        <w:ind w:right="-540"/>
        <w:rPr>
          <w:bCs/>
          <w:sz w:val="22"/>
          <w:szCs w:val="22"/>
        </w:rPr>
      </w:pPr>
    </w:p>
    <w:p w14:paraId="68A57AB1"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Chủng tộc của học sinh? (Đánh dấu tất cả ô áp dụng cho mình):</w:t>
      </w:r>
    </w:p>
    <w:p w14:paraId="2F60C865"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    Thổ Dân Mỹ /Thổ Dân Alaska</w:t>
      </w:r>
    </w:p>
    <w:p w14:paraId="2EF49A57"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Á Đông</w:t>
      </w:r>
    </w:p>
    <w:p w14:paraId="78D1D8AA"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Da Đen/Mỹ gốc Phi Châu</w:t>
      </w:r>
    </w:p>
    <w:p w14:paraId="2571E287"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Thổ Dân Hạ-Uy-Đi/người Quần Đảo Thái Bình Dương</w:t>
      </w:r>
    </w:p>
    <w:p w14:paraId="1D0C16C2"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Da Trắng</w:t>
      </w:r>
    </w:p>
    <w:p w14:paraId="73D1CF6A"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Khác</w:t>
      </w:r>
    </w:p>
    <w:p w14:paraId="530F0586"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 biết</w:t>
      </w:r>
    </w:p>
    <w:p w14:paraId="0253D4CD" w14:textId="77777777" w:rsidR="00942CA5" w:rsidRPr="000656B7" w:rsidRDefault="00942CA5" w:rsidP="00942CA5">
      <w:pPr>
        <w:ind w:right="-540"/>
        <w:rPr>
          <w:sz w:val="22"/>
          <w:szCs w:val="22"/>
        </w:rPr>
      </w:pPr>
    </w:p>
    <w:p w14:paraId="65177E42"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 xml:space="preserve">Học sinh có nguồn gốc Tây Bồ Nha? (Chọn một): </w:t>
      </w:r>
    </w:p>
    <w:p w14:paraId="51539640"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Có</w:t>
      </w:r>
    </w:p>
    <w:p w14:paraId="0EB7F1CA"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w:t>
      </w:r>
    </w:p>
    <w:p w14:paraId="41C3925F"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 biết</w:t>
      </w:r>
    </w:p>
    <w:p w14:paraId="06D32500" w14:textId="77777777" w:rsidR="00942CA5" w:rsidRPr="000656B7" w:rsidRDefault="00942CA5" w:rsidP="00942CA5">
      <w:pPr>
        <w:ind w:right="-540"/>
        <w:rPr>
          <w:sz w:val="22"/>
          <w:szCs w:val="22"/>
        </w:rPr>
      </w:pPr>
    </w:p>
    <w:p w14:paraId="6D3F2659"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Giới tính của học sinh? (Chọn một):</w:t>
      </w:r>
    </w:p>
    <w:p w14:paraId="2AAF0AC3"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Nam</w:t>
      </w:r>
    </w:p>
    <w:p w14:paraId="183C9A02"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Nữ</w:t>
      </w:r>
    </w:p>
    <w:p w14:paraId="67ECF6EC"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Chuyển giới</w:t>
      </w:r>
    </w:p>
    <w:p w14:paraId="08C99E6B"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 biết</w:t>
      </w:r>
    </w:p>
    <w:p w14:paraId="39CF2AD0" w14:textId="77777777" w:rsidR="00942CA5" w:rsidRPr="000656B7" w:rsidRDefault="00942CA5" w:rsidP="00942CA5">
      <w:pPr>
        <w:ind w:right="-540"/>
        <w:rPr>
          <w:sz w:val="22"/>
          <w:szCs w:val="22"/>
        </w:rPr>
      </w:pPr>
    </w:p>
    <w:p w14:paraId="5BAA5364"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Học sinh có bị khuyết tật nào không? (Chọn một):</w:t>
      </w:r>
    </w:p>
    <w:p w14:paraId="304DF766"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Có</w:t>
      </w:r>
    </w:p>
    <w:p w14:paraId="3A18D640"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w:t>
      </w:r>
    </w:p>
    <w:p w14:paraId="65E0390D" w14:textId="77777777" w:rsidR="000656B7" w:rsidRPr="000656B7" w:rsidRDefault="000656B7" w:rsidP="00942CA5">
      <w:pPr>
        <w:ind w:right="-540"/>
        <w:rPr>
          <w:rFonts w:ascii="Arial" w:eastAsia="Arial" w:hAnsi="Arial" w:cs="Arial"/>
          <w:sz w:val="22"/>
          <w:szCs w:val="22"/>
          <w:bdr w:val="nil"/>
          <w:lang w:eastAsia="vi-VN"/>
        </w:rPr>
      </w:pPr>
    </w:p>
    <w:p w14:paraId="65F9A5D3"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Học sinh có mang thai không?</w:t>
      </w:r>
    </w:p>
    <w:p w14:paraId="355B8464"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Có</w:t>
      </w:r>
    </w:p>
    <w:p w14:paraId="12F2CA05"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w:t>
      </w:r>
    </w:p>
    <w:p w14:paraId="073CE58E" w14:textId="77777777" w:rsidR="00942CA5" w:rsidRPr="000656B7" w:rsidRDefault="00942CA5" w:rsidP="00942CA5">
      <w:pPr>
        <w:ind w:right="-540"/>
        <w:rPr>
          <w:b/>
          <w:sz w:val="22"/>
          <w:szCs w:val="22"/>
          <w:u w:val="single"/>
        </w:rPr>
      </w:pPr>
    </w:p>
    <w:p w14:paraId="463F33DB"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lastRenderedPageBreak/>
        <w:t>Ngôn ngữ chánh của học sinh là gì? _________________________________</w:t>
      </w:r>
    </w:p>
    <w:p w14:paraId="01B5260A" w14:textId="77777777" w:rsidR="00942CA5" w:rsidRPr="000656B7" w:rsidRDefault="00942CA5" w:rsidP="00942CA5">
      <w:pPr>
        <w:ind w:right="-540"/>
        <w:rPr>
          <w:b/>
          <w:sz w:val="22"/>
          <w:szCs w:val="22"/>
          <w:u w:val="single"/>
        </w:rPr>
      </w:pPr>
    </w:p>
    <w:p w14:paraId="1D80FA11" w14:textId="77777777" w:rsidR="00942CA5" w:rsidRPr="000656B7" w:rsidRDefault="0064534E" w:rsidP="00942CA5">
      <w:pPr>
        <w:ind w:right="-540"/>
        <w:rPr>
          <w:b/>
          <w:sz w:val="22"/>
          <w:szCs w:val="22"/>
          <w:u w:val="single"/>
        </w:rPr>
      </w:pPr>
      <w:r w:rsidRPr="000656B7">
        <w:rPr>
          <w:rFonts w:ascii="Arial" w:eastAsia="Arial" w:hAnsi="Arial" w:cs="Arial"/>
          <w:b/>
          <w:bCs/>
          <w:sz w:val="22"/>
          <w:szCs w:val="22"/>
          <w:u w:val="single"/>
          <w:bdr w:val="nil"/>
          <w:lang w:eastAsia="vi-VN"/>
        </w:rPr>
        <w:t>Liên lạc trong trường hợp khẩn cấp:</w:t>
      </w:r>
    </w:p>
    <w:p w14:paraId="78062D00"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Trong trường hợp khẩn cấp, xin báo cho:</w:t>
      </w:r>
    </w:p>
    <w:p w14:paraId="1FF94D24" w14:textId="77777777" w:rsidR="00942CA5" w:rsidRPr="000656B7" w:rsidRDefault="00942CA5" w:rsidP="00942CA5">
      <w:pPr>
        <w:ind w:right="-540"/>
        <w:rPr>
          <w:sz w:val="22"/>
          <w:szCs w:val="22"/>
        </w:rPr>
      </w:pPr>
    </w:p>
    <w:p w14:paraId="3A112689" w14:textId="77777777" w:rsidR="00942CA5" w:rsidRPr="000656B7" w:rsidRDefault="00942CA5" w:rsidP="00942CA5">
      <w:pPr>
        <w:rPr>
          <w:sz w:val="22"/>
          <w:szCs w:val="22"/>
        </w:rPr>
      </w:pPr>
      <w:r w:rsidRPr="000656B7">
        <w:rPr>
          <w:sz w:val="22"/>
          <w:szCs w:val="22"/>
        </w:rPr>
        <w:t>_________________________________________  ___________________________________</w:t>
      </w:r>
    </w:p>
    <w:p w14:paraId="3F00220C"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 xml:space="preserve">Họ Tên </w:t>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t>Mối quan hệ với học sinh</w:t>
      </w:r>
    </w:p>
    <w:p w14:paraId="0326FCC1" w14:textId="77777777" w:rsidR="00942CA5" w:rsidRPr="000656B7" w:rsidRDefault="00942CA5" w:rsidP="00942CA5">
      <w:pPr>
        <w:ind w:right="-540"/>
        <w:rPr>
          <w:sz w:val="22"/>
          <w:szCs w:val="22"/>
          <w:shd w:val="clear" w:color="auto" w:fill="D9D9D9"/>
        </w:rPr>
      </w:pPr>
    </w:p>
    <w:p w14:paraId="09BB3C27" w14:textId="77777777" w:rsidR="00942CA5" w:rsidRPr="000656B7" w:rsidRDefault="00942CA5" w:rsidP="00942CA5">
      <w:pPr>
        <w:ind w:right="-540"/>
        <w:rPr>
          <w:sz w:val="22"/>
          <w:szCs w:val="22"/>
        </w:rPr>
      </w:pPr>
      <w:r w:rsidRPr="000656B7">
        <w:rPr>
          <w:sz w:val="22"/>
          <w:szCs w:val="22"/>
        </w:rPr>
        <w:t>_________________________________________   ____________________________________</w:t>
      </w:r>
    </w:p>
    <w:p w14:paraId="6EFF54F2"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 xml:space="preserve">Địa chỉ  </w:t>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t xml:space="preserve">             Số điện thoại</w:t>
      </w:r>
    </w:p>
    <w:p w14:paraId="546AC243" w14:textId="77777777" w:rsidR="00942CA5" w:rsidRPr="000656B7" w:rsidRDefault="00942CA5" w:rsidP="00942CA5">
      <w:pPr>
        <w:ind w:right="-540"/>
        <w:rPr>
          <w:sz w:val="22"/>
          <w:szCs w:val="22"/>
          <w:shd w:val="clear" w:color="auto" w:fill="D9D9D9"/>
        </w:rPr>
      </w:pPr>
    </w:p>
    <w:p w14:paraId="1EAB66B9" w14:textId="77777777" w:rsidR="00942CA5" w:rsidRPr="000656B7" w:rsidRDefault="0064534E" w:rsidP="00942CA5">
      <w:pPr>
        <w:spacing w:line="288" w:lineRule="atLeast"/>
        <w:rPr>
          <w:b/>
          <w:bCs/>
          <w:color w:val="000000"/>
          <w:sz w:val="22"/>
          <w:szCs w:val="22"/>
          <w:vertAlign w:val="superscript"/>
        </w:rPr>
      </w:pPr>
      <w:r w:rsidRPr="000656B7">
        <w:rPr>
          <w:rFonts w:ascii="Arial" w:eastAsia="Arial" w:hAnsi="Arial" w:cs="Arial"/>
          <w:b/>
          <w:bCs/>
          <w:color w:val="000000"/>
          <w:sz w:val="22"/>
          <w:szCs w:val="22"/>
          <w:u w:val="single"/>
          <w:bdr w:val="nil"/>
          <w:lang w:eastAsia="vi-VN"/>
        </w:rPr>
        <w:t>Phụ Huynh/Giám Hộ đến buổi thử nghiệm (không bắt buộc):</w:t>
      </w:r>
    </w:p>
    <w:p w14:paraId="30908DA4" w14:textId="77777777" w:rsidR="00942CA5" w:rsidRPr="000656B7" w:rsidRDefault="0064534E" w:rsidP="00942CA5">
      <w:pPr>
        <w:spacing w:line="288" w:lineRule="atLeast"/>
        <w:rPr>
          <w:color w:val="000000"/>
          <w:sz w:val="22"/>
          <w:szCs w:val="22"/>
        </w:rPr>
      </w:pPr>
      <w:r w:rsidRPr="000656B7">
        <w:rPr>
          <w:rFonts w:ascii="Arial" w:eastAsia="Arial" w:hAnsi="Arial" w:cs="Arial"/>
          <w:color w:val="000000"/>
          <w:sz w:val="22"/>
          <w:szCs w:val="22"/>
          <w:bdr w:val="nil"/>
          <w:lang w:eastAsia="vi-VN"/>
        </w:rPr>
        <w:t>Xin chọn một:</w:t>
      </w:r>
    </w:p>
    <w:p w14:paraId="34969C87" w14:textId="77777777" w:rsidR="00942CA5" w:rsidRPr="000656B7" w:rsidRDefault="00942CA5" w:rsidP="00942CA5">
      <w:pPr>
        <w:rPr>
          <w:sz w:val="22"/>
          <w:szCs w:val="22"/>
        </w:rPr>
      </w:pPr>
    </w:p>
    <w:p w14:paraId="10FFB99E" w14:textId="77777777" w:rsidR="00942CA5" w:rsidRPr="000656B7" w:rsidRDefault="0064534E" w:rsidP="00942CA5">
      <w:pPr>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 xml:space="preserve">Tôi </w:t>
      </w:r>
      <w:r w:rsidRPr="000656B7">
        <w:rPr>
          <w:rFonts w:ascii="Arial" w:eastAsia="Arial" w:hAnsi="Arial" w:cs="Arial"/>
          <w:sz w:val="22"/>
          <w:szCs w:val="22"/>
          <w:u w:val="single"/>
          <w:bdr w:val="nil"/>
          <w:lang w:eastAsia="vi-VN"/>
        </w:rPr>
        <w:t xml:space="preserve">sẽ </w:t>
      </w:r>
      <w:r w:rsidRPr="000656B7">
        <w:rPr>
          <w:rFonts w:ascii="Arial" w:eastAsia="Arial" w:hAnsi="Arial" w:cs="Arial"/>
          <w:sz w:val="22"/>
          <w:szCs w:val="22"/>
          <w:bdr w:val="nil"/>
          <w:lang w:eastAsia="vi-VN"/>
        </w:rPr>
        <w:t xml:space="preserve">đi cùng con em mình đến đơn vị phản ứng nhanh di động vào ngày thử nghiệm COVID-19. Tôi hiểu rằng tôi phải luôn luôn đeo khẩu trang/khăn che mặt và tôi không được làm thử nghiệm. </w:t>
      </w:r>
    </w:p>
    <w:p w14:paraId="3D809C52" w14:textId="77777777" w:rsidR="00942CA5" w:rsidRPr="000656B7" w:rsidRDefault="00942CA5" w:rsidP="00942CA5">
      <w:pPr>
        <w:rPr>
          <w:sz w:val="22"/>
          <w:szCs w:val="22"/>
        </w:rPr>
      </w:pPr>
    </w:p>
    <w:p w14:paraId="09F9B8EE" w14:textId="77777777" w:rsidR="00942CA5" w:rsidRPr="000656B7" w:rsidRDefault="0064534E" w:rsidP="00F117AC">
      <w:pPr>
        <w:ind w:right="-63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Tôi</w:t>
      </w:r>
      <w:r w:rsidRPr="000656B7">
        <w:rPr>
          <w:rFonts w:ascii="Arial" w:eastAsia="Arial" w:hAnsi="Arial" w:cs="Arial"/>
          <w:sz w:val="22"/>
          <w:szCs w:val="22"/>
          <w:u w:val="single"/>
          <w:bdr w:val="nil"/>
          <w:lang w:eastAsia="vi-VN"/>
        </w:rPr>
        <w:t xml:space="preserve"> sẽ không</w:t>
      </w:r>
      <w:r w:rsidRPr="000656B7">
        <w:rPr>
          <w:rFonts w:ascii="Arial" w:eastAsia="Arial" w:hAnsi="Arial" w:cs="Arial"/>
          <w:sz w:val="22"/>
          <w:szCs w:val="22"/>
          <w:bdr w:val="nil"/>
          <w:lang w:eastAsia="vi-VN"/>
        </w:rPr>
        <w:t xml:space="preserve"> đi cùng con em mình đến đơn vị phản ứng nhanh di động vào ngày thử nghiệm COVID-19. </w:t>
      </w:r>
    </w:p>
    <w:p w14:paraId="4C382C58" w14:textId="77777777" w:rsidR="00942CA5" w:rsidRPr="000656B7" w:rsidRDefault="00942CA5" w:rsidP="00942CA5">
      <w:pPr>
        <w:spacing w:line="288" w:lineRule="atLeast"/>
        <w:rPr>
          <w:color w:val="000000"/>
          <w:sz w:val="22"/>
          <w:szCs w:val="22"/>
        </w:rPr>
      </w:pPr>
    </w:p>
    <w:p w14:paraId="220A1A6A" w14:textId="77777777" w:rsidR="00942CA5" w:rsidRPr="000656B7" w:rsidRDefault="0064534E" w:rsidP="00942CA5">
      <w:pPr>
        <w:spacing w:line="288" w:lineRule="atLeast"/>
        <w:rPr>
          <w:b/>
          <w:color w:val="000000"/>
          <w:sz w:val="22"/>
          <w:szCs w:val="22"/>
        </w:rPr>
      </w:pPr>
      <w:r w:rsidRPr="000656B7">
        <w:rPr>
          <w:rFonts w:ascii="Arial" w:eastAsia="Arial" w:hAnsi="Arial" w:cs="Arial"/>
          <w:b/>
          <w:bCs/>
          <w:color w:val="000000"/>
          <w:sz w:val="22"/>
          <w:szCs w:val="22"/>
          <w:bdr w:val="nil"/>
          <w:lang w:eastAsia="vi-VN"/>
        </w:rPr>
        <w:t>Kết Quả Thử Nghiệm (xin ký tên tắt):</w:t>
      </w:r>
    </w:p>
    <w:p w14:paraId="78A4244E" w14:textId="77777777" w:rsidR="00942CA5" w:rsidRPr="000656B7" w:rsidRDefault="0064534E" w:rsidP="00942CA5">
      <w:pPr>
        <w:spacing w:line="288" w:lineRule="atLeast"/>
        <w:rPr>
          <w:color w:val="000000"/>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r>
      <w:r w:rsidRPr="000656B7">
        <w:rPr>
          <w:rFonts w:ascii="Arial" w:eastAsia="Arial" w:hAnsi="Arial" w:cs="Arial"/>
          <w:color w:val="000000"/>
          <w:sz w:val="22"/>
          <w:szCs w:val="22"/>
          <w:bdr w:val="nil"/>
          <w:lang w:eastAsia="vi-VN"/>
        </w:rPr>
        <w:t>Tôi biết rằng người chăm sóc được chỉ định có tên ở trên sẽ san sẻ kết quả thử nghiệm với phụ huynh/đại diện được ủy quyền của học sinh và sẽ báo cáo kết quả này cho cơ quan sức khỏe công cộng thích hợp (Ban Sức Khỏe Công Cộng Massachusetts và/hoặc hội đồng sức khỏe địa phương của học sinh) theo đòi hỏi của luật tiểu bang.</w:t>
      </w:r>
    </w:p>
    <w:p w14:paraId="4C11AF55" w14:textId="77777777" w:rsidR="00942CA5" w:rsidRPr="000656B7" w:rsidRDefault="00942CA5" w:rsidP="00942CA5">
      <w:pPr>
        <w:spacing w:line="288" w:lineRule="atLeast"/>
        <w:rPr>
          <w:color w:val="000000"/>
          <w:sz w:val="22"/>
          <w:szCs w:val="22"/>
        </w:rPr>
      </w:pPr>
    </w:p>
    <w:p w14:paraId="5D803867" w14:textId="77777777" w:rsidR="00942CA5" w:rsidRPr="000656B7" w:rsidRDefault="0064534E" w:rsidP="00942CA5">
      <w:pPr>
        <w:spacing w:line="288" w:lineRule="atLeast"/>
        <w:rPr>
          <w:color w:val="000000"/>
          <w:sz w:val="22"/>
          <w:szCs w:val="22"/>
        </w:rPr>
      </w:pPr>
      <w:r w:rsidRPr="000656B7">
        <w:rPr>
          <w:rFonts w:ascii="Arial" w:eastAsia="Arial" w:hAnsi="Arial" w:cs="Arial"/>
          <w:color w:val="000000"/>
          <w:sz w:val="22"/>
          <w:szCs w:val="22"/>
          <w:bdr w:val="nil"/>
          <w:lang w:eastAsia="vi-VN"/>
        </w:rPr>
        <w:t xml:space="preserve">Phụ huynh và người giám hộ được khuyến khích san sẻ kết quả thử nghiệm với ban của trường học để nâng cao sự an toàn công cộng. </w:t>
      </w:r>
    </w:p>
    <w:p w14:paraId="1B00B02C" w14:textId="77777777" w:rsidR="00942CA5" w:rsidRPr="000656B7" w:rsidRDefault="00942CA5" w:rsidP="00942CA5">
      <w:pPr>
        <w:spacing w:line="288" w:lineRule="atLeast"/>
        <w:rPr>
          <w:color w:val="000000"/>
          <w:sz w:val="22"/>
          <w:szCs w:val="22"/>
        </w:rPr>
      </w:pPr>
      <w:r w:rsidRPr="000656B7">
        <w:rPr>
          <w:color w:val="000000"/>
          <w:sz w:val="22"/>
          <w:szCs w:val="22"/>
        </w:rPr>
        <w:t xml:space="preserve">    </w:t>
      </w:r>
    </w:p>
    <w:p w14:paraId="047338EB" w14:textId="77777777" w:rsidR="00942CA5" w:rsidRPr="000656B7" w:rsidRDefault="0064534E" w:rsidP="000656B7">
      <w:pPr>
        <w:spacing w:line="288" w:lineRule="atLeast"/>
        <w:ind w:right="-270"/>
        <w:rPr>
          <w:sz w:val="22"/>
          <w:szCs w:val="22"/>
        </w:rPr>
      </w:pPr>
      <w:r w:rsidRPr="000656B7">
        <w:rPr>
          <w:rFonts w:ascii="Arial" w:eastAsia="Arial" w:hAnsi="Arial" w:cs="Arial"/>
          <w:color w:val="000000"/>
          <w:sz w:val="22"/>
          <w:szCs w:val="22"/>
          <w:bdr w:val="nil"/>
          <w:lang w:eastAsia="vi-VN"/>
        </w:rPr>
        <w:t xml:space="preserve">Khi ký tên, tôi xác nhận rằng con em tôi không có dấu hiệu của các triệu chứng COVID-19 (như sốt, nghẹt mũi hoặc buồn nôn), </w:t>
      </w:r>
      <w:r w:rsidRPr="000656B7">
        <w:rPr>
          <w:rFonts w:ascii="Arial" w:eastAsia="Arial" w:hAnsi="Arial" w:cs="Arial"/>
          <w:sz w:val="22"/>
          <w:szCs w:val="22"/>
          <w:bdr w:val="nil"/>
          <w:lang w:eastAsia="vi-VN"/>
        </w:rPr>
        <w:t xml:space="preserve">và tôi không được cho biết con em tôi đã tiếp xúc gần với bất kỳ người nào đã xác nhận dương tính với COVID- 19.  </w:t>
      </w:r>
    </w:p>
    <w:p w14:paraId="535B33EF" w14:textId="77777777" w:rsidR="00942CA5" w:rsidRPr="000656B7" w:rsidRDefault="0064534E" w:rsidP="00942CA5">
      <w:pPr>
        <w:spacing w:line="288" w:lineRule="atLeast"/>
        <w:rPr>
          <w:b/>
          <w:sz w:val="22"/>
          <w:szCs w:val="22"/>
          <w:u w:val="single"/>
        </w:rPr>
      </w:pPr>
      <w:r w:rsidRPr="000656B7">
        <w:rPr>
          <w:rFonts w:ascii="Arial" w:eastAsia="Arial" w:hAnsi="Arial" w:cs="Arial"/>
          <w:color w:val="000000"/>
          <w:sz w:val="22"/>
          <w:szCs w:val="22"/>
          <w:bdr w:val="nil"/>
          <w:lang w:eastAsia="vi-VN"/>
        </w:rPr>
        <w:br/>
      </w:r>
      <w:r w:rsidRPr="000656B7">
        <w:rPr>
          <w:rFonts w:ascii="Arial" w:eastAsia="Arial" w:hAnsi="Arial" w:cs="Arial"/>
          <w:b/>
          <w:bCs/>
          <w:sz w:val="22"/>
          <w:szCs w:val="22"/>
          <w:u w:val="single"/>
          <w:bdr w:val="nil"/>
          <w:lang w:eastAsia="vi-VN"/>
        </w:rPr>
        <w:t>Người Ký Tên Được Ủy Quyền:</w:t>
      </w:r>
    </w:p>
    <w:p w14:paraId="6CE44A3D" w14:textId="77777777" w:rsidR="00942CA5" w:rsidRPr="000656B7" w:rsidRDefault="00942CA5" w:rsidP="00942CA5">
      <w:pPr>
        <w:spacing w:line="288" w:lineRule="atLeast"/>
        <w:rPr>
          <w:sz w:val="22"/>
          <w:szCs w:val="22"/>
        </w:rPr>
      </w:pPr>
    </w:p>
    <w:p w14:paraId="0D00EE04" w14:textId="77777777" w:rsidR="00942CA5" w:rsidRPr="000656B7" w:rsidRDefault="00942CA5" w:rsidP="00942CA5">
      <w:pPr>
        <w:rPr>
          <w:sz w:val="22"/>
          <w:szCs w:val="22"/>
        </w:rPr>
      </w:pPr>
      <w:r w:rsidRPr="000656B7">
        <w:rPr>
          <w:sz w:val="22"/>
          <w:szCs w:val="22"/>
        </w:rPr>
        <w:t>_________________________________________</w:t>
      </w:r>
    </w:p>
    <w:p w14:paraId="77B7B9A2" w14:textId="77777777" w:rsidR="00942CA5" w:rsidRPr="000656B7" w:rsidRDefault="0064534E" w:rsidP="00942CA5">
      <w:pPr>
        <w:spacing w:line="288" w:lineRule="atLeast"/>
        <w:rPr>
          <w:sz w:val="22"/>
          <w:szCs w:val="22"/>
        </w:rPr>
      </w:pPr>
      <w:r w:rsidRPr="000656B7">
        <w:rPr>
          <w:rFonts w:ascii="Arial" w:eastAsia="Arial" w:hAnsi="Arial" w:cs="Arial"/>
          <w:sz w:val="22"/>
          <w:szCs w:val="22"/>
          <w:bdr w:val="nil"/>
          <w:lang w:eastAsia="vi-VN"/>
        </w:rPr>
        <w:t>Họ Tên của Phụ Huynh/Người Giám Hộ (viết chữ in)</w:t>
      </w:r>
    </w:p>
    <w:p w14:paraId="5E59862B" w14:textId="77777777" w:rsidR="00942CA5" w:rsidRPr="000656B7" w:rsidRDefault="00942CA5" w:rsidP="00942CA5">
      <w:pPr>
        <w:spacing w:line="288" w:lineRule="atLeast"/>
        <w:rPr>
          <w:color w:val="000000"/>
          <w:sz w:val="22"/>
          <w:szCs w:val="22"/>
        </w:rPr>
      </w:pPr>
    </w:p>
    <w:p w14:paraId="2B7D0573" w14:textId="77777777" w:rsidR="00942CA5" w:rsidRPr="000656B7" w:rsidRDefault="00942CA5" w:rsidP="00942CA5">
      <w:pPr>
        <w:spacing w:line="288" w:lineRule="atLeast"/>
        <w:rPr>
          <w:color w:val="000000"/>
          <w:sz w:val="22"/>
          <w:szCs w:val="22"/>
        </w:rPr>
      </w:pPr>
      <w:r w:rsidRPr="000656B7">
        <w:rPr>
          <w:color w:val="000000"/>
          <w:sz w:val="22"/>
          <w:szCs w:val="22"/>
        </w:rPr>
        <w:t>_________________________________________         _____________________</w:t>
      </w:r>
    </w:p>
    <w:p w14:paraId="7646E0D8" w14:textId="77777777" w:rsidR="00942CA5" w:rsidRPr="00942CA5" w:rsidRDefault="0064534E" w:rsidP="00942CA5">
      <w:pPr>
        <w:spacing w:after="160" w:line="259" w:lineRule="auto"/>
        <w:rPr>
          <w:color w:val="000000"/>
          <w:szCs w:val="24"/>
        </w:rPr>
      </w:pPr>
      <w:r w:rsidRPr="000656B7">
        <w:rPr>
          <w:rFonts w:ascii="Arial" w:eastAsia="Arial" w:hAnsi="Arial" w:cs="Arial"/>
          <w:color w:val="000000"/>
          <w:sz w:val="22"/>
          <w:szCs w:val="22"/>
          <w:bdr w:val="nil"/>
          <w:lang w:eastAsia="vi-VN"/>
        </w:rPr>
        <w:t>Chữ Ký của Phụ Huynh/Giám Hộ</w:t>
      </w:r>
      <w:r w:rsidRPr="000656B7">
        <w:rPr>
          <w:rFonts w:ascii="Arial" w:eastAsia="Arial" w:hAnsi="Arial" w:cs="Arial"/>
          <w:color w:val="000000"/>
          <w:sz w:val="22"/>
          <w:szCs w:val="22"/>
          <w:bdr w:val="nil"/>
          <w:lang w:eastAsia="vi-VN"/>
        </w:rPr>
        <w:tab/>
      </w:r>
      <w:r w:rsidRPr="000656B7">
        <w:rPr>
          <w:rFonts w:ascii="Arial" w:eastAsia="Arial" w:hAnsi="Arial" w:cs="Arial"/>
          <w:color w:val="000000"/>
          <w:sz w:val="22"/>
          <w:szCs w:val="22"/>
          <w:bdr w:val="nil"/>
          <w:lang w:eastAsia="vi-VN"/>
        </w:rPr>
        <w:tab/>
      </w:r>
      <w:r w:rsidRPr="000656B7">
        <w:rPr>
          <w:rFonts w:ascii="Arial" w:eastAsia="Arial" w:hAnsi="Arial" w:cs="Arial"/>
          <w:color w:val="000000"/>
          <w:sz w:val="22"/>
          <w:szCs w:val="22"/>
          <w:bdr w:val="nil"/>
          <w:lang w:eastAsia="vi-VN"/>
        </w:rPr>
        <w:tab/>
        <w:t xml:space="preserve">       Ngày</w:t>
      </w:r>
      <w:r>
        <w:rPr>
          <w:rFonts w:ascii="Arial" w:eastAsia="Arial" w:hAnsi="Arial" w:cs="Arial"/>
          <w:color w:val="000000"/>
          <w:szCs w:val="24"/>
          <w:bdr w:val="nil"/>
          <w:lang w:eastAsia="vi-VN"/>
        </w:rPr>
        <w:br w:type="page"/>
      </w:r>
      <w:r>
        <w:rPr>
          <w:rFonts w:ascii="Arial" w:eastAsia="Arial" w:hAnsi="Arial" w:cs="Arial"/>
          <w:color w:val="000000"/>
          <w:szCs w:val="24"/>
          <w:bdr w:val="nil"/>
          <w:lang w:eastAsia="vi-VN"/>
        </w:rPr>
        <w:lastRenderedPageBreak/>
        <w:t xml:space="preserve"> Phụ Phục B: </w:t>
      </w:r>
      <w:r>
        <w:rPr>
          <w:rFonts w:ascii="Arial" w:eastAsia="Arial" w:hAnsi="Arial" w:cs="Arial"/>
          <w:szCs w:val="24"/>
          <w:bdr w:val="nil"/>
          <w:lang w:eastAsia="vi-VN"/>
        </w:rPr>
        <w:t xml:space="preserve">Mẫu thỏa thuận cho học sinh có thể tự thỏa thuận </w:t>
      </w:r>
    </w:p>
    <w:p w14:paraId="182CB708" w14:textId="77777777" w:rsidR="00942CA5" w:rsidRPr="00942CA5" w:rsidRDefault="0064534E" w:rsidP="00942CA5">
      <w:pPr>
        <w:ind w:right="-540"/>
        <w:jc w:val="center"/>
        <w:rPr>
          <w:b/>
          <w:szCs w:val="24"/>
        </w:rPr>
      </w:pPr>
      <w:r>
        <w:rPr>
          <w:rFonts w:ascii="Arial" w:eastAsia="Arial" w:hAnsi="Arial" w:cs="Arial"/>
          <w:b/>
          <w:bCs/>
          <w:szCs w:val="24"/>
          <w:bdr w:val="nil"/>
          <w:lang w:eastAsia="vi-VN"/>
        </w:rPr>
        <w:t xml:space="preserve">GIẤY CHO PHÉP LÀM THỬ NGHIỆM COVID-19 TRONG GIỜ HỌC Ở TRƯỜNG </w:t>
      </w:r>
    </w:p>
    <w:p w14:paraId="06766B6D" w14:textId="77777777" w:rsidR="00942CA5" w:rsidRPr="00942CA5" w:rsidRDefault="00942CA5" w:rsidP="00942CA5">
      <w:pPr>
        <w:ind w:right="-540"/>
        <w:rPr>
          <w:szCs w:val="24"/>
        </w:rPr>
      </w:pPr>
    </w:p>
    <w:p w14:paraId="0803ECF3" w14:textId="77777777" w:rsidR="00942CA5" w:rsidRPr="000656B7" w:rsidRDefault="0064534E" w:rsidP="00942CA5">
      <w:pPr>
        <w:spacing w:line="288" w:lineRule="atLeast"/>
        <w:rPr>
          <w:b/>
          <w:sz w:val="22"/>
          <w:szCs w:val="22"/>
        </w:rPr>
      </w:pPr>
      <w:r w:rsidRPr="000656B7">
        <w:rPr>
          <w:rFonts w:ascii="Arial" w:eastAsia="Arial" w:hAnsi="Arial" w:cs="Arial"/>
          <w:b/>
          <w:bCs/>
          <w:sz w:val="22"/>
          <w:szCs w:val="22"/>
          <w:bdr w:val="nil"/>
          <w:lang w:eastAsia="vi-VN"/>
        </w:rPr>
        <w:t xml:space="preserve">Khi điền và ký tên vào mẫu này, tôi xác nhận tôi cho phép ___________________ (người chăm sóc được chỉ định) làm thử nghiệm COVID-19 trong giờ học vào ________________ (ngày). Tôi hiểu rằng thử nghiệm này không bắt buộc. Tôi có thể từ chối ký vào giấy cho phép này. </w:t>
      </w:r>
    </w:p>
    <w:p w14:paraId="19A5CA2C" w14:textId="77777777" w:rsidR="00942CA5" w:rsidRPr="000656B7" w:rsidRDefault="00942CA5" w:rsidP="00942CA5">
      <w:pPr>
        <w:spacing w:line="288" w:lineRule="atLeast"/>
        <w:rPr>
          <w:b/>
          <w:sz w:val="22"/>
          <w:szCs w:val="22"/>
        </w:rPr>
      </w:pPr>
    </w:p>
    <w:p w14:paraId="0849ADB0"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HỌ TÊN HỌC SINH: ____________________________NGÀY SANH____________________</w:t>
      </w:r>
    </w:p>
    <w:p w14:paraId="0D98F928" w14:textId="77777777" w:rsidR="00942CA5" w:rsidRPr="000656B7" w:rsidRDefault="00942CA5" w:rsidP="00942CA5">
      <w:pPr>
        <w:ind w:right="-540"/>
        <w:rPr>
          <w:sz w:val="22"/>
          <w:szCs w:val="22"/>
        </w:rPr>
      </w:pPr>
    </w:p>
    <w:p w14:paraId="409B1A32"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ĐỊA CHỈ:  _____________________________________SỐ ĐIỆN THOẠI:____________________</w:t>
      </w:r>
    </w:p>
    <w:p w14:paraId="1948BF84" w14:textId="77777777" w:rsidR="00942CA5" w:rsidRPr="000656B7" w:rsidRDefault="00942CA5" w:rsidP="00942CA5">
      <w:pPr>
        <w:ind w:right="-540"/>
        <w:rPr>
          <w:bCs/>
          <w:sz w:val="22"/>
          <w:szCs w:val="22"/>
        </w:rPr>
      </w:pPr>
    </w:p>
    <w:p w14:paraId="16E7EC25" w14:textId="77777777" w:rsidR="00942CA5" w:rsidRPr="000656B7" w:rsidRDefault="0064534E" w:rsidP="00942CA5">
      <w:pPr>
        <w:ind w:right="-540"/>
        <w:rPr>
          <w:b/>
          <w:sz w:val="22"/>
          <w:szCs w:val="22"/>
          <w:u w:val="single"/>
        </w:rPr>
      </w:pPr>
      <w:r w:rsidRPr="000656B7">
        <w:rPr>
          <w:rFonts w:ascii="Arial" w:eastAsia="Arial" w:hAnsi="Arial" w:cs="Arial"/>
          <w:b/>
          <w:bCs/>
          <w:sz w:val="22"/>
          <w:szCs w:val="22"/>
          <w:u w:val="single"/>
          <w:bdr w:val="nil"/>
          <w:lang w:eastAsia="vi-VN"/>
        </w:rPr>
        <w:t>Thông Tin Nhân Khẩu:</w:t>
      </w:r>
    </w:p>
    <w:p w14:paraId="5A5AFBF7" w14:textId="77777777" w:rsidR="00942CA5" w:rsidRPr="000656B7" w:rsidRDefault="0064534E" w:rsidP="00942CA5">
      <w:pPr>
        <w:ind w:right="-540"/>
        <w:rPr>
          <w:bCs/>
          <w:sz w:val="22"/>
          <w:szCs w:val="22"/>
        </w:rPr>
      </w:pPr>
      <w:r w:rsidRPr="000656B7">
        <w:rPr>
          <w:rFonts w:ascii="Arial" w:eastAsia="Arial" w:hAnsi="Arial" w:cs="Arial"/>
          <w:bCs/>
          <w:sz w:val="22"/>
          <w:szCs w:val="22"/>
          <w:bdr w:val="nil"/>
          <w:lang w:eastAsia="vi-VN"/>
        </w:rPr>
        <w:t xml:space="preserve">Ban Sức Khỏe Công Cộng thâu thập thông tin nhân khẩu được yêu cầu dưới đây. Mẫu này có thể được cập nhật định kỳ, xin vào trang mạng của DESE để lấy phiên bản mới nhất của mẫu này. </w:t>
      </w:r>
    </w:p>
    <w:p w14:paraId="6F81193B" w14:textId="77777777" w:rsidR="00942CA5" w:rsidRPr="000656B7" w:rsidRDefault="00942CA5" w:rsidP="00942CA5">
      <w:pPr>
        <w:ind w:right="-540"/>
        <w:rPr>
          <w:bCs/>
          <w:sz w:val="22"/>
          <w:szCs w:val="22"/>
        </w:rPr>
      </w:pPr>
    </w:p>
    <w:p w14:paraId="46B1D8DB"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Chúng tộc của quý vị là gì? (Đánh dấu tất cả ô áp dụng cho mình):</w:t>
      </w:r>
    </w:p>
    <w:p w14:paraId="2FD91D1B"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____Thổ Dân Mỹ /Thổ Dân Alaska</w:t>
      </w:r>
    </w:p>
    <w:p w14:paraId="373E5C97"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Á Đông</w:t>
      </w:r>
    </w:p>
    <w:p w14:paraId="6E72E724"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Da Đen/Mỹ gốc Phi Châu</w:t>
      </w:r>
    </w:p>
    <w:p w14:paraId="491A4B8F"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Thổ Dân Hạ-Uy-Đi/người Quần Đảo Thái Bình Dương</w:t>
      </w:r>
    </w:p>
    <w:p w14:paraId="10D193FB"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Da Trắng</w:t>
      </w:r>
    </w:p>
    <w:p w14:paraId="5326AE4B"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Khác</w:t>
      </w:r>
    </w:p>
    <w:p w14:paraId="0DF9503C"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 biết</w:t>
      </w:r>
    </w:p>
    <w:p w14:paraId="3087D13C" w14:textId="77777777" w:rsidR="00942CA5" w:rsidRPr="000656B7" w:rsidRDefault="00942CA5" w:rsidP="00942CA5">
      <w:pPr>
        <w:ind w:right="-540"/>
        <w:rPr>
          <w:sz w:val="22"/>
          <w:szCs w:val="22"/>
        </w:rPr>
      </w:pPr>
    </w:p>
    <w:p w14:paraId="6572B08E"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 xml:space="preserve">Quý vị có nguồn gốc Tây Bồ Nha? (Chọn một): </w:t>
      </w:r>
    </w:p>
    <w:p w14:paraId="7BEC158B"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Có</w:t>
      </w:r>
    </w:p>
    <w:p w14:paraId="2B036D28"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w:t>
      </w:r>
    </w:p>
    <w:p w14:paraId="3D7F7485"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 biết</w:t>
      </w:r>
    </w:p>
    <w:p w14:paraId="5DA5D5C0" w14:textId="77777777" w:rsidR="00942CA5" w:rsidRPr="000656B7" w:rsidRDefault="00942CA5" w:rsidP="00942CA5">
      <w:pPr>
        <w:ind w:right="-540"/>
        <w:rPr>
          <w:sz w:val="22"/>
          <w:szCs w:val="22"/>
        </w:rPr>
      </w:pPr>
    </w:p>
    <w:p w14:paraId="3E0612DF"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Giới tính của quý vị? (Chọn một):</w:t>
      </w:r>
    </w:p>
    <w:p w14:paraId="0A0ED2FA"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Nam</w:t>
      </w:r>
    </w:p>
    <w:p w14:paraId="75C06BC0"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Nữ</w:t>
      </w:r>
    </w:p>
    <w:p w14:paraId="71F2A806"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Chuyển giới</w:t>
      </w:r>
    </w:p>
    <w:p w14:paraId="0524D104"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 biết</w:t>
      </w:r>
    </w:p>
    <w:p w14:paraId="70732A0B" w14:textId="77777777" w:rsidR="00942CA5" w:rsidRPr="000656B7" w:rsidRDefault="00942CA5" w:rsidP="00942CA5">
      <w:pPr>
        <w:ind w:right="-540"/>
        <w:rPr>
          <w:sz w:val="22"/>
          <w:szCs w:val="22"/>
        </w:rPr>
      </w:pPr>
    </w:p>
    <w:p w14:paraId="0D20CC8E"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Quý vị có bị khuyết tật nào không? (Chọn một):</w:t>
      </w:r>
    </w:p>
    <w:p w14:paraId="3E540E12"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Có</w:t>
      </w:r>
    </w:p>
    <w:p w14:paraId="39ACA201"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w:t>
      </w:r>
    </w:p>
    <w:p w14:paraId="2ECFD58F" w14:textId="77777777" w:rsidR="00942CA5" w:rsidRPr="000656B7" w:rsidRDefault="00942CA5" w:rsidP="00942CA5">
      <w:pPr>
        <w:ind w:right="-540"/>
        <w:rPr>
          <w:sz w:val="22"/>
          <w:szCs w:val="22"/>
        </w:rPr>
      </w:pPr>
    </w:p>
    <w:p w14:paraId="76409694"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Có phải quý vị mang thai không?</w:t>
      </w:r>
    </w:p>
    <w:p w14:paraId="26DD9E7C"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Có</w:t>
      </w:r>
    </w:p>
    <w:p w14:paraId="1F15B21F"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w:t>
      </w:r>
    </w:p>
    <w:p w14:paraId="1E5F1625" w14:textId="77777777" w:rsidR="00942CA5" w:rsidRPr="000656B7" w:rsidRDefault="00942CA5" w:rsidP="00942CA5">
      <w:pPr>
        <w:ind w:right="-540"/>
        <w:rPr>
          <w:b/>
          <w:sz w:val="22"/>
          <w:szCs w:val="22"/>
          <w:u w:val="single"/>
        </w:rPr>
      </w:pPr>
    </w:p>
    <w:p w14:paraId="40E15CD6"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Ngôn ngữ chánh của quý vị là gì? _________________________________</w:t>
      </w:r>
    </w:p>
    <w:p w14:paraId="20B35DF4" w14:textId="77777777" w:rsidR="00942CA5" w:rsidRDefault="00942CA5" w:rsidP="00942CA5">
      <w:pPr>
        <w:ind w:right="-540"/>
        <w:rPr>
          <w:b/>
          <w:sz w:val="22"/>
          <w:szCs w:val="22"/>
          <w:u w:val="single"/>
        </w:rPr>
      </w:pPr>
    </w:p>
    <w:p w14:paraId="1C2815D0" w14:textId="77777777" w:rsidR="000656B7" w:rsidRPr="000656B7" w:rsidRDefault="000656B7" w:rsidP="00942CA5">
      <w:pPr>
        <w:ind w:right="-540"/>
        <w:rPr>
          <w:b/>
          <w:sz w:val="22"/>
          <w:szCs w:val="22"/>
          <w:u w:val="single"/>
        </w:rPr>
      </w:pPr>
    </w:p>
    <w:p w14:paraId="48D97A91" w14:textId="77777777" w:rsidR="00942CA5" w:rsidRPr="000656B7" w:rsidRDefault="0064534E" w:rsidP="00942CA5">
      <w:pPr>
        <w:ind w:right="-540"/>
        <w:rPr>
          <w:b/>
          <w:sz w:val="22"/>
          <w:szCs w:val="22"/>
          <w:u w:val="single"/>
        </w:rPr>
      </w:pPr>
      <w:r w:rsidRPr="000656B7">
        <w:rPr>
          <w:rFonts w:ascii="Arial" w:eastAsia="Arial" w:hAnsi="Arial" w:cs="Arial"/>
          <w:b/>
          <w:bCs/>
          <w:sz w:val="22"/>
          <w:szCs w:val="22"/>
          <w:u w:val="single"/>
          <w:bdr w:val="nil"/>
          <w:lang w:eastAsia="vi-VN"/>
        </w:rPr>
        <w:lastRenderedPageBreak/>
        <w:t>Liên lạc trong trường hợp khẩn cấp:</w:t>
      </w:r>
    </w:p>
    <w:p w14:paraId="5A3FFABF"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Trong trường hợp khẩn cấp, xin báo cho:</w:t>
      </w:r>
    </w:p>
    <w:p w14:paraId="638344B5" w14:textId="77777777" w:rsidR="00942CA5" w:rsidRPr="000656B7" w:rsidRDefault="00942CA5" w:rsidP="00942CA5">
      <w:pPr>
        <w:ind w:right="-540"/>
        <w:rPr>
          <w:sz w:val="22"/>
          <w:szCs w:val="22"/>
        </w:rPr>
      </w:pPr>
    </w:p>
    <w:p w14:paraId="3DEFACFE" w14:textId="77777777" w:rsidR="00942CA5" w:rsidRPr="000656B7" w:rsidRDefault="00942CA5" w:rsidP="00942CA5">
      <w:pPr>
        <w:rPr>
          <w:sz w:val="22"/>
          <w:szCs w:val="22"/>
        </w:rPr>
      </w:pPr>
      <w:r w:rsidRPr="000656B7">
        <w:rPr>
          <w:sz w:val="22"/>
          <w:szCs w:val="22"/>
        </w:rPr>
        <w:t>_________________________________________  ___________________________________</w:t>
      </w:r>
    </w:p>
    <w:p w14:paraId="2ECC72ED"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Họ Tên</w:t>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t xml:space="preserve"> Mối quan hệ với quý vị</w:t>
      </w:r>
    </w:p>
    <w:p w14:paraId="7461C217" w14:textId="77777777" w:rsidR="00942CA5" w:rsidRPr="000656B7" w:rsidRDefault="00942CA5" w:rsidP="00942CA5">
      <w:pPr>
        <w:ind w:right="-540"/>
        <w:rPr>
          <w:sz w:val="22"/>
          <w:szCs w:val="22"/>
          <w:shd w:val="clear" w:color="auto" w:fill="D9D9D9"/>
        </w:rPr>
      </w:pPr>
    </w:p>
    <w:p w14:paraId="655FDDF2" w14:textId="77777777" w:rsidR="00942CA5" w:rsidRPr="000656B7" w:rsidRDefault="00942CA5" w:rsidP="00942CA5">
      <w:pPr>
        <w:ind w:right="-540"/>
        <w:rPr>
          <w:sz w:val="22"/>
          <w:szCs w:val="22"/>
        </w:rPr>
      </w:pPr>
      <w:r w:rsidRPr="000656B7">
        <w:rPr>
          <w:sz w:val="22"/>
          <w:szCs w:val="22"/>
        </w:rPr>
        <w:t>_________________________________________   ____________________________________</w:t>
      </w:r>
    </w:p>
    <w:p w14:paraId="29D274D7"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 xml:space="preserve">Địa chỉ  </w:t>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r>
      <w:r w:rsidRPr="000656B7">
        <w:rPr>
          <w:rFonts w:ascii="Arial" w:eastAsia="Arial" w:hAnsi="Arial" w:cs="Arial"/>
          <w:sz w:val="22"/>
          <w:szCs w:val="22"/>
          <w:bdr w:val="nil"/>
          <w:lang w:eastAsia="vi-VN"/>
        </w:rPr>
        <w:tab/>
        <w:t xml:space="preserve">             Số điện thoại</w:t>
      </w:r>
    </w:p>
    <w:p w14:paraId="09D9337A" w14:textId="77777777" w:rsidR="00942CA5" w:rsidRPr="000656B7" w:rsidRDefault="00942CA5" w:rsidP="00942CA5">
      <w:pPr>
        <w:ind w:right="-540"/>
        <w:rPr>
          <w:sz w:val="22"/>
          <w:szCs w:val="22"/>
          <w:shd w:val="clear" w:color="auto" w:fill="D9D9D9"/>
        </w:rPr>
      </w:pPr>
    </w:p>
    <w:p w14:paraId="6C987ADA" w14:textId="77777777" w:rsidR="00942CA5" w:rsidRPr="000656B7" w:rsidRDefault="0064534E" w:rsidP="00942CA5">
      <w:pPr>
        <w:spacing w:line="288" w:lineRule="atLeast"/>
        <w:rPr>
          <w:b/>
          <w:color w:val="000000"/>
          <w:sz w:val="22"/>
          <w:szCs w:val="22"/>
        </w:rPr>
      </w:pPr>
      <w:r w:rsidRPr="000656B7">
        <w:rPr>
          <w:rFonts w:ascii="Arial" w:eastAsia="Arial" w:hAnsi="Arial" w:cs="Arial"/>
          <w:b/>
          <w:bCs/>
          <w:color w:val="000000"/>
          <w:sz w:val="22"/>
          <w:szCs w:val="22"/>
          <w:bdr w:val="nil"/>
          <w:lang w:eastAsia="vi-VN"/>
        </w:rPr>
        <w:t>Kết Quả Thử Nghiệm (xin ký tên tắt):</w:t>
      </w:r>
    </w:p>
    <w:p w14:paraId="30ADEB7E" w14:textId="77777777" w:rsidR="00942CA5" w:rsidRPr="000656B7" w:rsidRDefault="0064534E" w:rsidP="00942CA5">
      <w:pPr>
        <w:spacing w:line="288" w:lineRule="atLeast"/>
        <w:rPr>
          <w:color w:val="000000"/>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r>
      <w:r w:rsidRPr="000656B7">
        <w:rPr>
          <w:rFonts w:ascii="Arial" w:eastAsia="Arial" w:hAnsi="Arial" w:cs="Arial"/>
          <w:color w:val="000000"/>
          <w:sz w:val="22"/>
          <w:szCs w:val="22"/>
          <w:bdr w:val="nil"/>
          <w:lang w:eastAsia="vi-VN"/>
        </w:rPr>
        <w:t xml:space="preserve">Tôi biết rằng người chăm sóc được chỉ định có tên ở trên sẽ san sẻ kết quả thử nghiệm với tôi và sẽ báo cáo kết quả này cho cơ quan sức khỏe công cộng thích hợp (Ban Sức Khỏe Công Cộng Massachusetts và/hoặc hội đồng sức khỏe địa phương của học sinh) theo đòi hỏi của luật tiểu bang.    </w:t>
      </w:r>
    </w:p>
    <w:p w14:paraId="1B3002A3" w14:textId="77777777" w:rsidR="00942CA5" w:rsidRPr="000656B7" w:rsidRDefault="00942CA5" w:rsidP="00942CA5">
      <w:pPr>
        <w:spacing w:line="288" w:lineRule="atLeast"/>
        <w:rPr>
          <w:color w:val="000000"/>
          <w:sz w:val="22"/>
          <w:szCs w:val="22"/>
        </w:rPr>
      </w:pPr>
    </w:p>
    <w:p w14:paraId="1BE1F418" w14:textId="77777777" w:rsidR="00942CA5" w:rsidRPr="000656B7" w:rsidRDefault="0064534E" w:rsidP="00942CA5">
      <w:pPr>
        <w:spacing w:line="288" w:lineRule="atLeast"/>
        <w:rPr>
          <w:color w:val="000000"/>
          <w:sz w:val="22"/>
          <w:szCs w:val="22"/>
        </w:rPr>
      </w:pPr>
      <w:r w:rsidRPr="000656B7">
        <w:rPr>
          <w:rFonts w:ascii="Arial" w:eastAsia="Arial" w:hAnsi="Arial" w:cs="Arial"/>
          <w:color w:val="000000"/>
          <w:sz w:val="22"/>
          <w:szCs w:val="22"/>
          <w:bdr w:val="nil"/>
          <w:lang w:eastAsia="vi-VN"/>
        </w:rPr>
        <w:t xml:space="preserve">Mọi người được khuyến khích san sẻ kết quả thử nghiệm với ban của trường học để nâng cao sự an toàn công cộng. </w:t>
      </w:r>
    </w:p>
    <w:p w14:paraId="465DFE22" w14:textId="77777777" w:rsidR="00942CA5" w:rsidRPr="000656B7" w:rsidRDefault="00942CA5" w:rsidP="00942CA5">
      <w:pPr>
        <w:spacing w:line="288" w:lineRule="atLeast"/>
        <w:rPr>
          <w:color w:val="000000"/>
          <w:sz w:val="22"/>
          <w:szCs w:val="22"/>
        </w:rPr>
      </w:pPr>
    </w:p>
    <w:p w14:paraId="1EEB27C9" w14:textId="77777777" w:rsidR="00942CA5" w:rsidRPr="000656B7" w:rsidRDefault="0064534E" w:rsidP="00942CA5">
      <w:pPr>
        <w:spacing w:line="288" w:lineRule="atLeast"/>
        <w:rPr>
          <w:sz w:val="22"/>
          <w:szCs w:val="22"/>
        </w:rPr>
      </w:pPr>
      <w:r w:rsidRPr="000656B7">
        <w:rPr>
          <w:rFonts w:ascii="Arial" w:eastAsia="Arial" w:hAnsi="Arial" w:cs="Arial"/>
          <w:color w:val="000000"/>
          <w:sz w:val="22"/>
          <w:szCs w:val="22"/>
          <w:bdr w:val="nil"/>
          <w:lang w:eastAsia="vi-VN"/>
        </w:rPr>
        <w:t xml:space="preserve">Khi ký tên, tôi xác nhận rằng tôi không có dấu hiệu của các triệu chứng COVID-19 (như sốt, nghẹt mũi hoặc buồn nôn), </w:t>
      </w:r>
      <w:r w:rsidRPr="000656B7">
        <w:rPr>
          <w:rFonts w:ascii="Arial" w:eastAsia="Arial" w:hAnsi="Arial" w:cs="Arial"/>
          <w:sz w:val="22"/>
          <w:szCs w:val="22"/>
          <w:bdr w:val="nil"/>
          <w:lang w:eastAsia="vi-VN"/>
        </w:rPr>
        <w:t xml:space="preserve">và tôi không được cho biết mình đã tiếp xúc gần với bất kỳ người nào đã xác nhận dương tính với COVID- 19.  </w:t>
      </w:r>
    </w:p>
    <w:p w14:paraId="3E61FDCC" w14:textId="77777777" w:rsidR="00942CA5" w:rsidRPr="000656B7" w:rsidRDefault="0064534E" w:rsidP="00942CA5">
      <w:pPr>
        <w:spacing w:line="288" w:lineRule="atLeast"/>
        <w:rPr>
          <w:b/>
          <w:sz w:val="22"/>
          <w:szCs w:val="22"/>
          <w:u w:val="single"/>
        </w:rPr>
      </w:pPr>
      <w:r w:rsidRPr="000656B7">
        <w:rPr>
          <w:rFonts w:ascii="Arial" w:eastAsia="Arial" w:hAnsi="Arial" w:cs="Arial"/>
          <w:color w:val="000000"/>
          <w:sz w:val="22"/>
          <w:szCs w:val="22"/>
          <w:bdr w:val="nil"/>
          <w:lang w:eastAsia="vi-VN"/>
        </w:rPr>
        <w:br/>
      </w:r>
      <w:r w:rsidRPr="000656B7">
        <w:rPr>
          <w:rFonts w:ascii="Arial" w:eastAsia="Arial" w:hAnsi="Arial" w:cs="Arial"/>
          <w:b/>
          <w:bCs/>
          <w:sz w:val="22"/>
          <w:szCs w:val="22"/>
          <w:u w:val="single"/>
          <w:bdr w:val="nil"/>
          <w:lang w:eastAsia="vi-VN"/>
        </w:rPr>
        <w:t>Người Ký Tên Được Ủy Quyền:</w:t>
      </w:r>
    </w:p>
    <w:p w14:paraId="5052424A" w14:textId="77777777" w:rsidR="00942CA5" w:rsidRPr="000656B7" w:rsidRDefault="00942CA5" w:rsidP="00942CA5">
      <w:pPr>
        <w:spacing w:line="288" w:lineRule="atLeast"/>
        <w:rPr>
          <w:sz w:val="22"/>
          <w:szCs w:val="22"/>
        </w:rPr>
      </w:pPr>
    </w:p>
    <w:p w14:paraId="7EC60026" w14:textId="77777777" w:rsidR="00942CA5" w:rsidRPr="000656B7" w:rsidRDefault="00942CA5" w:rsidP="00942CA5">
      <w:pPr>
        <w:rPr>
          <w:sz w:val="22"/>
          <w:szCs w:val="22"/>
        </w:rPr>
      </w:pPr>
      <w:r w:rsidRPr="000656B7">
        <w:rPr>
          <w:sz w:val="22"/>
          <w:szCs w:val="22"/>
        </w:rPr>
        <w:t>_________________________________________</w:t>
      </w:r>
    </w:p>
    <w:p w14:paraId="0D00A7E5" w14:textId="77777777" w:rsidR="00942CA5" w:rsidRPr="000656B7" w:rsidRDefault="0064534E" w:rsidP="00942CA5">
      <w:pPr>
        <w:spacing w:line="288" w:lineRule="atLeast"/>
        <w:rPr>
          <w:sz w:val="22"/>
          <w:szCs w:val="22"/>
        </w:rPr>
      </w:pPr>
      <w:r w:rsidRPr="000656B7">
        <w:rPr>
          <w:rFonts w:ascii="Arial" w:eastAsia="Arial" w:hAnsi="Arial" w:cs="Arial"/>
          <w:sz w:val="22"/>
          <w:szCs w:val="22"/>
          <w:bdr w:val="nil"/>
          <w:lang w:eastAsia="vi-VN"/>
        </w:rPr>
        <w:t>Họ Tên (viết chữ in)</w:t>
      </w:r>
    </w:p>
    <w:p w14:paraId="6D35B9DB" w14:textId="77777777" w:rsidR="00942CA5" w:rsidRPr="000656B7" w:rsidRDefault="00942CA5" w:rsidP="00942CA5">
      <w:pPr>
        <w:spacing w:line="288" w:lineRule="atLeast"/>
        <w:rPr>
          <w:color w:val="000000"/>
          <w:sz w:val="22"/>
          <w:szCs w:val="22"/>
        </w:rPr>
      </w:pPr>
    </w:p>
    <w:p w14:paraId="4127F334" w14:textId="77777777" w:rsidR="00942CA5" w:rsidRPr="000656B7" w:rsidRDefault="00942CA5" w:rsidP="00942CA5">
      <w:pPr>
        <w:spacing w:line="288" w:lineRule="atLeast"/>
        <w:rPr>
          <w:color w:val="000000"/>
          <w:sz w:val="22"/>
          <w:szCs w:val="22"/>
        </w:rPr>
      </w:pPr>
      <w:r w:rsidRPr="000656B7">
        <w:rPr>
          <w:color w:val="000000"/>
          <w:sz w:val="22"/>
          <w:szCs w:val="22"/>
        </w:rPr>
        <w:t>_________________________________________         _____________________</w:t>
      </w:r>
    </w:p>
    <w:p w14:paraId="34A9FA6B" w14:textId="77777777" w:rsidR="00942CA5" w:rsidRPr="000656B7" w:rsidRDefault="0064534E" w:rsidP="00942CA5">
      <w:pPr>
        <w:rPr>
          <w:color w:val="000000"/>
          <w:sz w:val="22"/>
          <w:szCs w:val="22"/>
        </w:rPr>
      </w:pPr>
      <w:r w:rsidRPr="000656B7">
        <w:rPr>
          <w:rFonts w:ascii="Arial" w:eastAsia="Arial" w:hAnsi="Arial" w:cs="Arial"/>
          <w:color w:val="000000"/>
          <w:sz w:val="22"/>
          <w:szCs w:val="22"/>
          <w:bdr w:val="nil"/>
          <w:lang w:eastAsia="vi-VN"/>
        </w:rPr>
        <w:t>Chữ Ký</w:t>
      </w:r>
      <w:r w:rsidRPr="000656B7">
        <w:rPr>
          <w:rFonts w:ascii="Arial" w:eastAsia="Arial" w:hAnsi="Arial" w:cs="Arial"/>
          <w:color w:val="000000"/>
          <w:sz w:val="22"/>
          <w:szCs w:val="22"/>
          <w:bdr w:val="nil"/>
          <w:lang w:eastAsia="vi-VN"/>
        </w:rPr>
        <w:tab/>
      </w:r>
      <w:r w:rsidRPr="000656B7">
        <w:rPr>
          <w:rFonts w:ascii="Arial" w:eastAsia="Arial" w:hAnsi="Arial" w:cs="Arial"/>
          <w:color w:val="000000"/>
          <w:sz w:val="22"/>
          <w:szCs w:val="22"/>
          <w:bdr w:val="nil"/>
          <w:lang w:eastAsia="vi-VN"/>
        </w:rPr>
        <w:tab/>
      </w:r>
      <w:r w:rsidRPr="000656B7">
        <w:rPr>
          <w:rFonts w:ascii="Arial" w:eastAsia="Arial" w:hAnsi="Arial" w:cs="Arial"/>
          <w:color w:val="000000"/>
          <w:sz w:val="22"/>
          <w:szCs w:val="22"/>
          <w:bdr w:val="nil"/>
          <w:lang w:eastAsia="vi-VN"/>
        </w:rPr>
        <w:tab/>
      </w:r>
      <w:r w:rsidRPr="000656B7">
        <w:rPr>
          <w:rFonts w:ascii="Arial" w:eastAsia="Arial" w:hAnsi="Arial" w:cs="Arial"/>
          <w:color w:val="000000"/>
          <w:sz w:val="22"/>
          <w:szCs w:val="22"/>
          <w:bdr w:val="nil"/>
          <w:lang w:eastAsia="vi-VN"/>
        </w:rPr>
        <w:tab/>
        <w:t xml:space="preserve">       </w:t>
      </w:r>
      <w:r w:rsidRPr="000656B7">
        <w:rPr>
          <w:rFonts w:ascii="Arial" w:eastAsia="Arial" w:hAnsi="Arial" w:cs="Arial"/>
          <w:color w:val="000000"/>
          <w:sz w:val="22"/>
          <w:szCs w:val="22"/>
          <w:bdr w:val="nil"/>
          <w:lang w:eastAsia="vi-VN"/>
        </w:rPr>
        <w:tab/>
      </w:r>
      <w:r w:rsidRPr="000656B7">
        <w:rPr>
          <w:rFonts w:ascii="Arial" w:eastAsia="Arial" w:hAnsi="Arial" w:cs="Arial"/>
          <w:color w:val="000000"/>
          <w:sz w:val="22"/>
          <w:szCs w:val="22"/>
          <w:bdr w:val="nil"/>
          <w:lang w:eastAsia="vi-VN"/>
        </w:rPr>
        <w:tab/>
        <w:t xml:space="preserve">       Ngày</w:t>
      </w:r>
    </w:p>
    <w:p w14:paraId="77F89D41" w14:textId="77777777" w:rsidR="00942CA5" w:rsidRPr="00942CA5" w:rsidRDefault="00942CA5" w:rsidP="000656B7">
      <w:pPr>
        <w:spacing w:after="160" w:line="259" w:lineRule="auto"/>
        <w:rPr>
          <w:szCs w:val="24"/>
        </w:rPr>
      </w:pPr>
      <w:r w:rsidRPr="000656B7">
        <w:rPr>
          <w:color w:val="000000"/>
          <w:sz w:val="22"/>
          <w:szCs w:val="22"/>
        </w:rPr>
        <w:br w:type="page"/>
      </w:r>
      <w:r w:rsidR="0064534E">
        <w:rPr>
          <w:rFonts w:ascii="Arial" w:eastAsia="Arial" w:hAnsi="Arial" w:cs="Arial"/>
          <w:szCs w:val="24"/>
          <w:bdr w:val="nil"/>
          <w:lang w:eastAsia="vi-VN"/>
        </w:rPr>
        <w:lastRenderedPageBreak/>
        <w:t>Phụ Lục C: Mẫu giấy phép cho giáo viên hoặc nhân viên</w:t>
      </w:r>
    </w:p>
    <w:p w14:paraId="17B5C445" w14:textId="77777777" w:rsidR="00942CA5" w:rsidRPr="00942CA5" w:rsidRDefault="00942CA5" w:rsidP="00942CA5">
      <w:pPr>
        <w:jc w:val="center"/>
        <w:rPr>
          <w:szCs w:val="24"/>
        </w:rPr>
      </w:pPr>
    </w:p>
    <w:p w14:paraId="33375612" w14:textId="77777777" w:rsidR="00942CA5" w:rsidRPr="00942CA5" w:rsidRDefault="0064534E" w:rsidP="00942CA5">
      <w:pPr>
        <w:ind w:right="-540"/>
        <w:jc w:val="center"/>
        <w:rPr>
          <w:b/>
          <w:szCs w:val="24"/>
        </w:rPr>
      </w:pPr>
      <w:r>
        <w:rPr>
          <w:rFonts w:ascii="Arial" w:eastAsia="Arial" w:hAnsi="Arial" w:cs="Arial"/>
          <w:b/>
          <w:bCs/>
          <w:szCs w:val="24"/>
          <w:bdr w:val="nil"/>
          <w:lang w:eastAsia="vi-VN"/>
        </w:rPr>
        <w:t xml:space="preserve">GIẤY CHO PHÉP LÀM THỬ NGHIỆM COVID-19 TRONG GIỜ HỌC Ở TRƯỜNG </w:t>
      </w:r>
    </w:p>
    <w:p w14:paraId="6CEDC38F" w14:textId="77777777" w:rsidR="00942CA5" w:rsidRPr="00942CA5" w:rsidRDefault="00942CA5" w:rsidP="00942CA5">
      <w:pPr>
        <w:ind w:right="-540"/>
        <w:jc w:val="center"/>
        <w:rPr>
          <w:szCs w:val="24"/>
        </w:rPr>
      </w:pPr>
    </w:p>
    <w:p w14:paraId="787428AD" w14:textId="77777777" w:rsidR="00942CA5" w:rsidRPr="000656B7" w:rsidRDefault="0064534E" w:rsidP="00942CA5">
      <w:pPr>
        <w:spacing w:line="288" w:lineRule="atLeast"/>
        <w:rPr>
          <w:b/>
          <w:sz w:val="22"/>
          <w:szCs w:val="22"/>
        </w:rPr>
      </w:pPr>
      <w:r w:rsidRPr="000656B7">
        <w:rPr>
          <w:rFonts w:ascii="Arial" w:eastAsia="Arial" w:hAnsi="Arial" w:cs="Arial"/>
          <w:b/>
          <w:bCs/>
          <w:sz w:val="22"/>
          <w:szCs w:val="22"/>
          <w:bdr w:val="nil"/>
          <w:lang w:eastAsia="vi-VN"/>
        </w:rPr>
        <w:t xml:space="preserve">Khi điền và ký tên vào mẫu này, tôi xác nhận tôi cho phép ___________________ (người chăm sóc được chỉ định) làm thử nghiệm COVID-19 trong giờ học vào ________________ (ngày). Tôi hiểu rằng thử nghiệm này không bắt buộc. Tôi có thể từ chối ký vào giấy cho phép này. </w:t>
      </w:r>
    </w:p>
    <w:p w14:paraId="1B496C10" w14:textId="77777777" w:rsidR="00942CA5" w:rsidRPr="000656B7" w:rsidRDefault="00942CA5" w:rsidP="00942CA5">
      <w:pPr>
        <w:ind w:right="-540"/>
        <w:rPr>
          <w:sz w:val="22"/>
          <w:szCs w:val="22"/>
        </w:rPr>
      </w:pPr>
    </w:p>
    <w:p w14:paraId="6AC354FC"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HỌ TÊN: _________________________________________NGÀY SANH___________________</w:t>
      </w:r>
    </w:p>
    <w:p w14:paraId="62A04A12" w14:textId="77777777" w:rsidR="00942CA5" w:rsidRPr="000656B7" w:rsidRDefault="00942CA5" w:rsidP="00942CA5">
      <w:pPr>
        <w:ind w:right="-540"/>
        <w:rPr>
          <w:sz w:val="22"/>
          <w:szCs w:val="22"/>
        </w:rPr>
      </w:pPr>
    </w:p>
    <w:p w14:paraId="3A467E6A"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ĐỊA CHỈ:  _____________________________________SỐ ĐIỆN THOẠI: ____________________</w:t>
      </w:r>
    </w:p>
    <w:p w14:paraId="3D6C753C" w14:textId="77777777" w:rsidR="00942CA5" w:rsidRPr="000656B7" w:rsidRDefault="00942CA5" w:rsidP="00942CA5">
      <w:pPr>
        <w:ind w:right="-540"/>
        <w:rPr>
          <w:sz w:val="22"/>
          <w:szCs w:val="22"/>
        </w:rPr>
      </w:pPr>
    </w:p>
    <w:p w14:paraId="04DA58A4" w14:textId="77777777" w:rsidR="00942CA5" w:rsidRPr="000656B7" w:rsidRDefault="0064534E" w:rsidP="00942CA5">
      <w:pPr>
        <w:ind w:right="-540"/>
        <w:rPr>
          <w:b/>
          <w:sz w:val="22"/>
          <w:szCs w:val="22"/>
          <w:u w:val="single"/>
        </w:rPr>
      </w:pPr>
      <w:r w:rsidRPr="000656B7">
        <w:rPr>
          <w:rFonts w:ascii="Arial" w:eastAsia="Arial" w:hAnsi="Arial" w:cs="Arial"/>
          <w:b/>
          <w:bCs/>
          <w:sz w:val="22"/>
          <w:szCs w:val="22"/>
          <w:u w:val="single"/>
          <w:bdr w:val="nil"/>
          <w:lang w:eastAsia="vi-VN"/>
        </w:rPr>
        <w:t>Thông Tin Nhân Khẩu:</w:t>
      </w:r>
    </w:p>
    <w:p w14:paraId="478736E3" w14:textId="77777777" w:rsidR="00942CA5" w:rsidRPr="000656B7" w:rsidRDefault="0064534E" w:rsidP="00942CA5">
      <w:pPr>
        <w:ind w:right="-540"/>
        <w:rPr>
          <w:bCs/>
          <w:sz w:val="22"/>
          <w:szCs w:val="22"/>
        </w:rPr>
      </w:pPr>
      <w:r w:rsidRPr="000656B7">
        <w:rPr>
          <w:rFonts w:ascii="Arial" w:eastAsia="Arial" w:hAnsi="Arial" w:cs="Arial"/>
          <w:bCs/>
          <w:sz w:val="22"/>
          <w:szCs w:val="22"/>
          <w:bdr w:val="nil"/>
          <w:lang w:eastAsia="vi-VN"/>
        </w:rPr>
        <w:t>Ban Sức Khỏe Công Cộng thâu thập thông tin nhân khẩu được yêu cầu dưới đây. Mẫu này có thể được cập nhật định kỳ, xin vào trang mạng của DESE để lấy các phiên bản mới nhất của mẫu này.</w:t>
      </w:r>
    </w:p>
    <w:p w14:paraId="29517BDB" w14:textId="77777777" w:rsidR="00942CA5" w:rsidRPr="000656B7" w:rsidRDefault="00942CA5" w:rsidP="00942CA5">
      <w:pPr>
        <w:ind w:right="-540"/>
        <w:rPr>
          <w:b/>
          <w:sz w:val="22"/>
          <w:szCs w:val="22"/>
          <w:u w:val="single"/>
        </w:rPr>
      </w:pPr>
    </w:p>
    <w:p w14:paraId="36094EC9"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Chúng tộc của quý vị là gì? (Đánh dấu tất cả ô áp dụng cho mình):</w:t>
      </w:r>
    </w:p>
    <w:p w14:paraId="1E2040C6"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 xml:space="preserve">____Thổ Dân Mỹ /Thổ Dân Alaska </w:t>
      </w:r>
    </w:p>
    <w:p w14:paraId="5661B7E8"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Á Đông</w:t>
      </w:r>
    </w:p>
    <w:p w14:paraId="7DD92029"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Da Đen/Mỹ gốc Phi Châu</w:t>
      </w:r>
    </w:p>
    <w:p w14:paraId="0DB3BFC8"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Thổ Dân Hạ-Uy-Đi/người Quần Đảo Thái Bình Dương</w:t>
      </w:r>
    </w:p>
    <w:p w14:paraId="43D10AF0"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Da Trắng</w:t>
      </w:r>
    </w:p>
    <w:p w14:paraId="459D6444"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Khác</w:t>
      </w:r>
    </w:p>
    <w:p w14:paraId="421C5EB1"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 biết</w:t>
      </w:r>
    </w:p>
    <w:p w14:paraId="55698BE9" w14:textId="77777777" w:rsidR="00942CA5" w:rsidRPr="000656B7" w:rsidRDefault="00942CA5" w:rsidP="00942CA5">
      <w:pPr>
        <w:ind w:right="-540"/>
        <w:rPr>
          <w:sz w:val="22"/>
          <w:szCs w:val="22"/>
        </w:rPr>
      </w:pPr>
    </w:p>
    <w:p w14:paraId="4D293ACB"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 xml:space="preserve">Quý vị có nguồn gốc Tây Bồ Nha? (Chọn một): </w:t>
      </w:r>
    </w:p>
    <w:p w14:paraId="41C14CB9"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Có</w:t>
      </w:r>
    </w:p>
    <w:p w14:paraId="2FA919EB"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w:t>
      </w:r>
    </w:p>
    <w:p w14:paraId="05541581"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 biết</w:t>
      </w:r>
    </w:p>
    <w:p w14:paraId="05C9B422" w14:textId="77777777" w:rsidR="00942CA5" w:rsidRPr="000656B7" w:rsidRDefault="00942CA5" w:rsidP="00942CA5">
      <w:pPr>
        <w:ind w:right="-540"/>
        <w:rPr>
          <w:sz w:val="22"/>
          <w:szCs w:val="22"/>
        </w:rPr>
      </w:pPr>
    </w:p>
    <w:p w14:paraId="26102DA8"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Giới tính của quý vị? (Chọn một):</w:t>
      </w:r>
    </w:p>
    <w:p w14:paraId="55B44D70"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Nam</w:t>
      </w:r>
    </w:p>
    <w:p w14:paraId="010B9F80"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Nữ</w:t>
      </w:r>
    </w:p>
    <w:p w14:paraId="35F2B4DD"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Chuyển giới</w:t>
      </w:r>
    </w:p>
    <w:p w14:paraId="3B114114"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 biết</w:t>
      </w:r>
    </w:p>
    <w:p w14:paraId="1FFA6373" w14:textId="77777777" w:rsidR="00942CA5" w:rsidRPr="000656B7" w:rsidRDefault="00942CA5" w:rsidP="00942CA5">
      <w:pPr>
        <w:ind w:right="-540"/>
        <w:rPr>
          <w:sz w:val="22"/>
          <w:szCs w:val="22"/>
        </w:rPr>
      </w:pPr>
    </w:p>
    <w:p w14:paraId="63C5FBAE"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Quý vị có bị khuyết tật nào không? (Chọn một):</w:t>
      </w:r>
    </w:p>
    <w:p w14:paraId="3D55384C"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Có</w:t>
      </w:r>
    </w:p>
    <w:p w14:paraId="095D9FA4"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w:t>
      </w:r>
    </w:p>
    <w:p w14:paraId="67C21CDC" w14:textId="77777777" w:rsidR="00942CA5" w:rsidRPr="000656B7" w:rsidRDefault="00942CA5" w:rsidP="00942CA5">
      <w:pPr>
        <w:ind w:right="-540"/>
        <w:rPr>
          <w:sz w:val="22"/>
          <w:szCs w:val="22"/>
        </w:rPr>
      </w:pPr>
    </w:p>
    <w:p w14:paraId="1CDA0C4D" w14:textId="77777777" w:rsidR="00A7500D" w:rsidRPr="000656B7" w:rsidRDefault="00A7500D">
      <w:pPr>
        <w:widowControl/>
        <w:rPr>
          <w:sz w:val="22"/>
          <w:szCs w:val="22"/>
        </w:rPr>
      </w:pPr>
      <w:r w:rsidRPr="000656B7">
        <w:rPr>
          <w:sz w:val="22"/>
          <w:szCs w:val="22"/>
        </w:rPr>
        <w:br w:type="page"/>
      </w:r>
    </w:p>
    <w:p w14:paraId="74169A6B"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lastRenderedPageBreak/>
        <w:t>Có phải quý vị mang thai không?</w:t>
      </w:r>
    </w:p>
    <w:p w14:paraId="222F00C5"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Có</w:t>
      </w:r>
    </w:p>
    <w:p w14:paraId="003D4FD3"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____</w:t>
      </w:r>
      <w:r w:rsidRPr="000656B7">
        <w:rPr>
          <w:rFonts w:ascii="Arial" w:eastAsia="Arial" w:hAnsi="Arial" w:cs="Arial"/>
          <w:sz w:val="22"/>
          <w:szCs w:val="22"/>
          <w:bdr w:val="nil"/>
          <w:lang w:eastAsia="vi-VN"/>
        </w:rPr>
        <w:tab/>
        <w:t>Không</w:t>
      </w:r>
    </w:p>
    <w:p w14:paraId="4B2C055A" w14:textId="77777777" w:rsidR="00942CA5" w:rsidRPr="000656B7" w:rsidRDefault="00942CA5" w:rsidP="00942CA5">
      <w:pPr>
        <w:ind w:right="-540"/>
        <w:rPr>
          <w:b/>
          <w:sz w:val="22"/>
          <w:szCs w:val="22"/>
          <w:u w:val="single"/>
        </w:rPr>
      </w:pPr>
    </w:p>
    <w:p w14:paraId="72D63445"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Ngôn ngữ chánh của quý vị là gì? _________________________________</w:t>
      </w:r>
    </w:p>
    <w:p w14:paraId="1EA03CD8" w14:textId="77777777" w:rsidR="00942CA5" w:rsidRPr="000656B7" w:rsidRDefault="00942CA5" w:rsidP="00942CA5">
      <w:pPr>
        <w:ind w:right="-540"/>
        <w:rPr>
          <w:b/>
          <w:sz w:val="22"/>
          <w:szCs w:val="22"/>
          <w:u w:val="single"/>
        </w:rPr>
      </w:pPr>
    </w:p>
    <w:p w14:paraId="044AF507" w14:textId="77777777" w:rsidR="00942CA5" w:rsidRPr="000656B7" w:rsidRDefault="0064534E" w:rsidP="00942CA5">
      <w:pPr>
        <w:ind w:right="-540"/>
        <w:rPr>
          <w:b/>
          <w:sz w:val="22"/>
          <w:szCs w:val="22"/>
          <w:u w:val="single"/>
        </w:rPr>
      </w:pPr>
      <w:r w:rsidRPr="000656B7">
        <w:rPr>
          <w:rFonts w:ascii="Arial" w:eastAsia="Arial" w:hAnsi="Arial" w:cs="Arial"/>
          <w:b/>
          <w:bCs/>
          <w:sz w:val="22"/>
          <w:szCs w:val="22"/>
          <w:u w:val="single"/>
          <w:bdr w:val="nil"/>
          <w:lang w:eastAsia="vi-VN"/>
        </w:rPr>
        <w:t>Liên lạc trong trường hợp khẩn cấp:</w:t>
      </w:r>
    </w:p>
    <w:p w14:paraId="4AA6B6C1" w14:textId="77777777" w:rsidR="00942CA5" w:rsidRPr="000656B7" w:rsidRDefault="0064534E" w:rsidP="00942CA5">
      <w:pPr>
        <w:ind w:right="-540"/>
        <w:rPr>
          <w:sz w:val="22"/>
          <w:szCs w:val="22"/>
        </w:rPr>
      </w:pPr>
      <w:r w:rsidRPr="000656B7">
        <w:rPr>
          <w:rFonts w:ascii="Arial" w:eastAsia="Arial" w:hAnsi="Arial" w:cs="Arial"/>
          <w:sz w:val="22"/>
          <w:szCs w:val="22"/>
          <w:bdr w:val="nil"/>
          <w:lang w:eastAsia="vi-VN"/>
        </w:rPr>
        <w:t>Trong trường hợp khẩn cấp, xin báo cho:</w:t>
      </w:r>
    </w:p>
    <w:p w14:paraId="78BDE034" w14:textId="77777777" w:rsidR="00942CA5" w:rsidRPr="000656B7" w:rsidRDefault="00942CA5" w:rsidP="00942CA5">
      <w:pPr>
        <w:ind w:right="-540"/>
        <w:rPr>
          <w:sz w:val="22"/>
          <w:szCs w:val="22"/>
        </w:rPr>
      </w:pPr>
    </w:p>
    <w:p w14:paraId="274F1FC8" w14:textId="77777777" w:rsidR="00942CA5" w:rsidRPr="00591053" w:rsidRDefault="00942CA5" w:rsidP="00942CA5">
      <w:pPr>
        <w:rPr>
          <w:sz w:val="22"/>
          <w:szCs w:val="22"/>
          <w:lang w:val="pt-BR"/>
        </w:rPr>
      </w:pPr>
      <w:r w:rsidRPr="00591053">
        <w:rPr>
          <w:sz w:val="22"/>
          <w:szCs w:val="22"/>
          <w:lang w:val="pt-BR"/>
        </w:rPr>
        <w:t>_________________________________________  ___________________________________</w:t>
      </w:r>
    </w:p>
    <w:p w14:paraId="2182FCEC" w14:textId="77777777" w:rsidR="00942CA5" w:rsidRPr="00591053" w:rsidRDefault="0064534E" w:rsidP="00942CA5">
      <w:pPr>
        <w:ind w:right="-540"/>
        <w:rPr>
          <w:sz w:val="22"/>
          <w:szCs w:val="22"/>
          <w:lang w:val="pt-BR"/>
        </w:rPr>
      </w:pPr>
      <w:r w:rsidRPr="00591053">
        <w:rPr>
          <w:rFonts w:ascii="Arial" w:eastAsia="Arial" w:hAnsi="Arial" w:cs="Arial"/>
          <w:sz w:val="22"/>
          <w:szCs w:val="22"/>
          <w:bdr w:val="nil"/>
          <w:lang w:val="pt-BR" w:eastAsia="vi-VN"/>
        </w:rPr>
        <w:t>Họ Tên</w:t>
      </w:r>
      <w:r w:rsidRPr="00591053">
        <w:rPr>
          <w:rFonts w:ascii="Arial" w:eastAsia="Arial" w:hAnsi="Arial" w:cs="Arial"/>
          <w:sz w:val="22"/>
          <w:szCs w:val="22"/>
          <w:bdr w:val="nil"/>
          <w:lang w:val="pt-BR" w:eastAsia="vi-VN"/>
        </w:rPr>
        <w:tab/>
      </w:r>
      <w:r w:rsidRPr="00591053">
        <w:rPr>
          <w:rFonts w:ascii="Arial" w:eastAsia="Arial" w:hAnsi="Arial" w:cs="Arial"/>
          <w:sz w:val="22"/>
          <w:szCs w:val="22"/>
          <w:bdr w:val="nil"/>
          <w:lang w:val="pt-BR" w:eastAsia="vi-VN"/>
        </w:rPr>
        <w:tab/>
      </w:r>
      <w:r w:rsidRPr="00591053">
        <w:rPr>
          <w:rFonts w:ascii="Arial" w:eastAsia="Arial" w:hAnsi="Arial" w:cs="Arial"/>
          <w:sz w:val="22"/>
          <w:szCs w:val="22"/>
          <w:bdr w:val="nil"/>
          <w:lang w:val="pt-BR" w:eastAsia="vi-VN"/>
        </w:rPr>
        <w:tab/>
      </w:r>
      <w:r w:rsidRPr="00591053">
        <w:rPr>
          <w:rFonts w:ascii="Arial" w:eastAsia="Arial" w:hAnsi="Arial" w:cs="Arial"/>
          <w:sz w:val="22"/>
          <w:szCs w:val="22"/>
          <w:bdr w:val="nil"/>
          <w:lang w:val="pt-BR" w:eastAsia="vi-VN"/>
        </w:rPr>
        <w:tab/>
      </w:r>
      <w:r w:rsidRPr="00591053">
        <w:rPr>
          <w:rFonts w:ascii="Arial" w:eastAsia="Arial" w:hAnsi="Arial" w:cs="Arial"/>
          <w:sz w:val="22"/>
          <w:szCs w:val="22"/>
          <w:bdr w:val="nil"/>
          <w:lang w:val="pt-BR" w:eastAsia="vi-VN"/>
        </w:rPr>
        <w:tab/>
      </w:r>
      <w:r w:rsidRPr="00591053">
        <w:rPr>
          <w:rFonts w:ascii="Arial" w:eastAsia="Arial" w:hAnsi="Arial" w:cs="Arial"/>
          <w:sz w:val="22"/>
          <w:szCs w:val="22"/>
          <w:bdr w:val="nil"/>
          <w:lang w:val="pt-BR" w:eastAsia="vi-VN"/>
        </w:rPr>
        <w:tab/>
        <w:t xml:space="preserve"> Mối quan hệ</w:t>
      </w:r>
    </w:p>
    <w:p w14:paraId="392DA53A" w14:textId="77777777" w:rsidR="00942CA5" w:rsidRPr="00591053" w:rsidRDefault="00942CA5" w:rsidP="00942CA5">
      <w:pPr>
        <w:ind w:right="-540"/>
        <w:rPr>
          <w:sz w:val="22"/>
          <w:szCs w:val="22"/>
          <w:shd w:val="clear" w:color="auto" w:fill="D9D9D9"/>
          <w:lang w:val="pt-BR"/>
        </w:rPr>
      </w:pPr>
    </w:p>
    <w:p w14:paraId="27288474" w14:textId="77777777" w:rsidR="00942CA5" w:rsidRPr="00591053" w:rsidRDefault="00942CA5" w:rsidP="00942CA5">
      <w:pPr>
        <w:ind w:right="-540"/>
        <w:rPr>
          <w:sz w:val="22"/>
          <w:szCs w:val="22"/>
          <w:lang w:val="pt-BR"/>
        </w:rPr>
      </w:pPr>
      <w:r w:rsidRPr="00591053">
        <w:rPr>
          <w:sz w:val="22"/>
          <w:szCs w:val="22"/>
          <w:lang w:val="pt-BR"/>
        </w:rPr>
        <w:t>_________________________________________   ____________________________________</w:t>
      </w:r>
    </w:p>
    <w:p w14:paraId="586E1C92" w14:textId="77777777" w:rsidR="00942CA5" w:rsidRPr="00591053" w:rsidRDefault="0064534E" w:rsidP="00942CA5">
      <w:pPr>
        <w:ind w:right="-540"/>
        <w:rPr>
          <w:sz w:val="22"/>
          <w:szCs w:val="22"/>
          <w:lang w:val="pt-BR"/>
        </w:rPr>
      </w:pPr>
      <w:r w:rsidRPr="00591053">
        <w:rPr>
          <w:rFonts w:ascii="Arial" w:eastAsia="Arial" w:hAnsi="Arial" w:cs="Arial"/>
          <w:sz w:val="22"/>
          <w:szCs w:val="22"/>
          <w:bdr w:val="nil"/>
          <w:lang w:val="pt-BR" w:eastAsia="vi-VN"/>
        </w:rPr>
        <w:t xml:space="preserve">Địa chỉ  </w:t>
      </w:r>
      <w:r w:rsidRPr="00591053">
        <w:rPr>
          <w:rFonts w:ascii="Arial" w:eastAsia="Arial" w:hAnsi="Arial" w:cs="Arial"/>
          <w:sz w:val="22"/>
          <w:szCs w:val="22"/>
          <w:bdr w:val="nil"/>
          <w:lang w:val="pt-BR" w:eastAsia="vi-VN"/>
        </w:rPr>
        <w:tab/>
      </w:r>
      <w:r w:rsidRPr="00591053">
        <w:rPr>
          <w:rFonts w:ascii="Arial" w:eastAsia="Arial" w:hAnsi="Arial" w:cs="Arial"/>
          <w:sz w:val="22"/>
          <w:szCs w:val="22"/>
          <w:bdr w:val="nil"/>
          <w:lang w:val="pt-BR" w:eastAsia="vi-VN"/>
        </w:rPr>
        <w:tab/>
      </w:r>
      <w:r w:rsidRPr="00591053">
        <w:rPr>
          <w:rFonts w:ascii="Arial" w:eastAsia="Arial" w:hAnsi="Arial" w:cs="Arial"/>
          <w:sz w:val="22"/>
          <w:szCs w:val="22"/>
          <w:bdr w:val="nil"/>
          <w:lang w:val="pt-BR" w:eastAsia="vi-VN"/>
        </w:rPr>
        <w:tab/>
      </w:r>
      <w:r w:rsidRPr="00591053">
        <w:rPr>
          <w:rFonts w:ascii="Arial" w:eastAsia="Arial" w:hAnsi="Arial" w:cs="Arial"/>
          <w:sz w:val="22"/>
          <w:szCs w:val="22"/>
          <w:bdr w:val="nil"/>
          <w:lang w:val="pt-BR" w:eastAsia="vi-VN"/>
        </w:rPr>
        <w:tab/>
      </w:r>
      <w:r w:rsidRPr="00591053">
        <w:rPr>
          <w:rFonts w:ascii="Arial" w:eastAsia="Arial" w:hAnsi="Arial" w:cs="Arial"/>
          <w:sz w:val="22"/>
          <w:szCs w:val="22"/>
          <w:bdr w:val="nil"/>
          <w:lang w:val="pt-BR" w:eastAsia="vi-VN"/>
        </w:rPr>
        <w:tab/>
        <w:t xml:space="preserve">             Số điện thoại</w:t>
      </w:r>
    </w:p>
    <w:p w14:paraId="134B035B" w14:textId="77777777" w:rsidR="00942CA5" w:rsidRPr="00591053" w:rsidRDefault="00942CA5" w:rsidP="00942CA5">
      <w:pPr>
        <w:ind w:right="-540"/>
        <w:rPr>
          <w:sz w:val="22"/>
          <w:szCs w:val="22"/>
          <w:shd w:val="clear" w:color="auto" w:fill="D9D9D9"/>
          <w:lang w:val="pt-BR"/>
        </w:rPr>
      </w:pPr>
    </w:p>
    <w:p w14:paraId="3FCC6644" w14:textId="77777777" w:rsidR="00942CA5" w:rsidRPr="00591053" w:rsidRDefault="0064534E" w:rsidP="00942CA5">
      <w:pPr>
        <w:spacing w:line="288" w:lineRule="atLeast"/>
        <w:rPr>
          <w:b/>
          <w:color w:val="000000"/>
          <w:sz w:val="22"/>
          <w:szCs w:val="22"/>
          <w:lang w:val="pt-BR"/>
        </w:rPr>
      </w:pPr>
      <w:r w:rsidRPr="00591053">
        <w:rPr>
          <w:rFonts w:ascii="Arial" w:eastAsia="Arial" w:hAnsi="Arial" w:cs="Arial"/>
          <w:b/>
          <w:bCs/>
          <w:color w:val="000000"/>
          <w:sz w:val="22"/>
          <w:szCs w:val="22"/>
          <w:bdr w:val="nil"/>
          <w:lang w:val="pt-BR" w:eastAsia="vi-VN"/>
        </w:rPr>
        <w:t>Kết Quả Thử Nghiệm (xin ký tên tắt):</w:t>
      </w:r>
    </w:p>
    <w:p w14:paraId="1F7C1EFD" w14:textId="77777777" w:rsidR="00942CA5" w:rsidRPr="00591053" w:rsidRDefault="0064534E" w:rsidP="00942CA5">
      <w:pPr>
        <w:spacing w:line="288" w:lineRule="atLeast"/>
        <w:rPr>
          <w:b/>
          <w:color w:val="000000"/>
          <w:sz w:val="22"/>
          <w:szCs w:val="22"/>
          <w:lang w:val="pt-BR"/>
        </w:rPr>
      </w:pPr>
      <w:r w:rsidRPr="00591053">
        <w:rPr>
          <w:rFonts w:ascii="Arial" w:eastAsia="Arial" w:hAnsi="Arial" w:cs="Arial"/>
          <w:sz w:val="22"/>
          <w:szCs w:val="22"/>
          <w:bdr w:val="nil"/>
          <w:lang w:val="pt-BR" w:eastAsia="vi-VN"/>
        </w:rPr>
        <w:t>____</w:t>
      </w:r>
      <w:r w:rsidRPr="00591053">
        <w:rPr>
          <w:rFonts w:ascii="Arial" w:eastAsia="Arial" w:hAnsi="Arial" w:cs="Arial"/>
          <w:sz w:val="22"/>
          <w:szCs w:val="22"/>
          <w:bdr w:val="nil"/>
          <w:lang w:val="pt-BR" w:eastAsia="vi-VN"/>
        </w:rPr>
        <w:tab/>
      </w:r>
      <w:r w:rsidRPr="00591053">
        <w:rPr>
          <w:rFonts w:ascii="Arial" w:eastAsia="Arial" w:hAnsi="Arial" w:cs="Arial"/>
          <w:color w:val="000000"/>
          <w:sz w:val="22"/>
          <w:szCs w:val="22"/>
          <w:bdr w:val="nil"/>
          <w:lang w:val="pt-BR" w:eastAsia="vi-VN"/>
        </w:rPr>
        <w:t xml:space="preserve">Tôi biết rằng người chăm sóc được chỉ định có tên ở trên sẽ san sẻ kết quả thử nghiệm với tôi và sẽ báo cáo kết quả này cho cơ quan sức khỏe công cộng thích hợp (Ban Sức Khỏe Công Cộng Massachusetts và/hoặc hội đồng sức khỏe địa phương của học sinh) theo đòi hỏi của luật tiểu bang.    </w:t>
      </w:r>
    </w:p>
    <w:p w14:paraId="77BD930B" w14:textId="77777777" w:rsidR="00942CA5" w:rsidRPr="00591053" w:rsidRDefault="00942CA5" w:rsidP="00942CA5">
      <w:pPr>
        <w:spacing w:line="288" w:lineRule="atLeast"/>
        <w:rPr>
          <w:color w:val="000000"/>
          <w:sz w:val="22"/>
          <w:szCs w:val="22"/>
          <w:lang w:val="pt-BR"/>
        </w:rPr>
      </w:pPr>
    </w:p>
    <w:p w14:paraId="3EBF039C" w14:textId="77777777" w:rsidR="00942CA5" w:rsidRPr="00591053" w:rsidRDefault="0064534E" w:rsidP="00942CA5">
      <w:pPr>
        <w:spacing w:line="288" w:lineRule="atLeast"/>
        <w:rPr>
          <w:color w:val="000000"/>
          <w:sz w:val="22"/>
          <w:szCs w:val="22"/>
          <w:lang w:val="pt-BR"/>
        </w:rPr>
      </w:pPr>
      <w:r w:rsidRPr="00591053">
        <w:rPr>
          <w:rFonts w:ascii="Arial" w:eastAsia="Arial" w:hAnsi="Arial" w:cs="Arial"/>
          <w:color w:val="000000"/>
          <w:sz w:val="22"/>
          <w:szCs w:val="22"/>
          <w:bdr w:val="nil"/>
          <w:lang w:val="pt-BR" w:eastAsia="vi-VN"/>
        </w:rPr>
        <w:t xml:space="preserve">Mọi người được khuyến khích san sẻ kết quả thử nghiệm với ban của trường học để nâng cao sự an toàn công cộng. </w:t>
      </w:r>
    </w:p>
    <w:p w14:paraId="40FA3FD4" w14:textId="77777777" w:rsidR="00942CA5" w:rsidRPr="00591053" w:rsidRDefault="00942CA5" w:rsidP="00942CA5">
      <w:pPr>
        <w:spacing w:line="288" w:lineRule="atLeast"/>
        <w:rPr>
          <w:color w:val="000000"/>
          <w:sz w:val="22"/>
          <w:szCs w:val="22"/>
          <w:lang w:val="pt-BR"/>
        </w:rPr>
      </w:pPr>
    </w:p>
    <w:p w14:paraId="5B6F7EC8" w14:textId="77777777" w:rsidR="00942CA5" w:rsidRPr="00591053" w:rsidRDefault="0064534E" w:rsidP="00942CA5">
      <w:pPr>
        <w:spacing w:line="288" w:lineRule="atLeast"/>
        <w:rPr>
          <w:sz w:val="22"/>
          <w:szCs w:val="22"/>
          <w:lang w:val="pt-BR"/>
        </w:rPr>
      </w:pPr>
      <w:r w:rsidRPr="00591053">
        <w:rPr>
          <w:rFonts w:ascii="Arial" w:eastAsia="Arial" w:hAnsi="Arial" w:cs="Arial"/>
          <w:color w:val="000000"/>
          <w:sz w:val="22"/>
          <w:szCs w:val="22"/>
          <w:bdr w:val="nil"/>
          <w:lang w:val="pt-BR" w:eastAsia="vi-VN"/>
        </w:rPr>
        <w:t xml:space="preserve">Khi ký tên, tôi xác nhận rằng tôi không có dấu hiệu của các triệu chứng COVID-19 (như sốt, nghẹt mũi hoặc buồn nôn), và tôi không được cho biết mình đã tiếp xúc gần với bất kỳ người nào đã xác nhận dương tính với COVID- 19.  </w:t>
      </w:r>
    </w:p>
    <w:p w14:paraId="5F5FA588" w14:textId="77777777" w:rsidR="00942CA5" w:rsidRPr="00591053" w:rsidRDefault="00942CA5" w:rsidP="00942CA5">
      <w:pPr>
        <w:spacing w:line="288" w:lineRule="atLeast"/>
        <w:rPr>
          <w:color w:val="000000"/>
          <w:sz w:val="22"/>
          <w:szCs w:val="22"/>
          <w:lang w:val="pt-BR"/>
        </w:rPr>
      </w:pPr>
      <w:r w:rsidRPr="00591053">
        <w:rPr>
          <w:color w:val="000000"/>
          <w:sz w:val="22"/>
          <w:szCs w:val="22"/>
          <w:lang w:val="pt-BR"/>
        </w:rPr>
        <w:br/>
      </w:r>
    </w:p>
    <w:p w14:paraId="735E3B4E" w14:textId="77777777" w:rsidR="00942CA5" w:rsidRPr="00591053" w:rsidRDefault="0064534E" w:rsidP="00942CA5">
      <w:pPr>
        <w:spacing w:line="288" w:lineRule="atLeast"/>
        <w:rPr>
          <w:b/>
          <w:sz w:val="22"/>
          <w:szCs w:val="22"/>
          <w:u w:val="single"/>
          <w:lang w:val="pt-BR"/>
        </w:rPr>
      </w:pPr>
      <w:r w:rsidRPr="00591053">
        <w:rPr>
          <w:rFonts w:ascii="Arial" w:eastAsia="Arial" w:hAnsi="Arial" w:cs="Arial"/>
          <w:b/>
          <w:bCs/>
          <w:sz w:val="22"/>
          <w:szCs w:val="22"/>
          <w:u w:val="single"/>
          <w:bdr w:val="nil"/>
          <w:lang w:val="pt-BR" w:eastAsia="vi-VN"/>
        </w:rPr>
        <w:t>Chữ Ký:</w:t>
      </w:r>
    </w:p>
    <w:p w14:paraId="01160491" w14:textId="77777777" w:rsidR="00942CA5" w:rsidRPr="00591053" w:rsidRDefault="00942CA5" w:rsidP="00942CA5">
      <w:pPr>
        <w:spacing w:line="288" w:lineRule="atLeast"/>
        <w:rPr>
          <w:sz w:val="22"/>
          <w:szCs w:val="22"/>
          <w:lang w:val="pt-BR"/>
        </w:rPr>
      </w:pPr>
    </w:p>
    <w:p w14:paraId="44B9F170" w14:textId="77777777" w:rsidR="00942CA5" w:rsidRPr="00591053" w:rsidRDefault="00942CA5" w:rsidP="00942CA5">
      <w:pPr>
        <w:rPr>
          <w:sz w:val="22"/>
          <w:szCs w:val="22"/>
          <w:lang w:val="pt-BR"/>
        </w:rPr>
      </w:pPr>
      <w:r w:rsidRPr="00591053">
        <w:rPr>
          <w:sz w:val="22"/>
          <w:szCs w:val="22"/>
          <w:lang w:val="pt-BR"/>
        </w:rPr>
        <w:t>_________________________________________</w:t>
      </w:r>
    </w:p>
    <w:p w14:paraId="2C702976" w14:textId="77777777" w:rsidR="00942CA5" w:rsidRPr="00591053" w:rsidRDefault="0064534E" w:rsidP="00942CA5">
      <w:pPr>
        <w:spacing w:line="288" w:lineRule="atLeast"/>
        <w:rPr>
          <w:sz w:val="22"/>
          <w:szCs w:val="22"/>
          <w:lang w:val="pt-BR"/>
        </w:rPr>
      </w:pPr>
      <w:r w:rsidRPr="00591053">
        <w:rPr>
          <w:rFonts w:ascii="Arial" w:eastAsia="Arial" w:hAnsi="Arial" w:cs="Arial"/>
          <w:sz w:val="22"/>
          <w:szCs w:val="22"/>
          <w:bdr w:val="nil"/>
          <w:lang w:val="pt-BR" w:eastAsia="vi-VN"/>
        </w:rPr>
        <w:t>Họ Tên (viết chữ in)</w:t>
      </w:r>
    </w:p>
    <w:p w14:paraId="65F355A7" w14:textId="77777777" w:rsidR="00942CA5" w:rsidRPr="00591053" w:rsidRDefault="00942CA5" w:rsidP="00942CA5">
      <w:pPr>
        <w:spacing w:line="288" w:lineRule="atLeast"/>
        <w:rPr>
          <w:color w:val="000000"/>
          <w:sz w:val="22"/>
          <w:szCs w:val="22"/>
          <w:lang w:val="pt-BR"/>
        </w:rPr>
      </w:pPr>
    </w:p>
    <w:p w14:paraId="4329D3F1" w14:textId="77777777" w:rsidR="00942CA5" w:rsidRPr="000656B7" w:rsidRDefault="00942CA5" w:rsidP="00942CA5">
      <w:pPr>
        <w:spacing w:line="288" w:lineRule="atLeast"/>
        <w:rPr>
          <w:color w:val="000000"/>
          <w:sz w:val="22"/>
          <w:szCs w:val="22"/>
        </w:rPr>
      </w:pPr>
      <w:r w:rsidRPr="000656B7">
        <w:rPr>
          <w:color w:val="000000"/>
          <w:sz w:val="22"/>
          <w:szCs w:val="22"/>
        </w:rPr>
        <w:t>_________________________________________         _____________________</w:t>
      </w:r>
    </w:p>
    <w:p w14:paraId="36B48A16" w14:textId="77777777" w:rsidR="00942CA5" w:rsidRPr="000656B7" w:rsidRDefault="0064534E" w:rsidP="00942CA5">
      <w:pPr>
        <w:rPr>
          <w:color w:val="000000"/>
          <w:sz w:val="22"/>
          <w:szCs w:val="22"/>
        </w:rPr>
      </w:pPr>
      <w:r w:rsidRPr="000656B7">
        <w:rPr>
          <w:rFonts w:ascii="Arial" w:eastAsia="Arial" w:hAnsi="Arial" w:cs="Arial"/>
          <w:color w:val="000000"/>
          <w:sz w:val="22"/>
          <w:szCs w:val="22"/>
          <w:bdr w:val="nil"/>
          <w:lang w:eastAsia="vi-VN"/>
        </w:rPr>
        <w:t>Chữ</w:t>
      </w:r>
      <w:r w:rsidR="000656B7">
        <w:rPr>
          <w:rFonts w:ascii="Arial" w:eastAsia="Arial" w:hAnsi="Arial" w:cs="Arial"/>
          <w:color w:val="000000"/>
          <w:sz w:val="22"/>
          <w:szCs w:val="22"/>
          <w:bdr w:val="nil"/>
          <w:lang w:eastAsia="vi-VN"/>
        </w:rPr>
        <w:t xml:space="preserve"> K</w:t>
      </w:r>
      <w:r w:rsidRPr="000656B7">
        <w:rPr>
          <w:rFonts w:ascii="Arial" w:eastAsia="Arial" w:hAnsi="Arial" w:cs="Arial"/>
          <w:color w:val="000000"/>
          <w:sz w:val="22"/>
          <w:szCs w:val="22"/>
          <w:bdr w:val="nil"/>
          <w:lang w:eastAsia="vi-VN"/>
        </w:rPr>
        <w:t>ý</w:t>
      </w:r>
      <w:r w:rsidRPr="000656B7">
        <w:rPr>
          <w:rFonts w:ascii="Arial" w:eastAsia="Arial" w:hAnsi="Arial" w:cs="Arial"/>
          <w:color w:val="000000"/>
          <w:sz w:val="22"/>
          <w:szCs w:val="22"/>
          <w:bdr w:val="nil"/>
          <w:lang w:eastAsia="vi-VN"/>
        </w:rPr>
        <w:tab/>
      </w:r>
      <w:r w:rsidRPr="000656B7">
        <w:rPr>
          <w:rFonts w:ascii="Arial" w:eastAsia="Arial" w:hAnsi="Arial" w:cs="Arial"/>
          <w:color w:val="000000"/>
          <w:sz w:val="22"/>
          <w:szCs w:val="22"/>
          <w:bdr w:val="nil"/>
          <w:lang w:eastAsia="vi-VN"/>
        </w:rPr>
        <w:tab/>
      </w:r>
      <w:r w:rsidRPr="000656B7">
        <w:rPr>
          <w:rFonts w:ascii="Arial" w:eastAsia="Arial" w:hAnsi="Arial" w:cs="Arial"/>
          <w:color w:val="000000"/>
          <w:sz w:val="22"/>
          <w:szCs w:val="22"/>
          <w:bdr w:val="nil"/>
          <w:lang w:eastAsia="vi-VN"/>
        </w:rPr>
        <w:tab/>
      </w:r>
      <w:r w:rsidRPr="000656B7">
        <w:rPr>
          <w:rFonts w:ascii="Arial" w:eastAsia="Arial" w:hAnsi="Arial" w:cs="Arial"/>
          <w:color w:val="000000"/>
          <w:sz w:val="22"/>
          <w:szCs w:val="22"/>
          <w:bdr w:val="nil"/>
          <w:lang w:eastAsia="vi-VN"/>
        </w:rPr>
        <w:tab/>
        <w:t xml:space="preserve">      </w:t>
      </w:r>
      <w:r w:rsidRPr="000656B7">
        <w:rPr>
          <w:rFonts w:ascii="Arial" w:eastAsia="Arial" w:hAnsi="Arial" w:cs="Arial"/>
          <w:color w:val="000000"/>
          <w:sz w:val="22"/>
          <w:szCs w:val="22"/>
          <w:bdr w:val="nil"/>
          <w:lang w:eastAsia="vi-VN"/>
        </w:rPr>
        <w:tab/>
      </w:r>
      <w:r w:rsidRPr="000656B7">
        <w:rPr>
          <w:rFonts w:ascii="Arial" w:eastAsia="Arial" w:hAnsi="Arial" w:cs="Arial"/>
          <w:color w:val="000000"/>
          <w:sz w:val="22"/>
          <w:szCs w:val="22"/>
          <w:bdr w:val="nil"/>
          <w:lang w:eastAsia="vi-VN"/>
        </w:rPr>
        <w:tab/>
        <w:t xml:space="preserve"> Ngày</w:t>
      </w:r>
    </w:p>
    <w:p w14:paraId="4722370C" w14:textId="77777777" w:rsidR="00942CA5" w:rsidRPr="000656B7" w:rsidRDefault="00942CA5" w:rsidP="00942CA5">
      <w:pPr>
        <w:rPr>
          <w:sz w:val="22"/>
          <w:szCs w:val="22"/>
        </w:rPr>
      </w:pPr>
    </w:p>
    <w:p w14:paraId="06A6A506" w14:textId="77777777" w:rsidR="00942CA5" w:rsidRPr="00942CA5" w:rsidRDefault="00942CA5" w:rsidP="00942CA5">
      <w:pPr>
        <w:rPr>
          <w:szCs w:val="24"/>
        </w:rPr>
      </w:pPr>
    </w:p>
    <w:sectPr w:rsidR="00942CA5" w:rsidRPr="00942CA5" w:rsidSect="00942CA5">
      <w:endnotePr>
        <w:numFmt w:val="decimal"/>
      </w:endnotePr>
      <w:type w:val="continuous"/>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974F6" w14:textId="77777777" w:rsidR="008345E1" w:rsidRDefault="008345E1">
      <w:r>
        <w:separator/>
      </w:r>
    </w:p>
  </w:endnote>
  <w:endnote w:type="continuationSeparator" w:id="0">
    <w:p w14:paraId="099914B8" w14:textId="77777777" w:rsidR="008345E1" w:rsidRDefault="0083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D580A" w14:textId="77777777" w:rsidR="002B014B" w:rsidRDefault="002A7A4D">
    <w:pPr>
      <w:pStyle w:val="Footer"/>
      <w:framePr w:wrap="around" w:vAnchor="text" w:hAnchor="margin" w:xAlign="right" w:y="1"/>
      <w:rPr>
        <w:rStyle w:val="PageNumber"/>
      </w:rPr>
    </w:pPr>
    <w:r>
      <w:rPr>
        <w:rStyle w:val="PageNumber"/>
      </w:rPr>
      <w:fldChar w:fldCharType="begin"/>
    </w:r>
    <w:r w:rsidR="002B014B">
      <w:rPr>
        <w:rStyle w:val="PageNumber"/>
      </w:rPr>
      <w:instrText xml:space="preserve">PAGE  </w:instrText>
    </w:r>
    <w:r>
      <w:rPr>
        <w:rStyle w:val="PageNumber"/>
      </w:rPr>
      <w:fldChar w:fldCharType="end"/>
    </w:r>
  </w:p>
  <w:p w14:paraId="22472D22" w14:textId="77777777" w:rsidR="002B014B" w:rsidRDefault="002B01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A3CE9" w14:textId="77777777" w:rsidR="004A16E4" w:rsidRDefault="002A7A4D">
    <w:pPr>
      <w:pStyle w:val="Footer"/>
      <w:jc w:val="right"/>
    </w:pPr>
    <w:r>
      <w:fldChar w:fldCharType="begin"/>
    </w:r>
    <w:r w:rsidR="004A16E4">
      <w:instrText xml:space="preserve"> PAGE   \* MERGEFORMAT </w:instrText>
    </w:r>
    <w:r>
      <w:fldChar w:fldCharType="separate"/>
    </w:r>
    <w:r w:rsidR="00104C28">
      <w:rPr>
        <w:noProof/>
      </w:rPr>
      <w:t>10</w:t>
    </w:r>
    <w:r>
      <w:rPr>
        <w:noProof/>
      </w:rPr>
      <w:fldChar w:fldCharType="end"/>
    </w:r>
  </w:p>
  <w:p w14:paraId="4C5F689F" w14:textId="77777777" w:rsidR="002B014B" w:rsidRDefault="002B014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5FA82" w14:textId="77777777" w:rsidR="008345E1" w:rsidRDefault="008345E1">
      <w:r>
        <w:separator/>
      </w:r>
    </w:p>
  </w:footnote>
  <w:footnote w:type="continuationSeparator" w:id="0">
    <w:p w14:paraId="261CFBBF" w14:textId="77777777" w:rsidR="008345E1" w:rsidRDefault="008345E1">
      <w:r>
        <w:continuationSeparator/>
      </w:r>
    </w:p>
  </w:footnote>
  <w:footnote w:id="1">
    <w:p w14:paraId="08894228" w14:textId="77777777" w:rsidR="00942CA5" w:rsidRPr="00EC0064" w:rsidRDefault="00942CA5" w:rsidP="00942CA5">
      <w:pPr>
        <w:pStyle w:val="FootnoteText"/>
      </w:pPr>
      <w:r w:rsidRPr="00F117AC">
        <w:rPr>
          <w:rStyle w:val="FootnoteReference"/>
          <w:sz w:val="16"/>
          <w:szCs w:val="16"/>
          <w:vertAlign w:val="superscript"/>
        </w:rPr>
        <w:footnoteRef/>
      </w:r>
      <w:r w:rsidR="0064534E">
        <w:rPr>
          <w:rFonts w:ascii="Arial" w:eastAsia="Arial" w:hAnsi="Arial" w:cs="Arial"/>
          <w:bdr w:val="nil"/>
          <w:lang w:eastAsia="vi-VN"/>
        </w:rPr>
        <w:t>Các trường tư thuộc phạm vi thẩm quyền hiện dụng của DPH, nhưng không được DESE giám sát.  Các tham khảo trong hướng dẫn này về luật hồ sơ công của liên bang và Massachusetts áp dụng cho học sinh trường công.  Các trường tư nên tham khảo ý kiến ​​của luật sư nếu họ có thắc mắc về hồ sơ của học sinh hoặc bất kỳ quan tâm nào khác.</w:t>
      </w:r>
      <w:r w:rsidR="0064534E">
        <w:rPr>
          <w:rFonts w:ascii="Arial" w:eastAsia="Arial" w:hAnsi="Arial" w:cs="Arial"/>
          <w:sz w:val="16"/>
          <w:szCs w:val="16"/>
          <w:bdr w:val="nil"/>
          <w:lang w:eastAsia="vi-VN"/>
        </w:rPr>
        <w:t xml:space="preserve">         </w:t>
      </w:r>
    </w:p>
  </w:footnote>
  <w:footnote w:id="2">
    <w:p w14:paraId="14BBAEA2" w14:textId="77777777" w:rsidR="00942CA5" w:rsidRPr="00261F48" w:rsidRDefault="00942CA5" w:rsidP="00942CA5">
      <w:pPr>
        <w:pStyle w:val="FootnoteText"/>
      </w:pPr>
      <w:r w:rsidRPr="00F117AC">
        <w:rPr>
          <w:rStyle w:val="FootnoteReference"/>
          <w:sz w:val="16"/>
          <w:szCs w:val="16"/>
          <w:vertAlign w:val="superscript"/>
        </w:rPr>
        <w:footnoteRef/>
      </w:r>
      <w:r w:rsidR="0064534E">
        <w:rPr>
          <w:rFonts w:ascii="Arial" w:eastAsia="Arial" w:hAnsi="Arial" w:cs="Arial"/>
          <w:sz w:val="16"/>
          <w:szCs w:val="16"/>
          <w:bdr w:val="nil"/>
          <w:vertAlign w:val="superscript"/>
          <w:lang w:eastAsia="vi-VN"/>
        </w:rPr>
        <w:t xml:space="preserve"> </w:t>
      </w:r>
      <w:r w:rsidR="0064534E">
        <w:rPr>
          <w:rFonts w:ascii="Arial" w:eastAsia="Arial" w:hAnsi="Arial" w:cs="Arial"/>
          <w:bdr w:val="nil"/>
          <w:lang w:eastAsia="vi-VN"/>
        </w:rPr>
        <w:t>Một số ví dụ về người đầu mối liên lạc ở địa phương là giám quản, trưởng nhóm ứng phó COVID-19, y tá trường học, hội đồng sức khỏe địa phương, v.v…</w:t>
      </w:r>
      <w:r w:rsidR="0064534E">
        <w:rPr>
          <w:rFonts w:ascii="Arial" w:eastAsia="Arial" w:hAnsi="Arial" w:cs="Arial"/>
          <w:sz w:val="16"/>
          <w:szCs w:val="16"/>
          <w:bdr w:val="nil"/>
          <w:lang w:eastAsia="vi-V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16D5"/>
    <w:multiLevelType w:val="hybridMultilevel"/>
    <w:tmpl w:val="A53C71A6"/>
    <w:lvl w:ilvl="0" w:tplc="56D49DD0">
      <w:start w:val="1"/>
      <w:numFmt w:val="decimal"/>
      <w:lvlText w:val="%1."/>
      <w:lvlJc w:val="left"/>
      <w:pPr>
        <w:tabs>
          <w:tab w:val="num" w:pos="720"/>
        </w:tabs>
        <w:ind w:left="720" w:hanging="360"/>
      </w:pPr>
    </w:lvl>
    <w:lvl w:ilvl="1" w:tplc="D24AF15A">
      <w:start w:val="1"/>
      <w:numFmt w:val="lowerLetter"/>
      <w:lvlText w:val="%2."/>
      <w:lvlJc w:val="left"/>
      <w:pPr>
        <w:tabs>
          <w:tab w:val="num" w:pos="1440"/>
        </w:tabs>
        <w:ind w:left="1440" w:hanging="360"/>
      </w:pPr>
    </w:lvl>
    <w:lvl w:ilvl="2" w:tplc="CDF47F32" w:tentative="1">
      <w:start w:val="1"/>
      <w:numFmt w:val="lowerRoman"/>
      <w:lvlText w:val="%3."/>
      <w:lvlJc w:val="right"/>
      <w:pPr>
        <w:tabs>
          <w:tab w:val="num" w:pos="2160"/>
        </w:tabs>
        <w:ind w:left="2160" w:hanging="180"/>
      </w:pPr>
    </w:lvl>
    <w:lvl w:ilvl="3" w:tplc="05502DD2" w:tentative="1">
      <w:start w:val="1"/>
      <w:numFmt w:val="decimal"/>
      <w:lvlText w:val="%4."/>
      <w:lvlJc w:val="left"/>
      <w:pPr>
        <w:tabs>
          <w:tab w:val="num" w:pos="2880"/>
        </w:tabs>
        <w:ind w:left="2880" w:hanging="360"/>
      </w:pPr>
    </w:lvl>
    <w:lvl w:ilvl="4" w:tplc="439047F0" w:tentative="1">
      <w:start w:val="1"/>
      <w:numFmt w:val="lowerLetter"/>
      <w:lvlText w:val="%5."/>
      <w:lvlJc w:val="left"/>
      <w:pPr>
        <w:tabs>
          <w:tab w:val="num" w:pos="3600"/>
        </w:tabs>
        <w:ind w:left="3600" w:hanging="360"/>
      </w:pPr>
    </w:lvl>
    <w:lvl w:ilvl="5" w:tplc="4C4EA61A" w:tentative="1">
      <w:start w:val="1"/>
      <w:numFmt w:val="lowerRoman"/>
      <w:lvlText w:val="%6."/>
      <w:lvlJc w:val="right"/>
      <w:pPr>
        <w:tabs>
          <w:tab w:val="num" w:pos="4320"/>
        </w:tabs>
        <w:ind w:left="4320" w:hanging="180"/>
      </w:pPr>
    </w:lvl>
    <w:lvl w:ilvl="6" w:tplc="C62074F2" w:tentative="1">
      <w:start w:val="1"/>
      <w:numFmt w:val="decimal"/>
      <w:lvlText w:val="%7."/>
      <w:lvlJc w:val="left"/>
      <w:pPr>
        <w:tabs>
          <w:tab w:val="num" w:pos="5040"/>
        </w:tabs>
        <w:ind w:left="5040" w:hanging="360"/>
      </w:pPr>
    </w:lvl>
    <w:lvl w:ilvl="7" w:tplc="F036DB0C" w:tentative="1">
      <w:start w:val="1"/>
      <w:numFmt w:val="lowerLetter"/>
      <w:lvlText w:val="%8."/>
      <w:lvlJc w:val="left"/>
      <w:pPr>
        <w:tabs>
          <w:tab w:val="num" w:pos="5760"/>
        </w:tabs>
        <w:ind w:left="5760" w:hanging="360"/>
      </w:pPr>
    </w:lvl>
    <w:lvl w:ilvl="8" w:tplc="09A65ECA" w:tentative="1">
      <w:start w:val="1"/>
      <w:numFmt w:val="lowerRoman"/>
      <w:lvlText w:val="%9."/>
      <w:lvlJc w:val="right"/>
      <w:pPr>
        <w:tabs>
          <w:tab w:val="num" w:pos="6480"/>
        </w:tabs>
        <w:ind w:left="6480" w:hanging="180"/>
      </w:pPr>
    </w:lvl>
  </w:abstractNum>
  <w:abstractNum w:abstractNumId="1" w15:restartNumberingAfterBreak="0">
    <w:nsid w:val="0152468C"/>
    <w:multiLevelType w:val="hybridMultilevel"/>
    <w:tmpl w:val="486E06F2"/>
    <w:lvl w:ilvl="0" w:tplc="F9DE6A98">
      <w:start w:val="1"/>
      <w:numFmt w:val="lowerLetter"/>
      <w:lvlText w:val="%1."/>
      <w:lvlJc w:val="left"/>
      <w:pPr>
        <w:ind w:left="1440" w:hanging="360"/>
      </w:pPr>
    </w:lvl>
    <w:lvl w:ilvl="1" w:tplc="A33CE7E6" w:tentative="1">
      <w:start w:val="1"/>
      <w:numFmt w:val="lowerLetter"/>
      <w:lvlText w:val="%2."/>
      <w:lvlJc w:val="left"/>
      <w:pPr>
        <w:ind w:left="2160" w:hanging="360"/>
      </w:pPr>
    </w:lvl>
    <w:lvl w:ilvl="2" w:tplc="2A72B66A" w:tentative="1">
      <w:start w:val="1"/>
      <w:numFmt w:val="lowerRoman"/>
      <w:lvlText w:val="%3."/>
      <w:lvlJc w:val="right"/>
      <w:pPr>
        <w:ind w:left="2880" w:hanging="180"/>
      </w:pPr>
    </w:lvl>
    <w:lvl w:ilvl="3" w:tplc="8E689F6E" w:tentative="1">
      <w:start w:val="1"/>
      <w:numFmt w:val="decimal"/>
      <w:lvlText w:val="%4."/>
      <w:lvlJc w:val="left"/>
      <w:pPr>
        <w:ind w:left="3600" w:hanging="360"/>
      </w:pPr>
    </w:lvl>
    <w:lvl w:ilvl="4" w:tplc="B7A4A294" w:tentative="1">
      <w:start w:val="1"/>
      <w:numFmt w:val="lowerLetter"/>
      <w:lvlText w:val="%5."/>
      <w:lvlJc w:val="left"/>
      <w:pPr>
        <w:ind w:left="4320" w:hanging="360"/>
      </w:pPr>
    </w:lvl>
    <w:lvl w:ilvl="5" w:tplc="7310AA22" w:tentative="1">
      <w:start w:val="1"/>
      <w:numFmt w:val="lowerRoman"/>
      <w:lvlText w:val="%6."/>
      <w:lvlJc w:val="right"/>
      <w:pPr>
        <w:ind w:left="5040" w:hanging="180"/>
      </w:pPr>
    </w:lvl>
    <w:lvl w:ilvl="6" w:tplc="89F02880" w:tentative="1">
      <w:start w:val="1"/>
      <w:numFmt w:val="decimal"/>
      <w:lvlText w:val="%7."/>
      <w:lvlJc w:val="left"/>
      <w:pPr>
        <w:ind w:left="5760" w:hanging="360"/>
      </w:pPr>
    </w:lvl>
    <w:lvl w:ilvl="7" w:tplc="294C96F2" w:tentative="1">
      <w:start w:val="1"/>
      <w:numFmt w:val="lowerLetter"/>
      <w:lvlText w:val="%8."/>
      <w:lvlJc w:val="left"/>
      <w:pPr>
        <w:ind w:left="6480" w:hanging="360"/>
      </w:pPr>
    </w:lvl>
    <w:lvl w:ilvl="8" w:tplc="52ECACE0" w:tentative="1">
      <w:start w:val="1"/>
      <w:numFmt w:val="lowerRoman"/>
      <w:lvlText w:val="%9."/>
      <w:lvlJc w:val="right"/>
      <w:pPr>
        <w:ind w:left="7200" w:hanging="180"/>
      </w:pPr>
    </w:lvl>
  </w:abstractNum>
  <w:abstractNum w:abstractNumId="2" w15:restartNumberingAfterBreak="0">
    <w:nsid w:val="0A76716B"/>
    <w:multiLevelType w:val="hybridMultilevel"/>
    <w:tmpl w:val="2A36E534"/>
    <w:lvl w:ilvl="0" w:tplc="13FACA76">
      <w:start w:val="1"/>
      <w:numFmt w:val="lowerLetter"/>
      <w:lvlText w:val="%1."/>
      <w:lvlJc w:val="left"/>
      <w:pPr>
        <w:tabs>
          <w:tab w:val="num" w:pos="720"/>
        </w:tabs>
        <w:ind w:left="720" w:hanging="360"/>
      </w:pPr>
      <w:rPr>
        <w:rFonts w:hint="default"/>
      </w:rPr>
    </w:lvl>
    <w:lvl w:ilvl="1" w:tplc="A34059C8" w:tentative="1">
      <w:start w:val="1"/>
      <w:numFmt w:val="lowerLetter"/>
      <w:lvlText w:val="%2."/>
      <w:lvlJc w:val="left"/>
      <w:pPr>
        <w:tabs>
          <w:tab w:val="num" w:pos="1440"/>
        </w:tabs>
        <w:ind w:left="1440" w:hanging="360"/>
      </w:pPr>
    </w:lvl>
    <w:lvl w:ilvl="2" w:tplc="B2807286" w:tentative="1">
      <w:start w:val="1"/>
      <w:numFmt w:val="lowerRoman"/>
      <w:lvlText w:val="%3."/>
      <w:lvlJc w:val="right"/>
      <w:pPr>
        <w:tabs>
          <w:tab w:val="num" w:pos="2160"/>
        </w:tabs>
        <w:ind w:left="2160" w:hanging="180"/>
      </w:pPr>
    </w:lvl>
    <w:lvl w:ilvl="3" w:tplc="F6C0EB80" w:tentative="1">
      <w:start w:val="1"/>
      <w:numFmt w:val="decimal"/>
      <w:lvlText w:val="%4."/>
      <w:lvlJc w:val="left"/>
      <w:pPr>
        <w:tabs>
          <w:tab w:val="num" w:pos="2880"/>
        </w:tabs>
        <w:ind w:left="2880" w:hanging="360"/>
      </w:pPr>
    </w:lvl>
    <w:lvl w:ilvl="4" w:tplc="55E46F50" w:tentative="1">
      <w:start w:val="1"/>
      <w:numFmt w:val="lowerLetter"/>
      <w:lvlText w:val="%5."/>
      <w:lvlJc w:val="left"/>
      <w:pPr>
        <w:tabs>
          <w:tab w:val="num" w:pos="3600"/>
        </w:tabs>
        <w:ind w:left="3600" w:hanging="360"/>
      </w:pPr>
    </w:lvl>
    <w:lvl w:ilvl="5" w:tplc="C5D4CF26" w:tentative="1">
      <w:start w:val="1"/>
      <w:numFmt w:val="lowerRoman"/>
      <w:lvlText w:val="%6."/>
      <w:lvlJc w:val="right"/>
      <w:pPr>
        <w:tabs>
          <w:tab w:val="num" w:pos="4320"/>
        </w:tabs>
        <w:ind w:left="4320" w:hanging="180"/>
      </w:pPr>
    </w:lvl>
    <w:lvl w:ilvl="6" w:tplc="95300126" w:tentative="1">
      <w:start w:val="1"/>
      <w:numFmt w:val="decimal"/>
      <w:lvlText w:val="%7."/>
      <w:lvlJc w:val="left"/>
      <w:pPr>
        <w:tabs>
          <w:tab w:val="num" w:pos="5040"/>
        </w:tabs>
        <w:ind w:left="5040" w:hanging="360"/>
      </w:pPr>
    </w:lvl>
    <w:lvl w:ilvl="7" w:tplc="914E04DC" w:tentative="1">
      <w:start w:val="1"/>
      <w:numFmt w:val="lowerLetter"/>
      <w:lvlText w:val="%8."/>
      <w:lvlJc w:val="left"/>
      <w:pPr>
        <w:tabs>
          <w:tab w:val="num" w:pos="5760"/>
        </w:tabs>
        <w:ind w:left="5760" w:hanging="360"/>
      </w:pPr>
    </w:lvl>
    <w:lvl w:ilvl="8" w:tplc="D60AF904" w:tentative="1">
      <w:start w:val="1"/>
      <w:numFmt w:val="lowerRoman"/>
      <w:lvlText w:val="%9."/>
      <w:lvlJc w:val="right"/>
      <w:pPr>
        <w:tabs>
          <w:tab w:val="num" w:pos="6480"/>
        </w:tabs>
        <w:ind w:left="6480" w:hanging="180"/>
      </w:pPr>
    </w:lvl>
  </w:abstractNum>
  <w:abstractNum w:abstractNumId="3" w15:restartNumberingAfterBreak="0">
    <w:nsid w:val="106D5510"/>
    <w:multiLevelType w:val="hybridMultilevel"/>
    <w:tmpl w:val="9F3C61B2"/>
    <w:lvl w:ilvl="0" w:tplc="0A002596">
      <w:start w:val="4"/>
      <w:numFmt w:val="decimal"/>
      <w:lvlText w:val="%1."/>
      <w:lvlJc w:val="left"/>
      <w:pPr>
        <w:tabs>
          <w:tab w:val="num" w:pos="720"/>
        </w:tabs>
        <w:ind w:left="720" w:hanging="360"/>
      </w:pPr>
      <w:rPr>
        <w:rFonts w:hint="default"/>
        <w:b w:val="0"/>
      </w:rPr>
    </w:lvl>
    <w:lvl w:ilvl="1" w:tplc="46BE4B96">
      <w:start w:val="1"/>
      <w:numFmt w:val="lowerLetter"/>
      <w:lvlText w:val="%2."/>
      <w:lvlJc w:val="left"/>
      <w:pPr>
        <w:tabs>
          <w:tab w:val="num" w:pos="1440"/>
        </w:tabs>
        <w:ind w:left="1440" w:hanging="360"/>
      </w:pPr>
      <w:rPr>
        <w:rFonts w:ascii="Times New Roman" w:eastAsia="Times New Roman" w:hAnsi="Times New Roman" w:cs="Times New Roman"/>
      </w:rPr>
    </w:lvl>
    <w:lvl w:ilvl="2" w:tplc="094ABB74" w:tentative="1">
      <w:start w:val="1"/>
      <w:numFmt w:val="lowerRoman"/>
      <w:lvlText w:val="%3."/>
      <w:lvlJc w:val="right"/>
      <w:pPr>
        <w:tabs>
          <w:tab w:val="num" w:pos="2160"/>
        </w:tabs>
        <w:ind w:left="2160" w:hanging="180"/>
      </w:pPr>
    </w:lvl>
    <w:lvl w:ilvl="3" w:tplc="FACCF4BE" w:tentative="1">
      <w:start w:val="1"/>
      <w:numFmt w:val="decimal"/>
      <w:lvlText w:val="%4."/>
      <w:lvlJc w:val="left"/>
      <w:pPr>
        <w:tabs>
          <w:tab w:val="num" w:pos="2880"/>
        </w:tabs>
        <w:ind w:left="2880" w:hanging="360"/>
      </w:pPr>
    </w:lvl>
    <w:lvl w:ilvl="4" w:tplc="D9B8FDF6" w:tentative="1">
      <w:start w:val="1"/>
      <w:numFmt w:val="lowerLetter"/>
      <w:lvlText w:val="%5."/>
      <w:lvlJc w:val="left"/>
      <w:pPr>
        <w:tabs>
          <w:tab w:val="num" w:pos="3600"/>
        </w:tabs>
        <w:ind w:left="3600" w:hanging="360"/>
      </w:pPr>
    </w:lvl>
    <w:lvl w:ilvl="5" w:tplc="49A2469A" w:tentative="1">
      <w:start w:val="1"/>
      <w:numFmt w:val="lowerRoman"/>
      <w:lvlText w:val="%6."/>
      <w:lvlJc w:val="right"/>
      <w:pPr>
        <w:tabs>
          <w:tab w:val="num" w:pos="4320"/>
        </w:tabs>
        <w:ind w:left="4320" w:hanging="180"/>
      </w:pPr>
    </w:lvl>
    <w:lvl w:ilvl="6" w:tplc="D7BCD02E" w:tentative="1">
      <w:start w:val="1"/>
      <w:numFmt w:val="decimal"/>
      <w:lvlText w:val="%7."/>
      <w:lvlJc w:val="left"/>
      <w:pPr>
        <w:tabs>
          <w:tab w:val="num" w:pos="5040"/>
        </w:tabs>
        <w:ind w:left="5040" w:hanging="360"/>
      </w:pPr>
    </w:lvl>
    <w:lvl w:ilvl="7" w:tplc="09D692EA" w:tentative="1">
      <w:start w:val="1"/>
      <w:numFmt w:val="lowerLetter"/>
      <w:lvlText w:val="%8."/>
      <w:lvlJc w:val="left"/>
      <w:pPr>
        <w:tabs>
          <w:tab w:val="num" w:pos="5760"/>
        </w:tabs>
        <w:ind w:left="5760" w:hanging="360"/>
      </w:pPr>
    </w:lvl>
    <w:lvl w:ilvl="8" w:tplc="999ED908" w:tentative="1">
      <w:start w:val="1"/>
      <w:numFmt w:val="lowerRoman"/>
      <w:lvlText w:val="%9."/>
      <w:lvlJc w:val="right"/>
      <w:pPr>
        <w:tabs>
          <w:tab w:val="num" w:pos="6480"/>
        </w:tabs>
        <w:ind w:left="6480" w:hanging="180"/>
      </w:pPr>
    </w:lvl>
  </w:abstractNum>
  <w:abstractNum w:abstractNumId="4" w15:restartNumberingAfterBreak="0">
    <w:nsid w:val="125159A2"/>
    <w:multiLevelType w:val="hybridMultilevel"/>
    <w:tmpl w:val="80CE023E"/>
    <w:lvl w:ilvl="0" w:tplc="02B080BC">
      <w:start w:val="1"/>
      <w:numFmt w:val="decimal"/>
      <w:lvlText w:val="%1."/>
      <w:lvlJc w:val="left"/>
      <w:pPr>
        <w:ind w:left="720" w:hanging="360"/>
      </w:pPr>
      <w:rPr>
        <w:rFonts w:hint="default"/>
      </w:rPr>
    </w:lvl>
    <w:lvl w:ilvl="1" w:tplc="3848A8F6" w:tentative="1">
      <w:start w:val="1"/>
      <w:numFmt w:val="lowerLetter"/>
      <w:lvlText w:val="%2."/>
      <w:lvlJc w:val="left"/>
      <w:pPr>
        <w:ind w:left="1440" w:hanging="360"/>
      </w:pPr>
    </w:lvl>
    <w:lvl w:ilvl="2" w:tplc="6FE664EA" w:tentative="1">
      <w:start w:val="1"/>
      <w:numFmt w:val="lowerRoman"/>
      <w:lvlText w:val="%3."/>
      <w:lvlJc w:val="right"/>
      <w:pPr>
        <w:ind w:left="2160" w:hanging="180"/>
      </w:pPr>
    </w:lvl>
    <w:lvl w:ilvl="3" w:tplc="D6A4F6F8" w:tentative="1">
      <w:start w:val="1"/>
      <w:numFmt w:val="decimal"/>
      <w:lvlText w:val="%4."/>
      <w:lvlJc w:val="left"/>
      <w:pPr>
        <w:ind w:left="2880" w:hanging="360"/>
      </w:pPr>
    </w:lvl>
    <w:lvl w:ilvl="4" w:tplc="0CD48A3A" w:tentative="1">
      <w:start w:val="1"/>
      <w:numFmt w:val="lowerLetter"/>
      <w:lvlText w:val="%5."/>
      <w:lvlJc w:val="left"/>
      <w:pPr>
        <w:ind w:left="3600" w:hanging="360"/>
      </w:pPr>
    </w:lvl>
    <w:lvl w:ilvl="5" w:tplc="481E156C" w:tentative="1">
      <w:start w:val="1"/>
      <w:numFmt w:val="lowerRoman"/>
      <w:lvlText w:val="%6."/>
      <w:lvlJc w:val="right"/>
      <w:pPr>
        <w:ind w:left="4320" w:hanging="180"/>
      </w:pPr>
    </w:lvl>
    <w:lvl w:ilvl="6" w:tplc="363ADD2E" w:tentative="1">
      <w:start w:val="1"/>
      <w:numFmt w:val="decimal"/>
      <w:lvlText w:val="%7."/>
      <w:lvlJc w:val="left"/>
      <w:pPr>
        <w:ind w:left="5040" w:hanging="360"/>
      </w:pPr>
    </w:lvl>
    <w:lvl w:ilvl="7" w:tplc="E2E85AB2" w:tentative="1">
      <w:start w:val="1"/>
      <w:numFmt w:val="lowerLetter"/>
      <w:lvlText w:val="%8."/>
      <w:lvlJc w:val="left"/>
      <w:pPr>
        <w:ind w:left="5760" w:hanging="360"/>
      </w:pPr>
    </w:lvl>
    <w:lvl w:ilvl="8" w:tplc="C7C453FC" w:tentative="1">
      <w:start w:val="1"/>
      <w:numFmt w:val="lowerRoman"/>
      <w:lvlText w:val="%9."/>
      <w:lvlJc w:val="right"/>
      <w:pPr>
        <w:ind w:left="6480" w:hanging="180"/>
      </w:pPr>
    </w:lvl>
  </w:abstractNum>
  <w:abstractNum w:abstractNumId="5" w15:restartNumberingAfterBreak="0">
    <w:nsid w:val="1A2120F7"/>
    <w:multiLevelType w:val="multilevel"/>
    <w:tmpl w:val="9BDC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C64AB8"/>
    <w:multiLevelType w:val="multilevel"/>
    <w:tmpl w:val="643E142A"/>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5825B5"/>
    <w:multiLevelType w:val="hybridMultilevel"/>
    <w:tmpl w:val="ED1E4E12"/>
    <w:lvl w:ilvl="0" w:tplc="3DAA1DEC">
      <w:start w:val="1"/>
      <w:numFmt w:val="decimal"/>
      <w:lvlText w:val="%1."/>
      <w:lvlJc w:val="left"/>
      <w:pPr>
        <w:ind w:left="720" w:hanging="360"/>
      </w:pPr>
      <w:rPr>
        <w:rFonts w:ascii="Times New Roman" w:eastAsia="Arial" w:hAnsi="Times New Roman" w:cs="Times New Roman"/>
      </w:rPr>
    </w:lvl>
    <w:lvl w:ilvl="1" w:tplc="30EC293A">
      <w:start w:val="1"/>
      <w:numFmt w:val="lowerLetter"/>
      <w:lvlText w:val="%2."/>
      <w:lvlJc w:val="left"/>
      <w:pPr>
        <w:ind w:left="1440" w:hanging="360"/>
      </w:pPr>
    </w:lvl>
    <w:lvl w:ilvl="2" w:tplc="F1968CCE">
      <w:start w:val="1"/>
      <w:numFmt w:val="lowerRoman"/>
      <w:lvlText w:val="%3."/>
      <w:lvlJc w:val="right"/>
      <w:pPr>
        <w:ind w:left="2160" w:hanging="180"/>
      </w:pPr>
    </w:lvl>
    <w:lvl w:ilvl="3" w:tplc="40AC68F2" w:tentative="1">
      <w:start w:val="1"/>
      <w:numFmt w:val="decimal"/>
      <w:lvlText w:val="%4."/>
      <w:lvlJc w:val="left"/>
      <w:pPr>
        <w:ind w:left="2880" w:hanging="360"/>
      </w:pPr>
    </w:lvl>
    <w:lvl w:ilvl="4" w:tplc="70909FF2" w:tentative="1">
      <w:start w:val="1"/>
      <w:numFmt w:val="lowerLetter"/>
      <w:lvlText w:val="%5."/>
      <w:lvlJc w:val="left"/>
      <w:pPr>
        <w:ind w:left="3600" w:hanging="360"/>
      </w:pPr>
    </w:lvl>
    <w:lvl w:ilvl="5" w:tplc="B308C856" w:tentative="1">
      <w:start w:val="1"/>
      <w:numFmt w:val="lowerRoman"/>
      <w:lvlText w:val="%6."/>
      <w:lvlJc w:val="right"/>
      <w:pPr>
        <w:ind w:left="4320" w:hanging="180"/>
      </w:pPr>
    </w:lvl>
    <w:lvl w:ilvl="6" w:tplc="46DE3F86" w:tentative="1">
      <w:start w:val="1"/>
      <w:numFmt w:val="decimal"/>
      <w:lvlText w:val="%7."/>
      <w:lvlJc w:val="left"/>
      <w:pPr>
        <w:ind w:left="5040" w:hanging="360"/>
      </w:pPr>
    </w:lvl>
    <w:lvl w:ilvl="7" w:tplc="4E601EE6" w:tentative="1">
      <w:start w:val="1"/>
      <w:numFmt w:val="lowerLetter"/>
      <w:lvlText w:val="%8."/>
      <w:lvlJc w:val="left"/>
      <w:pPr>
        <w:ind w:left="5760" w:hanging="360"/>
      </w:pPr>
    </w:lvl>
    <w:lvl w:ilvl="8" w:tplc="A1A4A046" w:tentative="1">
      <w:start w:val="1"/>
      <w:numFmt w:val="lowerRoman"/>
      <w:lvlText w:val="%9."/>
      <w:lvlJc w:val="right"/>
      <w:pPr>
        <w:ind w:left="6480" w:hanging="180"/>
      </w:pPr>
    </w:lvl>
  </w:abstractNum>
  <w:abstractNum w:abstractNumId="8" w15:restartNumberingAfterBreak="0">
    <w:nsid w:val="2D5F4443"/>
    <w:multiLevelType w:val="hybridMultilevel"/>
    <w:tmpl w:val="43DE1AD4"/>
    <w:lvl w:ilvl="0" w:tplc="E774091C">
      <w:start w:val="1"/>
      <w:numFmt w:val="decimal"/>
      <w:lvlText w:val="%1."/>
      <w:lvlJc w:val="left"/>
      <w:pPr>
        <w:ind w:left="720" w:hanging="360"/>
      </w:pPr>
    </w:lvl>
    <w:lvl w:ilvl="1" w:tplc="D752F034" w:tentative="1">
      <w:start w:val="1"/>
      <w:numFmt w:val="lowerLetter"/>
      <w:lvlText w:val="%2."/>
      <w:lvlJc w:val="left"/>
      <w:pPr>
        <w:ind w:left="1440" w:hanging="360"/>
      </w:pPr>
    </w:lvl>
    <w:lvl w:ilvl="2" w:tplc="C1BCFB2C" w:tentative="1">
      <w:start w:val="1"/>
      <w:numFmt w:val="lowerRoman"/>
      <w:lvlText w:val="%3."/>
      <w:lvlJc w:val="right"/>
      <w:pPr>
        <w:ind w:left="2160" w:hanging="180"/>
      </w:pPr>
    </w:lvl>
    <w:lvl w:ilvl="3" w:tplc="61DA6382" w:tentative="1">
      <w:start w:val="1"/>
      <w:numFmt w:val="decimal"/>
      <w:lvlText w:val="%4."/>
      <w:lvlJc w:val="left"/>
      <w:pPr>
        <w:ind w:left="2880" w:hanging="360"/>
      </w:pPr>
    </w:lvl>
    <w:lvl w:ilvl="4" w:tplc="0B96EC00" w:tentative="1">
      <w:start w:val="1"/>
      <w:numFmt w:val="lowerLetter"/>
      <w:lvlText w:val="%5."/>
      <w:lvlJc w:val="left"/>
      <w:pPr>
        <w:ind w:left="3600" w:hanging="360"/>
      </w:pPr>
    </w:lvl>
    <w:lvl w:ilvl="5" w:tplc="47226A54" w:tentative="1">
      <w:start w:val="1"/>
      <w:numFmt w:val="lowerRoman"/>
      <w:lvlText w:val="%6."/>
      <w:lvlJc w:val="right"/>
      <w:pPr>
        <w:ind w:left="4320" w:hanging="180"/>
      </w:pPr>
    </w:lvl>
    <w:lvl w:ilvl="6" w:tplc="70060E16" w:tentative="1">
      <w:start w:val="1"/>
      <w:numFmt w:val="decimal"/>
      <w:lvlText w:val="%7."/>
      <w:lvlJc w:val="left"/>
      <w:pPr>
        <w:ind w:left="5040" w:hanging="360"/>
      </w:pPr>
    </w:lvl>
    <w:lvl w:ilvl="7" w:tplc="DD407622" w:tentative="1">
      <w:start w:val="1"/>
      <w:numFmt w:val="lowerLetter"/>
      <w:lvlText w:val="%8."/>
      <w:lvlJc w:val="left"/>
      <w:pPr>
        <w:ind w:left="5760" w:hanging="360"/>
      </w:pPr>
    </w:lvl>
    <w:lvl w:ilvl="8" w:tplc="6B90CF10" w:tentative="1">
      <w:start w:val="1"/>
      <w:numFmt w:val="lowerRoman"/>
      <w:lvlText w:val="%9."/>
      <w:lvlJc w:val="right"/>
      <w:pPr>
        <w:ind w:left="6480" w:hanging="180"/>
      </w:pPr>
    </w:lvl>
  </w:abstractNum>
  <w:abstractNum w:abstractNumId="9" w15:restartNumberingAfterBreak="0">
    <w:nsid w:val="2FDE1D79"/>
    <w:multiLevelType w:val="hybridMultilevel"/>
    <w:tmpl w:val="006202F0"/>
    <w:lvl w:ilvl="0" w:tplc="C804C1F0">
      <w:start w:val="1"/>
      <w:numFmt w:val="decimal"/>
      <w:lvlText w:val="%1."/>
      <w:lvlJc w:val="left"/>
      <w:pPr>
        <w:tabs>
          <w:tab w:val="num" w:pos="720"/>
        </w:tabs>
        <w:ind w:left="720" w:hanging="360"/>
      </w:pPr>
      <w:rPr>
        <w:rFonts w:hint="default"/>
        <w:b w:val="0"/>
      </w:rPr>
    </w:lvl>
    <w:lvl w:ilvl="1" w:tplc="97C616AA">
      <w:start w:val="1"/>
      <w:numFmt w:val="lowerLetter"/>
      <w:lvlText w:val="%2."/>
      <w:lvlJc w:val="left"/>
      <w:pPr>
        <w:tabs>
          <w:tab w:val="num" w:pos="1440"/>
        </w:tabs>
        <w:ind w:left="1440" w:hanging="360"/>
      </w:pPr>
      <w:rPr>
        <w:rFonts w:hint="default"/>
      </w:rPr>
    </w:lvl>
    <w:lvl w:ilvl="2" w:tplc="C4DEFB88" w:tentative="1">
      <w:start w:val="1"/>
      <w:numFmt w:val="lowerRoman"/>
      <w:lvlText w:val="%3."/>
      <w:lvlJc w:val="right"/>
      <w:pPr>
        <w:tabs>
          <w:tab w:val="num" w:pos="2160"/>
        </w:tabs>
        <w:ind w:left="2160" w:hanging="180"/>
      </w:pPr>
    </w:lvl>
    <w:lvl w:ilvl="3" w:tplc="4942CC4E" w:tentative="1">
      <w:start w:val="1"/>
      <w:numFmt w:val="decimal"/>
      <w:lvlText w:val="%4."/>
      <w:lvlJc w:val="left"/>
      <w:pPr>
        <w:tabs>
          <w:tab w:val="num" w:pos="2880"/>
        </w:tabs>
        <w:ind w:left="2880" w:hanging="360"/>
      </w:pPr>
    </w:lvl>
    <w:lvl w:ilvl="4" w:tplc="4C5834F6" w:tentative="1">
      <w:start w:val="1"/>
      <w:numFmt w:val="lowerLetter"/>
      <w:lvlText w:val="%5."/>
      <w:lvlJc w:val="left"/>
      <w:pPr>
        <w:tabs>
          <w:tab w:val="num" w:pos="3600"/>
        </w:tabs>
        <w:ind w:left="3600" w:hanging="360"/>
      </w:pPr>
    </w:lvl>
    <w:lvl w:ilvl="5" w:tplc="2B6E7C0E" w:tentative="1">
      <w:start w:val="1"/>
      <w:numFmt w:val="lowerRoman"/>
      <w:lvlText w:val="%6."/>
      <w:lvlJc w:val="right"/>
      <w:pPr>
        <w:tabs>
          <w:tab w:val="num" w:pos="4320"/>
        </w:tabs>
        <w:ind w:left="4320" w:hanging="180"/>
      </w:pPr>
    </w:lvl>
    <w:lvl w:ilvl="6" w:tplc="A23669EA" w:tentative="1">
      <w:start w:val="1"/>
      <w:numFmt w:val="decimal"/>
      <w:lvlText w:val="%7."/>
      <w:lvlJc w:val="left"/>
      <w:pPr>
        <w:tabs>
          <w:tab w:val="num" w:pos="5040"/>
        </w:tabs>
        <w:ind w:left="5040" w:hanging="360"/>
      </w:pPr>
    </w:lvl>
    <w:lvl w:ilvl="7" w:tplc="A3C06C9A" w:tentative="1">
      <w:start w:val="1"/>
      <w:numFmt w:val="lowerLetter"/>
      <w:lvlText w:val="%8."/>
      <w:lvlJc w:val="left"/>
      <w:pPr>
        <w:tabs>
          <w:tab w:val="num" w:pos="5760"/>
        </w:tabs>
        <w:ind w:left="5760" w:hanging="360"/>
      </w:pPr>
    </w:lvl>
    <w:lvl w:ilvl="8" w:tplc="DE448550" w:tentative="1">
      <w:start w:val="1"/>
      <w:numFmt w:val="lowerRoman"/>
      <w:lvlText w:val="%9."/>
      <w:lvlJc w:val="right"/>
      <w:pPr>
        <w:tabs>
          <w:tab w:val="num" w:pos="6480"/>
        </w:tabs>
        <w:ind w:left="6480" w:hanging="180"/>
      </w:pPr>
    </w:lvl>
  </w:abstractNum>
  <w:abstractNum w:abstractNumId="10" w15:restartNumberingAfterBreak="0">
    <w:nsid w:val="35B466A0"/>
    <w:multiLevelType w:val="hybridMultilevel"/>
    <w:tmpl w:val="C8BA0018"/>
    <w:lvl w:ilvl="0" w:tplc="0E6C9256">
      <w:start w:val="2"/>
      <w:numFmt w:val="lowerLetter"/>
      <w:lvlText w:val="%1."/>
      <w:lvlJc w:val="left"/>
      <w:pPr>
        <w:tabs>
          <w:tab w:val="num" w:pos="720"/>
        </w:tabs>
        <w:ind w:left="720" w:hanging="360"/>
      </w:pPr>
      <w:rPr>
        <w:rFonts w:hint="default"/>
      </w:rPr>
    </w:lvl>
    <w:lvl w:ilvl="1" w:tplc="643E1D54" w:tentative="1">
      <w:start w:val="1"/>
      <w:numFmt w:val="lowerLetter"/>
      <w:lvlText w:val="%2."/>
      <w:lvlJc w:val="left"/>
      <w:pPr>
        <w:tabs>
          <w:tab w:val="num" w:pos="1440"/>
        </w:tabs>
        <w:ind w:left="1440" w:hanging="360"/>
      </w:pPr>
    </w:lvl>
    <w:lvl w:ilvl="2" w:tplc="7318CC76" w:tentative="1">
      <w:start w:val="1"/>
      <w:numFmt w:val="lowerRoman"/>
      <w:lvlText w:val="%3."/>
      <w:lvlJc w:val="right"/>
      <w:pPr>
        <w:tabs>
          <w:tab w:val="num" w:pos="2160"/>
        </w:tabs>
        <w:ind w:left="2160" w:hanging="180"/>
      </w:pPr>
    </w:lvl>
    <w:lvl w:ilvl="3" w:tplc="5D48F372" w:tentative="1">
      <w:start w:val="1"/>
      <w:numFmt w:val="decimal"/>
      <w:lvlText w:val="%4."/>
      <w:lvlJc w:val="left"/>
      <w:pPr>
        <w:tabs>
          <w:tab w:val="num" w:pos="2880"/>
        </w:tabs>
        <w:ind w:left="2880" w:hanging="360"/>
      </w:pPr>
    </w:lvl>
    <w:lvl w:ilvl="4" w:tplc="E34C9A7A" w:tentative="1">
      <w:start w:val="1"/>
      <w:numFmt w:val="lowerLetter"/>
      <w:lvlText w:val="%5."/>
      <w:lvlJc w:val="left"/>
      <w:pPr>
        <w:tabs>
          <w:tab w:val="num" w:pos="3600"/>
        </w:tabs>
        <w:ind w:left="3600" w:hanging="360"/>
      </w:pPr>
    </w:lvl>
    <w:lvl w:ilvl="5" w:tplc="CE32EE28" w:tentative="1">
      <w:start w:val="1"/>
      <w:numFmt w:val="lowerRoman"/>
      <w:lvlText w:val="%6."/>
      <w:lvlJc w:val="right"/>
      <w:pPr>
        <w:tabs>
          <w:tab w:val="num" w:pos="4320"/>
        </w:tabs>
        <w:ind w:left="4320" w:hanging="180"/>
      </w:pPr>
    </w:lvl>
    <w:lvl w:ilvl="6" w:tplc="306AE100" w:tentative="1">
      <w:start w:val="1"/>
      <w:numFmt w:val="decimal"/>
      <w:lvlText w:val="%7."/>
      <w:lvlJc w:val="left"/>
      <w:pPr>
        <w:tabs>
          <w:tab w:val="num" w:pos="5040"/>
        </w:tabs>
        <w:ind w:left="5040" w:hanging="360"/>
      </w:pPr>
    </w:lvl>
    <w:lvl w:ilvl="7" w:tplc="3A8450E6" w:tentative="1">
      <w:start w:val="1"/>
      <w:numFmt w:val="lowerLetter"/>
      <w:lvlText w:val="%8."/>
      <w:lvlJc w:val="left"/>
      <w:pPr>
        <w:tabs>
          <w:tab w:val="num" w:pos="5760"/>
        </w:tabs>
        <w:ind w:left="5760" w:hanging="360"/>
      </w:pPr>
    </w:lvl>
    <w:lvl w:ilvl="8" w:tplc="1A2C54D6" w:tentative="1">
      <w:start w:val="1"/>
      <w:numFmt w:val="lowerRoman"/>
      <w:lvlText w:val="%9."/>
      <w:lvlJc w:val="right"/>
      <w:pPr>
        <w:tabs>
          <w:tab w:val="num" w:pos="6480"/>
        </w:tabs>
        <w:ind w:left="6480" w:hanging="180"/>
      </w:pPr>
    </w:lvl>
  </w:abstractNum>
  <w:abstractNum w:abstractNumId="11" w15:restartNumberingAfterBreak="0">
    <w:nsid w:val="3CFC5246"/>
    <w:multiLevelType w:val="hybridMultilevel"/>
    <w:tmpl w:val="681442A0"/>
    <w:lvl w:ilvl="0" w:tplc="3DB00EF2">
      <w:start w:val="2"/>
      <w:numFmt w:val="decimal"/>
      <w:lvlText w:val="%1."/>
      <w:lvlJc w:val="left"/>
      <w:pPr>
        <w:tabs>
          <w:tab w:val="num" w:pos="360"/>
        </w:tabs>
        <w:ind w:left="360" w:hanging="360"/>
      </w:pPr>
      <w:rPr>
        <w:rFonts w:hint="default"/>
      </w:rPr>
    </w:lvl>
    <w:lvl w:ilvl="1" w:tplc="AE8E0F6A" w:tentative="1">
      <w:start w:val="1"/>
      <w:numFmt w:val="lowerLetter"/>
      <w:lvlText w:val="%2."/>
      <w:lvlJc w:val="left"/>
      <w:pPr>
        <w:tabs>
          <w:tab w:val="num" w:pos="1080"/>
        </w:tabs>
        <w:ind w:left="1080" w:hanging="360"/>
      </w:pPr>
    </w:lvl>
    <w:lvl w:ilvl="2" w:tplc="D8FCE1BE" w:tentative="1">
      <w:start w:val="1"/>
      <w:numFmt w:val="lowerRoman"/>
      <w:lvlText w:val="%3."/>
      <w:lvlJc w:val="right"/>
      <w:pPr>
        <w:tabs>
          <w:tab w:val="num" w:pos="1800"/>
        </w:tabs>
        <w:ind w:left="1800" w:hanging="180"/>
      </w:pPr>
    </w:lvl>
    <w:lvl w:ilvl="3" w:tplc="B5A8A108" w:tentative="1">
      <w:start w:val="1"/>
      <w:numFmt w:val="decimal"/>
      <w:lvlText w:val="%4."/>
      <w:lvlJc w:val="left"/>
      <w:pPr>
        <w:tabs>
          <w:tab w:val="num" w:pos="2520"/>
        </w:tabs>
        <w:ind w:left="2520" w:hanging="360"/>
      </w:pPr>
    </w:lvl>
    <w:lvl w:ilvl="4" w:tplc="57F8397E" w:tentative="1">
      <w:start w:val="1"/>
      <w:numFmt w:val="lowerLetter"/>
      <w:lvlText w:val="%5."/>
      <w:lvlJc w:val="left"/>
      <w:pPr>
        <w:tabs>
          <w:tab w:val="num" w:pos="3240"/>
        </w:tabs>
        <w:ind w:left="3240" w:hanging="360"/>
      </w:pPr>
    </w:lvl>
    <w:lvl w:ilvl="5" w:tplc="1908BC60" w:tentative="1">
      <w:start w:val="1"/>
      <w:numFmt w:val="lowerRoman"/>
      <w:lvlText w:val="%6."/>
      <w:lvlJc w:val="right"/>
      <w:pPr>
        <w:tabs>
          <w:tab w:val="num" w:pos="3960"/>
        </w:tabs>
        <w:ind w:left="3960" w:hanging="180"/>
      </w:pPr>
    </w:lvl>
    <w:lvl w:ilvl="6" w:tplc="24D8C000" w:tentative="1">
      <w:start w:val="1"/>
      <w:numFmt w:val="decimal"/>
      <w:lvlText w:val="%7."/>
      <w:lvlJc w:val="left"/>
      <w:pPr>
        <w:tabs>
          <w:tab w:val="num" w:pos="4680"/>
        </w:tabs>
        <w:ind w:left="4680" w:hanging="360"/>
      </w:pPr>
    </w:lvl>
    <w:lvl w:ilvl="7" w:tplc="654232D2" w:tentative="1">
      <w:start w:val="1"/>
      <w:numFmt w:val="lowerLetter"/>
      <w:lvlText w:val="%8."/>
      <w:lvlJc w:val="left"/>
      <w:pPr>
        <w:tabs>
          <w:tab w:val="num" w:pos="5400"/>
        </w:tabs>
        <w:ind w:left="5400" w:hanging="360"/>
      </w:pPr>
    </w:lvl>
    <w:lvl w:ilvl="8" w:tplc="20B6554E" w:tentative="1">
      <w:start w:val="1"/>
      <w:numFmt w:val="lowerRoman"/>
      <w:lvlText w:val="%9."/>
      <w:lvlJc w:val="right"/>
      <w:pPr>
        <w:tabs>
          <w:tab w:val="num" w:pos="6120"/>
        </w:tabs>
        <w:ind w:left="6120" w:hanging="180"/>
      </w:pPr>
    </w:lvl>
  </w:abstractNum>
  <w:abstractNum w:abstractNumId="12" w15:restartNumberingAfterBreak="0">
    <w:nsid w:val="3FE14EA3"/>
    <w:multiLevelType w:val="singleLevel"/>
    <w:tmpl w:val="784C7184"/>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41B57141"/>
    <w:multiLevelType w:val="hybridMultilevel"/>
    <w:tmpl w:val="776AAFAA"/>
    <w:lvl w:ilvl="0" w:tplc="6866B02C">
      <w:start w:val="2"/>
      <w:numFmt w:val="lowerLetter"/>
      <w:lvlText w:val="%1."/>
      <w:lvlJc w:val="left"/>
      <w:pPr>
        <w:tabs>
          <w:tab w:val="num" w:pos="1140"/>
        </w:tabs>
        <w:ind w:left="1140" w:hanging="420"/>
      </w:pPr>
      <w:rPr>
        <w:rFonts w:hint="default"/>
      </w:rPr>
    </w:lvl>
    <w:lvl w:ilvl="1" w:tplc="3AF06D54">
      <w:start w:val="9"/>
      <w:numFmt w:val="decimal"/>
      <w:lvlText w:val="%2."/>
      <w:lvlJc w:val="left"/>
      <w:pPr>
        <w:tabs>
          <w:tab w:val="num" w:pos="1800"/>
        </w:tabs>
        <w:ind w:left="1800" w:hanging="360"/>
      </w:pPr>
      <w:rPr>
        <w:rFonts w:hint="default"/>
      </w:rPr>
    </w:lvl>
    <w:lvl w:ilvl="2" w:tplc="C15C99D8" w:tentative="1">
      <w:start w:val="1"/>
      <w:numFmt w:val="lowerRoman"/>
      <w:lvlText w:val="%3."/>
      <w:lvlJc w:val="right"/>
      <w:pPr>
        <w:tabs>
          <w:tab w:val="num" w:pos="2520"/>
        </w:tabs>
        <w:ind w:left="2520" w:hanging="180"/>
      </w:pPr>
    </w:lvl>
    <w:lvl w:ilvl="3" w:tplc="70F63204" w:tentative="1">
      <w:start w:val="1"/>
      <w:numFmt w:val="decimal"/>
      <w:lvlText w:val="%4."/>
      <w:lvlJc w:val="left"/>
      <w:pPr>
        <w:tabs>
          <w:tab w:val="num" w:pos="3240"/>
        </w:tabs>
        <w:ind w:left="3240" w:hanging="360"/>
      </w:pPr>
    </w:lvl>
    <w:lvl w:ilvl="4" w:tplc="0B44796A" w:tentative="1">
      <w:start w:val="1"/>
      <w:numFmt w:val="lowerLetter"/>
      <w:lvlText w:val="%5."/>
      <w:lvlJc w:val="left"/>
      <w:pPr>
        <w:tabs>
          <w:tab w:val="num" w:pos="3960"/>
        </w:tabs>
        <w:ind w:left="3960" w:hanging="360"/>
      </w:pPr>
    </w:lvl>
    <w:lvl w:ilvl="5" w:tplc="746E09F8" w:tentative="1">
      <w:start w:val="1"/>
      <w:numFmt w:val="lowerRoman"/>
      <w:lvlText w:val="%6."/>
      <w:lvlJc w:val="right"/>
      <w:pPr>
        <w:tabs>
          <w:tab w:val="num" w:pos="4680"/>
        </w:tabs>
        <w:ind w:left="4680" w:hanging="180"/>
      </w:pPr>
    </w:lvl>
    <w:lvl w:ilvl="6" w:tplc="C1A426BE" w:tentative="1">
      <w:start w:val="1"/>
      <w:numFmt w:val="decimal"/>
      <w:lvlText w:val="%7."/>
      <w:lvlJc w:val="left"/>
      <w:pPr>
        <w:tabs>
          <w:tab w:val="num" w:pos="5400"/>
        </w:tabs>
        <w:ind w:left="5400" w:hanging="360"/>
      </w:pPr>
    </w:lvl>
    <w:lvl w:ilvl="7" w:tplc="95E28364" w:tentative="1">
      <w:start w:val="1"/>
      <w:numFmt w:val="lowerLetter"/>
      <w:lvlText w:val="%8."/>
      <w:lvlJc w:val="left"/>
      <w:pPr>
        <w:tabs>
          <w:tab w:val="num" w:pos="6120"/>
        </w:tabs>
        <w:ind w:left="6120" w:hanging="360"/>
      </w:pPr>
    </w:lvl>
    <w:lvl w:ilvl="8" w:tplc="36BC14F2" w:tentative="1">
      <w:start w:val="1"/>
      <w:numFmt w:val="lowerRoman"/>
      <w:lvlText w:val="%9."/>
      <w:lvlJc w:val="right"/>
      <w:pPr>
        <w:tabs>
          <w:tab w:val="num" w:pos="6840"/>
        </w:tabs>
        <w:ind w:left="6840" w:hanging="180"/>
      </w:pPr>
    </w:lvl>
  </w:abstractNum>
  <w:abstractNum w:abstractNumId="14" w15:restartNumberingAfterBreak="0">
    <w:nsid w:val="5181799E"/>
    <w:multiLevelType w:val="hybridMultilevel"/>
    <w:tmpl w:val="72F45A0C"/>
    <w:lvl w:ilvl="0" w:tplc="98EAF044">
      <w:start w:val="8"/>
      <w:numFmt w:val="decimal"/>
      <w:lvlText w:val="%1."/>
      <w:lvlJc w:val="left"/>
      <w:pPr>
        <w:tabs>
          <w:tab w:val="num" w:pos="360"/>
        </w:tabs>
        <w:ind w:left="360" w:hanging="360"/>
      </w:pPr>
      <w:rPr>
        <w:rFonts w:hint="default"/>
      </w:rPr>
    </w:lvl>
    <w:lvl w:ilvl="1" w:tplc="077EE6E4" w:tentative="1">
      <w:start w:val="1"/>
      <w:numFmt w:val="lowerLetter"/>
      <w:lvlText w:val="%2."/>
      <w:lvlJc w:val="left"/>
      <w:pPr>
        <w:tabs>
          <w:tab w:val="num" w:pos="1080"/>
        </w:tabs>
        <w:ind w:left="1080" w:hanging="360"/>
      </w:pPr>
    </w:lvl>
    <w:lvl w:ilvl="2" w:tplc="67E088EC" w:tentative="1">
      <w:start w:val="1"/>
      <w:numFmt w:val="lowerRoman"/>
      <w:lvlText w:val="%3."/>
      <w:lvlJc w:val="right"/>
      <w:pPr>
        <w:tabs>
          <w:tab w:val="num" w:pos="1800"/>
        </w:tabs>
        <w:ind w:left="1800" w:hanging="180"/>
      </w:pPr>
    </w:lvl>
    <w:lvl w:ilvl="3" w:tplc="41A0EC44" w:tentative="1">
      <w:start w:val="1"/>
      <w:numFmt w:val="decimal"/>
      <w:lvlText w:val="%4."/>
      <w:lvlJc w:val="left"/>
      <w:pPr>
        <w:tabs>
          <w:tab w:val="num" w:pos="2520"/>
        </w:tabs>
        <w:ind w:left="2520" w:hanging="360"/>
      </w:pPr>
    </w:lvl>
    <w:lvl w:ilvl="4" w:tplc="A702A19E" w:tentative="1">
      <w:start w:val="1"/>
      <w:numFmt w:val="lowerLetter"/>
      <w:lvlText w:val="%5."/>
      <w:lvlJc w:val="left"/>
      <w:pPr>
        <w:tabs>
          <w:tab w:val="num" w:pos="3240"/>
        </w:tabs>
        <w:ind w:left="3240" w:hanging="360"/>
      </w:pPr>
    </w:lvl>
    <w:lvl w:ilvl="5" w:tplc="DA80DB02" w:tentative="1">
      <w:start w:val="1"/>
      <w:numFmt w:val="lowerRoman"/>
      <w:lvlText w:val="%6."/>
      <w:lvlJc w:val="right"/>
      <w:pPr>
        <w:tabs>
          <w:tab w:val="num" w:pos="3960"/>
        </w:tabs>
        <w:ind w:left="3960" w:hanging="180"/>
      </w:pPr>
    </w:lvl>
    <w:lvl w:ilvl="6" w:tplc="8934082E" w:tentative="1">
      <w:start w:val="1"/>
      <w:numFmt w:val="decimal"/>
      <w:lvlText w:val="%7."/>
      <w:lvlJc w:val="left"/>
      <w:pPr>
        <w:tabs>
          <w:tab w:val="num" w:pos="4680"/>
        </w:tabs>
        <w:ind w:left="4680" w:hanging="360"/>
      </w:pPr>
    </w:lvl>
    <w:lvl w:ilvl="7" w:tplc="0F882C9A" w:tentative="1">
      <w:start w:val="1"/>
      <w:numFmt w:val="lowerLetter"/>
      <w:lvlText w:val="%8."/>
      <w:lvlJc w:val="left"/>
      <w:pPr>
        <w:tabs>
          <w:tab w:val="num" w:pos="5400"/>
        </w:tabs>
        <w:ind w:left="5400" w:hanging="360"/>
      </w:pPr>
    </w:lvl>
    <w:lvl w:ilvl="8" w:tplc="5D18FF70" w:tentative="1">
      <w:start w:val="1"/>
      <w:numFmt w:val="lowerRoman"/>
      <w:lvlText w:val="%9."/>
      <w:lvlJc w:val="right"/>
      <w:pPr>
        <w:tabs>
          <w:tab w:val="num" w:pos="6120"/>
        </w:tabs>
        <w:ind w:left="6120" w:hanging="180"/>
      </w:pPr>
    </w:lvl>
  </w:abstractNum>
  <w:abstractNum w:abstractNumId="15" w15:restartNumberingAfterBreak="0">
    <w:nsid w:val="614677C0"/>
    <w:multiLevelType w:val="hybridMultilevel"/>
    <w:tmpl w:val="82EAA85C"/>
    <w:lvl w:ilvl="0" w:tplc="5B1E0AE6">
      <w:start w:val="1"/>
      <w:numFmt w:val="bullet"/>
      <w:lvlText w:val=""/>
      <w:lvlJc w:val="left"/>
      <w:pPr>
        <w:tabs>
          <w:tab w:val="num" w:pos="720"/>
        </w:tabs>
        <w:ind w:left="720" w:hanging="360"/>
      </w:pPr>
      <w:rPr>
        <w:rFonts w:ascii="Symbol" w:hAnsi="Symbol" w:hint="default"/>
      </w:rPr>
    </w:lvl>
    <w:lvl w:ilvl="1" w:tplc="920A2FE4">
      <w:start w:val="1"/>
      <w:numFmt w:val="bullet"/>
      <w:lvlText w:val="o"/>
      <w:lvlJc w:val="left"/>
      <w:pPr>
        <w:tabs>
          <w:tab w:val="num" w:pos="1440"/>
        </w:tabs>
        <w:ind w:left="1440" w:hanging="360"/>
      </w:pPr>
      <w:rPr>
        <w:rFonts w:ascii="Courier New" w:hAnsi="Courier New" w:cs="Courier New" w:hint="default"/>
      </w:rPr>
    </w:lvl>
    <w:lvl w:ilvl="2" w:tplc="A84ACB98" w:tentative="1">
      <w:start w:val="1"/>
      <w:numFmt w:val="bullet"/>
      <w:lvlText w:val=""/>
      <w:lvlJc w:val="left"/>
      <w:pPr>
        <w:tabs>
          <w:tab w:val="num" w:pos="2160"/>
        </w:tabs>
        <w:ind w:left="2160" w:hanging="360"/>
      </w:pPr>
      <w:rPr>
        <w:rFonts w:ascii="Wingdings" w:hAnsi="Wingdings" w:hint="default"/>
      </w:rPr>
    </w:lvl>
    <w:lvl w:ilvl="3" w:tplc="2B7C8142" w:tentative="1">
      <w:start w:val="1"/>
      <w:numFmt w:val="bullet"/>
      <w:lvlText w:val=""/>
      <w:lvlJc w:val="left"/>
      <w:pPr>
        <w:tabs>
          <w:tab w:val="num" w:pos="2880"/>
        </w:tabs>
        <w:ind w:left="2880" w:hanging="360"/>
      </w:pPr>
      <w:rPr>
        <w:rFonts w:ascii="Symbol" w:hAnsi="Symbol" w:hint="default"/>
      </w:rPr>
    </w:lvl>
    <w:lvl w:ilvl="4" w:tplc="32F678A8" w:tentative="1">
      <w:start w:val="1"/>
      <w:numFmt w:val="bullet"/>
      <w:lvlText w:val="o"/>
      <w:lvlJc w:val="left"/>
      <w:pPr>
        <w:tabs>
          <w:tab w:val="num" w:pos="3600"/>
        </w:tabs>
        <w:ind w:left="3600" w:hanging="360"/>
      </w:pPr>
      <w:rPr>
        <w:rFonts w:ascii="Courier New" w:hAnsi="Courier New" w:cs="Courier New" w:hint="default"/>
      </w:rPr>
    </w:lvl>
    <w:lvl w:ilvl="5" w:tplc="5386D070" w:tentative="1">
      <w:start w:val="1"/>
      <w:numFmt w:val="bullet"/>
      <w:lvlText w:val=""/>
      <w:lvlJc w:val="left"/>
      <w:pPr>
        <w:tabs>
          <w:tab w:val="num" w:pos="4320"/>
        </w:tabs>
        <w:ind w:left="4320" w:hanging="360"/>
      </w:pPr>
      <w:rPr>
        <w:rFonts w:ascii="Wingdings" w:hAnsi="Wingdings" w:hint="default"/>
      </w:rPr>
    </w:lvl>
    <w:lvl w:ilvl="6" w:tplc="D778B1D8" w:tentative="1">
      <w:start w:val="1"/>
      <w:numFmt w:val="bullet"/>
      <w:lvlText w:val=""/>
      <w:lvlJc w:val="left"/>
      <w:pPr>
        <w:tabs>
          <w:tab w:val="num" w:pos="5040"/>
        </w:tabs>
        <w:ind w:left="5040" w:hanging="360"/>
      </w:pPr>
      <w:rPr>
        <w:rFonts w:ascii="Symbol" w:hAnsi="Symbol" w:hint="default"/>
      </w:rPr>
    </w:lvl>
    <w:lvl w:ilvl="7" w:tplc="56CAF428" w:tentative="1">
      <w:start w:val="1"/>
      <w:numFmt w:val="bullet"/>
      <w:lvlText w:val="o"/>
      <w:lvlJc w:val="left"/>
      <w:pPr>
        <w:tabs>
          <w:tab w:val="num" w:pos="5760"/>
        </w:tabs>
        <w:ind w:left="5760" w:hanging="360"/>
      </w:pPr>
      <w:rPr>
        <w:rFonts w:ascii="Courier New" w:hAnsi="Courier New" w:cs="Courier New" w:hint="default"/>
      </w:rPr>
    </w:lvl>
    <w:lvl w:ilvl="8" w:tplc="3566F40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D47BCE"/>
    <w:multiLevelType w:val="hybridMultilevel"/>
    <w:tmpl w:val="2D94D344"/>
    <w:lvl w:ilvl="0" w:tplc="30603C6C">
      <w:start w:val="1"/>
      <w:numFmt w:val="decimal"/>
      <w:lvlText w:val="%1."/>
      <w:lvlJc w:val="left"/>
      <w:pPr>
        <w:tabs>
          <w:tab w:val="num" w:pos="2160"/>
        </w:tabs>
        <w:ind w:left="2160" w:hanging="360"/>
      </w:pPr>
      <w:rPr>
        <w:rFonts w:hint="default"/>
      </w:rPr>
    </w:lvl>
    <w:lvl w:ilvl="1" w:tplc="49C0B184">
      <w:start w:val="1"/>
      <w:numFmt w:val="lowerLetter"/>
      <w:lvlText w:val="%2."/>
      <w:lvlJc w:val="left"/>
      <w:pPr>
        <w:tabs>
          <w:tab w:val="num" w:pos="2880"/>
        </w:tabs>
        <w:ind w:left="2880" w:hanging="360"/>
      </w:pPr>
    </w:lvl>
    <w:lvl w:ilvl="2" w:tplc="CA38719E">
      <w:start w:val="1"/>
      <w:numFmt w:val="lowerRoman"/>
      <w:lvlText w:val="%3."/>
      <w:lvlJc w:val="right"/>
      <w:pPr>
        <w:tabs>
          <w:tab w:val="num" w:pos="3600"/>
        </w:tabs>
        <w:ind w:left="3600" w:hanging="180"/>
      </w:pPr>
    </w:lvl>
    <w:lvl w:ilvl="3" w:tplc="1CB49FD2" w:tentative="1">
      <w:start w:val="1"/>
      <w:numFmt w:val="decimal"/>
      <w:lvlText w:val="%4."/>
      <w:lvlJc w:val="left"/>
      <w:pPr>
        <w:tabs>
          <w:tab w:val="num" w:pos="4320"/>
        </w:tabs>
        <w:ind w:left="4320" w:hanging="360"/>
      </w:pPr>
    </w:lvl>
    <w:lvl w:ilvl="4" w:tplc="AC66598A" w:tentative="1">
      <w:start w:val="1"/>
      <w:numFmt w:val="lowerLetter"/>
      <w:lvlText w:val="%5."/>
      <w:lvlJc w:val="left"/>
      <w:pPr>
        <w:tabs>
          <w:tab w:val="num" w:pos="5040"/>
        </w:tabs>
        <w:ind w:left="5040" w:hanging="360"/>
      </w:pPr>
    </w:lvl>
    <w:lvl w:ilvl="5" w:tplc="932455DE" w:tentative="1">
      <w:start w:val="1"/>
      <w:numFmt w:val="lowerRoman"/>
      <w:lvlText w:val="%6."/>
      <w:lvlJc w:val="right"/>
      <w:pPr>
        <w:tabs>
          <w:tab w:val="num" w:pos="5760"/>
        </w:tabs>
        <w:ind w:left="5760" w:hanging="180"/>
      </w:pPr>
    </w:lvl>
    <w:lvl w:ilvl="6" w:tplc="9D0A211A" w:tentative="1">
      <w:start w:val="1"/>
      <w:numFmt w:val="decimal"/>
      <w:lvlText w:val="%7."/>
      <w:lvlJc w:val="left"/>
      <w:pPr>
        <w:tabs>
          <w:tab w:val="num" w:pos="6480"/>
        </w:tabs>
        <w:ind w:left="6480" w:hanging="360"/>
      </w:pPr>
    </w:lvl>
    <w:lvl w:ilvl="7" w:tplc="5C384662" w:tentative="1">
      <w:start w:val="1"/>
      <w:numFmt w:val="lowerLetter"/>
      <w:lvlText w:val="%8."/>
      <w:lvlJc w:val="left"/>
      <w:pPr>
        <w:tabs>
          <w:tab w:val="num" w:pos="7200"/>
        </w:tabs>
        <w:ind w:left="7200" w:hanging="360"/>
      </w:pPr>
    </w:lvl>
    <w:lvl w:ilvl="8" w:tplc="9EBC0BDA" w:tentative="1">
      <w:start w:val="1"/>
      <w:numFmt w:val="lowerRoman"/>
      <w:lvlText w:val="%9."/>
      <w:lvlJc w:val="right"/>
      <w:pPr>
        <w:tabs>
          <w:tab w:val="num" w:pos="7920"/>
        </w:tabs>
        <w:ind w:left="7920" w:hanging="180"/>
      </w:pPr>
    </w:lvl>
  </w:abstractNum>
  <w:abstractNum w:abstractNumId="17" w15:restartNumberingAfterBreak="0">
    <w:nsid w:val="65AF2794"/>
    <w:multiLevelType w:val="hybridMultilevel"/>
    <w:tmpl w:val="4F68A2A0"/>
    <w:lvl w:ilvl="0" w:tplc="8334C68E">
      <w:start w:val="1"/>
      <w:numFmt w:val="decimal"/>
      <w:lvlText w:val="%1."/>
      <w:lvlJc w:val="left"/>
      <w:pPr>
        <w:tabs>
          <w:tab w:val="num" w:pos="720"/>
        </w:tabs>
        <w:ind w:left="720" w:hanging="360"/>
      </w:pPr>
      <w:rPr>
        <w:rFonts w:hint="default"/>
        <w:b w:val="0"/>
        <w:color w:val="000000"/>
      </w:rPr>
    </w:lvl>
    <w:lvl w:ilvl="1" w:tplc="A98A9FDC" w:tentative="1">
      <w:start w:val="1"/>
      <w:numFmt w:val="lowerLetter"/>
      <w:lvlText w:val="%2."/>
      <w:lvlJc w:val="left"/>
      <w:pPr>
        <w:tabs>
          <w:tab w:val="num" w:pos="1440"/>
        </w:tabs>
        <w:ind w:left="1440" w:hanging="360"/>
      </w:pPr>
    </w:lvl>
    <w:lvl w:ilvl="2" w:tplc="3A9CE208" w:tentative="1">
      <w:start w:val="1"/>
      <w:numFmt w:val="lowerRoman"/>
      <w:lvlText w:val="%3."/>
      <w:lvlJc w:val="right"/>
      <w:pPr>
        <w:tabs>
          <w:tab w:val="num" w:pos="2160"/>
        </w:tabs>
        <w:ind w:left="2160" w:hanging="180"/>
      </w:pPr>
    </w:lvl>
    <w:lvl w:ilvl="3" w:tplc="C9F4445A" w:tentative="1">
      <w:start w:val="1"/>
      <w:numFmt w:val="decimal"/>
      <w:lvlText w:val="%4."/>
      <w:lvlJc w:val="left"/>
      <w:pPr>
        <w:tabs>
          <w:tab w:val="num" w:pos="2880"/>
        </w:tabs>
        <w:ind w:left="2880" w:hanging="360"/>
      </w:pPr>
    </w:lvl>
    <w:lvl w:ilvl="4" w:tplc="97A03928" w:tentative="1">
      <w:start w:val="1"/>
      <w:numFmt w:val="lowerLetter"/>
      <w:lvlText w:val="%5."/>
      <w:lvlJc w:val="left"/>
      <w:pPr>
        <w:tabs>
          <w:tab w:val="num" w:pos="3600"/>
        </w:tabs>
        <w:ind w:left="3600" w:hanging="360"/>
      </w:pPr>
    </w:lvl>
    <w:lvl w:ilvl="5" w:tplc="21EE27F8" w:tentative="1">
      <w:start w:val="1"/>
      <w:numFmt w:val="lowerRoman"/>
      <w:lvlText w:val="%6."/>
      <w:lvlJc w:val="right"/>
      <w:pPr>
        <w:tabs>
          <w:tab w:val="num" w:pos="4320"/>
        </w:tabs>
        <w:ind w:left="4320" w:hanging="180"/>
      </w:pPr>
    </w:lvl>
    <w:lvl w:ilvl="6" w:tplc="C7EE9470" w:tentative="1">
      <w:start w:val="1"/>
      <w:numFmt w:val="decimal"/>
      <w:lvlText w:val="%7."/>
      <w:lvlJc w:val="left"/>
      <w:pPr>
        <w:tabs>
          <w:tab w:val="num" w:pos="5040"/>
        </w:tabs>
        <w:ind w:left="5040" w:hanging="360"/>
      </w:pPr>
    </w:lvl>
    <w:lvl w:ilvl="7" w:tplc="352C37A4" w:tentative="1">
      <w:start w:val="1"/>
      <w:numFmt w:val="lowerLetter"/>
      <w:lvlText w:val="%8."/>
      <w:lvlJc w:val="left"/>
      <w:pPr>
        <w:tabs>
          <w:tab w:val="num" w:pos="5760"/>
        </w:tabs>
        <w:ind w:left="5760" w:hanging="360"/>
      </w:pPr>
    </w:lvl>
    <w:lvl w:ilvl="8" w:tplc="DA02273C" w:tentative="1">
      <w:start w:val="1"/>
      <w:numFmt w:val="lowerRoman"/>
      <w:lvlText w:val="%9."/>
      <w:lvlJc w:val="right"/>
      <w:pPr>
        <w:tabs>
          <w:tab w:val="num" w:pos="6480"/>
        </w:tabs>
        <w:ind w:left="6480" w:hanging="180"/>
      </w:pPr>
    </w:lvl>
  </w:abstractNum>
  <w:abstractNum w:abstractNumId="18" w15:restartNumberingAfterBreak="0">
    <w:nsid w:val="7BF53F6D"/>
    <w:multiLevelType w:val="hybridMultilevel"/>
    <w:tmpl w:val="DBBC4B62"/>
    <w:lvl w:ilvl="0" w:tplc="79D2C986">
      <w:start w:val="1"/>
      <w:numFmt w:val="decimal"/>
      <w:lvlText w:val="%1."/>
      <w:lvlJc w:val="left"/>
      <w:pPr>
        <w:tabs>
          <w:tab w:val="num" w:pos="360"/>
        </w:tabs>
        <w:ind w:left="360" w:hanging="360"/>
      </w:pPr>
      <w:rPr>
        <w:rFonts w:hint="default"/>
      </w:rPr>
    </w:lvl>
    <w:lvl w:ilvl="1" w:tplc="958EF1EC">
      <w:start w:val="1"/>
      <w:numFmt w:val="lowerLetter"/>
      <w:lvlText w:val="%2."/>
      <w:lvlJc w:val="left"/>
      <w:pPr>
        <w:tabs>
          <w:tab w:val="num" w:pos="1080"/>
        </w:tabs>
        <w:ind w:left="1080" w:hanging="360"/>
      </w:pPr>
      <w:rPr>
        <w:rFonts w:hint="default"/>
      </w:rPr>
    </w:lvl>
    <w:lvl w:ilvl="2" w:tplc="9D962718">
      <w:start w:val="1"/>
      <w:numFmt w:val="lowerRoman"/>
      <w:lvlText w:val="%3."/>
      <w:lvlJc w:val="right"/>
      <w:pPr>
        <w:tabs>
          <w:tab w:val="num" w:pos="1800"/>
        </w:tabs>
        <w:ind w:left="1800" w:hanging="180"/>
      </w:pPr>
    </w:lvl>
    <w:lvl w:ilvl="3" w:tplc="4336C448" w:tentative="1">
      <w:start w:val="1"/>
      <w:numFmt w:val="decimal"/>
      <w:lvlText w:val="%4."/>
      <w:lvlJc w:val="left"/>
      <w:pPr>
        <w:tabs>
          <w:tab w:val="num" w:pos="2520"/>
        </w:tabs>
        <w:ind w:left="2520" w:hanging="360"/>
      </w:pPr>
    </w:lvl>
    <w:lvl w:ilvl="4" w:tplc="A9768010" w:tentative="1">
      <w:start w:val="1"/>
      <w:numFmt w:val="lowerLetter"/>
      <w:lvlText w:val="%5."/>
      <w:lvlJc w:val="left"/>
      <w:pPr>
        <w:tabs>
          <w:tab w:val="num" w:pos="3240"/>
        </w:tabs>
        <w:ind w:left="3240" w:hanging="360"/>
      </w:pPr>
    </w:lvl>
    <w:lvl w:ilvl="5" w:tplc="867CC006" w:tentative="1">
      <w:start w:val="1"/>
      <w:numFmt w:val="lowerRoman"/>
      <w:lvlText w:val="%6."/>
      <w:lvlJc w:val="right"/>
      <w:pPr>
        <w:tabs>
          <w:tab w:val="num" w:pos="3960"/>
        </w:tabs>
        <w:ind w:left="3960" w:hanging="180"/>
      </w:pPr>
    </w:lvl>
    <w:lvl w:ilvl="6" w:tplc="1CD43506" w:tentative="1">
      <w:start w:val="1"/>
      <w:numFmt w:val="decimal"/>
      <w:lvlText w:val="%7."/>
      <w:lvlJc w:val="left"/>
      <w:pPr>
        <w:tabs>
          <w:tab w:val="num" w:pos="4680"/>
        </w:tabs>
        <w:ind w:left="4680" w:hanging="360"/>
      </w:pPr>
    </w:lvl>
    <w:lvl w:ilvl="7" w:tplc="AA1EF2B6" w:tentative="1">
      <w:start w:val="1"/>
      <w:numFmt w:val="lowerLetter"/>
      <w:lvlText w:val="%8."/>
      <w:lvlJc w:val="left"/>
      <w:pPr>
        <w:tabs>
          <w:tab w:val="num" w:pos="5400"/>
        </w:tabs>
        <w:ind w:left="5400" w:hanging="360"/>
      </w:pPr>
    </w:lvl>
    <w:lvl w:ilvl="8" w:tplc="C9401F02" w:tentative="1">
      <w:start w:val="1"/>
      <w:numFmt w:val="lowerRoman"/>
      <w:lvlText w:val="%9."/>
      <w:lvlJc w:val="right"/>
      <w:pPr>
        <w:tabs>
          <w:tab w:val="num" w:pos="6120"/>
        </w:tabs>
        <w:ind w:left="6120" w:hanging="180"/>
      </w:pPr>
    </w:lvl>
  </w:abstractNum>
  <w:abstractNum w:abstractNumId="19" w15:restartNumberingAfterBreak="0">
    <w:nsid w:val="7DDC2410"/>
    <w:multiLevelType w:val="hybridMultilevel"/>
    <w:tmpl w:val="48B822E8"/>
    <w:lvl w:ilvl="0" w:tplc="E132F652">
      <w:start w:val="1"/>
      <w:numFmt w:val="lowerLetter"/>
      <w:lvlText w:val="%1."/>
      <w:lvlJc w:val="left"/>
      <w:pPr>
        <w:ind w:left="1440" w:hanging="360"/>
      </w:pPr>
    </w:lvl>
    <w:lvl w:ilvl="1" w:tplc="57E0979E" w:tentative="1">
      <w:start w:val="1"/>
      <w:numFmt w:val="lowerLetter"/>
      <w:lvlText w:val="%2."/>
      <w:lvlJc w:val="left"/>
      <w:pPr>
        <w:ind w:left="2160" w:hanging="360"/>
      </w:pPr>
    </w:lvl>
    <w:lvl w:ilvl="2" w:tplc="2FCAE26C" w:tentative="1">
      <w:start w:val="1"/>
      <w:numFmt w:val="lowerRoman"/>
      <w:lvlText w:val="%3."/>
      <w:lvlJc w:val="right"/>
      <w:pPr>
        <w:ind w:left="2880" w:hanging="180"/>
      </w:pPr>
    </w:lvl>
    <w:lvl w:ilvl="3" w:tplc="C7905A06" w:tentative="1">
      <w:start w:val="1"/>
      <w:numFmt w:val="decimal"/>
      <w:lvlText w:val="%4."/>
      <w:lvlJc w:val="left"/>
      <w:pPr>
        <w:ind w:left="3600" w:hanging="360"/>
      </w:pPr>
    </w:lvl>
    <w:lvl w:ilvl="4" w:tplc="10E477C6" w:tentative="1">
      <w:start w:val="1"/>
      <w:numFmt w:val="lowerLetter"/>
      <w:lvlText w:val="%5."/>
      <w:lvlJc w:val="left"/>
      <w:pPr>
        <w:ind w:left="4320" w:hanging="360"/>
      </w:pPr>
    </w:lvl>
    <w:lvl w:ilvl="5" w:tplc="8160D82A" w:tentative="1">
      <w:start w:val="1"/>
      <w:numFmt w:val="lowerRoman"/>
      <w:lvlText w:val="%6."/>
      <w:lvlJc w:val="right"/>
      <w:pPr>
        <w:ind w:left="5040" w:hanging="180"/>
      </w:pPr>
    </w:lvl>
    <w:lvl w:ilvl="6" w:tplc="73BC53A6" w:tentative="1">
      <w:start w:val="1"/>
      <w:numFmt w:val="decimal"/>
      <w:lvlText w:val="%7."/>
      <w:lvlJc w:val="left"/>
      <w:pPr>
        <w:ind w:left="5760" w:hanging="360"/>
      </w:pPr>
    </w:lvl>
    <w:lvl w:ilvl="7" w:tplc="A0EE3598" w:tentative="1">
      <w:start w:val="1"/>
      <w:numFmt w:val="lowerLetter"/>
      <w:lvlText w:val="%8."/>
      <w:lvlJc w:val="left"/>
      <w:pPr>
        <w:ind w:left="6480" w:hanging="360"/>
      </w:pPr>
    </w:lvl>
    <w:lvl w:ilvl="8" w:tplc="91FAA0DC" w:tentative="1">
      <w:start w:val="1"/>
      <w:numFmt w:val="lowerRoman"/>
      <w:lvlText w:val="%9."/>
      <w:lvlJc w:val="right"/>
      <w:pPr>
        <w:ind w:left="7200" w:hanging="180"/>
      </w:pPr>
    </w:lvl>
  </w:abstractNum>
  <w:num w:numId="1">
    <w:abstractNumId w:val="18"/>
  </w:num>
  <w:num w:numId="2">
    <w:abstractNumId w:val="13"/>
  </w:num>
  <w:num w:numId="3">
    <w:abstractNumId w:val="0"/>
  </w:num>
  <w:num w:numId="4">
    <w:abstractNumId w:val="16"/>
  </w:num>
  <w:num w:numId="5">
    <w:abstractNumId w:val="15"/>
  </w:num>
  <w:num w:numId="6">
    <w:abstractNumId w:val="2"/>
  </w:num>
  <w:num w:numId="7">
    <w:abstractNumId w:val="12"/>
  </w:num>
  <w:num w:numId="8">
    <w:abstractNumId w:val="14"/>
  </w:num>
  <w:num w:numId="9">
    <w:abstractNumId w:val="9"/>
  </w:num>
  <w:num w:numId="10">
    <w:abstractNumId w:val="17"/>
  </w:num>
  <w:num w:numId="11">
    <w:abstractNumId w:val="3"/>
  </w:num>
  <w:num w:numId="12">
    <w:abstractNumId w:val="11"/>
  </w:num>
  <w:num w:numId="13">
    <w:abstractNumId w:val="10"/>
  </w:num>
  <w:num w:numId="14">
    <w:abstractNumId w:val="7"/>
  </w:num>
  <w:num w:numId="15">
    <w:abstractNumId w:val="6"/>
  </w:num>
  <w:num w:numId="16">
    <w:abstractNumId w:val="5"/>
  </w:num>
  <w:num w:numId="17">
    <w:abstractNumId w:val="8"/>
  </w:num>
  <w:num w:numId="18">
    <w:abstractNumId w:val="4"/>
  </w:num>
  <w:num w:numId="19">
    <w:abstractNumId w:val="1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B87"/>
    <w:rsid w:val="00001329"/>
    <w:rsid w:val="000063B9"/>
    <w:rsid w:val="000072AA"/>
    <w:rsid w:val="0001606C"/>
    <w:rsid w:val="00027086"/>
    <w:rsid w:val="00030DD3"/>
    <w:rsid w:val="00034C92"/>
    <w:rsid w:val="00035BEE"/>
    <w:rsid w:val="00043474"/>
    <w:rsid w:val="00053AA3"/>
    <w:rsid w:val="00055A3D"/>
    <w:rsid w:val="00056B96"/>
    <w:rsid w:val="00063782"/>
    <w:rsid w:val="000656B7"/>
    <w:rsid w:val="0007158E"/>
    <w:rsid w:val="0007250C"/>
    <w:rsid w:val="00074701"/>
    <w:rsid w:val="00077595"/>
    <w:rsid w:val="000853D9"/>
    <w:rsid w:val="00090BBA"/>
    <w:rsid w:val="00097A70"/>
    <w:rsid w:val="000A0B86"/>
    <w:rsid w:val="000A1302"/>
    <w:rsid w:val="000A5AA5"/>
    <w:rsid w:val="000B2C99"/>
    <w:rsid w:val="000B63DE"/>
    <w:rsid w:val="000B6697"/>
    <w:rsid w:val="000D052C"/>
    <w:rsid w:val="000D703F"/>
    <w:rsid w:val="000E1B88"/>
    <w:rsid w:val="000E1DFE"/>
    <w:rsid w:val="000E3F4E"/>
    <w:rsid w:val="000E3F88"/>
    <w:rsid w:val="000E6832"/>
    <w:rsid w:val="000F7EAB"/>
    <w:rsid w:val="00102267"/>
    <w:rsid w:val="00103AB9"/>
    <w:rsid w:val="00104C28"/>
    <w:rsid w:val="001160EA"/>
    <w:rsid w:val="00121B6D"/>
    <w:rsid w:val="00132C9F"/>
    <w:rsid w:val="00132F44"/>
    <w:rsid w:val="00133302"/>
    <w:rsid w:val="001362F3"/>
    <w:rsid w:val="00141A59"/>
    <w:rsid w:val="00163AEA"/>
    <w:rsid w:val="00171CF8"/>
    <w:rsid w:val="00173F1B"/>
    <w:rsid w:val="00175E4E"/>
    <w:rsid w:val="0017686B"/>
    <w:rsid w:val="00181784"/>
    <w:rsid w:val="0018208E"/>
    <w:rsid w:val="00183DF0"/>
    <w:rsid w:val="001925A3"/>
    <w:rsid w:val="00193BBC"/>
    <w:rsid w:val="00195E0F"/>
    <w:rsid w:val="0019721B"/>
    <w:rsid w:val="001A4CA9"/>
    <w:rsid w:val="001B3A5F"/>
    <w:rsid w:val="001B71EB"/>
    <w:rsid w:val="001C14FC"/>
    <w:rsid w:val="001C2471"/>
    <w:rsid w:val="001C2712"/>
    <w:rsid w:val="001D7ECC"/>
    <w:rsid w:val="001E0FC4"/>
    <w:rsid w:val="001E111C"/>
    <w:rsid w:val="001F1874"/>
    <w:rsid w:val="001F26EB"/>
    <w:rsid w:val="00202DBD"/>
    <w:rsid w:val="002049E8"/>
    <w:rsid w:val="0021159D"/>
    <w:rsid w:val="002123AB"/>
    <w:rsid w:val="002150AA"/>
    <w:rsid w:val="00215989"/>
    <w:rsid w:val="00216FEC"/>
    <w:rsid w:val="00217B6E"/>
    <w:rsid w:val="00223A0F"/>
    <w:rsid w:val="00226754"/>
    <w:rsid w:val="00226D5D"/>
    <w:rsid w:val="0023149B"/>
    <w:rsid w:val="0023493F"/>
    <w:rsid w:val="00237924"/>
    <w:rsid w:val="00240E6A"/>
    <w:rsid w:val="002425E3"/>
    <w:rsid w:val="00246035"/>
    <w:rsid w:val="0025000B"/>
    <w:rsid w:val="00261E31"/>
    <w:rsid w:val="00261F48"/>
    <w:rsid w:val="00262458"/>
    <w:rsid w:val="0026636C"/>
    <w:rsid w:val="002673FE"/>
    <w:rsid w:val="002710F1"/>
    <w:rsid w:val="0027262E"/>
    <w:rsid w:val="0027294B"/>
    <w:rsid w:val="002845F8"/>
    <w:rsid w:val="002A70A7"/>
    <w:rsid w:val="002A7A4D"/>
    <w:rsid w:val="002B014B"/>
    <w:rsid w:val="002B359D"/>
    <w:rsid w:val="002C2E4F"/>
    <w:rsid w:val="002C337A"/>
    <w:rsid w:val="002C7591"/>
    <w:rsid w:val="002D1039"/>
    <w:rsid w:val="002E102C"/>
    <w:rsid w:val="002E41B2"/>
    <w:rsid w:val="002E51BC"/>
    <w:rsid w:val="002F061C"/>
    <w:rsid w:val="002F71C2"/>
    <w:rsid w:val="00305463"/>
    <w:rsid w:val="003149DE"/>
    <w:rsid w:val="00314F04"/>
    <w:rsid w:val="00317064"/>
    <w:rsid w:val="00324E4C"/>
    <w:rsid w:val="00330A7E"/>
    <w:rsid w:val="00334D40"/>
    <w:rsid w:val="00353491"/>
    <w:rsid w:val="00356545"/>
    <w:rsid w:val="003625A9"/>
    <w:rsid w:val="003641D0"/>
    <w:rsid w:val="00364FF1"/>
    <w:rsid w:val="0037790E"/>
    <w:rsid w:val="00387541"/>
    <w:rsid w:val="003906C7"/>
    <w:rsid w:val="00391E0B"/>
    <w:rsid w:val="0039536F"/>
    <w:rsid w:val="00396344"/>
    <w:rsid w:val="003A17FE"/>
    <w:rsid w:val="003A1D63"/>
    <w:rsid w:val="003B31F6"/>
    <w:rsid w:val="003B4529"/>
    <w:rsid w:val="003C7113"/>
    <w:rsid w:val="003D4453"/>
    <w:rsid w:val="003D5981"/>
    <w:rsid w:val="003E2E9E"/>
    <w:rsid w:val="003E34E7"/>
    <w:rsid w:val="003F2098"/>
    <w:rsid w:val="003F45CB"/>
    <w:rsid w:val="004066EF"/>
    <w:rsid w:val="00406ADD"/>
    <w:rsid w:val="004117E5"/>
    <w:rsid w:val="00411941"/>
    <w:rsid w:val="0041778C"/>
    <w:rsid w:val="00432013"/>
    <w:rsid w:val="004320BB"/>
    <w:rsid w:val="004323E2"/>
    <w:rsid w:val="004360CB"/>
    <w:rsid w:val="004412C3"/>
    <w:rsid w:val="0044226F"/>
    <w:rsid w:val="004528BB"/>
    <w:rsid w:val="004628FA"/>
    <w:rsid w:val="00467314"/>
    <w:rsid w:val="00472450"/>
    <w:rsid w:val="00483A49"/>
    <w:rsid w:val="004864C6"/>
    <w:rsid w:val="00486520"/>
    <w:rsid w:val="0049108E"/>
    <w:rsid w:val="0049178A"/>
    <w:rsid w:val="00491797"/>
    <w:rsid w:val="00497E17"/>
    <w:rsid w:val="004A16E4"/>
    <w:rsid w:val="004A2086"/>
    <w:rsid w:val="004A3523"/>
    <w:rsid w:val="004A46FF"/>
    <w:rsid w:val="004A5CA3"/>
    <w:rsid w:val="004B1A61"/>
    <w:rsid w:val="004B1EBB"/>
    <w:rsid w:val="004C33BC"/>
    <w:rsid w:val="004D18E2"/>
    <w:rsid w:val="004D1CC7"/>
    <w:rsid w:val="004D7E25"/>
    <w:rsid w:val="004E02B6"/>
    <w:rsid w:val="004E295A"/>
    <w:rsid w:val="004E7FFB"/>
    <w:rsid w:val="004F377F"/>
    <w:rsid w:val="005018F2"/>
    <w:rsid w:val="00512093"/>
    <w:rsid w:val="00512A29"/>
    <w:rsid w:val="00526BBE"/>
    <w:rsid w:val="00531C9F"/>
    <w:rsid w:val="00534010"/>
    <w:rsid w:val="00540887"/>
    <w:rsid w:val="00543BE2"/>
    <w:rsid w:val="0054507D"/>
    <w:rsid w:val="00552248"/>
    <w:rsid w:val="00552DC8"/>
    <w:rsid w:val="00555582"/>
    <w:rsid w:val="005603C5"/>
    <w:rsid w:val="0056082C"/>
    <w:rsid w:val="00561DC6"/>
    <w:rsid w:val="00561F0C"/>
    <w:rsid w:val="00561F32"/>
    <w:rsid w:val="00562D31"/>
    <w:rsid w:val="005632C2"/>
    <w:rsid w:val="00564569"/>
    <w:rsid w:val="00567DFE"/>
    <w:rsid w:val="0058020F"/>
    <w:rsid w:val="00581828"/>
    <w:rsid w:val="005849A5"/>
    <w:rsid w:val="00591053"/>
    <w:rsid w:val="00594483"/>
    <w:rsid w:val="005A2808"/>
    <w:rsid w:val="005A42B8"/>
    <w:rsid w:val="005A56AA"/>
    <w:rsid w:val="005B1E54"/>
    <w:rsid w:val="005B269E"/>
    <w:rsid w:val="005B6D5E"/>
    <w:rsid w:val="005B7436"/>
    <w:rsid w:val="005C42DA"/>
    <w:rsid w:val="005E2191"/>
    <w:rsid w:val="005E4844"/>
    <w:rsid w:val="005E5D8E"/>
    <w:rsid w:val="005F1874"/>
    <w:rsid w:val="005F5D54"/>
    <w:rsid w:val="00600FF4"/>
    <w:rsid w:val="006117B5"/>
    <w:rsid w:val="00613BF0"/>
    <w:rsid w:val="006345E9"/>
    <w:rsid w:val="0063563D"/>
    <w:rsid w:val="00636AC7"/>
    <w:rsid w:val="00641DFD"/>
    <w:rsid w:val="0064534E"/>
    <w:rsid w:val="0066491A"/>
    <w:rsid w:val="0066511D"/>
    <w:rsid w:val="00666BEC"/>
    <w:rsid w:val="00676217"/>
    <w:rsid w:val="00676769"/>
    <w:rsid w:val="00685AD0"/>
    <w:rsid w:val="00690654"/>
    <w:rsid w:val="00692A67"/>
    <w:rsid w:val="00693BC1"/>
    <w:rsid w:val="0069669A"/>
    <w:rsid w:val="0069716C"/>
    <w:rsid w:val="006A3BCD"/>
    <w:rsid w:val="006A5B5A"/>
    <w:rsid w:val="006B5DD1"/>
    <w:rsid w:val="006B65D9"/>
    <w:rsid w:val="006B7F08"/>
    <w:rsid w:val="006C60B0"/>
    <w:rsid w:val="006D1D27"/>
    <w:rsid w:val="006D4039"/>
    <w:rsid w:val="006D4CBC"/>
    <w:rsid w:val="006E620A"/>
    <w:rsid w:val="00705EED"/>
    <w:rsid w:val="007071B2"/>
    <w:rsid w:val="0070733C"/>
    <w:rsid w:val="007143B5"/>
    <w:rsid w:val="00717A96"/>
    <w:rsid w:val="0072082D"/>
    <w:rsid w:val="00723057"/>
    <w:rsid w:val="00723D53"/>
    <w:rsid w:val="0072430F"/>
    <w:rsid w:val="00730853"/>
    <w:rsid w:val="00731AF4"/>
    <w:rsid w:val="007358F4"/>
    <w:rsid w:val="00735907"/>
    <w:rsid w:val="00735D52"/>
    <w:rsid w:val="00737900"/>
    <w:rsid w:val="007379AC"/>
    <w:rsid w:val="0074184A"/>
    <w:rsid w:val="00743AB6"/>
    <w:rsid w:val="00753271"/>
    <w:rsid w:val="00763486"/>
    <w:rsid w:val="00766272"/>
    <w:rsid w:val="007709BB"/>
    <w:rsid w:val="00770F7B"/>
    <w:rsid w:val="007718AD"/>
    <w:rsid w:val="0078028D"/>
    <w:rsid w:val="007940E5"/>
    <w:rsid w:val="007965D9"/>
    <w:rsid w:val="007966DA"/>
    <w:rsid w:val="007A0123"/>
    <w:rsid w:val="007A22FF"/>
    <w:rsid w:val="007B5B50"/>
    <w:rsid w:val="007B65CB"/>
    <w:rsid w:val="007B7FC8"/>
    <w:rsid w:val="007C2295"/>
    <w:rsid w:val="007C2E49"/>
    <w:rsid w:val="007C5222"/>
    <w:rsid w:val="007C71E4"/>
    <w:rsid w:val="007D0007"/>
    <w:rsid w:val="007D6BF1"/>
    <w:rsid w:val="007E19B0"/>
    <w:rsid w:val="007E5344"/>
    <w:rsid w:val="007F38DA"/>
    <w:rsid w:val="007F6D30"/>
    <w:rsid w:val="008011DD"/>
    <w:rsid w:val="00806779"/>
    <w:rsid w:val="00807214"/>
    <w:rsid w:val="00814B5D"/>
    <w:rsid w:val="00814D48"/>
    <w:rsid w:val="00820F63"/>
    <w:rsid w:val="00821C27"/>
    <w:rsid w:val="008345E1"/>
    <w:rsid w:val="00843516"/>
    <w:rsid w:val="0084404F"/>
    <w:rsid w:val="0085432C"/>
    <w:rsid w:val="00856A08"/>
    <w:rsid w:val="00861570"/>
    <w:rsid w:val="00871C6C"/>
    <w:rsid w:val="00873E2A"/>
    <w:rsid w:val="0088140A"/>
    <w:rsid w:val="00881B8C"/>
    <w:rsid w:val="00881D9A"/>
    <w:rsid w:val="0088225A"/>
    <w:rsid w:val="00883084"/>
    <w:rsid w:val="00884064"/>
    <w:rsid w:val="00895CB2"/>
    <w:rsid w:val="008A1373"/>
    <w:rsid w:val="008A2E0F"/>
    <w:rsid w:val="008A6332"/>
    <w:rsid w:val="008B0636"/>
    <w:rsid w:val="008B4475"/>
    <w:rsid w:val="008B6DCA"/>
    <w:rsid w:val="008B73D8"/>
    <w:rsid w:val="008C1C16"/>
    <w:rsid w:val="008C2BE1"/>
    <w:rsid w:val="008C327E"/>
    <w:rsid w:val="008C551B"/>
    <w:rsid w:val="008C7DAC"/>
    <w:rsid w:val="008D08BB"/>
    <w:rsid w:val="008E1431"/>
    <w:rsid w:val="008F2EC4"/>
    <w:rsid w:val="008F7DF3"/>
    <w:rsid w:val="009073FC"/>
    <w:rsid w:val="00911054"/>
    <w:rsid w:val="0091782C"/>
    <w:rsid w:val="00920E7C"/>
    <w:rsid w:val="00921189"/>
    <w:rsid w:val="0092272F"/>
    <w:rsid w:val="0092618E"/>
    <w:rsid w:val="00927714"/>
    <w:rsid w:val="00930EB6"/>
    <w:rsid w:val="00937A15"/>
    <w:rsid w:val="00942697"/>
    <w:rsid w:val="00942CA5"/>
    <w:rsid w:val="00943163"/>
    <w:rsid w:val="00946642"/>
    <w:rsid w:val="009475FC"/>
    <w:rsid w:val="00955039"/>
    <w:rsid w:val="0095535C"/>
    <w:rsid w:val="0095696F"/>
    <w:rsid w:val="00957155"/>
    <w:rsid w:val="009628B0"/>
    <w:rsid w:val="00963B70"/>
    <w:rsid w:val="00970D92"/>
    <w:rsid w:val="0097243C"/>
    <w:rsid w:val="00980854"/>
    <w:rsid w:val="00980B43"/>
    <w:rsid w:val="00991317"/>
    <w:rsid w:val="00991B7F"/>
    <w:rsid w:val="00991B9B"/>
    <w:rsid w:val="009A3651"/>
    <w:rsid w:val="009B4876"/>
    <w:rsid w:val="009D0E22"/>
    <w:rsid w:val="009D25AD"/>
    <w:rsid w:val="009D559B"/>
    <w:rsid w:val="009D5A72"/>
    <w:rsid w:val="009D6479"/>
    <w:rsid w:val="009D6BF9"/>
    <w:rsid w:val="009D73AA"/>
    <w:rsid w:val="009E3257"/>
    <w:rsid w:val="009E74CB"/>
    <w:rsid w:val="009F0450"/>
    <w:rsid w:val="009F1E11"/>
    <w:rsid w:val="009F3C73"/>
    <w:rsid w:val="009F64AE"/>
    <w:rsid w:val="00A00281"/>
    <w:rsid w:val="00A0258F"/>
    <w:rsid w:val="00A15085"/>
    <w:rsid w:val="00A20567"/>
    <w:rsid w:val="00A24C8B"/>
    <w:rsid w:val="00A30C5B"/>
    <w:rsid w:val="00A31947"/>
    <w:rsid w:val="00A36AED"/>
    <w:rsid w:val="00A375F5"/>
    <w:rsid w:val="00A40123"/>
    <w:rsid w:val="00A4026B"/>
    <w:rsid w:val="00A42F3D"/>
    <w:rsid w:val="00A443D7"/>
    <w:rsid w:val="00A46795"/>
    <w:rsid w:val="00A477B0"/>
    <w:rsid w:val="00A50881"/>
    <w:rsid w:val="00A52974"/>
    <w:rsid w:val="00A57ACB"/>
    <w:rsid w:val="00A645C5"/>
    <w:rsid w:val="00A65A44"/>
    <w:rsid w:val="00A70BFE"/>
    <w:rsid w:val="00A726E3"/>
    <w:rsid w:val="00A72D38"/>
    <w:rsid w:val="00A74663"/>
    <w:rsid w:val="00A7500D"/>
    <w:rsid w:val="00A75214"/>
    <w:rsid w:val="00A76029"/>
    <w:rsid w:val="00A83364"/>
    <w:rsid w:val="00A925E5"/>
    <w:rsid w:val="00A95089"/>
    <w:rsid w:val="00A964AC"/>
    <w:rsid w:val="00AA1067"/>
    <w:rsid w:val="00AA2373"/>
    <w:rsid w:val="00AB0230"/>
    <w:rsid w:val="00AB254C"/>
    <w:rsid w:val="00AC07B4"/>
    <w:rsid w:val="00AC1060"/>
    <w:rsid w:val="00AC2B41"/>
    <w:rsid w:val="00AC48C5"/>
    <w:rsid w:val="00AD11C2"/>
    <w:rsid w:val="00AD7FFB"/>
    <w:rsid w:val="00AE1D7A"/>
    <w:rsid w:val="00AE708E"/>
    <w:rsid w:val="00AF411A"/>
    <w:rsid w:val="00B04CB4"/>
    <w:rsid w:val="00B10CD1"/>
    <w:rsid w:val="00B12122"/>
    <w:rsid w:val="00B14926"/>
    <w:rsid w:val="00B26F78"/>
    <w:rsid w:val="00B31568"/>
    <w:rsid w:val="00B34436"/>
    <w:rsid w:val="00B346EC"/>
    <w:rsid w:val="00B36CC5"/>
    <w:rsid w:val="00B4785F"/>
    <w:rsid w:val="00B6078C"/>
    <w:rsid w:val="00B64E34"/>
    <w:rsid w:val="00B678F6"/>
    <w:rsid w:val="00B70C76"/>
    <w:rsid w:val="00B714CF"/>
    <w:rsid w:val="00B71DC2"/>
    <w:rsid w:val="00B720CE"/>
    <w:rsid w:val="00B76A63"/>
    <w:rsid w:val="00B82F0A"/>
    <w:rsid w:val="00B86EE1"/>
    <w:rsid w:val="00B87612"/>
    <w:rsid w:val="00B92842"/>
    <w:rsid w:val="00BA3BBC"/>
    <w:rsid w:val="00BA3DED"/>
    <w:rsid w:val="00BA4316"/>
    <w:rsid w:val="00BB0169"/>
    <w:rsid w:val="00BB0A92"/>
    <w:rsid w:val="00BB5EA5"/>
    <w:rsid w:val="00BB6D04"/>
    <w:rsid w:val="00BC47EE"/>
    <w:rsid w:val="00BC7C35"/>
    <w:rsid w:val="00BD3AE8"/>
    <w:rsid w:val="00BD52B8"/>
    <w:rsid w:val="00BD7176"/>
    <w:rsid w:val="00BE2AD9"/>
    <w:rsid w:val="00BE6925"/>
    <w:rsid w:val="00BF06B2"/>
    <w:rsid w:val="00BF54E1"/>
    <w:rsid w:val="00C02C99"/>
    <w:rsid w:val="00C02E92"/>
    <w:rsid w:val="00C0735A"/>
    <w:rsid w:val="00C12A11"/>
    <w:rsid w:val="00C414E3"/>
    <w:rsid w:val="00C43DA7"/>
    <w:rsid w:val="00C44992"/>
    <w:rsid w:val="00C46D42"/>
    <w:rsid w:val="00C521C8"/>
    <w:rsid w:val="00C528BD"/>
    <w:rsid w:val="00C566D5"/>
    <w:rsid w:val="00C57231"/>
    <w:rsid w:val="00C62DE5"/>
    <w:rsid w:val="00C637A2"/>
    <w:rsid w:val="00C63E93"/>
    <w:rsid w:val="00C74B50"/>
    <w:rsid w:val="00C76ED7"/>
    <w:rsid w:val="00C827A2"/>
    <w:rsid w:val="00C82914"/>
    <w:rsid w:val="00C876DD"/>
    <w:rsid w:val="00C91411"/>
    <w:rsid w:val="00C9397B"/>
    <w:rsid w:val="00CA2D7A"/>
    <w:rsid w:val="00CA46AA"/>
    <w:rsid w:val="00CA57EB"/>
    <w:rsid w:val="00CA7396"/>
    <w:rsid w:val="00CB5098"/>
    <w:rsid w:val="00CB6E14"/>
    <w:rsid w:val="00CB7517"/>
    <w:rsid w:val="00CC0E1C"/>
    <w:rsid w:val="00CC43CA"/>
    <w:rsid w:val="00CD2E04"/>
    <w:rsid w:val="00CE0A55"/>
    <w:rsid w:val="00CE739F"/>
    <w:rsid w:val="00CE76B7"/>
    <w:rsid w:val="00CF4B25"/>
    <w:rsid w:val="00CF4F03"/>
    <w:rsid w:val="00D07B9A"/>
    <w:rsid w:val="00D15B90"/>
    <w:rsid w:val="00D229F5"/>
    <w:rsid w:val="00D22BBA"/>
    <w:rsid w:val="00D2338F"/>
    <w:rsid w:val="00D30764"/>
    <w:rsid w:val="00D32426"/>
    <w:rsid w:val="00D34B7E"/>
    <w:rsid w:val="00D372F5"/>
    <w:rsid w:val="00D40BD2"/>
    <w:rsid w:val="00D5037F"/>
    <w:rsid w:val="00D5524E"/>
    <w:rsid w:val="00D71AFA"/>
    <w:rsid w:val="00D8267B"/>
    <w:rsid w:val="00D84D0A"/>
    <w:rsid w:val="00DA04F5"/>
    <w:rsid w:val="00DA0850"/>
    <w:rsid w:val="00DA0FF8"/>
    <w:rsid w:val="00DA2496"/>
    <w:rsid w:val="00DA738C"/>
    <w:rsid w:val="00DB7F7C"/>
    <w:rsid w:val="00DC5246"/>
    <w:rsid w:val="00DD5420"/>
    <w:rsid w:val="00DD5920"/>
    <w:rsid w:val="00DE18A3"/>
    <w:rsid w:val="00DE6900"/>
    <w:rsid w:val="00DF1633"/>
    <w:rsid w:val="00DF79CD"/>
    <w:rsid w:val="00E01EFC"/>
    <w:rsid w:val="00E20B08"/>
    <w:rsid w:val="00E44774"/>
    <w:rsid w:val="00E45E92"/>
    <w:rsid w:val="00E45FAB"/>
    <w:rsid w:val="00E509C5"/>
    <w:rsid w:val="00E5661A"/>
    <w:rsid w:val="00E57A43"/>
    <w:rsid w:val="00E6486D"/>
    <w:rsid w:val="00E708B6"/>
    <w:rsid w:val="00E71932"/>
    <w:rsid w:val="00E72A50"/>
    <w:rsid w:val="00E74632"/>
    <w:rsid w:val="00E8146C"/>
    <w:rsid w:val="00E86F08"/>
    <w:rsid w:val="00E87B87"/>
    <w:rsid w:val="00E90AB5"/>
    <w:rsid w:val="00E90B3D"/>
    <w:rsid w:val="00E94E71"/>
    <w:rsid w:val="00E96CDB"/>
    <w:rsid w:val="00EA460A"/>
    <w:rsid w:val="00EA654A"/>
    <w:rsid w:val="00EB133E"/>
    <w:rsid w:val="00EB28BB"/>
    <w:rsid w:val="00EB65E2"/>
    <w:rsid w:val="00EC0064"/>
    <w:rsid w:val="00EC6614"/>
    <w:rsid w:val="00EC6B6F"/>
    <w:rsid w:val="00EC6CD9"/>
    <w:rsid w:val="00ED1D14"/>
    <w:rsid w:val="00ED7C97"/>
    <w:rsid w:val="00EE11C8"/>
    <w:rsid w:val="00EE1AA3"/>
    <w:rsid w:val="00EE3A31"/>
    <w:rsid w:val="00EE4119"/>
    <w:rsid w:val="00EE5C4E"/>
    <w:rsid w:val="00EE64FC"/>
    <w:rsid w:val="00EE6A34"/>
    <w:rsid w:val="00EF2EE2"/>
    <w:rsid w:val="00EF2F5D"/>
    <w:rsid w:val="00EF5DB0"/>
    <w:rsid w:val="00EF7985"/>
    <w:rsid w:val="00EF7A30"/>
    <w:rsid w:val="00F1120A"/>
    <w:rsid w:val="00F117AC"/>
    <w:rsid w:val="00F11BC7"/>
    <w:rsid w:val="00F1429A"/>
    <w:rsid w:val="00F17739"/>
    <w:rsid w:val="00F33734"/>
    <w:rsid w:val="00F35503"/>
    <w:rsid w:val="00F40987"/>
    <w:rsid w:val="00F4186B"/>
    <w:rsid w:val="00F47F6A"/>
    <w:rsid w:val="00F502A4"/>
    <w:rsid w:val="00F56E73"/>
    <w:rsid w:val="00F60C57"/>
    <w:rsid w:val="00F61C39"/>
    <w:rsid w:val="00F64DB1"/>
    <w:rsid w:val="00F75C76"/>
    <w:rsid w:val="00F80420"/>
    <w:rsid w:val="00F871B5"/>
    <w:rsid w:val="00F95F6E"/>
    <w:rsid w:val="00F9630B"/>
    <w:rsid w:val="00F96CAB"/>
    <w:rsid w:val="00FA7E0D"/>
    <w:rsid w:val="00FB577A"/>
    <w:rsid w:val="00FC100E"/>
    <w:rsid w:val="00FC1EF6"/>
    <w:rsid w:val="00FC2278"/>
    <w:rsid w:val="00FD23FE"/>
    <w:rsid w:val="00FE1348"/>
    <w:rsid w:val="00FE2208"/>
    <w:rsid w:val="00FF1D4C"/>
    <w:rsid w:val="00FF200D"/>
    <w:rsid w:val="00FF47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4E1EBD"/>
  <w15:chartTrackingRefBased/>
  <w15:docId w15:val="{F1A0B455-B68B-422B-B66A-5BA1205C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qFormat/>
    <w:rsid w:val="002A7A4D"/>
    <w:pPr>
      <w:keepNext/>
      <w:tabs>
        <w:tab w:val="center" w:pos="4680"/>
      </w:tabs>
      <w:jc w:val="center"/>
      <w:outlineLvl w:val="0"/>
    </w:pPr>
    <w:rPr>
      <w:b/>
    </w:rPr>
  </w:style>
  <w:style w:type="paragraph" w:styleId="Heading2">
    <w:name w:val="heading 2"/>
    <w:basedOn w:val="Normal"/>
    <w:next w:val="Normal"/>
    <w:qFormat/>
    <w:rsid w:val="002A7A4D"/>
    <w:pPr>
      <w:keepNext/>
      <w:ind w:left="720"/>
      <w:jc w:val="right"/>
      <w:outlineLvl w:val="1"/>
    </w:pPr>
    <w:rPr>
      <w:rFonts w:ascii="Arial" w:hAnsi="Arial"/>
      <w:i/>
      <w:sz w:val="18"/>
    </w:rPr>
  </w:style>
  <w:style w:type="paragraph" w:styleId="Heading3">
    <w:name w:val="heading 3"/>
    <w:basedOn w:val="Normal"/>
    <w:next w:val="Normal"/>
    <w:qFormat/>
    <w:rsid w:val="002A7A4D"/>
    <w:pPr>
      <w:keepNext/>
      <w:tabs>
        <w:tab w:val="left" w:pos="5400"/>
      </w:tabs>
      <w:ind w:left="720"/>
      <w:outlineLvl w:val="2"/>
    </w:pPr>
    <w:rPr>
      <w:rFonts w:ascii="Arial" w:hAnsi="Arial"/>
      <w:i/>
      <w:sz w:val="18"/>
    </w:rPr>
  </w:style>
  <w:style w:type="paragraph" w:styleId="Heading4">
    <w:name w:val="heading 4"/>
    <w:basedOn w:val="Normal"/>
    <w:next w:val="Normal"/>
    <w:qFormat/>
    <w:rsid w:val="002A7A4D"/>
    <w:pPr>
      <w:keepNext/>
      <w:outlineLvl w:val="3"/>
    </w:pPr>
    <w:rPr>
      <w:b/>
      <w:bCs/>
    </w:rPr>
  </w:style>
  <w:style w:type="paragraph" w:styleId="Heading5">
    <w:name w:val="heading 5"/>
    <w:basedOn w:val="Normal"/>
    <w:next w:val="Normal"/>
    <w:qFormat/>
    <w:rsid w:val="002A7A4D"/>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2A7A4D"/>
  </w:style>
  <w:style w:type="paragraph" w:styleId="Footer">
    <w:name w:val="footer"/>
    <w:basedOn w:val="Normal"/>
    <w:link w:val="FooterChar"/>
    <w:uiPriority w:val="99"/>
    <w:rsid w:val="002A7A4D"/>
    <w:pPr>
      <w:widowControl/>
      <w:tabs>
        <w:tab w:val="center" w:pos="4320"/>
        <w:tab w:val="right" w:pos="8640"/>
      </w:tabs>
    </w:pPr>
    <w:rPr>
      <w:snapToGrid/>
      <w:szCs w:val="24"/>
      <w:lang w:val="x-none" w:eastAsia="x-none"/>
    </w:rPr>
  </w:style>
  <w:style w:type="paragraph" w:styleId="BodyText">
    <w:name w:val="Body Text"/>
    <w:basedOn w:val="Normal"/>
    <w:rsid w:val="002A7A4D"/>
    <w:pPr>
      <w:widowControl/>
    </w:pPr>
    <w:rPr>
      <w:rFonts w:ascii="Times" w:hAnsi="Times"/>
      <w:color w:val="000000"/>
    </w:rPr>
  </w:style>
  <w:style w:type="character" w:styleId="Hyperlink">
    <w:name w:val="Hyperlink"/>
    <w:uiPriority w:val="99"/>
    <w:rsid w:val="002A7A4D"/>
    <w:rPr>
      <w:color w:val="0000FF"/>
      <w:u w:val="single"/>
    </w:rPr>
  </w:style>
  <w:style w:type="paragraph" w:styleId="BodyText2">
    <w:name w:val="Body Text 2"/>
    <w:basedOn w:val="Normal"/>
    <w:rsid w:val="002A7A4D"/>
    <w:rPr>
      <w:i/>
      <w:iCs/>
    </w:rPr>
  </w:style>
  <w:style w:type="paragraph" w:styleId="BodyTextIndent">
    <w:name w:val="Body Text Indent"/>
    <w:basedOn w:val="Normal"/>
    <w:rsid w:val="002A7A4D"/>
    <w:pPr>
      <w:autoSpaceDE w:val="0"/>
      <w:autoSpaceDN w:val="0"/>
      <w:adjustRightInd w:val="0"/>
      <w:ind w:left="-360"/>
    </w:pPr>
    <w:rPr>
      <w:snapToGrid/>
      <w:szCs w:val="24"/>
    </w:rPr>
  </w:style>
  <w:style w:type="character" w:styleId="PageNumber">
    <w:name w:val="page number"/>
    <w:basedOn w:val="DefaultParagraphFont"/>
    <w:rsid w:val="002A7A4D"/>
  </w:style>
  <w:style w:type="paragraph" w:styleId="BodyTextIndent3">
    <w:name w:val="Body Text Indent 3"/>
    <w:basedOn w:val="Normal"/>
    <w:rsid w:val="002A7A4D"/>
    <w:pPr>
      <w:widowControl/>
      <w:ind w:left="360" w:hanging="360"/>
    </w:pPr>
    <w:rPr>
      <w:szCs w:val="24"/>
    </w:rPr>
  </w:style>
  <w:style w:type="paragraph" w:styleId="BodyText3">
    <w:name w:val="Body Text 3"/>
    <w:basedOn w:val="Normal"/>
    <w:rsid w:val="002A7A4D"/>
    <w:pPr>
      <w:autoSpaceDE w:val="0"/>
      <w:autoSpaceDN w:val="0"/>
      <w:adjustRightInd w:val="0"/>
    </w:pPr>
    <w:rPr>
      <w:b/>
      <w:bCs/>
    </w:rPr>
  </w:style>
  <w:style w:type="character" w:styleId="FollowedHyperlink">
    <w:name w:val="FollowedHyperlink"/>
    <w:rsid w:val="002A7A4D"/>
    <w:rPr>
      <w:color w:val="800080"/>
      <w:u w:val="single"/>
    </w:rPr>
  </w:style>
  <w:style w:type="character" w:styleId="Strong">
    <w:name w:val="Strong"/>
    <w:qFormat/>
    <w:rsid w:val="002A7A4D"/>
    <w:rPr>
      <w:b/>
      <w:bCs/>
    </w:rPr>
  </w:style>
  <w:style w:type="paragraph" w:styleId="NormalWeb">
    <w:name w:val="Normal (Web)"/>
    <w:basedOn w:val="Normal"/>
    <w:uiPriority w:val="99"/>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rsid w:val="004E02B6"/>
    <w:pPr>
      <w:tabs>
        <w:tab w:val="center" w:pos="4680"/>
        <w:tab w:val="right" w:pos="9360"/>
      </w:tabs>
    </w:pPr>
    <w:rPr>
      <w:lang w:val="x-none" w:eastAsia="x-none"/>
    </w:rPr>
  </w:style>
  <w:style w:type="character" w:customStyle="1" w:styleId="HeaderChar">
    <w:name w:val="Header Char"/>
    <w:link w:val="Header"/>
    <w:rsid w:val="004E02B6"/>
    <w:rPr>
      <w:snapToGrid w:val="0"/>
      <w:sz w:val="24"/>
    </w:rPr>
  </w:style>
  <w:style w:type="character" w:customStyle="1" w:styleId="FooterChar">
    <w:name w:val="Footer Char"/>
    <w:link w:val="Footer"/>
    <w:uiPriority w:val="99"/>
    <w:rsid w:val="004E02B6"/>
    <w:rPr>
      <w:sz w:val="24"/>
      <w:szCs w:val="24"/>
    </w:rPr>
  </w:style>
  <w:style w:type="paragraph" w:styleId="ListParagraph">
    <w:name w:val="List Paragraph"/>
    <w:basedOn w:val="Normal"/>
    <w:uiPriority w:val="34"/>
    <w:qFormat/>
    <w:rsid w:val="00314F04"/>
    <w:pPr>
      <w:widowControl/>
      <w:spacing w:line="276" w:lineRule="auto"/>
      <w:ind w:left="720"/>
      <w:contextualSpacing/>
    </w:pPr>
    <w:rPr>
      <w:rFonts w:ascii="Arial" w:eastAsia="Arial" w:hAnsi="Arial" w:cs="Arial"/>
      <w:snapToGrid/>
      <w:sz w:val="22"/>
      <w:szCs w:val="22"/>
      <w:lang w:val="en"/>
    </w:rPr>
  </w:style>
  <w:style w:type="character" w:styleId="CommentReference">
    <w:name w:val="annotation reference"/>
    <w:semiHidden/>
    <w:unhideWhenUsed/>
    <w:rsid w:val="00A52974"/>
    <w:rPr>
      <w:sz w:val="16"/>
      <w:szCs w:val="16"/>
    </w:rPr>
  </w:style>
  <w:style w:type="paragraph" w:styleId="CommentText">
    <w:name w:val="annotation text"/>
    <w:basedOn w:val="Normal"/>
    <w:link w:val="CommentTextChar"/>
    <w:semiHidden/>
    <w:unhideWhenUsed/>
    <w:rsid w:val="00A52974"/>
    <w:rPr>
      <w:sz w:val="20"/>
    </w:rPr>
  </w:style>
  <w:style w:type="character" w:customStyle="1" w:styleId="CommentTextChar">
    <w:name w:val="Comment Text Char"/>
    <w:link w:val="CommentText"/>
    <w:semiHidden/>
    <w:rsid w:val="00A52974"/>
    <w:rPr>
      <w:snapToGrid w:val="0"/>
    </w:rPr>
  </w:style>
  <w:style w:type="paragraph" w:styleId="CommentSubject">
    <w:name w:val="annotation subject"/>
    <w:basedOn w:val="CommentText"/>
    <w:next w:val="CommentText"/>
    <w:link w:val="CommentSubjectChar"/>
    <w:semiHidden/>
    <w:unhideWhenUsed/>
    <w:rsid w:val="00A52974"/>
    <w:rPr>
      <w:b/>
      <w:bCs/>
    </w:rPr>
  </w:style>
  <w:style w:type="character" w:customStyle="1" w:styleId="CommentSubjectChar">
    <w:name w:val="Comment Subject Char"/>
    <w:link w:val="CommentSubject"/>
    <w:semiHidden/>
    <w:rsid w:val="00A52974"/>
    <w:rPr>
      <w:b/>
      <w:bCs/>
      <w:snapToGrid w:val="0"/>
    </w:rPr>
  </w:style>
  <w:style w:type="character" w:customStyle="1" w:styleId="FootnoteTextChar">
    <w:name w:val="Footnote Text Char"/>
    <w:basedOn w:val="DefaultParagraphFont"/>
    <w:link w:val="FootnoteText"/>
    <w:uiPriority w:val="99"/>
    <w:semiHidden/>
    <w:rsid w:val="00942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9952">
      <w:bodyDiv w:val="1"/>
      <w:marLeft w:val="0"/>
      <w:marRight w:val="0"/>
      <w:marTop w:val="0"/>
      <w:marBottom w:val="0"/>
      <w:divBdr>
        <w:top w:val="none" w:sz="0" w:space="0" w:color="auto"/>
        <w:left w:val="none" w:sz="0" w:space="0" w:color="auto"/>
        <w:bottom w:val="none" w:sz="0" w:space="0" w:color="auto"/>
        <w:right w:val="none" w:sz="0" w:space="0" w:color="auto"/>
      </w:divBdr>
    </w:div>
    <w:div w:id="79304061">
      <w:bodyDiv w:val="1"/>
      <w:marLeft w:val="0"/>
      <w:marRight w:val="0"/>
      <w:marTop w:val="0"/>
      <w:marBottom w:val="0"/>
      <w:divBdr>
        <w:top w:val="none" w:sz="0" w:space="0" w:color="auto"/>
        <w:left w:val="none" w:sz="0" w:space="0" w:color="auto"/>
        <w:bottom w:val="none" w:sz="0" w:space="0" w:color="auto"/>
        <w:right w:val="none" w:sz="0" w:space="0" w:color="auto"/>
      </w:divBdr>
    </w:div>
    <w:div w:id="80025473">
      <w:bodyDiv w:val="1"/>
      <w:marLeft w:val="0"/>
      <w:marRight w:val="0"/>
      <w:marTop w:val="0"/>
      <w:marBottom w:val="0"/>
      <w:divBdr>
        <w:top w:val="none" w:sz="0" w:space="0" w:color="auto"/>
        <w:left w:val="none" w:sz="0" w:space="0" w:color="auto"/>
        <w:bottom w:val="none" w:sz="0" w:space="0" w:color="auto"/>
        <w:right w:val="none" w:sz="0" w:space="0" w:color="auto"/>
      </w:divBdr>
    </w:div>
    <w:div w:id="98643092">
      <w:bodyDiv w:val="1"/>
      <w:marLeft w:val="0"/>
      <w:marRight w:val="0"/>
      <w:marTop w:val="0"/>
      <w:marBottom w:val="0"/>
      <w:divBdr>
        <w:top w:val="none" w:sz="0" w:space="0" w:color="auto"/>
        <w:left w:val="none" w:sz="0" w:space="0" w:color="auto"/>
        <w:bottom w:val="none" w:sz="0" w:space="0" w:color="auto"/>
        <w:right w:val="none" w:sz="0" w:space="0" w:color="auto"/>
      </w:divBdr>
    </w:div>
    <w:div w:id="118688600">
      <w:bodyDiv w:val="1"/>
      <w:marLeft w:val="0"/>
      <w:marRight w:val="0"/>
      <w:marTop w:val="0"/>
      <w:marBottom w:val="0"/>
      <w:divBdr>
        <w:top w:val="none" w:sz="0" w:space="0" w:color="auto"/>
        <w:left w:val="none" w:sz="0" w:space="0" w:color="auto"/>
        <w:bottom w:val="none" w:sz="0" w:space="0" w:color="auto"/>
        <w:right w:val="none" w:sz="0" w:space="0" w:color="auto"/>
      </w:divBdr>
    </w:div>
    <w:div w:id="377898932">
      <w:bodyDiv w:val="1"/>
      <w:marLeft w:val="0"/>
      <w:marRight w:val="0"/>
      <w:marTop w:val="0"/>
      <w:marBottom w:val="0"/>
      <w:divBdr>
        <w:top w:val="none" w:sz="0" w:space="0" w:color="auto"/>
        <w:left w:val="none" w:sz="0" w:space="0" w:color="auto"/>
        <w:bottom w:val="none" w:sz="0" w:space="0" w:color="auto"/>
        <w:right w:val="none" w:sz="0" w:space="0" w:color="auto"/>
      </w:divBdr>
    </w:div>
    <w:div w:id="382407542">
      <w:bodyDiv w:val="1"/>
      <w:marLeft w:val="0"/>
      <w:marRight w:val="0"/>
      <w:marTop w:val="0"/>
      <w:marBottom w:val="0"/>
      <w:divBdr>
        <w:top w:val="none" w:sz="0" w:space="0" w:color="auto"/>
        <w:left w:val="none" w:sz="0" w:space="0" w:color="auto"/>
        <w:bottom w:val="none" w:sz="0" w:space="0" w:color="auto"/>
        <w:right w:val="none" w:sz="0" w:space="0" w:color="auto"/>
      </w:divBdr>
      <w:divsChild>
        <w:div w:id="85001904">
          <w:marLeft w:val="0"/>
          <w:marRight w:val="0"/>
          <w:marTop w:val="0"/>
          <w:marBottom w:val="0"/>
          <w:divBdr>
            <w:top w:val="none" w:sz="0" w:space="0" w:color="auto"/>
            <w:left w:val="none" w:sz="0" w:space="0" w:color="auto"/>
            <w:bottom w:val="none" w:sz="0" w:space="0" w:color="auto"/>
            <w:right w:val="none" w:sz="0" w:space="0" w:color="auto"/>
          </w:divBdr>
        </w:div>
        <w:div w:id="705788341">
          <w:marLeft w:val="0"/>
          <w:marRight w:val="0"/>
          <w:marTop w:val="0"/>
          <w:marBottom w:val="0"/>
          <w:divBdr>
            <w:top w:val="none" w:sz="0" w:space="0" w:color="auto"/>
            <w:left w:val="none" w:sz="0" w:space="0" w:color="auto"/>
            <w:bottom w:val="none" w:sz="0" w:space="0" w:color="auto"/>
            <w:right w:val="none" w:sz="0" w:space="0" w:color="auto"/>
          </w:divBdr>
        </w:div>
        <w:div w:id="1133207135">
          <w:marLeft w:val="0"/>
          <w:marRight w:val="0"/>
          <w:marTop w:val="0"/>
          <w:marBottom w:val="0"/>
          <w:divBdr>
            <w:top w:val="none" w:sz="0" w:space="0" w:color="auto"/>
            <w:left w:val="none" w:sz="0" w:space="0" w:color="auto"/>
            <w:bottom w:val="none" w:sz="0" w:space="0" w:color="auto"/>
            <w:right w:val="none" w:sz="0" w:space="0" w:color="auto"/>
          </w:divBdr>
        </w:div>
        <w:div w:id="1202087334">
          <w:marLeft w:val="0"/>
          <w:marRight w:val="0"/>
          <w:marTop w:val="0"/>
          <w:marBottom w:val="0"/>
          <w:divBdr>
            <w:top w:val="none" w:sz="0" w:space="0" w:color="auto"/>
            <w:left w:val="none" w:sz="0" w:space="0" w:color="auto"/>
            <w:bottom w:val="none" w:sz="0" w:space="0" w:color="auto"/>
            <w:right w:val="none" w:sz="0" w:space="0" w:color="auto"/>
          </w:divBdr>
        </w:div>
        <w:div w:id="1792897359">
          <w:marLeft w:val="0"/>
          <w:marRight w:val="0"/>
          <w:marTop w:val="0"/>
          <w:marBottom w:val="0"/>
          <w:divBdr>
            <w:top w:val="none" w:sz="0" w:space="0" w:color="auto"/>
            <w:left w:val="none" w:sz="0" w:space="0" w:color="auto"/>
            <w:bottom w:val="none" w:sz="0" w:space="0" w:color="auto"/>
            <w:right w:val="none" w:sz="0" w:space="0" w:color="auto"/>
          </w:divBdr>
        </w:div>
      </w:divsChild>
    </w:div>
    <w:div w:id="419059312">
      <w:bodyDiv w:val="1"/>
      <w:marLeft w:val="0"/>
      <w:marRight w:val="0"/>
      <w:marTop w:val="0"/>
      <w:marBottom w:val="0"/>
      <w:divBdr>
        <w:top w:val="none" w:sz="0" w:space="0" w:color="auto"/>
        <w:left w:val="none" w:sz="0" w:space="0" w:color="auto"/>
        <w:bottom w:val="none" w:sz="0" w:space="0" w:color="auto"/>
        <w:right w:val="none" w:sz="0" w:space="0" w:color="auto"/>
      </w:divBdr>
    </w:div>
    <w:div w:id="446700476">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
      </w:divsChild>
    </w:div>
    <w:div w:id="773013821">
      <w:bodyDiv w:val="1"/>
      <w:marLeft w:val="0"/>
      <w:marRight w:val="0"/>
      <w:marTop w:val="0"/>
      <w:marBottom w:val="0"/>
      <w:divBdr>
        <w:top w:val="none" w:sz="0" w:space="0" w:color="auto"/>
        <w:left w:val="none" w:sz="0" w:space="0" w:color="auto"/>
        <w:bottom w:val="none" w:sz="0" w:space="0" w:color="auto"/>
        <w:right w:val="none" w:sz="0" w:space="0" w:color="auto"/>
      </w:divBdr>
    </w:div>
    <w:div w:id="840702849">
      <w:bodyDiv w:val="1"/>
      <w:marLeft w:val="0"/>
      <w:marRight w:val="0"/>
      <w:marTop w:val="0"/>
      <w:marBottom w:val="0"/>
      <w:divBdr>
        <w:top w:val="none" w:sz="0" w:space="0" w:color="auto"/>
        <w:left w:val="none" w:sz="0" w:space="0" w:color="auto"/>
        <w:bottom w:val="none" w:sz="0" w:space="0" w:color="auto"/>
        <w:right w:val="none" w:sz="0" w:space="0" w:color="auto"/>
      </w:divBdr>
    </w:div>
    <w:div w:id="855654835">
      <w:bodyDiv w:val="1"/>
      <w:marLeft w:val="0"/>
      <w:marRight w:val="0"/>
      <w:marTop w:val="0"/>
      <w:marBottom w:val="0"/>
      <w:divBdr>
        <w:top w:val="none" w:sz="0" w:space="0" w:color="auto"/>
        <w:left w:val="none" w:sz="0" w:space="0" w:color="auto"/>
        <w:bottom w:val="none" w:sz="0" w:space="0" w:color="auto"/>
        <w:right w:val="none" w:sz="0" w:space="0" w:color="auto"/>
      </w:divBdr>
    </w:div>
    <w:div w:id="889153957">
      <w:bodyDiv w:val="1"/>
      <w:marLeft w:val="0"/>
      <w:marRight w:val="0"/>
      <w:marTop w:val="0"/>
      <w:marBottom w:val="0"/>
      <w:divBdr>
        <w:top w:val="none" w:sz="0" w:space="0" w:color="auto"/>
        <w:left w:val="none" w:sz="0" w:space="0" w:color="auto"/>
        <w:bottom w:val="none" w:sz="0" w:space="0" w:color="auto"/>
        <w:right w:val="none" w:sz="0" w:space="0" w:color="auto"/>
      </w:divBdr>
    </w:div>
    <w:div w:id="960108891">
      <w:bodyDiv w:val="1"/>
      <w:marLeft w:val="0"/>
      <w:marRight w:val="0"/>
      <w:marTop w:val="0"/>
      <w:marBottom w:val="0"/>
      <w:divBdr>
        <w:top w:val="none" w:sz="0" w:space="0" w:color="auto"/>
        <w:left w:val="none" w:sz="0" w:space="0" w:color="auto"/>
        <w:bottom w:val="none" w:sz="0" w:space="0" w:color="auto"/>
        <w:right w:val="none" w:sz="0" w:space="0" w:color="auto"/>
      </w:divBdr>
      <w:divsChild>
        <w:div w:id="1211069106">
          <w:marLeft w:val="0"/>
          <w:marRight w:val="0"/>
          <w:marTop w:val="0"/>
          <w:marBottom w:val="0"/>
          <w:divBdr>
            <w:top w:val="none" w:sz="0" w:space="0" w:color="auto"/>
            <w:left w:val="none" w:sz="0" w:space="0" w:color="auto"/>
            <w:bottom w:val="none" w:sz="0" w:space="0" w:color="auto"/>
            <w:right w:val="none" w:sz="0" w:space="0" w:color="auto"/>
          </w:divBdr>
        </w:div>
      </w:divsChild>
    </w:div>
    <w:div w:id="973096235">
      <w:bodyDiv w:val="1"/>
      <w:marLeft w:val="0"/>
      <w:marRight w:val="0"/>
      <w:marTop w:val="0"/>
      <w:marBottom w:val="0"/>
      <w:divBdr>
        <w:top w:val="none" w:sz="0" w:space="0" w:color="auto"/>
        <w:left w:val="none" w:sz="0" w:space="0" w:color="auto"/>
        <w:bottom w:val="none" w:sz="0" w:space="0" w:color="auto"/>
        <w:right w:val="none" w:sz="0" w:space="0" w:color="auto"/>
      </w:divBdr>
      <w:divsChild>
        <w:div w:id="917136916">
          <w:marLeft w:val="0"/>
          <w:marRight w:val="0"/>
          <w:marTop w:val="0"/>
          <w:marBottom w:val="0"/>
          <w:divBdr>
            <w:top w:val="none" w:sz="0" w:space="0" w:color="auto"/>
            <w:left w:val="none" w:sz="0" w:space="0" w:color="auto"/>
            <w:bottom w:val="none" w:sz="0" w:space="0" w:color="auto"/>
            <w:right w:val="none" w:sz="0" w:space="0" w:color="auto"/>
          </w:divBdr>
        </w:div>
      </w:divsChild>
    </w:div>
    <w:div w:id="1163813592">
      <w:bodyDiv w:val="1"/>
      <w:marLeft w:val="0"/>
      <w:marRight w:val="0"/>
      <w:marTop w:val="0"/>
      <w:marBottom w:val="0"/>
      <w:divBdr>
        <w:top w:val="none" w:sz="0" w:space="0" w:color="auto"/>
        <w:left w:val="none" w:sz="0" w:space="0" w:color="auto"/>
        <w:bottom w:val="none" w:sz="0" w:space="0" w:color="auto"/>
        <w:right w:val="none" w:sz="0" w:space="0" w:color="auto"/>
      </w:divBdr>
    </w:div>
    <w:div w:id="1209879328">
      <w:bodyDiv w:val="1"/>
      <w:marLeft w:val="0"/>
      <w:marRight w:val="0"/>
      <w:marTop w:val="0"/>
      <w:marBottom w:val="0"/>
      <w:divBdr>
        <w:top w:val="none" w:sz="0" w:space="0" w:color="auto"/>
        <w:left w:val="none" w:sz="0" w:space="0" w:color="auto"/>
        <w:bottom w:val="none" w:sz="0" w:space="0" w:color="auto"/>
        <w:right w:val="none" w:sz="0" w:space="0" w:color="auto"/>
      </w:divBdr>
      <w:divsChild>
        <w:div w:id="843323322">
          <w:marLeft w:val="0"/>
          <w:marRight w:val="0"/>
          <w:marTop w:val="0"/>
          <w:marBottom w:val="0"/>
          <w:divBdr>
            <w:top w:val="none" w:sz="0" w:space="0" w:color="auto"/>
            <w:left w:val="none" w:sz="0" w:space="0" w:color="auto"/>
            <w:bottom w:val="none" w:sz="0" w:space="0" w:color="auto"/>
            <w:right w:val="none" w:sz="0" w:space="0" w:color="auto"/>
          </w:divBdr>
        </w:div>
        <w:div w:id="1439645288">
          <w:marLeft w:val="0"/>
          <w:marRight w:val="0"/>
          <w:marTop w:val="0"/>
          <w:marBottom w:val="0"/>
          <w:divBdr>
            <w:top w:val="none" w:sz="0" w:space="0" w:color="auto"/>
            <w:left w:val="none" w:sz="0" w:space="0" w:color="auto"/>
            <w:bottom w:val="none" w:sz="0" w:space="0" w:color="auto"/>
            <w:right w:val="none" w:sz="0" w:space="0" w:color="auto"/>
          </w:divBdr>
        </w:div>
      </w:divsChild>
    </w:div>
    <w:div w:id="1367372224">
      <w:bodyDiv w:val="1"/>
      <w:marLeft w:val="0"/>
      <w:marRight w:val="0"/>
      <w:marTop w:val="0"/>
      <w:marBottom w:val="0"/>
      <w:divBdr>
        <w:top w:val="none" w:sz="0" w:space="0" w:color="auto"/>
        <w:left w:val="none" w:sz="0" w:space="0" w:color="auto"/>
        <w:bottom w:val="none" w:sz="0" w:space="0" w:color="auto"/>
        <w:right w:val="none" w:sz="0" w:space="0" w:color="auto"/>
      </w:divBdr>
    </w:div>
    <w:div w:id="1491797933">
      <w:bodyDiv w:val="1"/>
      <w:marLeft w:val="0"/>
      <w:marRight w:val="0"/>
      <w:marTop w:val="0"/>
      <w:marBottom w:val="0"/>
      <w:divBdr>
        <w:top w:val="none" w:sz="0" w:space="0" w:color="auto"/>
        <w:left w:val="none" w:sz="0" w:space="0" w:color="auto"/>
        <w:bottom w:val="none" w:sz="0" w:space="0" w:color="auto"/>
        <w:right w:val="none" w:sz="0" w:space="0" w:color="auto"/>
      </w:divBdr>
    </w:div>
    <w:div w:id="1600675101">
      <w:bodyDiv w:val="1"/>
      <w:marLeft w:val="0"/>
      <w:marRight w:val="0"/>
      <w:marTop w:val="0"/>
      <w:marBottom w:val="0"/>
      <w:divBdr>
        <w:top w:val="none" w:sz="0" w:space="0" w:color="auto"/>
        <w:left w:val="none" w:sz="0" w:space="0" w:color="auto"/>
        <w:bottom w:val="none" w:sz="0" w:space="0" w:color="auto"/>
        <w:right w:val="none" w:sz="0" w:space="0" w:color="auto"/>
      </w:divBdr>
    </w:div>
    <w:div w:id="2002082136">
      <w:bodyDiv w:val="1"/>
      <w:marLeft w:val="0"/>
      <w:marRight w:val="0"/>
      <w:marTop w:val="0"/>
      <w:marBottom w:val="0"/>
      <w:divBdr>
        <w:top w:val="none" w:sz="0" w:space="0" w:color="auto"/>
        <w:left w:val="none" w:sz="0" w:space="0" w:color="auto"/>
        <w:bottom w:val="none" w:sz="0" w:space="0" w:color="auto"/>
        <w:right w:val="none" w:sz="0" w:space="0" w:color="auto"/>
      </w:divBdr>
    </w:div>
    <w:div w:id="2145267172">
      <w:bodyDiv w:val="1"/>
      <w:marLeft w:val="0"/>
      <w:marRight w:val="0"/>
      <w:marTop w:val="0"/>
      <w:marBottom w:val="0"/>
      <w:divBdr>
        <w:top w:val="none" w:sz="0" w:space="0" w:color="auto"/>
        <w:left w:val="none" w:sz="0" w:space="0" w:color="auto"/>
        <w:bottom w:val="none" w:sz="0" w:space="0" w:color="auto"/>
        <w:right w:val="none" w:sz="0" w:space="0" w:color="auto"/>
      </w:divBdr>
      <w:divsChild>
        <w:div w:id="280192290">
          <w:marLeft w:val="150"/>
          <w:marRight w:val="150"/>
          <w:marTop w:val="240"/>
          <w:marBottom w:val="240"/>
          <w:divBdr>
            <w:top w:val="single" w:sz="6" w:space="0" w:color="B4C4D3"/>
            <w:left w:val="none" w:sz="0" w:space="0" w:color="auto"/>
            <w:bottom w:val="none" w:sz="0" w:space="0" w:color="auto"/>
            <w:right w:val="none" w:sz="0" w:space="0" w:color="auto"/>
          </w:divBdr>
          <w:divsChild>
            <w:div w:id="363480293">
              <w:marLeft w:val="0"/>
              <w:marRight w:val="150"/>
              <w:marTop w:val="0"/>
              <w:marBottom w:val="0"/>
              <w:divBdr>
                <w:top w:val="none" w:sz="0" w:space="0" w:color="auto"/>
                <w:left w:val="none" w:sz="0" w:space="0" w:color="auto"/>
                <w:bottom w:val="none" w:sz="0" w:space="0" w:color="auto"/>
                <w:right w:val="none" w:sz="0" w:space="0" w:color="auto"/>
              </w:divBdr>
              <w:divsChild>
                <w:div w:id="1672442668">
                  <w:marLeft w:val="300"/>
                  <w:marRight w:val="0"/>
                  <w:marTop w:val="0"/>
                  <w:marBottom w:val="0"/>
                  <w:divBdr>
                    <w:top w:val="none" w:sz="0" w:space="0" w:color="auto"/>
                    <w:left w:val="none" w:sz="0" w:space="0" w:color="auto"/>
                    <w:bottom w:val="none" w:sz="0" w:space="0" w:color="auto"/>
                    <w:right w:val="none" w:sz="0" w:space="0" w:color="auto"/>
                  </w:divBdr>
                  <w:divsChild>
                    <w:div w:id="801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hhs.gov/hipaa/for-professionals/privacy/guidance/disclosures-public-health-activities/index.htm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tudentprivacy.ed.gov/sites/default/files/resource_document/file/FERPA%20and%20Coronavirus%20Frequently%20Asked%20Questions_0.pdf" TargetMode="External"/><Relationship Id="rId2" Type="http://schemas.openxmlformats.org/officeDocument/2006/relationships/customXml" Target="../customXml/item2.xml"/><Relationship Id="rId16" Type="http://schemas.openxmlformats.org/officeDocument/2006/relationships/hyperlink" Target="https://www.mass.gov/service-details/contact-information-for-surveillance-reporting-and-contro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2020-1216protocols-vietnamese.docx"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DropOffZoneRoutingForm</Edit>
  <New>DocumentLibraryForm</New>
</FormTemplates>
</file>

<file path=customXml/itemProps1.xml><?xml version="1.0" encoding="utf-8"?>
<ds:datastoreItem xmlns:ds="http://schemas.openxmlformats.org/officeDocument/2006/customXml" ds:itemID="{C6975484-7658-4AE2-A662-13DFCDADF85F}">
  <ds:schemaRefs>
    <ds:schemaRef ds:uri="http://schemas.microsoft.com/sharepoint/events"/>
  </ds:schemaRefs>
</ds:datastoreItem>
</file>

<file path=customXml/itemProps2.xml><?xml version="1.0" encoding="utf-8"?>
<ds:datastoreItem xmlns:ds="http://schemas.openxmlformats.org/officeDocument/2006/customXml" ds:itemID="{F0559496-0203-4598-AEDC-CC2DFD34C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41373A-C65E-4769-9658-FD42B7B98A72}">
  <ds:schemaRefs>
    <ds:schemaRef ds:uri="http://schemas.microsoft.com/office/2006/metadata/properties"/>
    <ds:schemaRef ds:uri="http://schemas.microsoft.com/office/infopath/2007/PartnerControls"/>
    <ds:schemaRef ds:uri="0a4e05da-b9bc-4326-ad73-01ef31b95567"/>
  </ds:schemaRefs>
</ds:datastoreItem>
</file>

<file path=customXml/itemProps4.xml><?xml version="1.0" encoding="utf-8"?>
<ds:datastoreItem xmlns:ds="http://schemas.openxmlformats.org/officeDocument/2006/customXml" ds:itemID="{5ABB8809-6F97-4D0A-A472-AC0A8AFC0623}">
  <ds:schemaRefs>
    <ds:schemaRef ds:uri="http://schemas.microsoft.com/office/2006/metadata/longProperties"/>
  </ds:schemaRefs>
</ds:datastoreItem>
</file>

<file path=customXml/itemProps5.xml><?xml version="1.0" encoding="utf-8"?>
<ds:datastoreItem xmlns:ds="http://schemas.openxmlformats.org/officeDocument/2006/customXml" ds:itemID="{97E95D80-8810-4F30-A9FF-8E57C998AA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3829</Words>
  <Characters>16032</Characters>
  <Application>Microsoft Office Word</Application>
  <DocSecurity>0</DocSecurity>
  <Lines>133</Lines>
  <Paragraphs>39</Paragraphs>
  <ScaleCrop>false</ScaleCrop>
  <HeadingPairs>
    <vt:vector size="2" baseType="variant">
      <vt:variant>
        <vt:lpstr>Title</vt:lpstr>
      </vt:variant>
      <vt:variant>
        <vt:i4>1</vt:i4>
      </vt:variant>
    </vt:vector>
  </HeadingPairs>
  <TitlesOfParts>
    <vt:vector size="1" baseType="lpstr">
      <vt:lpstr> Mobile Testing Unit Protocol FINAL_VIETNAMESE</vt:lpstr>
    </vt:vector>
  </TitlesOfParts>
  <Company/>
  <LinksUpToDate>false</LinksUpToDate>
  <CharactersWithSpaces>19822</CharactersWithSpaces>
  <SharedDoc>false</SharedDoc>
  <HLinks>
    <vt:vector size="24" baseType="variant">
      <vt:variant>
        <vt:i4>262154</vt:i4>
      </vt:variant>
      <vt:variant>
        <vt:i4>9</vt:i4>
      </vt:variant>
      <vt:variant>
        <vt:i4>0</vt:i4>
      </vt:variant>
      <vt:variant>
        <vt:i4>5</vt:i4>
      </vt:variant>
      <vt:variant>
        <vt:lpwstr>https://www.hhs.gov/hipaa/for-professionals/privacy/guidance/disclosures-public-health-activities/index.html</vt:lpwstr>
      </vt:variant>
      <vt:variant>
        <vt:lpwstr/>
      </vt:variant>
      <vt:variant>
        <vt:i4>2359337</vt:i4>
      </vt:variant>
      <vt:variant>
        <vt:i4>6</vt:i4>
      </vt:variant>
      <vt:variant>
        <vt:i4>0</vt:i4>
      </vt:variant>
      <vt:variant>
        <vt:i4>5</vt:i4>
      </vt:variant>
      <vt:variant>
        <vt:lpwstr>https://studentprivacy.ed.gov/sites/default/files/resource_document/file/FERPA%20and%20Coronavirus%20Frequently%20Asked%20Questions_0.pdf</vt:lpwstr>
      </vt:variant>
      <vt:variant>
        <vt:lpwstr/>
      </vt:variant>
      <vt:variant>
        <vt:i4>7733358</vt:i4>
      </vt:variant>
      <vt:variant>
        <vt:i4>3</vt:i4>
      </vt:variant>
      <vt:variant>
        <vt:i4>0</vt:i4>
      </vt:variant>
      <vt:variant>
        <vt:i4>5</vt:i4>
      </vt:variant>
      <vt:variant>
        <vt:lpwstr>https://www.mass.gov/service-details/contact-information-for-surveillance-reporting-and-control</vt:lpwstr>
      </vt:variant>
      <vt:variant>
        <vt:lpwstr/>
      </vt:variant>
      <vt:variant>
        <vt:i4>3211298</vt:i4>
      </vt:variant>
      <vt:variant>
        <vt:i4>0</vt:i4>
      </vt:variant>
      <vt:variant>
        <vt:i4>0</vt:i4>
      </vt:variant>
      <vt:variant>
        <vt:i4>5</vt:i4>
      </vt:variant>
      <vt:variant>
        <vt:lpwstr>http://www.doe.mass.edu/covid19/on-desktop.html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for Requesting Mobile Rapid Response Units - Vietnamese Translation</dc:title>
  <dc:subject/>
  <dc:creator>DESE</dc:creator>
  <cp:keywords/>
  <cp:lastModifiedBy>Zou, Dong (EOE)</cp:lastModifiedBy>
  <cp:revision>4</cp:revision>
  <cp:lastPrinted>2011-01-14T19:54:00Z</cp:lastPrinted>
  <dcterms:created xsi:type="dcterms:W3CDTF">2020-09-21T21:00:00Z</dcterms:created>
  <dcterms:modified xsi:type="dcterms:W3CDTF">2021-07-02T18:46:00Z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21 2020</vt:lpwstr>
  </property>
</Properties>
</file>