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96C78" w14:textId="77777777" w:rsidR="00FD23FE" w:rsidRDefault="00CC0E1C">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57216" behindDoc="0" locked="0" layoutInCell="0" allowOverlap="1" wp14:anchorId="1E1D59B7" wp14:editId="7727B43F">
            <wp:simplePos x="0" y="0"/>
            <wp:positionH relativeFrom="column">
              <wp:posOffset>-457200</wp:posOffset>
            </wp:positionH>
            <wp:positionV relativeFrom="page">
              <wp:posOffset>304800</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1"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FD23FE">
        <w:rPr>
          <w:rFonts w:ascii="Arial" w:hAnsi="Arial"/>
          <w:b/>
          <w:i/>
          <w:sz w:val="40"/>
        </w:rPr>
        <w:t>Massachusetts Department of</w:t>
      </w:r>
    </w:p>
    <w:p w14:paraId="0162F09E" w14:textId="77777777" w:rsidR="00FD23FE" w:rsidRDefault="00FD23FE">
      <w:pPr>
        <w:outlineLvl w:val="0"/>
        <w:rPr>
          <w:rFonts w:ascii="Arial" w:hAnsi="Arial"/>
          <w:b/>
          <w:i/>
          <w:sz w:val="50"/>
        </w:rPr>
      </w:pPr>
      <w:r>
        <w:rPr>
          <w:rFonts w:ascii="Arial" w:hAnsi="Arial"/>
          <w:b/>
          <w:i/>
          <w:sz w:val="40"/>
        </w:rPr>
        <w:t>Elementary and Secondary Education</w:t>
      </w:r>
    </w:p>
    <w:p w14:paraId="4BB599A5" w14:textId="77777777" w:rsidR="00FD23FE" w:rsidRDefault="0039536F">
      <w:pPr>
        <w:rPr>
          <w:rFonts w:ascii="Arial" w:hAnsi="Arial"/>
          <w:i/>
        </w:rPr>
      </w:pPr>
      <w:r>
        <w:rPr>
          <w:rFonts w:ascii="Arial" w:hAnsi="Arial"/>
          <w:i/>
          <w:noProof/>
          <w:snapToGrid/>
        </w:rPr>
        <mc:AlternateContent>
          <mc:Choice Requires="wps">
            <w:drawing>
              <wp:anchor distT="4294967295" distB="4294967295" distL="114300" distR="114300" simplePos="0" relativeHeight="251658240" behindDoc="0" locked="0" layoutInCell="0" allowOverlap="1" wp14:anchorId="2521610A" wp14:editId="22D24181">
                <wp:simplePos x="0" y="0"/>
                <wp:positionH relativeFrom="column">
                  <wp:posOffset>885825</wp:posOffset>
                </wp:positionH>
                <wp:positionV relativeFrom="paragraph">
                  <wp:posOffset>68580</wp:posOffset>
                </wp:positionV>
                <wp:extent cx="48387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8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D20F56"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5.4pt" to="450.7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" o:allowincell="f" strokeweight="1pt"/>
            </w:pict>
          </mc:Fallback>
        </mc:AlternateContent>
      </w:r>
    </w:p>
    <w:p w14:paraId="10D41AEB" w14:textId="77777777" w:rsidR="00FD23FE" w:rsidRDefault="00FD23FE" w:rsidP="00CC0E1C">
      <w:pPr>
        <w:pStyle w:val="Heading3"/>
        <w:tabs>
          <w:tab w:val="right" w:pos="9090"/>
        </w:tabs>
        <w:ind w:right="360"/>
        <w:rPr>
          <w:sz w:val="16"/>
          <w:szCs w:val="16"/>
        </w:rPr>
      </w:pPr>
      <w:r>
        <w:rPr>
          <w:sz w:val="16"/>
          <w:szCs w:val="16"/>
        </w:rPr>
        <w:t xml:space="preserve">75 Pleasant Street, Malden, Massachusetts 02148-4906 </w:t>
      </w:r>
      <w:r>
        <w:rPr>
          <w:sz w:val="16"/>
          <w:szCs w:val="16"/>
        </w:rPr>
        <w:tab/>
        <w:t>Telephone: (781) 338-3000</w:t>
      </w:r>
    </w:p>
    <w:p w14:paraId="341950C9" w14:textId="34987A32" w:rsidR="00FD23FE" w:rsidRDefault="00217B6E" w:rsidP="00CC0E1C">
      <w:pPr>
        <w:pStyle w:val="Heading2"/>
        <w:tabs>
          <w:tab w:val="right" w:pos="9000"/>
        </w:tabs>
        <w:ind w:right="360"/>
        <w:rPr>
          <w:sz w:val="16"/>
          <w:szCs w:val="16"/>
        </w:rPr>
      </w:pPr>
      <w:r>
        <w:rPr>
          <w:sz w:val="16"/>
          <w:szCs w:val="16"/>
        </w:rPr>
        <w:t xml:space="preserve">                                                        </w:t>
      </w:r>
      <w:r w:rsidR="00FD23FE">
        <w:rPr>
          <w:sz w:val="16"/>
          <w:szCs w:val="16"/>
        </w:rPr>
        <w:t xml:space="preserve"> TTY: N.E.T. Relay 1-800-439-2370</w:t>
      </w:r>
    </w:p>
    <w:p w14:paraId="4A3CF753" w14:textId="77777777" w:rsidR="00FD23FE" w:rsidRDefault="00FD23FE">
      <w:pPr>
        <w:ind w:left="720"/>
        <w:rPr>
          <w:rFonts w:ascii="Arial" w:hAnsi="Arial"/>
          <w:i/>
          <w:sz w:val="16"/>
          <w:szCs w:val="16"/>
        </w:rPr>
      </w:pPr>
    </w:p>
    <w:p w14:paraId="1FE90FDC" w14:textId="77777777" w:rsidR="00FD23FE" w:rsidRDefault="00FD23FE">
      <w:pPr>
        <w:ind w:left="720"/>
        <w:rPr>
          <w:rFonts w:ascii="Arial" w:hAnsi="Arial"/>
          <w:i/>
          <w:sz w:val="18"/>
        </w:rPr>
        <w:sectPr w:rsidR="00FD23FE">
          <w:footerReference w:type="even" r:id="rId12"/>
          <w:footerReference w:type="default" r:id="rId13"/>
          <w:endnotePr>
            <w:numFmt w:val="decimal"/>
          </w:endnotePr>
          <w:pgSz w:w="12240" w:h="15840"/>
          <w:pgMar w:top="864" w:right="1080" w:bottom="1440" w:left="1800" w:header="1440" w:footer="1440" w:gutter="0"/>
          <w:cols w:space="720"/>
          <w:noEndnote/>
          <w:titlePg/>
        </w:sectPr>
      </w:pPr>
    </w:p>
    <w:p w14:paraId="4B122331" w14:textId="77777777" w:rsidR="00FD23FE" w:rsidRDefault="00FD23FE">
      <w:pPr>
        <w:ind w:left="720"/>
        <w:jc w:val="center"/>
        <w:rPr>
          <w:rFonts w:ascii="Arial" w:hAnsi="Arial"/>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1"/>
        <w:gridCol w:w="8425"/>
      </w:tblGrid>
      <w:tr w:rsidR="00FD23FE" w14:paraId="6C500196" w14:textId="77777777" w:rsidTr="007239F3">
        <w:tc>
          <w:tcPr>
            <w:tcW w:w="2988" w:type="dxa"/>
          </w:tcPr>
          <w:p w14:paraId="11DCF874" w14:textId="77777777" w:rsidR="00FD23FE" w:rsidRDefault="00814D48">
            <w:pPr>
              <w:jc w:val="center"/>
              <w:rPr>
                <w:rFonts w:ascii="Arial" w:hAnsi="Arial" w:cs="Arial"/>
                <w:sz w:val="16"/>
                <w:szCs w:val="16"/>
              </w:rPr>
            </w:pPr>
            <w:r>
              <w:rPr>
                <w:rFonts w:ascii="Arial" w:hAnsi="Arial" w:cs="Arial"/>
                <w:sz w:val="16"/>
                <w:szCs w:val="16"/>
              </w:rPr>
              <w:t>Jeffrey C. Riley</w:t>
            </w:r>
          </w:p>
          <w:p w14:paraId="653431F6" w14:textId="77777777" w:rsidR="00FD23FE" w:rsidRDefault="00FD23FE">
            <w:pPr>
              <w:jc w:val="center"/>
              <w:rPr>
                <w:rFonts w:ascii="Arial" w:hAnsi="Arial"/>
                <w:i/>
                <w:sz w:val="16"/>
                <w:szCs w:val="16"/>
              </w:rPr>
            </w:pPr>
            <w:r>
              <w:rPr>
                <w:rFonts w:ascii="Arial" w:hAnsi="Arial"/>
                <w:i/>
                <w:sz w:val="16"/>
                <w:szCs w:val="16"/>
              </w:rPr>
              <w:t>Commissioner</w:t>
            </w:r>
          </w:p>
        </w:tc>
        <w:tc>
          <w:tcPr>
            <w:tcW w:w="8604" w:type="dxa"/>
          </w:tcPr>
          <w:p w14:paraId="1E6D9092" w14:textId="77777777" w:rsidR="00FD23FE" w:rsidRDefault="00FD23FE">
            <w:pPr>
              <w:jc w:val="center"/>
              <w:rPr>
                <w:rFonts w:ascii="Arial" w:hAnsi="Arial"/>
                <w:i/>
                <w:sz w:val="16"/>
                <w:szCs w:val="16"/>
              </w:rPr>
            </w:pPr>
          </w:p>
        </w:tc>
      </w:tr>
    </w:tbl>
    <w:p w14:paraId="5459BB72" w14:textId="77777777" w:rsidR="00FD23FE" w:rsidRDefault="00FD23FE">
      <w:pPr>
        <w:rPr>
          <w:rFonts w:ascii="Arial" w:hAnsi="Arial"/>
          <w:i/>
          <w:sz w:val="18"/>
        </w:rPr>
      </w:pPr>
    </w:p>
    <w:p w14:paraId="1178EA3F" w14:textId="77777777" w:rsidR="00FD23FE" w:rsidRPr="00942CA5" w:rsidRDefault="00FD23FE">
      <w:pPr>
        <w:rPr>
          <w:sz w:val="28"/>
          <w:szCs w:val="28"/>
        </w:rPr>
        <w:sectPr w:rsidR="00FD23FE" w:rsidRPr="00942CA5">
          <w:endnotePr>
            <w:numFmt w:val="decimal"/>
          </w:endnotePr>
          <w:type w:val="continuous"/>
          <w:pgSz w:w="12240" w:h="15840"/>
          <w:pgMar w:top="864" w:right="432" w:bottom="1440" w:left="432" w:header="1440" w:footer="1440" w:gutter="0"/>
          <w:cols w:space="720"/>
          <w:noEndnote/>
        </w:sectPr>
      </w:pPr>
    </w:p>
    <w:p w14:paraId="532572E1" w14:textId="2487153B" w:rsidR="00942CA5" w:rsidRPr="00942CA5" w:rsidRDefault="00942CA5" w:rsidP="00942CA5">
      <w:pPr>
        <w:jc w:val="center"/>
        <w:rPr>
          <w:b/>
          <w:sz w:val="28"/>
          <w:szCs w:val="28"/>
        </w:rPr>
      </w:pPr>
      <w:r w:rsidRPr="00942CA5">
        <w:rPr>
          <w:b/>
          <w:sz w:val="28"/>
          <w:szCs w:val="28"/>
        </w:rPr>
        <w:t>Protocol for Requesting Mobile Rapid Response Units</w:t>
      </w:r>
    </w:p>
    <w:p w14:paraId="5EB4F9ED" w14:textId="77777777" w:rsidR="00942CA5" w:rsidRPr="00942CA5" w:rsidRDefault="00942CA5" w:rsidP="00942CA5">
      <w:pPr>
        <w:jc w:val="center"/>
        <w:rPr>
          <w:szCs w:val="24"/>
        </w:rPr>
      </w:pPr>
      <w:r w:rsidRPr="00942CA5">
        <w:rPr>
          <w:szCs w:val="24"/>
        </w:rPr>
        <w:t>September 11, 2020</w:t>
      </w:r>
    </w:p>
    <w:p w14:paraId="5FE4F148" w14:textId="77777777" w:rsidR="00942CA5" w:rsidRPr="00942CA5" w:rsidRDefault="00942CA5" w:rsidP="00942CA5">
      <w:pPr>
        <w:rPr>
          <w:szCs w:val="24"/>
        </w:rPr>
      </w:pPr>
    </w:p>
    <w:p w14:paraId="6D093E7B" w14:textId="77777777" w:rsidR="00942CA5" w:rsidRPr="00942CA5" w:rsidRDefault="00942CA5" w:rsidP="00942CA5">
      <w:pPr>
        <w:pStyle w:val="NormalWeb"/>
        <w:shd w:val="clear" w:color="auto" w:fill="FFFFFF"/>
        <w:spacing w:before="0" w:beforeAutospacing="0"/>
      </w:pPr>
      <w:r w:rsidRPr="00942CA5">
        <w:t>Schools and districts across the state are working to implement the health and safety guidelines developed by the Department of Elementary and Secondary Education (DESE) for in-person or hybrid schooling models. To further promote health and safety for students, faculty and staff, DESE and the Department of Public Health (DPH) have created an option where local school officials, both public and private</w:t>
      </w:r>
      <w:r w:rsidRPr="00942CA5">
        <w:rPr>
          <w:rStyle w:val="FootnoteReference"/>
          <w:vertAlign w:val="superscript"/>
        </w:rPr>
        <w:footnoteReference w:id="1"/>
      </w:r>
      <w:r w:rsidRPr="00942CA5">
        <w:t xml:space="preserve">, in consultation with public health authorities, will be able to request a state-sponsored mobile rapid response unit to test a group of students and/or staff when a potential cluster of COVID-19 cases has been identified and transmission occurred within the school. </w:t>
      </w:r>
    </w:p>
    <w:p w14:paraId="16AEE108" w14:textId="77777777" w:rsidR="00942CA5" w:rsidRPr="00942CA5" w:rsidRDefault="00942CA5" w:rsidP="00942CA5">
      <w:pPr>
        <w:rPr>
          <w:color w:val="000000"/>
          <w:szCs w:val="24"/>
        </w:rPr>
      </w:pPr>
      <w:r w:rsidRPr="00942CA5">
        <w:rPr>
          <w:bCs/>
          <w:szCs w:val="24"/>
        </w:rPr>
        <w:t xml:space="preserve">This memo is intended to provide schools and districts with an overview of this program, as well as information on protocols for utilizing mobile rapid response units and considerations regarding student privacy. </w:t>
      </w:r>
      <w:r w:rsidRPr="00942CA5">
        <w:rPr>
          <w:color w:val="000000"/>
          <w:szCs w:val="24"/>
        </w:rPr>
        <w:t>Implementation, however, should be guided by what is feasible, practical, and acceptable and should be tailored to the needs of each school community.</w:t>
      </w:r>
    </w:p>
    <w:p w14:paraId="4D7D8CD2" w14:textId="2478AC01" w:rsidR="00942CA5" w:rsidRPr="00942CA5" w:rsidRDefault="00942CA5" w:rsidP="00942CA5">
      <w:pPr>
        <w:pStyle w:val="NormalWeb"/>
        <w:shd w:val="clear" w:color="auto" w:fill="FFFFFF"/>
        <w:rPr>
          <w:i/>
          <w:iCs/>
          <w:color w:val="000000"/>
        </w:rPr>
      </w:pPr>
      <w:r w:rsidRPr="00942CA5">
        <w:rPr>
          <w:i/>
          <w:iCs/>
          <w:color w:val="000000"/>
        </w:rPr>
        <w:t>Program Overview</w:t>
      </w:r>
      <w:r w:rsidRPr="00942CA5">
        <w:rPr>
          <w:i/>
          <w:iCs/>
          <w:color w:val="000000"/>
        </w:rPr>
        <w:br/>
      </w:r>
      <w:r w:rsidRPr="00942CA5">
        <w:rPr>
          <w:color w:val="000000"/>
          <w:shd w:val="clear" w:color="auto" w:fill="FFFFFF"/>
        </w:rPr>
        <w:t xml:space="preserve">The purpose of the mobile rapid response unit is to provide free, optional testing of asymptomatic individuals, who are not known to be close contacts, when there is evidence that COVID-19 transmission is likely to have occurred within a classroom or school within the past 14 days. Mobile rapid response unit testing is not intended to provide testing for individuals who develop COVID-19 symptoms or who are close contacts of individuals with confirmed positive COVID-19 test results. </w:t>
      </w:r>
      <w:r w:rsidRPr="00942CA5">
        <w:t xml:space="preserve">Close contacts are defined as only those who </w:t>
      </w:r>
      <w:r w:rsidRPr="00942CA5">
        <w:rPr>
          <w:color w:val="000000"/>
        </w:rPr>
        <w:t>have been within 6 feet of the individual for at least fifteen minutes, while the person was infectious. (The infectious period starts 2 days prior to symptom onset or first positive test if asymptomatic.)</w:t>
      </w:r>
      <w:r w:rsidRPr="00942CA5">
        <w:rPr>
          <w:color w:val="000000"/>
          <w:shd w:val="clear" w:color="auto" w:fill="FFFFFF"/>
        </w:rPr>
        <w:t xml:space="preserve"> These individuals should be tested by their healthcare provider or at a COVID-19 testing site. (Please refer to </w:t>
      </w:r>
      <w:hyperlink r:id="rId14" w:history="1">
        <w:r w:rsidRPr="00942CA5">
          <w:rPr>
            <w:rStyle w:val="Hyperlink"/>
          </w:rPr>
          <w:t>Protocols for responding to COVID-19 scenarios in school, on the bus, or in community settings</w:t>
        </w:r>
      </w:hyperlink>
      <w:r w:rsidRPr="00942CA5">
        <w:t xml:space="preserve"> for additional information and a description of COVID-19 symptoms.) </w:t>
      </w:r>
    </w:p>
    <w:p w14:paraId="64902A14" w14:textId="77777777" w:rsidR="00942CA5" w:rsidRPr="00942CA5" w:rsidRDefault="00942CA5" w:rsidP="00942CA5">
      <w:pPr>
        <w:rPr>
          <w:szCs w:val="24"/>
        </w:rPr>
      </w:pPr>
      <w:r w:rsidRPr="00942CA5">
        <w:rPr>
          <w:szCs w:val="24"/>
        </w:rPr>
        <w:t>The following describes minimum conditions, as determined by the Department of Public Health, when a mobile rapid response team may be deployed.</w:t>
      </w:r>
    </w:p>
    <w:p w14:paraId="09AB40A6" w14:textId="77777777" w:rsidR="00942CA5" w:rsidRPr="00942CA5" w:rsidRDefault="00942CA5" w:rsidP="00942CA5">
      <w:pPr>
        <w:widowControl/>
        <w:numPr>
          <w:ilvl w:val="0"/>
          <w:numId w:val="15"/>
        </w:numPr>
        <w:textAlignment w:val="center"/>
        <w:rPr>
          <w:bCs/>
          <w:szCs w:val="24"/>
        </w:rPr>
      </w:pPr>
      <w:r w:rsidRPr="00942CA5">
        <w:rPr>
          <w:bCs/>
          <w:szCs w:val="24"/>
        </w:rPr>
        <w:t xml:space="preserve">Within a 14-day period, if two or more individuals within a single classroom test positive for COVID-19 and transmission/exposure is likely to have occurred in the classroom, a mobile rapid response unit may be deployed for all asymptomatic individuals </w:t>
      </w:r>
      <w:r w:rsidRPr="00942CA5">
        <w:rPr>
          <w:bCs/>
          <w:szCs w:val="24"/>
          <w:u w:val="single"/>
        </w:rPr>
        <w:t>within that classroom</w:t>
      </w:r>
      <w:r w:rsidRPr="00942CA5">
        <w:rPr>
          <w:bCs/>
          <w:szCs w:val="24"/>
        </w:rPr>
        <w:t>.</w:t>
      </w:r>
    </w:p>
    <w:p w14:paraId="09DBCBB1" w14:textId="77777777" w:rsidR="00942CA5" w:rsidRPr="00942CA5" w:rsidRDefault="00942CA5" w:rsidP="00942CA5">
      <w:pPr>
        <w:widowControl/>
        <w:numPr>
          <w:ilvl w:val="0"/>
          <w:numId w:val="15"/>
        </w:numPr>
        <w:textAlignment w:val="center"/>
        <w:rPr>
          <w:bCs/>
          <w:szCs w:val="24"/>
        </w:rPr>
      </w:pPr>
      <w:r w:rsidRPr="00942CA5">
        <w:rPr>
          <w:bCs/>
          <w:szCs w:val="24"/>
        </w:rPr>
        <w:lastRenderedPageBreak/>
        <w:t xml:space="preserve">Within a 14-day period, if 3 or more individuals or 3 percent, whichever is greater, of a given grade or cohort test positive for COVID-19 and transmission/exposure likely occurred in the school, a mobile rapid response unit may be deployed for </w:t>
      </w:r>
      <w:r w:rsidRPr="00942CA5">
        <w:rPr>
          <w:bCs/>
          <w:szCs w:val="24"/>
          <w:u w:val="single"/>
        </w:rPr>
        <w:t>all asymptomatic individuals in that grade or cohort</w:t>
      </w:r>
      <w:r w:rsidRPr="00942CA5">
        <w:rPr>
          <w:bCs/>
          <w:szCs w:val="24"/>
        </w:rPr>
        <w:t xml:space="preserve">. </w:t>
      </w:r>
    </w:p>
    <w:p w14:paraId="5021FF4B" w14:textId="77777777" w:rsidR="00942CA5" w:rsidRPr="00942CA5" w:rsidRDefault="00942CA5" w:rsidP="00942CA5">
      <w:pPr>
        <w:widowControl/>
        <w:numPr>
          <w:ilvl w:val="0"/>
          <w:numId w:val="15"/>
        </w:numPr>
        <w:textAlignment w:val="center"/>
        <w:rPr>
          <w:bCs/>
          <w:szCs w:val="24"/>
        </w:rPr>
      </w:pPr>
      <w:r w:rsidRPr="00942CA5">
        <w:rPr>
          <w:bCs/>
          <w:szCs w:val="24"/>
        </w:rPr>
        <w:t xml:space="preserve">Within a 14-day period, if more than 3 percent of a school tests positive for COVID-19 and transmission/exposure likely occurred in the school, a mobile testing until may be deployed </w:t>
      </w:r>
      <w:r w:rsidRPr="00942CA5">
        <w:rPr>
          <w:bCs/>
          <w:szCs w:val="24"/>
          <w:u w:val="single"/>
        </w:rPr>
        <w:t>for the entire school population that is asymptomatic.</w:t>
      </w:r>
    </w:p>
    <w:p w14:paraId="434BD0B7" w14:textId="77777777" w:rsidR="00942CA5" w:rsidRPr="00942CA5" w:rsidRDefault="00942CA5" w:rsidP="00942CA5">
      <w:pPr>
        <w:widowControl/>
        <w:numPr>
          <w:ilvl w:val="0"/>
          <w:numId w:val="15"/>
        </w:numPr>
        <w:textAlignment w:val="center"/>
        <w:rPr>
          <w:bCs/>
          <w:szCs w:val="24"/>
        </w:rPr>
      </w:pPr>
      <w:r w:rsidRPr="00942CA5">
        <w:rPr>
          <w:bCs/>
          <w:szCs w:val="24"/>
        </w:rPr>
        <w:t xml:space="preserve">Within a 14-day period, if 2 or more individuals within the same bus test positive COVID-19 and transmission/exposure likely occurred on the bus, a mobile rapid response unit may be deployed for </w:t>
      </w:r>
      <w:r w:rsidRPr="00942CA5">
        <w:rPr>
          <w:bCs/>
          <w:szCs w:val="24"/>
          <w:u w:val="single"/>
        </w:rPr>
        <w:t>all asymptomatic individuals on that bus</w:t>
      </w:r>
      <w:r w:rsidRPr="00942CA5">
        <w:rPr>
          <w:bCs/>
          <w:szCs w:val="24"/>
        </w:rPr>
        <w:t xml:space="preserve">. </w:t>
      </w:r>
    </w:p>
    <w:p w14:paraId="4E92C89B" w14:textId="77777777" w:rsidR="00942CA5" w:rsidRPr="00942CA5" w:rsidRDefault="00942CA5" w:rsidP="00942CA5">
      <w:pPr>
        <w:rPr>
          <w:szCs w:val="24"/>
        </w:rPr>
      </w:pPr>
    </w:p>
    <w:p w14:paraId="7026D120" w14:textId="77777777" w:rsidR="00942CA5" w:rsidRPr="00942CA5" w:rsidRDefault="00942CA5" w:rsidP="00942CA5">
      <w:pPr>
        <w:rPr>
          <w:b/>
          <w:szCs w:val="24"/>
        </w:rPr>
      </w:pPr>
      <w:r w:rsidRPr="00942CA5">
        <w:rPr>
          <w:b/>
          <w:szCs w:val="24"/>
        </w:rPr>
        <w:t>Implementation Steps</w:t>
      </w:r>
    </w:p>
    <w:p w14:paraId="1C31AB45" w14:textId="77777777" w:rsidR="00942CA5" w:rsidRPr="00942CA5" w:rsidRDefault="00942CA5" w:rsidP="00942CA5">
      <w:pPr>
        <w:rPr>
          <w:szCs w:val="24"/>
        </w:rPr>
      </w:pPr>
    </w:p>
    <w:p w14:paraId="3884263F" w14:textId="77777777" w:rsidR="00942CA5" w:rsidRPr="00942CA5" w:rsidRDefault="00942CA5" w:rsidP="00942CA5">
      <w:pPr>
        <w:rPr>
          <w:i/>
          <w:iCs/>
          <w:szCs w:val="24"/>
        </w:rPr>
      </w:pPr>
      <w:r w:rsidRPr="00942CA5">
        <w:rPr>
          <w:i/>
          <w:iCs/>
          <w:szCs w:val="24"/>
        </w:rPr>
        <w:t>Prior to utilizing mobile rapid response units</w:t>
      </w:r>
    </w:p>
    <w:p w14:paraId="40BC10DC" w14:textId="77777777" w:rsidR="00942CA5" w:rsidRPr="00942CA5" w:rsidRDefault="00942CA5" w:rsidP="00942CA5">
      <w:pPr>
        <w:pStyle w:val="ListParagraph"/>
        <w:numPr>
          <w:ilvl w:val="0"/>
          <w:numId w:val="18"/>
        </w:numPr>
        <w:spacing w:line="240" w:lineRule="auto"/>
        <w:rPr>
          <w:rFonts w:ascii="Times New Roman" w:eastAsia="Times New Roman" w:hAnsi="Times New Roman" w:cs="Times New Roman"/>
          <w:sz w:val="24"/>
          <w:szCs w:val="24"/>
        </w:rPr>
      </w:pPr>
      <w:r w:rsidRPr="00942CA5">
        <w:rPr>
          <w:rFonts w:ascii="Times New Roman" w:eastAsia="Times New Roman" w:hAnsi="Times New Roman" w:cs="Times New Roman"/>
          <w:sz w:val="24"/>
          <w:szCs w:val="24"/>
        </w:rPr>
        <w:t xml:space="preserve">The superintendent or designee should inform staff members, families and students that this option for mobile on-site testing exists and might be needed during the school year. Such communication should include details regarding the circumstances that might lead to requesting this testing service and operational logistics (such as the need for parent permission for students, etc.). </w:t>
      </w:r>
    </w:p>
    <w:p w14:paraId="09DF96D3" w14:textId="77777777" w:rsidR="00942CA5" w:rsidRPr="00942CA5" w:rsidRDefault="00942CA5" w:rsidP="00942CA5">
      <w:pPr>
        <w:pStyle w:val="ListParagraph"/>
        <w:numPr>
          <w:ilvl w:val="0"/>
          <w:numId w:val="18"/>
        </w:numPr>
        <w:spacing w:line="240" w:lineRule="auto"/>
        <w:rPr>
          <w:rFonts w:ascii="Times New Roman" w:eastAsia="Times New Roman" w:hAnsi="Times New Roman" w:cs="Times New Roman"/>
          <w:sz w:val="24"/>
          <w:szCs w:val="24"/>
        </w:rPr>
      </w:pPr>
      <w:r w:rsidRPr="00942CA5">
        <w:rPr>
          <w:rFonts w:ascii="Times New Roman" w:eastAsia="Times New Roman" w:hAnsi="Times New Roman" w:cs="Times New Roman"/>
          <w:sz w:val="24"/>
          <w:szCs w:val="24"/>
        </w:rPr>
        <w:t>Establishing and maintaining clear channels of communication between the school district and the Local Board of Health (LBOH) is key to the success of this testing strategy. The superintendent or designee should discuss with their LBOH leader(s) how they will share information regarding positive COVID-19 test results during the school year so that they can determine if and when the minimum conditions described above have been reached which may necessitate the mobile rapid response units. The superintendent or designee and the LBOH also should identify who will be the local points of contact should they need to utilize this resource</w:t>
      </w:r>
      <w:r w:rsidRPr="00942CA5">
        <w:rPr>
          <w:rStyle w:val="FootnoteReference"/>
          <w:rFonts w:ascii="Times New Roman" w:eastAsia="Times New Roman" w:hAnsi="Times New Roman" w:cs="Times New Roman"/>
          <w:sz w:val="24"/>
          <w:szCs w:val="24"/>
          <w:vertAlign w:val="superscript"/>
        </w:rPr>
        <w:footnoteReference w:id="2"/>
      </w:r>
      <w:r w:rsidRPr="00942CA5">
        <w:rPr>
          <w:rFonts w:ascii="Times New Roman" w:eastAsia="Times New Roman" w:hAnsi="Times New Roman" w:cs="Times New Roman"/>
          <w:sz w:val="24"/>
          <w:szCs w:val="24"/>
        </w:rPr>
        <w:t>. Finally, they need to work out any local considerations to implementing this testing strategy in the event that the steps described below need to be customized to their local context (such as determining who from either the school department or LBOH will contact DPH).</w:t>
      </w:r>
    </w:p>
    <w:p w14:paraId="61A9DA64" w14:textId="77777777" w:rsidR="00942CA5" w:rsidRPr="00942CA5" w:rsidRDefault="00942CA5" w:rsidP="00942CA5">
      <w:pPr>
        <w:rPr>
          <w:szCs w:val="24"/>
        </w:rPr>
      </w:pPr>
    </w:p>
    <w:p w14:paraId="4C2C21F1" w14:textId="77777777" w:rsidR="00942CA5" w:rsidRPr="00942CA5" w:rsidRDefault="00942CA5" w:rsidP="00942CA5">
      <w:pPr>
        <w:rPr>
          <w:szCs w:val="24"/>
        </w:rPr>
      </w:pPr>
      <w:r w:rsidRPr="00942CA5">
        <w:rPr>
          <w:i/>
          <w:iCs/>
          <w:szCs w:val="24"/>
        </w:rPr>
        <w:t>Protocol for utilizing mobile rapid response units</w:t>
      </w:r>
    </w:p>
    <w:p w14:paraId="541EFECE" w14:textId="16705AD4" w:rsidR="00942CA5" w:rsidRPr="00942CA5" w:rsidRDefault="00942CA5" w:rsidP="00942CA5">
      <w:pPr>
        <w:pStyle w:val="ListParagraph"/>
        <w:numPr>
          <w:ilvl w:val="0"/>
          <w:numId w:val="17"/>
        </w:numPr>
        <w:spacing w:line="240" w:lineRule="auto"/>
        <w:rPr>
          <w:rFonts w:ascii="Times New Roman" w:eastAsia="Times New Roman" w:hAnsi="Times New Roman" w:cs="Times New Roman"/>
          <w:sz w:val="24"/>
          <w:szCs w:val="24"/>
        </w:rPr>
      </w:pPr>
      <w:r w:rsidRPr="00942CA5">
        <w:rPr>
          <w:rFonts w:ascii="Times New Roman" w:eastAsia="Times New Roman" w:hAnsi="Times New Roman" w:cs="Times New Roman"/>
          <w:sz w:val="24"/>
          <w:szCs w:val="24"/>
        </w:rPr>
        <w:t xml:space="preserve">At the point the district might meet the minimum </w:t>
      </w:r>
      <w:r w:rsidR="006D1D27">
        <w:rPr>
          <w:rFonts w:ascii="Times New Roman" w:eastAsia="Times New Roman" w:hAnsi="Times New Roman" w:cs="Times New Roman"/>
          <w:sz w:val="24"/>
          <w:szCs w:val="24"/>
        </w:rPr>
        <w:t>conditions</w:t>
      </w:r>
      <w:r w:rsidRPr="00942CA5">
        <w:rPr>
          <w:rFonts w:ascii="Times New Roman" w:eastAsia="Times New Roman" w:hAnsi="Times New Roman" w:cs="Times New Roman"/>
          <w:sz w:val="24"/>
          <w:szCs w:val="24"/>
        </w:rPr>
        <w:t xml:space="preserve"> as described above, the local point of contact, as outlined above, contacts an on-call epidemiologist in the </w:t>
      </w:r>
      <w:hyperlink r:id="rId15" w:history="1">
        <w:r w:rsidRPr="00942CA5">
          <w:rPr>
            <w:rStyle w:val="Hyperlink"/>
            <w:rFonts w:ascii="Times New Roman" w:eastAsia="Times New Roman" w:hAnsi="Times New Roman" w:cs="Times New Roman"/>
            <w:sz w:val="24"/>
            <w:szCs w:val="24"/>
          </w:rPr>
          <w:t>Division of Epidemiology and Immunization</w:t>
        </w:r>
      </w:hyperlink>
      <w:r w:rsidRPr="00942CA5">
        <w:rPr>
          <w:rFonts w:ascii="Times New Roman" w:eastAsia="Times New Roman" w:hAnsi="Times New Roman" w:cs="Times New Roman"/>
          <w:sz w:val="24"/>
          <w:szCs w:val="24"/>
        </w:rPr>
        <w:t xml:space="preserve"> at the Department of Public Health at 617-983-6800. </w:t>
      </w:r>
    </w:p>
    <w:p w14:paraId="44220006" w14:textId="77777777" w:rsidR="00942CA5" w:rsidRPr="00942CA5" w:rsidRDefault="00942CA5" w:rsidP="00942CA5">
      <w:pPr>
        <w:widowControl/>
        <w:numPr>
          <w:ilvl w:val="0"/>
          <w:numId w:val="17"/>
        </w:numPr>
        <w:rPr>
          <w:szCs w:val="24"/>
        </w:rPr>
      </w:pPr>
      <w:r w:rsidRPr="00942CA5">
        <w:rPr>
          <w:szCs w:val="24"/>
        </w:rPr>
        <w:t>After discussing the situation with the local point of contact, the DPH epidemiologist will determine if it is likely that the transmission occurred within the classroom, the school or on the bus.</w:t>
      </w:r>
    </w:p>
    <w:p w14:paraId="6767C231" w14:textId="77777777" w:rsidR="00942CA5" w:rsidRPr="00942CA5" w:rsidRDefault="00942CA5" w:rsidP="00942CA5">
      <w:pPr>
        <w:pStyle w:val="ListParagraph"/>
        <w:numPr>
          <w:ilvl w:val="1"/>
          <w:numId w:val="14"/>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If so, the following will occur:</w:t>
      </w:r>
    </w:p>
    <w:p w14:paraId="1291ADBE" w14:textId="77777777" w:rsidR="00942CA5" w:rsidRPr="00942CA5" w:rsidRDefault="00942CA5" w:rsidP="00942CA5">
      <w:pPr>
        <w:pStyle w:val="ListParagraph"/>
        <w:numPr>
          <w:ilvl w:val="2"/>
          <w:numId w:val="14"/>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 xml:space="preserve">DPH will send an email to the district point of contact and the mobile rapid response unit vendor granting authorization to deploy a mobile rapid testing unit, and identifying who is eligible for testing. </w:t>
      </w:r>
    </w:p>
    <w:p w14:paraId="79C300A0" w14:textId="77777777" w:rsidR="00942CA5" w:rsidRPr="00942CA5" w:rsidRDefault="00942CA5" w:rsidP="00942CA5">
      <w:pPr>
        <w:pStyle w:val="ListParagraph"/>
        <w:numPr>
          <w:ilvl w:val="2"/>
          <w:numId w:val="14"/>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lastRenderedPageBreak/>
        <w:t>Upon authorization, the district point of contact arranges for a mobile rapid response unit to be deployed to the school optimally 4-5 days after the last known exposure. Including all necessary details such as date, time and specific location for the unit to be set up.</w:t>
      </w:r>
    </w:p>
    <w:p w14:paraId="48FBF994" w14:textId="77777777" w:rsidR="00942CA5" w:rsidRPr="00942CA5" w:rsidRDefault="00942CA5" w:rsidP="00942CA5">
      <w:pPr>
        <w:pStyle w:val="ListParagraph"/>
        <w:numPr>
          <w:ilvl w:val="1"/>
          <w:numId w:val="14"/>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If not, the mobile rapid response unit is not deployed.</w:t>
      </w:r>
    </w:p>
    <w:p w14:paraId="05A27B8F" w14:textId="77777777" w:rsidR="00942CA5" w:rsidRPr="00942CA5" w:rsidRDefault="00942CA5" w:rsidP="00942CA5">
      <w:pPr>
        <w:pStyle w:val="ListParagraph"/>
        <w:numPr>
          <w:ilvl w:val="0"/>
          <w:numId w:val="17"/>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Send a communication to staff in that classroom or school. Then, send a communication to the other families in that classroom or school. This communication should:</w:t>
      </w:r>
    </w:p>
    <w:p w14:paraId="456AD9CA" w14:textId="77777777" w:rsidR="00942CA5" w:rsidRPr="00942CA5" w:rsidRDefault="00942CA5" w:rsidP="00F117AC">
      <w:pPr>
        <w:pStyle w:val="ListParagraph"/>
        <w:numPr>
          <w:ilvl w:val="0"/>
          <w:numId w:val="20"/>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 xml:space="preserve">Inform them there were at least two positive cases (without naming the individuals) within a 14-day period and that there is evidence that COVID-19 transmission likely occurred within the classroom, the school, or on the bus. </w:t>
      </w:r>
    </w:p>
    <w:p w14:paraId="2F32071B" w14:textId="77777777" w:rsidR="00942CA5" w:rsidRPr="00942CA5" w:rsidRDefault="00942CA5" w:rsidP="00F117AC">
      <w:pPr>
        <w:pStyle w:val="ListParagraph"/>
        <w:numPr>
          <w:ilvl w:val="0"/>
          <w:numId w:val="20"/>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Explain that the purpose of the mobile rapid response unit is to provide free, optional testing of asymptomatic individuals who are not known to be close contacts.</w:t>
      </w:r>
    </w:p>
    <w:p w14:paraId="2D475FCA" w14:textId="77777777" w:rsidR="00942CA5" w:rsidRPr="00942CA5" w:rsidRDefault="00942CA5" w:rsidP="00942CA5">
      <w:pPr>
        <w:pStyle w:val="ListParagraph"/>
        <w:numPr>
          <w:ilvl w:val="2"/>
          <w:numId w:val="14"/>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 xml:space="preserve">Close contacts are defined as only those who </w:t>
      </w:r>
      <w:r w:rsidRPr="00942CA5">
        <w:rPr>
          <w:rFonts w:ascii="Times New Roman" w:hAnsi="Times New Roman" w:cs="Times New Roman"/>
          <w:color w:val="000000"/>
          <w:sz w:val="24"/>
          <w:szCs w:val="24"/>
        </w:rPr>
        <w:t xml:space="preserve">have been within 6 feet of the individual for at least fifteen minutes, while the person was infectious. </w:t>
      </w:r>
    </w:p>
    <w:p w14:paraId="26329F14" w14:textId="77777777" w:rsidR="00942CA5" w:rsidRPr="00942CA5" w:rsidRDefault="00942CA5" w:rsidP="00F117AC">
      <w:pPr>
        <w:pStyle w:val="ListParagraph"/>
        <w:numPr>
          <w:ilvl w:val="0"/>
          <w:numId w:val="20"/>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 xml:space="preserve">Inform them that all close contacts have been identified and notified of the required quarantining protocols. Reiterate the cleaning protocols that have been implemented. </w:t>
      </w:r>
    </w:p>
    <w:p w14:paraId="7F0D7BCF" w14:textId="77777777" w:rsidR="00942CA5" w:rsidRPr="00942CA5" w:rsidRDefault="00942CA5" w:rsidP="00F117AC">
      <w:pPr>
        <w:pStyle w:val="ListParagraph"/>
        <w:numPr>
          <w:ilvl w:val="0"/>
          <w:numId w:val="20"/>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 xml:space="preserve">Provide the date, time and location of the mobile rapid response unit. </w:t>
      </w:r>
    </w:p>
    <w:p w14:paraId="4353A138" w14:textId="6F594038" w:rsidR="00942CA5" w:rsidRPr="00942CA5" w:rsidRDefault="00942CA5" w:rsidP="00F117AC">
      <w:pPr>
        <w:pStyle w:val="ListParagraph"/>
        <w:numPr>
          <w:ilvl w:val="0"/>
          <w:numId w:val="20"/>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 xml:space="preserve">For youth under the age of 18, notify parents or legally authorized representatives that they must provide written approval on a form provided by the district in order for their student to be tested. </w:t>
      </w:r>
    </w:p>
    <w:p w14:paraId="7A5CC645" w14:textId="77777777" w:rsidR="00942CA5" w:rsidRPr="00942CA5" w:rsidRDefault="00942CA5" w:rsidP="00F117AC">
      <w:pPr>
        <w:pStyle w:val="ListParagraph"/>
        <w:numPr>
          <w:ilvl w:val="0"/>
          <w:numId w:val="20"/>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Notify parents or legally authorized representatives that they may accompany their student on the day of the testing.</w:t>
      </w:r>
    </w:p>
    <w:p w14:paraId="542F389B" w14:textId="77777777" w:rsidR="00942CA5" w:rsidRPr="00942CA5" w:rsidRDefault="00942CA5" w:rsidP="00F117AC">
      <w:pPr>
        <w:pStyle w:val="ListParagraph"/>
        <w:numPr>
          <w:ilvl w:val="0"/>
          <w:numId w:val="20"/>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Notify parents or legally authorized representatives that if they choose not to have their student undergo testing, their student is not required to quarantine and may return to school, unless additional cases were identified to which that student was a close contact.</w:t>
      </w:r>
    </w:p>
    <w:p w14:paraId="329B6FBF" w14:textId="77777777" w:rsidR="00942CA5" w:rsidRPr="00942CA5" w:rsidRDefault="00942CA5" w:rsidP="00F117AC">
      <w:pPr>
        <w:pStyle w:val="ListParagraph"/>
        <w:numPr>
          <w:ilvl w:val="0"/>
          <w:numId w:val="20"/>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See the attached appendices for sample authorization forms.</w:t>
      </w:r>
    </w:p>
    <w:p w14:paraId="101AB946" w14:textId="77777777" w:rsidR="00942CA5" w:rsidRPr="00942CA5" w:rsidRDefault="00942CA5" w:rsidP="00942CA5">
      <w:pPr>
        <w:pStyle w:val="ListParagraph"/>
        <w:numPr>
          <w:ilvl w:val="0"/>
          <w:numId w:val="17"/>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Notify the school community (e.g., school committee members, city/town Mayor, etc.) about the plan to use the mobile rapid response unit.</w:t>
      </w:r>
    </w:p>
    <w:p w14:paraId="6C425F76" w14:textId="77777777" w:rsidR="00942CA5" w:rsidRPr="00942CA5" w:rsidRDefault="00942CA5" w:rsidP="00942CA5">
      <w:pPr>
        <w:pStyle w:val="ListParagraph"/>
        <w:numPr>
          <w:ilvl w:val="0"/>
          <w:numId w:val="17"/>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 xml:space="preserve">On the day the mobile rapid response unit arrives, notify eligible staff members when they can avail themselves of this service, and implement a system to escort students to the mobile rapid response unit for testing. </w:t>
      </w:r>
    </w:p>
    <w:p w14:paraId="49551213" w14:textId="77777777" w:rsidR="00942CA5" w:rsidRPr="00942CA5" w:rsidRDefault="00942CA5" w:rsidP="00942CA5">
      <w:pPr>
        <w:pStyle w:val="ListParagraph"/>
        <w:numPr>
          <w:ilvl w:val="0"/>
          <w:numId w:val="19"/>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Students may get tested individually or in small groups. All students must wear masks while waiting to be tested.</w:t>
      </w:r>
    </w:p>
    <w:p w14:paraId="5FA3456E" w14:textId="77777777" w:rsidR="00942CA5" w:rsidRPr="00942CA5" w:rsidRDefault="00942CA5" w:rsidP="00942CA5">
      <w:pPr>
        <w:pStyle w:val="ListParagraph"/>
        <w:numPr>
          <w:ilvl w:val="0"/>
          <w:numId w:val="19"/>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 xml:space="preserve">Students must be escorted and accompanied by designated school personnel at all times, including before, during and after testing. </w:t>
      </w:r>
    </w:p>
    <w:p w14:paraId="15AB87B2" w14:textId="77777777" w:rsidR="00942CA5" w:rsidRPr="00942CA5" w:rsidRDefault="00942CA5" w:rsidP="00942CA5">
      <w:pPr>
        <w:pStyle w:val="ListParagraph"/>
        <w:numPr>
          <w:ilvl w:val="0"/>
          <w:numId w:val="19"/>
        </w:numPr>
        <w:spacing w:line="240" w:lineRule="auto"/>
        <w:rPr>
          <w:rFonts w:ascii="Times New Roman" w:hAnsi="Times New Roman" w:cs="Times New Roman"/>
          <w:sz w:val="24"/>
          <w:szCs w:val="24"/>
          <w:lang w:val="en-US"/>
        </w:rPr>
      </w:pPr>
      <w:r w:rsidRPr="00942CA5">
        <w:rPr>
          <w:rFonts w:ascii="Times New Roman" w:hAnsi="Times New Roman" w:cs="Times New Roman"/>
          <w:sz w:val="24"/>
          <w:szCs w:val="24"/>
          <w:lang w:val="en-US"/>
        </w:rPr>
        <w:t xml:space="preserve">Parents or legally authorized representatives who accompany their student in the mobile rapid response unit must wear a mask/face covering at all times. Parents or legally authorized representatives are not permitted to get tested. </w:t>
      </w:r>
    </w:p>
    <w:p w14:paraId="662D43B2" w14:textId="4E018FF1" w:rsidR="00A7500D" w:rsidRDefault="00A7500D">
      <w:pPr>
        <w:widowControl/>
        <w:rPr>
          <w:szCs w:val="24"/>
        </w:rPr>
      </w:pPr>
    </w:p>
    <w:p w14:paraId="330032D5" w14:textId="04BD1DCF" w:rsidR="00942CA5" w:rsidRPr="00942CA5" w:rsidRDefault="00942CA5" w:rsidP="00942CA5">
      <w:pPr>
        <w:rPr>
          <w:szCs w:val="24"/>
        </w:rPr>
      </w:pPr>
      <w:r w:rsidRPr="00942CA5">
        <w:rPr>
          <w:szCs w:val="24"/>
        </w:rPr>
        <w:t xml:space="preserve">To support a culture of health and safety, </w:t>
      </w:r>
      <w:r w:rsidRPr="00942CA5">
        <w:rPr>
          <w:b/>
          <w:bCs/>
          <w:szCs w:val="24"/>
        </w:rPr>
        <w:t>schools must have robust and reliable ways to communicate with all families, students, teachers, and staff</w:t>
      </w:r>
      <w:r w:rsidRPr="00942CA5">
        <w:rPr>
          <w:szCs w:val="24"/>
        </w:rPr>
        <w:t xml:space="preserve"> in order to send and receive key </w:t>
      </w:r>
      <w:r w:rsidRPr="00942CA5">
        <w:rPr>
          <w:szCs w:val="24"/>
        </w:rPr>
        <w:lastRenderedPageBreak/>
        <w:t>messages related to COVID-19 testing.</w:t>
      </w:r>
    </w:p>
    <w:p w14:paraId="29AAEE9F" w14:textId="77777777" w:rsidR="00942CA5" w:rsidRPr="00942CA5" w:rsidRDefault="00942CA5" w:rsidP="00942CA5">
      <w:pPr>
        <w:rPr>
          <w:i/>
          <w:iCs/>
          <w:szCs w:val="24"/>
        </w:rPr>
      </w:pPr>
    </w:p>
    <w:p w14:paraId="1D910A0D" w14:textId="77777777" w:rsidR="00942CA5" w:rsidRPr="00942CA5" w:rsidRDefault="00942CA5" w:rsidP="00942CA5">
      <w:pPr>
        <w:rPr>
          <w:i/>
          <w:iCs/>
          <w:szCs w:val="24"/>
        </w:rPr>
      </w:pPr>
      <w:r w:rsidRPr="00942CA5">
        <w:rPr>
          <w:i/>
          <w:iCs/>
          <w:szCs w:val="24"/>
        </w:rPr>
        <w:t>Considerations for student privacy</w:t>
      </w:r>
    </w:p>
    <w:p w14:paraId="603B68B7" w14:textId="77777777" w:rsidR="00942CA5" w:rsidRPr="00942CA5" w:rsidRDefault="00942CA5" w:rsidP="00942CA5">
      <w:pPr>
        <w:rPr>
          <w:szCs w:val="24"/>
        </w:rPr>
      </w:pPr>
      <w:r w:rsidRPr="00942CA5">
        <w:rPr>
          <w:color w:val="000000"/>
          <w:szCs w:val="24"/>
          <w:bdr w:val="none" w:sz="0" w:space="0" w:color="auto" w:frame="1"/>
        </w:rPr>
        <w:t>It is important that schools and districts properly protect the privacy of students and staff during mobile rapid response testing.  A range of rules apply to privacy in connection with COVID-19 testing, but with respect to students specifically, districts must ensure compliance with the federal Family Educational Rights Privacy Act (FERPA) and the Massachusetts Student Records regulations.  In doing so, schools and districts should account for the following: </w:t>
      </w:r>
    </w:p>
    <w:p w14:paraId="622D2612" w14:textId="77777777" w:rsidR="00942CA5" w:rsidRPr="00942CA5" w:rsidRDefault="00942CA5" w:rsidP="00942CA5">
      <w:pPr>
        <w:widowControl/>
        <w:numPr>
          <w:ilvl w:val="0"/>
          <w:numId w:val="16"/>
        </w:numPr>
        <w:shd w:val="clear" w:color="auto" w:fill="FFFFFF"/>
        <w:spacing w:beforeAutospacing="1" w:afterAutospacing="1"/>
        <w:rPr>
          <w:color w:val="000000"/>
          <w:szCs w:val="24"/>
        </w:rPr>
      </w:pPr>
      <w:r w:rsidRPr="00942CA5">
        <w:rPr>
          <w:color w:val="000000"/>
          <w:szCs w:val="24"/>
          <w:bdr w:val="none" w:sz="0" w:space="0" w:color="auto" w:frame="1"/>
        </w:rPr>
        <w:t>FERPA, 34 C.F.R. Part 99, and the Massachusetts Student Record regulations, 603 CMR 23.00, prohibit disclosures of personally identifiable information about students contained in education records without consent or in the absence of very specific conditions, detailed in law. </w:t>
      </w:r>
    </w:p>
    <w:p w14:paraId="791A6876" w14:textId="77777777" w:rsidR="00942CA5" w:rsidRPr="00942CA5" w:rsidRDefault="00942CA5" w:rsidP="00942CA5">
      <w:pPr>
        <w:widowControl/>
        <w:numPr>
          <w:ilvl w:val="0"/>
          <w:numId w:val="16"/>
        </w:numPr>
        <w:shd w:val="clear" w:color="auto" w:fill="FFFFFF"/>
        <w:spacing w:beforeAutospacing="1" w:afterAutospacing="1"/>
        <w:rPr>
          <w:color w:val="000000"/>
          <w:szCs w:val="24"/>
        </w:rPr>
      </w:pPr>
      <w:r w:rsidRPr="00942CA5">
        <w:rPr>
          <w:color w:val="000000"/>
          <w:szCs w:val="24"/>
          <w:bdr w:val="none" w:sz="0" w:space="0" w:color="auto" w:frame="1"/>
        </w:rPr>
        <w:t>Schools and districts can share detailed information about test results and possible effects on the school community by withholding information about the students who took the tests and information from which they could be identified (grade, classes, teachers, etc.).   </w:t>
      </w:r>
    </w:p>
    <w:p w14:paraId="0526749A" w14:textId="77777777" w:rsidR="00942CA5" w:rsidRPr="00942CA5" w:rsidRDefault="00942CA5" w:rsidP="00942CA5">
      <w:pPr>
        <w:widowControl/>
        <w:numPr>
          <w:ilvl w:val="0"/>
          <w:numId w:val="16"/>
        </w:numPr>
        <w:shd w:val="clear" w:color="auto" w:fill="FFFFFF"/>
        <w:spacing w:beforeAutospacing="1" w:afterAutospacing="1"/>
        <w:rPr>
          <w:color w:val="000000"/>
          <w:szCs w:val="24"/>
        </w:rPr>
      </w:pPr>
      <w:r w:rsidRPr="00942CA5">
        <w:rPr>
          <w:color w:val="000000"/>
          <w:szCs w:val="24"/>
          <w:bdr w:val="none" w:sz="0" w:space="0" w:color="auto" w:frame="1"/>
        </w:rPr>
        <w:t>FERPA and the Massachusetts Student Record Regulations permit disclosures of personally identifiable information about students contained in education records, to appropriate parties, in cases of health and safety emergencies.  34 C.F.R. § 99.31(a)(10), 34 C.F.R. § 99.36; 603 CMR 23.07(4)(e).  In many cases, this exemption may permit necessary disclosures of personally identifiable information about students from education records to appropriate local and state public health officials.</w:t>
      </w:r>
    </w:p>
    <w:p w14:paraId="2F53E3A1" w14:textId="77777777" w:rsidR="00942CA5" w:rsidRPr="00942CA5" w:rsidRDefault="00942CA5" w:rsidP="00942CA5">
      <w:pPr>
        <w:widowControl/>
        <w:numPr>
          <w:ilvl w:val="0"/>
          <w:numId w:val="16"/>
        </w:numPr>
        <w:shd w:val="clear" w:color="auto" w:fill="FFFFFF"/>
        <w:spacing w:beforeAutospacing="1" w:afterAutospacing="1"/>
        <w:rPr>
          <w:color w:val="000000"/>
          <w:szCs w:val="24"/>
        </w:rPr>
      </w:pPr>
      <w:r w:rsidRPr="00942CA5">
        <w:rPr>
          <w:color w:val="000000"/>
          <w:szCs w:val="24"/>
          <w:bdr w:val="none" w:sz="0" w:space="0" w:color="auto" w:frame="1"/>
        </w:rPr>
        <w:t xml:space="preserve">The United States Department of Education has issued detailed </w:t>
      </w:r>
      <w:hyperlink r:id="rId16" w:history="1">
        <w:r w:rsidRPr="00942CA5">
          <w:rPr>
            <w:rStyle w:val="Hyperlink"/>
            <w:szCs w:val="24"/>
            <w:bdr w:val="none" w:sz="0" w:space="0" w:color="auto" w:frame="1"/>
          </w:rPr>
          <w:t>guidance on this matter</w:t>
        </w:r>
      </w:hyperlink>
      <w:r w:rsidRPr="00942CA5">
        <w:rPr>
          <w:color w:val="000000"/>
          <w:szCs w:val="24"/>
          <w:bdr w:val="none" w:sz="0" w:space="0" w:color="auto" w:frame="1"/>
        </w:rPr>
        <w:t>.</w:t>
      </w:r>
    </w:p>
    <w:p w14:paraId="40506D5B" w14:textId="77777777" w:rsidR="00942CA5" w:rsidRPr="00942CA5" w:rsidRDefault="00942CA5" w:rsidP="00942CA5">
      <w:pPr>
        <w:widowControl/>
        <w:numPr>
          <w:ilvl w:val="0"/>
          <w:numId w:val="16"/>
        </w:numPr>
        <w:shd w:val="clear" w:color="auto" w:fill="FFFFFF"/>
        <w:spacing w:beforeAutospacing="1" w:afterAutospacing="1"/>
        <w:rPr>
          <w:color w:val="000000"/>
          <w:szCs w:val="24"/>
        </w:rPr>
      </w:pPr>
      <w:r w:rsidRPr="00942CA5">
        <w:rPr>
          <w:color w:val="000000"/>
          <w:szCs w:val="24"/>
        </w:rPr>
        <w:t>HIPAA covered entities are reminded that the HIPAA Privacy Rule permits covered entities to disclose protected health information, without authorization, to public health authorities, such as the Department and the Local Board of Health, who are legally authorized to receive such reports for the purpose of preventing or controlling disease, injury, or disability.  45 CFR 164.512(b)(1)(i). The U.S. Department of Health and Human Services has made more information available here: </w:t>
      </w:r>
      <w:hyperlink r:id="rId17" w:history="1">
        <w:r w:rsidRPr="00942CA5">
          <w:rPr>
            <w:rStyle w:val="Hyperlink"/>
            <w:szCs w:val="24"/>
          </w:rPr>
          <w:t>https://www.hhs.gov/hipaa/for-professionals/privacy/guidance/disclosures-public-health-activities/index.html</w:t>
        </w:r>
      </w:hyperlink>
      <w:r w:rsidRPr="00942CA5">
        <w:rPr>
          <w:color w:val="000000"/>
          <w:szCs w:val="24"/>
        </w:rPr>
        <w:t>.  </w:t>
      </w:r>
    </w:p>
    <w:p w14:paraId="68801C0A" w14:textId="77777777" w:rsidR="00942CA5" w:rsidRPr="00942CA5" w:rsidRDefault="00942CA5" w:rsidP="00942CA5">
      <w:pPr>
        <w:rPr>
          <w:szCs w:val="24"/>
        </w:rPr>
      </w:pPr>
    </w:p>
    <w:p w14:paraId="15C09FA0" w14:textId="77777777" w:rsidR="00942CA5" w:rsidRPr="00942CA5" w:rsidRDefault="00942CA5" w:rsidP="00942CA5">
      <w:pPr>
        <w:rPr>
          <w:szCs w:val="24"/>
        </w:rPr>
      </w:pPr>
    </w:p>
    <w:p w14:paraId="19B8777F" w14:textId="77777777" w:rsidR="00942CA5" w:rsidRPr="00942CA5" w:rsidRDefault="00942CA5" w:rsidP="00942CA5">
      <w:pPr>
        <w:rPr>
          <w:szCs w:val="24"/>
        </w:rPr>
      </w:pPr>
    </w:p>
    <w:p w14:paraId="54CD09B8" w14:textId="77777777" w:rsidR="00942CA5" w:rsidRPr="00942CA5" w:rsidRDefault="00942CA5" w:rsidP="00942CA5">
      <w:pPr>
        <w:spacing w:after="160" w:line="259" w:lineRule="auto"/>
        <w:rPr>
          <w:szCs w:val="24"/>
        </w:rPr>
      </w:pPr>
      <w:r w:rsidRPr="00942CA5">
        <w:rPr>
          <w:szCs w:val="24"/>
        </w:rPr>
        <w:br w:type="page"/>
      </w:r>
    </w:p>
    <w:p w14:paraId="58FAB5BA" w14:textId="77777777" w:rsidR="00942CA5" w:rsidRPr="00942CA5" w:rsidRDefault="00942CA5" w:rsidP="00942CA5">
      <w:pPr>
        <w:rPr>
          <w:szCs w:val="24"/>
        </w:rPr>
      </w:pPr>
      <w:r w:rsidRPr="00942CA5">
        <w:rPr>
          <w:szCs w:val="24"/>
        </w:rPr>
        <w:lastRenderedPageBreak/>
        <w:t>Appendix A: Sample authorization for students not able to consent for themselves</w:t>
      </w:r>
    </w:p>
    <w:p w14:paraId="251A9144" w14:textId="77777777" w:rsidR="00942CA5" w:rsidRPr="00942CA5" w:rsidRDefault="00942CA5" w:rsidP="00942CA5">
      <w:pPr>
        <w:rPr>
          <w:szCs w:val="24"/>
        </w:rPr>
      </w:pPr>
    </w:p>
    <w:p w14:paraId="07439860" w14:textId="77777777" w:rsidR="00942CA5" w:rsidRPr="00942CA5" w:rsidRDefault="00942CA5" w:rsidP="00942CA5">
      <w:pPr>
        <w:ind w:right="-540"/>
        <w:jc w:val="center"/>
        <w:rPr>
          <w:b/>
          <w:szCs w:val="24"/>
        </w:rPr>
      </w:pPr>
      <w:r w:rsidRPr="00942CA5">
        <w:rPr>
          <w:b/>
          <w:szCs w:val="24"/>
        </w:rPr>
        <w:t xml:space="preserve">PARENT/GUARDIAN AUTHORIZATION FOR ADMINISTRATION OF COVID-19 TEST DURING SCHOOL </w:t>
      </w:r>
    </w:p>
    <w:p w14:paraId="473956F8" w14:textId="77777777" w:rsidR="00942CA5" w:rsidRPr="00942CA5" w:rsidRDefault="00942CA5" w:rsidP="00942CA5">
      <w:pPr>
        <w:ind w:right="-540"/>
        <w:rPr>
          <w:szCs w:val="24"/>
        </w:rPr>
      </w:pPr>
    </w:p>
    <w:p w14:paraId="7DCA357E" w14:textId="77777777" w:rsidR="00942CA5" w:rsidRPr="00942CA5" w:rsidRDefault="00942CA5" w:rsidP="00942CA5">
      <w:pPr>
        <w:spacing w:line="288" w:lineRule="atLeast"/>
        <w:rPr>
          <w:b/>
          <w:szCs w:val="24"/>
        </w:rPr>
      </w:pPr>
      <w:r w:rsidRPr="00942CA5">
        <w:rPr>
          <w:b/>
          <w:szCs w:val="24"/>
        </w:rPr>
        <w:t xml:space="preserve">By completing and signing this form, I confirm that I am the appropriate parent and/or guardian and that I authorize ___________________ (designated provider) to perform a COVID-19 test on my student during school hours on ________________ (date). I understand that authorizing a COVID-19 test for my student is optional. I can refuse to sign this authorization. </w:t>
      </w:r>
    </w:p>
    <w:p w14:paraId="517314F7" w14:textId="77777777" w:rsidR="00942CA5" w:rsidRPr="00942CA5" w:rsidRDefault="00942CA5" w:rsidP="00942CA5">
      <w:pPr>
        <w:ind w:right="-540"/>
        <w:rPr>
          <w:szCs w:val="24"/>
        </w:rPr>
      </w:pPr>
    </w:p>
    <w:p w14:paraId="46F81AAD" w14:textId="14DC00A1" w:rsidR="00942CA5" w:rsidRPr="00942CA5" w:rsidRDefault="00942CA5" w:rsidP="00942CA5">
      <w:pPr>
        <w:ind w:right="-540"/>
        <w:rPr>
          <w:szCs w:val="24"/>
        </w:rPr>
      </w:pPr>
      <w:r w:rsidRPr="00942CA5">
        <w:rPr>
          <w:szCs w:val="24"/>
        </w:rPr>
        <w:t>NAME OF STUDE</w:t>
      </w:r>
      <w:r>
        <w:rPr>
          <w:szCs w:val="24"/>
        </w:rPr>
        <w:t xml:space="preserve">NT: __________________________     </w:t>
      </w:r>
      <w:r w:rsidRPr="00942CA5">
        <w:rPr>
          <w:szCs w:val="24"/>
        </w:rPr>
        <w:t>DA</w:t>
      </w:r>
      <w:r>
        <w:rPr>
          <w:szCs w:val="24"/>
        </w:rPr>
        <w:t>TE OF BIRTH__________________</w:t>
      </w:r>
    </w:p>
    <w:p w14:paraId="37243B9C" w14:textId="77777777" w:rsidR="00942CA5" w:rsidRPr="00942CA5" w:rsidRDefault="00942CA5" w:rsidP="00942CA5">
      <w:pPr>
        <w:ind w:right="-540"/>
        <w:rPr>
          <w:szCs w:val="24"/>
        </w:rPr>
      </w:pPr>
    </w:p>
    <w:p w14:paraId="672920CC" w14:textId="5D076765" w:rsidR="00942CA5" w:rsidRDefault="00942CA5" w:rsidP="00942CA5">
      <w:pPr>
        <w:ind w:right="-540"/>
        <w:rPr>
          <w:szCs w:val="24"/>
        </w:rPr>
      </w:pPr>
      <w:r w:rsidRPr="00942CA5">
        <w:rPr>
          <w:szCs w:val="24"/>
        </w:rPr>
        <w:t>ADDRESS: ______________________________</w:t>
      </w:r>
      <w:r>
        <w:rPr>
          <w:szCs w:val="24"/>
        </w:rPr>
        <w:t>______     TELEPHONE #:</w:t>
      </w:r>
      <w:r w:rsidR="00F117AC">
        <w:rPr>
          <w:szCs w:val="24"/>
        </w:rPr>
        <w:t xml:space="preserve"> </w:t>
      </w:r>
      <w:r>
        <w:rPr>
          <w:szCs w:val="24"/>
        </w:rPr>
        <w:t>_______</w:t>
      </w:r>
    </w:p>
    <w:p w14:paraId="35DE7E2D" w14:textId="77777777" w:rsidR="00942CA5" w:rsidRPr="00942CA5" w:rsidRDefault="00942CA5" w:rsidP="00942CA5">
      <w:pPr>
        <w:ind w:right="-540"/>
        <w:rPr>
          <w:bCs/>
          <w:szCs w:val="24"/>
        </w:rPr>
      </w:pPr>
    </w:p>
    <w:p w14:paraId="2FDC0EF2" w14:textId="51EE1F80" w:rsidR="00942CA5" w:rsidRPr="00942CA5" w:rsidRDefault="00942CA5" w:rsidP="00942CA5">
      <w:pPr>
        <w:ind w:right="-540"/>
        <w:rPr>
          <w:b/>
          <w:szCs w:val="24"/>
          <w:u w:val="single"/>
        </w:rPr>
      </w:pPr>
      <w:r w:rsidRPr="00942CA5">
        <w:rPr>
          <w:b/>
          <w:szCs w:val="24"/>
          <w:u w:val="single"/>
        </w:rPr>
        <w:t>Demographic Information:</w:t>
      </w:r>
    </w:p>
    <w:p w14:paraId="283635C7" w14:textId="77777777" w:rsidR="00942CA5" w:rsidRPr="00942CA5" w:rsidRDefault="00942CA5" w:rsidP="00942CA5">
      <w:pPr>
        <w:ind w:right="-540"/>
        <w:rPr>
          <w:bCs/>
          <w:szCs w:val="24"/>
        </w:rPr>
      </w:pPr>
      <w:r w:rsidRPr="00942CA5">
        <w:rPr>
          <w:bCs/>
          <w:szCs w:val="24"/>
        </w:rPr>
        <w:t xml:space="preserve">The Department of Public Health is collecting the demographic information requested below. This form may be updated periodically, please check the DESE website for the most recent version of the form. </w:t>
      </w:r>
    </w:p>
    <w:p w14:paraId="42B9E14B" w14:textId="77777777" w:rsidR="00942CA5" w:rsidRPr="00942CA5" w:rsidRDefault="00942CA5" w:rsidP="00942CA5">
      <w:pPr>
        <w:ind w:right="-540"/>
        <w:rPr>
          <w:bCs/>
          <w:szCs w:val="24"/>
        </w:rPr>
      </w:pPr>
    </w:p>
    <w:p w14:paraId="7004D774" w14:textId="77777777" w:rsidR="00942CA5" w:rsidRPr="00942CA5" w:rsidRDefault="00942CA5" w:rsidP="00942CA5">
      <w:pPr>
        <w:ind w:right="-540"/>
        <w:rPr>
          <w:szCs w:val="24"/>
        </w:rPr>
      </w:pPr>
      <w:r w:rsidRPr="00942CA5">
        <w:rPr>
          <w:szCs w:val="24"/>
        </w:rPr>
        <w:t>What is the student’s race? (Select all that apply):</w:t>
      </w:r>
    </w:p>
    <w:p w14:paraId="04CA7BD9" w14:textId="0E218009" w:rsidR="00942CA5" w:rsidRPr="00942CA5" w:rsidRDefault="00942CA5" w:rsidP="00942CA5">
      <w:pPr>
        <w:ind w:right="-540"/>
        <w:rPr>
          <w:szCs w:val="24"/>
        </w:rPr>
      </w:pPr>
      <w:r w:rsidRPr="00942CA5">
        <w:rPr>
          <w:szCs w:val="24"/>
        </w:rPr>
        <w:t xml:space="preserve">____  </w:t>
      </w:r>
      <w:r w:rsidR="00F117AC">
        <w:rPr>
          <w:szCs w:val="24"/>
        </w:rPr>
        <w:t xml:space="preserve">  </w:t>
      </w:r>
      <w:r w:rsidRPr="00942CA5">
        <w:rPr>
          <w:szCs w:val="24"/>
        </w:rPr>
        <w:t>American Indian/Alaskan Native</w:t>
      </w:r>
    </w:p>
    <w:p w14:paraId="66FDED4D" w14:textId="77777777" w:rsidR="00942CA5" w:rsidRPr="00942CA5" w:rsidRDefault="00942CA5" w:rsidP="00942CA5">
      <w:pPr>
        <w:ind w:right="-540"/>
        <w:rPr>
          <w:szCs w:val="24"/>
        </w:rPr>
      </w:pPr>
      <w:r w:rsidRPr="00942CA5">
        <w:rPr>
          <w:szCs w:val="24"/>
        </w:rPr>
        <w:t>____</w:t>
      </w:r>
      <w:r w:rsidRPr="00942CA5">
        <w:rPr>
          <w:szCs w:val="24"/>
        </w:rPr>
        <w:tab/>
        <w:t>Asian</w:t>
      </w:r>
    </w:p>
    <w:p w14:paraId="36858907" w14:textId="77777777" w:rsidR="00942CA5" w:rsidRPr="00942CA5" w:rsidRDefault="00942CA5" w:rsidP="00942CA5">
      <w:pPr>
        <w:ind w:right="-540"/>
        <w:rPr>
          <w:szCs w:val="24"/>
        </w:rPr>
      </w:pPr>
      <w:r w:rsidRPr="00942CA5">
        <w:rPr>
          <w:szCs w:val="24"/>
        </w:rPr>
        <w:t>____</w:t>
      </w:r>
      <w:r w:rsidRPr="00942CA5">
        <w:rPr>
          <w:szCs w:val="24"/>
        </w:rPr>
        <w:tab/>
        <w:t>Black/African American</w:t>
      </w:r>
    </w:p>
    <w:p w14:paraId="3BE69428" w14:textId="77777777" w:rsidR="00942CA5" w:rsidRPr="00942CA5" w:rsidRDefault="00942CA5" w:rsidP="00942CA5">
      <w:pPr>
        <w:ind w:right="-540"/>
        <w:rPr>
          <w:szCs w:val="24"/>
        </w:rPr>
      </w:pPr>
      <w:r w:rsidRPr="00942CA5">
        <w:rPr>
          <w:szCs w:val="24"/>
        </w:rPr>
        <w:t>____</w:t>
      </w:r>
      <w:r w:rsidRPr="00942CA5">
        <w:rPr>
          <w:szCs w:val="24"/>
        </w:rPr>
        <w:tab/>
        <w:t>Native Hawaiian/Pacific Islander</w:t>
      </w:r>
    </w:p>
    <w:p w14:paraId="17CE885E" w14:textId="77777777" w:rsidR="00942CA5" w:rsidRPr="00942CA5" w:rsidRDefault="00942CA5" w:rsidP="00942CA5">
      <w:pPr>
        <w:ind w:right="-540"/>
        <w:rPr>
          <w:szCs w:val="24"/>
        </w:rPr>
      </w:pPr>
      <w:r w:rsidRPr="00942CA5">
        <w:rPr>
          <w:szCs w:val="24"/>
        </w:rPr>
        <w:t>____</w:t>
      </w:r>
      <w:r w:rsidRPr="00942CA5">
        <w:rPr>
          <w:szCs w:val="24"/>
        </w:rPr>
        <w:tab/>
        <w:t>White</w:t>
      </w:r>
    </w:p>
    <w:p w14:paraId="69523CB6" w14:textId="77777777" w:rsidR="00942CA5" w:rsidRPr="00942CA5" w:rsidRDefault="00942CA5" w:rsidP="00942CA5">
      <w:pPr>
        <w:ind w:right="-540"/>
        <w:rPr>
          <w:szCs w:val="24"/>
        </w:rPr>
      </w:pPr>
      <w:r w:rsidRPr="00942CA5">
        <w:rPr>
          <w:szCs w:val="24"/>
        </w:rPr>
        <w:t>____</w:t>
      </w:r>
      <w:r w:rsidRPr="00942CA5">
        <w:rPr>
          <w:szCs w:val="24"/>
        </w:rPr>
        <w:tab/>
        <w:t>Other</w:t>
      </w:r>
    </w:p>
    <w:p w14:paraId="12F005A9" w14:textId="77777777" w:rsidR="00942CA5" w:rsidRPr="00942CA5" w:rsidRDefault="00942CA5" w:rsidP="00942CA5">
      <w:pPr>
        <w:ind w:right="-540"/>
        <w:rPr>
          <w:szCs w:val="24"/>
        </w:rPr>
      </w:pPr>
      <w:r w:rsidRPr="00942CA5">
        <w:rPr>
          <w:szCs w:val="24"/>
        </w:rPr>
        <w:t>____</w:t>
      </w:r>
      <w:r w:rsidRPr="00942CA5">
        <w:rPr>
          <w:szCs w:val="24"/>
        </w:rPr>
        <w:tab/>
        <w:t>Unknown</w:t>
      </w:r>
    </w:p>
    <w:p w14:paraId="1D15DB52" w14:textId="77777777" w:rsidR="00942CA5" w:rsidRPr="00942CA5" w:rsidRDefault="00942CA5" w:rsidP="00942CA5">
      <w:pPr>
        <w:ind w:right="-540"/>
        <w:rPr>
          <w:szCs w:val="24"/>
        </w:rPr>
      </w:pPr>
    </w:p>
    <w:p w14:paraId="6A8B91BB" w14:textId="77777777" w:rsidR="00942CA5" w:rsidRPr="00942CA5" w:rsidRDefault="00942CA5" w:rsidP="00942CA5">
      <w:pPr>
        <w:ind w:right="-540"/>
        <w:rPr>
          <w:szCs w:val="24"/>
        </w:rPr>
      </w:pPr>
      <w:r w:rsidRPr="00942CA5">
        <w:rPr>
          <w:szCs w:val="24"/>
        </w:rPr>
        <w:t xml:space="preserve">Is the student of Hispanic origin? (Select one): </w:t>
      </w:r>
    </w:p>
    <w:p w14:paraId="0762B4F0" w14:textId="77777777" w:rsidR="00942CA5" w:rsidRPr="00942CA5" w:rsidRDefault="00942CA5" w:rsidP="00942CA5">
      <w:pPr>
        <w:ind w:right="-540"/>
        <w:rPr>
          <w:szCs w:val="24"/>
        </w:rPr>
      </w:pPr>
      <w:r w:rsidRPr="00942CA5">
        <w:rPr>
          <w:szCs w:val="24"/>
        </w:rPr>
        <w:t>____</w:t>
      </w:r>
      <w:r w:rsidRPr="00942CA5">
        <w:rPr>
          <w:szCs w:val="24"/>
        </w:rPr>
        <w:tab/>
        <w:t>Yes</w:t>
      </w:r>
    </w:p>
    <w:p w14:paraId="70C41448" w14:textId="77777777" w:rsidR="00942CA5" w:rsidRPr="00942CA5" w:rsidRDefault="00942CA5" w:rsidP="00942CA5">
      <w:pPr>
        <w:ind w:right="-540"/>
        <w:rPr>
          <w:szCs w:val="24"/>
        </w:rPr>
      </w:pPr>
      <w:r w:rsidRPr="00942CA5">
        <w:rPr>
          <w:szCs w:val="24"/>
        </w:rPr>
        <w:t>____</w:t>
      </w:r>
      <w:r w:rsidRPr="00942CA5">
        <w:rPr>
          <w:szCs w:val="24"/>
        </w:rPr>
        <w:tab/>
        <w:t>No</w:t>
      </w:r>
    </w:p>
    <w:p w14:paraId="2D4AF7BB" w14:textId="77777777" w:rsidR="00942CA5" w:rsidRPr="00942CA5" w:rsidRDefault="00942CA5" w:rsidP="00942CA5">
      <w:pPr>
        <w:ind w:right="-540"/>
        <w:rPr>
          <w:szCs w:val="24"/>
        </w:rPr>
      </w:pPr>
      <w:r w:rsidRPr="00942CA5">
        <w:rPr>
          <w:szCs w:val="24"/>
        </w:rPr>
        <w:t>____</w:t>
      </w:r>
      <w:r w:rsidRPr="00942CA5">
        <w:rPr>
          <w:szCs w:val="24"/>
        </w:rPr>
        <w:tab/>
        <w:t>Unknown</w:t>
      </w:r>
    </w:p>
    <w:p w14:paraId="300E983A" w14:textId="77777777" w:rsidR="00942CA5" w:rsidRPr="00942CA5" w:rsidRDefault="00942CA5" w:rsidP="00942CA5">
      <w:pPr>
        <w:ind w:right="-540"/>
        <w:rPr>
          <w:szCs w:val="24"/>
        </w:rPr>
      </w:pPr>
    </w:p>
    <w:p w14:paraId="3AF2B400" w14:textId="77777777" w:rsidR="00942CA5" w:rsidRPr="00942CA5" w:rsidRDefault="00942CA5" w:rsidP="00942CA5">
      <w:pPr>
        <w:ind w:right="-540"/>
        <w:rPr>
          <w:szCs w:val="24"/>
        </w:rPr>
      </w:pPr>
      <w:r w:rsidRPr="00942CA5">
        <w:rPr>
          <w:szCs w:val="24"/>
        </w:rPr>
        <w:t>What is the student’s gender? (Select one):</w:t>
      </w:r>
    </w:p>
    <w:p w14:paraId="0BF0300E" w14:textId="77777777" w:rsidR="00942CA5" w:rsidRPr="00942CA5" w:rsidRDefault="00942CA5" w:rsidP="00942CA5">
      <w:pPr>
        <w:ind w:right="-540"/>
        <w:rPr>
          <w:szCs w:val="24"/>
        </w:rPr>
      </w:pPr>
      <w:r w:rsidRPr="00942CA5">
        <w:rPr>
          <w:szCs w:val="24"/>
        </w:rPr>
        <w:t>____</w:t>
      </w:r>
      <w:r w:rsidRPr="00942CA5">
        <w:rPr>
          <w:szCs w:val="24"/>
        </w:rPr>
        <w:tab/>
        <w:t>Male</w:t>
      </w:r>
    </w:p>
    <w:p w14:paraId="18704A93" w14:textId="77777777" w:rsidR="00942CA5" w:rsidRPr="00942CA5" w:rsidRDefault="00942CA5" w:rsidP="00942CA5">
      <w:pPr>
        <w:ind w:right="-540"/>
        <w:rPr>
          <w:szCs w:val="24"/>
        </w:rPr>
      </w:pPr>
      <w:r w:rsidRPr="00942CA5">
        <w:rPr>
          <w:szCs w:val="24"/>
        </w:rPr>
        <w:t>____</w:t>
      </w:r>
      <w:r w:rsidRPr="00942CA5">
        <w:rPr>
          <w:szCs w:val="24"/>
        </w:rPr>
        <w:tab/>
        <w:t>Female</w:t>
      </w:r>
    </w:p>
    <w:p w14:paraId="26E9B9CD" w14:textId="77777777" w:rsidR="00942CA5" w:rsidRPr="00942CA5" w:rsidRDefault="00942CA5" w:rsidP="00942CA5">
      <w:pPr>
        <w:ind w:right="-540"/>
        <w:rPr>
          <w:szCs w:val="24"/>
        </w:rPr>
      </w:pPr>
      <w:r w:rsidRPr="00942CA5">
        <w:rPr>
          <w:szCs w:val="24"/>
        </w:rPr>
        <w:t>____</w:t>
      </w:r>
      <w:r w:rsidRPr="00942CA5">
        <w:rPr>
          <w:szCs w:val="24"/>
        </w:rPr>
        <w:tab/>
        <w:t>Transgender</w:t>
      </w:r>
    </w:p>
    <w:p w14:paraId="6F89C37D" w14:textId="77777777" w:rsidR="00942CA5" w:rsidRPr="00942CA5" w:rsidRDefault="00942CA5" w:rsidP="00942CA5">
      <w:pPr>
        <w:ind w:right="-540"/>
        <w:rPr>
          <w:szCs w:val="24"/>
        </w:rPr>
      </w:pPr>
      <w:r w:rsidRPr="00942CA5">
        <w:rPr>
          <w:szCs w:val="24"/>
        </w:rPr>
        <w:t>____</w:t>
      </w:r>
      <w:r w:rsidRPr="00942CA5">
        <w:rPr>
          <w:szCs w:val="24"/>
        </w:rPr>
        <w:tab/>
        <w:t>Unknown</w:t>
      </w:r>
    </w:p>
    <w:p w14:paraId="131D8055" w14:textId="77777777" w:rsidR="00942CA5" w:rsidRPr="00942CA5" w:rsidRDefault="00942CA5" w:rsidP="00942CA5">
      <w:pPr>
        <w:ind w:right="-540"/>
        <w:rPr>
          <w:szCs w:val="24"/>
        </w:rPr>
      </w:pPr>
    </w:p>
    <w:p w14:paraId="065385B2" w14:textId="05FA5427" w:rsidR="00942CA5" w:rsidRPr="00942CA5" w:rsidRDefault="00942CA5" w:rsidP="00942CA5">
      <w:pPr>
        <w:ind w:right="-540"/>
        <w:rPr>
          <w:szCs w:val="24"/>
        </w:rPr>
      </w:pPr>
      <w:r w:rsidRPr="00942CA5">
        <w:rPr>
          <w:szCs w:val="24"/>
        </w:rPr>
        <w:t>Does the student have a disability? (Select one):</w:t>
      </w:r>
    </w:p>
    <w:p w14:paraId="4D3CB93B" w14:textId="77777777" w:rsidR="00942CA5" w:rsidRPr="00942CA5" w:rsidRDefault="00942CA5" w:rsidP="00942CA5">
      <w:pPr>
        <w:ind w:right="-540"/>
        <w:rPr>
          <w:szCs w:val="24"/>
        </w:rPr>
      </w:pPr>
      <w:r w:rsidRPr="00942CA5">
        <w:rPr>
          <w:szCs w:val="24"/>
        </w:rPr>
        <w:t>____</w:t>
      </w:r>
      <w:r w:rsidRPr="00942CA5">
        <w:rPr>
          <w:szCs w:val="24"/>
        </w:rPr>
        <w:tab/>
        <w:t>Yes</w:t>
      </w:r>
    </w:p>
    <w:p w14:paraId="2D9AF5C9" w14:textId="77777777" w:rsidR="00942CA5" w:rsidRPr="00942CA5" w:rsidRDefault="00942CA5" w:rsidP="00942CA5">
      <w:pPr>
        <w:ind w:right="-540"/>
        <w:rPr>
          <w:szCs w:val="24"/>
        </w:rPr>
      </w:pPr>
      <w:r w:rsidRPr="00942CA5">
        <w:rPr>
          <w:szCs w:val="24"/>
        </w:rPr>
        <w:t>____</w:t>
      </w:r>
      <w:r w:rsidRPr="00942CA5">
        <w:rPr>
          <w:szCs w:val="24"/>
        </w:rPr>
        <w:tab/>
        <w:t xml:space="preserve">No </w:t>
      </w:r>
    </w:p>
    <w:p w14:paraId="2CD3E255" w14:textId="77777777" w:rsidR="00942CA5" w:rsidRPr="00942CA5" w:rsidRDefault="00942CA5" w:rsidP="00942CA5">
      <w:pPr>
        <w:ind w:right="-540"/>
        <w:rPr>
          <w:b/>
          <w:szCs w:val="24"/>
          <w:u w:val="single"/>
        </w:rPr>
      </w:pPr>
    </w:p>
    <w:p w14:paraId="579EA733" w14:textId="77777777" w:rsidR="00942CA5" w:rsidRPr="00942CA5" w:rsidRDefault="00942CA5" w:rsidP="00942CA5">
      <w:pPr>
        <w:ind w:right="-540"/>
        <w:rPr>
          <w:szCs w:val="24"/>
        </w:rPr>
      </w:pPr>
      <w:r w:rsidRPr="00942CA5">
        <w:rPr>
          <w:szCs w:val="24"/>
        </w:rPr>
        <w:lastRenderedPageBreak/>
        <w:t>Is the student pregnant?</w:t>
      </w:r>
    </w:p>
    <w:p w14:paraId="7C8144F0" w14:textId="77777777" w:rsidR="00942CA5" w:rsidRPr="00942CA5" w:rsidRDefault="00942CA5" w:rsidP="00942CA5">
      <w:pPr>
        <w:ind w:right="-540"/>
        <w:rPr>
          <w:szCs w:val="24"/>
        </w:rPr>
      </w:pPr>
      <w:r w:rsidRPr="00942CA5">
        <w:rPr>
          <w:szCs w:val="24"/>
        </w:rPr>
        <w:t>____</w:t>
      </w:r>
      <w:r w:rsidRPr="00942CA5">
        <w:rPr>
          <w:szCs w:val="24"/>
        </w:rPr>
        <w:tab/>
        <w:t>Yes</w:t>
      </w:r>
    </w:p>
    <w:p w14:paraId="063E9D3B" w14:textId="77777777" w:rsidR="00942CA5" w:rsidRPr="00942CA5" w:rsidRDefault="00942CA5" w:rsidP="00942CA5">
      <w:pPr>
        <w:ind w:right="-540"/>
        <w:rPr>
          <w:szCs w:val="24"/>
        </w:rPr>
      </w:pPr>
      <w:r w:rsidRPr="00942CA5">
        <w:rPr>
          <w:szCs w:val="24"/>
        </w:rPr>
        <w:t>____</w:t>
      </w:r>
      <w:r w:rsidRPr="00942CA5">
        <w:rPr>
          <w:szCs w:val="24"/>
        </w:rPr>
        <w:tab/>
        <w:t xml:space="preserve">No </w:t>
      </w:r>
    </w:p>
    <w:p w14:paraId="2B22A598" w14:textId="77777777" w:rsidR="00942CA5" w:rsidRPr="00942CA5" w:rsidRDefault="00942CA5" w:rsidP="00942CA5">
      <w:pPr>
        <w:ind w:right="-540"/>
        <w:rPr>
          <w:b/>
          <w:szCs w:val="24"/>
          <w:u w:val="single"/>
        </w:rPr>
      </w:pPr>
    </w:p>
    <w:p w14:paraId="6B3784CB" w14:textId="77777777" w:rsidR="00942CA5" w:rsidRPr="00942CA5" w:rsidRDefault="00942CA5" w:rsidP="00942CA5">
      <w:pPr>
        <w:ind w:right="-540"/>
        <w:rPr>
          <w:szCs w:val="24"/>
        </w:rPr>
      </w:pPr>
      <w:r w:rsidRPr="00942CA5">
        <w:rPr>
          <w:szCs w:val="24"/>
        </w:rPr>
        <w:t>What is the student’s primary language? _________________________________</w:t>
      </w:r>
    </w:p>
    <w:p w14:paraId="4BEE5203" w14:textId="77777777" w:rsidR="00942CA5" w:rsidRPr="00942CA5" w:rsidRDefault="00942CA5" w:rsidP="00942CA5">
      <w:pPr>
        <w:ind w:right="-540"/>
        <w:rPr>
          <w:b/>
          <w:szCs w:val="24"/>
          <w:u w:val="single"/>
        </w:rPr>
      </w:pPr>
    </w:p>
    <w:p w14:paraId="10CD1715" w14:textId="77777777" w:rsidR="00942CA5" w:rsidRPr="00942CA5" w:rsidRDefault="00942CA5" w:rsidP="00942CA5">
      <w:pPr>
        <w:ind w:right="-540"/>
        <w:rPr>
          <w:b/>
          <w:szCs w:val="24"/>
          <w:u w:val="single"/>
        </w:rPr>
      </w:pPr>
      <w:r w:rsidRPr="00942CA5">
        <w:rPr>
          <w:b/>
          <w:szCs w:val="24"/>
          <w:u w:val="single"/>
        </w:rPr>
        <w:t>Emergency Contact:</w:t>
      </w:r>
    </w:p>
    <w:p w14:paraId="26FB39E0" w14:textId="77777777" w:rsidR="00942CA5" w:rsidRPr="00942CA5" w:rsidRDefault="00942CA5" w:rsidP="00942CA5">
      <w:pPr>
        <w:ind w:right="-540"/>
        <w:rPr>
          <w:szCs w:val="24"/>
        </w:rPr>
      </w:pPr>
      <w:r w:rsidRPr="00942CA5">
        <w:rPr>
          <w:szCs w:val="24"/>
        </w:rPr>
        <w:t>In case of emergency, please notify:</w:t>
      </w:r>
    </w:p>
    <w:p w14:paraId="0EE81787" w14:textId="77777777" w:rsidR="00942CA5" w:rsidRPr="00942CA5" w:rsidRDefault="00942CA5" w:rsidP="00942CA5">
      <w:pPr>
        <w:ind w:right="-540"/>
        <w:rPr>
          <w:szCs w:val="24"/>
        </w:rPr>
      </w:pPr>
    </w:p>
    <w:p w14:paraId="78DB3EA7" w14:textId="77777777" w:rsidR="00942CA5" w:rsidRPr="00942CA5" w:rsidRDefault="00942CA5" w:rsidP="00942CA5">
      <w:pPr>
        <w:rPr>
          <w:szCs w:val="24"/>
        </w:rPr>
      </w:pPr>
      <w:r w:rsidRPr="00942CA5">
        <w:rPr>
          <w:szCs w:val="24"/>
        </w:rPr>
        <w:t>_________________________________________  ___________________________________</w:t>
      </w:r>
    </w:p>
    <w:p w14:paraId="0DFF77BE" w14:textId="77777777" w:rsidR="00942CA5" w:rsidRPr="00942CA5" w:rsidRDefault="00942CA5" w:rsidP="00942CA5">
      <w:pPr>
        <w:ind w:right="-540"/>
        <w:rPr>
          <w:szCs w:val="24"/>
        </w:rPr>
      </w:pPr>
      <w:r w:rsidRPr="00942CA5">
        <w:rPr>
          <w:szCs w:val="24"/>
        </w:rPr>
        <w:t>Name</w:t>
      </w:r>
      <w:r w:rsidRPr="00942CA5">
        <w:rPr>
          <w:szCs w:val="24"/>
        </w:rPr>
        <w:tab/>
      </w:r>
      <w:r w:rsidRPr="00942CA5">
        <w:rPr>
          <w:szCs w:val="24"/>
        </w:rPr>
        <w:tab/>
      </w:r>
      <w:r w:rsidRPr="00942CA5">
        <w:rPr>
          <w:szCs w:val="24"/>
        </w:rPr>
        <w:tab/>
      </w:r>
      <w:r w:rsidRPr="00942CA5">
        <w:rPr>
          <w:szCs w:val="24"/>
        </w:rPr>
        <w:tab/>
      </w:r>
      <w:r w:rsidRPr="00942CA5">
        <w:rPr>
          <w:szCs w:val="24"/>
        </w:rPr>
        <w:tab/>
      </w:r>
      <w:r w:rsidRPr="00942CA5">
        <w:rPr>
          <w:szCs w:val="24"/>
        </w:rPr>
        <w:tab/>
      </w:r>
      <w:r w:rsidRPr="00942CA5">
        <w:rPr>
          <w:szCs w:val="24"/>
        </w:rPr>
        <w:tab/>
        <w:t>Relationship to student</w:t>
      </w:r>
    </w:p>
    <w:p w14:paraId="1CA17D3B" w14:textId="77777777" w:rsidR="00942CA5" w:rsidRPr="00942CA5" w:rsidRDefault="00942CA5" w:rsidP="00942CA5">
      <w:pPr>
        <w:ind w:right="-540"/>
        <w:rPr>
          <w:szCs w:val="24"/>
          <w:shd w:val="clear" w:color="auto" w:fill="D9D9D9" w:themeFill="background1" w:themeFillShade="D9"/>
        </w:rPr>
      </w:pPr>
    </w:p>
    <w:p w14:paraId="7A4E05AA" w14:textId="77777777" w:rsidR="00942CA5" w:rsidRPr="00942CA5" w:rsidRDefault="00942CA5" w:rsidP="00942CA5">
      <w:pPr>
        <w:ind w:right="-540"/>
        <w:rPr>
          <w:szCs w:val="24"/>
        </w:rPr>
      </w:pPr>
      <w:r w:rsidRPr="00942CA5">
        <w:rPr>
          <w:szCs w:val="24"/>
        </w:rPr>
        <w:t>_________________________________________   ____________________________________</w:t>
      </w:r>
    </w:p>
    <w:p w14:paraId="1E3C44AB" w14:textId="590D0ABB" w:rsidR="00942CA5" w:rsidRPr="00942CA5" w:rsidRDefault="00942CA5" w:rsidP="00942CA5">
      <w:pPr>
        <w:ind w:right="-540"/>
        <w:rPr>
          <w:szCs w:val="24"/>
        </w:rPr>
      </w:pPr>
      <w:r w:rsidRPr="00942CA5">
        <w:rPr>
          <w:szCs w:val="24"/>
        </w:rPr>
        <w:t xml:space="preserve">Address  </w:t>
      </w:r>
      <w:r w:rsidR="00F117AC">
        <w:rPr>
          <w:szCs w:val="24"/>
        </w:rPr>
        <w:tab/>
      </w:r>
      <w:r w:rsidRPr="00942CA5">
        <w:rPr>
          <w:szCs w:val="24"/>
        </w:rPr>
        <w:tab/>
      </w:r>
      <w:r w:rsidRPr="00942CA5">
        <w:rPr>
          <w:szCs w:val="24"/>
        </w:rPr>
        <w:tab/>
      </w:r>
      <w:r w:rsidRPr="00942CA5">
        <w:rPr>
          <w:szCs w:val="24"/>
        </w:rPr>
        <w:tab/>
      </w:r>
      <w:r w:rsidRPr="00942CA5">
        <w:rPr>
          <w:szCs w:val="24"/>
        </w:rPr>
        <w:tab/>
        <w:t xml:space="preserve">             Telephone number</w:t>
      </w:r>
    </w:p>
    <w:p w14:paraId="09231BFB" w14:textId="77777777" w:rsidR="00942CA5" w:rsidRPr="00942CA5" w:rsidRDefault="00942CA5" w:rsidP="00942CA5">
      <w:pPr>
        <w:ind w:right="-540"/>
        <w:rPr>
          <w:szCs w:val="24"/>
          <w:shd w:val="clear" w:color="auto" w:fill="D9D9D9" w:themeFill="background1" w:themeFillShade="D9"/>
        </w:rPr>
      </w:pPr>
    </w:p>
    <w:p w14:paraId="31E8FB44" w14:textId="77777777" w:rsidR="00942CA5" w:rsidRPr="00942CA5" w:rsidRDefault="00942CA5" w:rsidP="00942CA5">
      <w:pPr>
        <w:spacing w:line="288" w:lineRule="atLeast"/>
        <w:rPr>
          <w:b/>
          <w:bCs/>
          <w:color w:val="000000"/>
          <w:szCs w:val="24"/>
          <w:vertAlign w:val="superscript"/>
        </w:rPr>
      </w:pPr>
      <w:r w:rsidRPr="00942CA5">
        <w:rPr>
          <w:b/>
          <w:color w:val="000000"/>
          <w:szCs w:val="24"/>
          <w:u w:val="single"/>
        </w:rPr>
        <w:t>Parent/Guardian attendance at test (optional):</w:t>
      </w:r>
    </w:p>
    <w:p w14:paraId="51FC20BD" w14:textId="77777777" w:rsidR="00942CA5" w:rsidRPr="00942CA5" w:rsidRDefault="00942CA5" w:rsidP="00942CA5">
      <w:pPr>
        <w:spacing w:line="288" w:lineRule="atLeast"/>
        <w:rPr>
          <w:color w:val="000000"/>
          <w:szCs w:val="24"/>
        </w:rPr>
      </w:pPr>
      <w:r w:rsidRPr="00942CA5">
        <w:rPr>
          <w:color w:val="000000"/>
          <w:szCs w:val="24"/>
        </w:rPr>
        <w:t>Please select one:</w:t>
      </w:r>
    </w:p>
    <w:p w14:paraId="5080E5F9" w14:textId="77777777" w:rsidR="00942CA5" w:rsidRPr="00942CA5" w:rsidRDefault="00942CA5" w:rsidP="00942CA5">
      <w:pPr>
        <w:rPr>
          <w:szCs w:val="24"/>
        </w:rPr>
      </w:pPr>
    </w:p>
    <w:p w14:paraId="7C037033" w14:textId="77777777" w:rsidR="00942CA5" w:rsidRPr="00942CA5" w:rsidRDefault="00942CA5" w:rsidP="00942CA5">
      <w:pPr>
        <w:rPr>
          <w:szCs w:val="24"/>
        </w:rPr>
      </w:pPr>
      <w:r w:rsidRPr="00942CA5">
        <w:rPr>
          <w:szCs w:val="24"/>
        </w:rPr>
        <w:t>____</w:t>
      </w:r>
      <w:r w:rsidRPr="00942CA5">
        <w:rPr>
          <w:szCs w:val="24"/>
        </w:rPr>
        <w:tab/>
        <w:t xml:space="preserve">I </w:t>
      </w:r>
      <w:r w:rsidRPr="00942CA5">
        <w:rPr>
          <w:szCs w:val="24"/>
          <w:u w:val="single"/>
        </w:rPr>
        <w:t>will</w:t>
      </w:r>
      <w:r w:rsidRPr="00942CA5">
        <w:rPr>
          <w:szCs w:val="24"/>
        </w:rPr>
        <w:t xml:space="preserve"> accompany my student in the mobile rapid response unit on the day of the COVID-19 test. I understand that I must wear a face/mask covering at all times and that I am not permitted to get tested. </w:t>
      </w:r>
    </w:p>
    <w:p w14:paraId="2AF44033" w14:textId="77777777" w:rsidR="00942CA5" w:rsidRPr="00942CA5" w:rsidRDefault="00942CA5" w:rsidP="00942CA5">
      <w:pPr>
        <w:rPr>
          <w:szCs w:val="24"/>
        </w:rPr>
      </w:pPr>
    </w:p>
    <w:p w14:paraId="774FBF1D" w14:textId="77777777" w:rsidR="00942CA5" w:rsidRPr="00942CA5" w:rsidRDefault="00942CA5" w:rsidP="00F117AC">
      <w:pPr>
        <w:ind w:right="-630"/>
        <w:rPr>
          <w:szCs w:val="24"/>
        </w:rPr>
      </w:pPr>
      <w:r w:rsidRPr="00942CA5">
        <w:rPr>
          <w:szCs w:val="24"/>
        </w:rPr>
        <w:t>____</w:t>
      </w:r>
      <w:r w:rsidRPr="00942CA5">
        <w:rPr>
          <w:szCs w:val="24"/>
        </w:rPr>
        <w:tab/>
        <w:t xml:space="preserve">I </w:t>
      </w:r>
      <w:r w:rsidRPr="00942CA5">
        <w:rPr>
          <w:szCs w:val="24"/>
          <w:u w:val="single"/>
        </w:rPr>
        <w:t>will not</w:t>
      </w:r>
      <w:r w:rsidRPr="00942CA5">
        <w:rPr>
          <w:szCs w:val="24"/>
        </w:rPr>
        <w:t xml:space="preserve"> accompany my student in the mobile rapid response on the day of the COVID-19 test. </w:t>
      </w:r>
    </w:p>
    <w:p w14:paraId="4963AC87" w14:textId="77777777" w:rsidR="00942CA5" w:rsidRPr="00942CA5" w:rsidRDefault="00942CA5" w:rsidP="00942CA5">
      <w:pPr>
        <w:spacing w:line="288" w:lineRule="atLeast"/>
        <w:rPr>
          <w:color w:val="000000"/>
          <w:szCs w:val="24"/>
        </w:rPr>
      </w:pPr>
    </w:p>
    <w:p w14:paraId="0FDE8D97" w14:textId="77777777" w:rsidR="00942CA5" w:rsidRPr="00942CA5" w:rsidRDefault="00942CA5" w:rsidP="00942CA5">
      <w:pPr>
        <w:spacing w:line="288" w:lineRule="atLeast"/>
        <w:rPr>
          <w:b/>
          <w:color w:val="000000"/>
          <w:szCs w:val="24"/>
        </w:rPr>
      </w:pPr>
      <w:r w:rsidRPr="00942CA5">
        <w:rPr>
          <w:b/>
          <w:color w:val="000000"/>
          <w:szCs w:val="24"/>
        </w:rPr>
        <w:t>Test Results (please initial):</w:t>
      </w:r>
    </w:p>
    <w:p w14:paraId="67EA8576" w14:textId="77777777" w:rsidR="00942CA5" w:rsidRPr="00942CA5" w:rsidRDefault="00942CA5" w:rsidP="00942CA5">
      <w:pPr>
        <w:spacing w:line="288" w:lineRule="atLeast"/>
        <w:rPr>
          <w:color w:val="000000"/>
          <w:szCs w:val="24"/>
        </w:rPr>
      </w:pPr>
      <w:r w:rsidRPr="00942CA5">
        <w:rPr>
          <w:szCs w:val="24"/>
        </w:rPr>
        <w:t>____</w:t>
      </w:r>
      <w:r w:rsidRPr="00942CA5">
        <w:rPr>
          <w:szCs w:val="24"/>
        </w:rPr>
        <w:tab/>
      </w:r>
      <w:r w:rsidRPr="00942CA5">
        <w:rPr>
          <w:color w:val="000000"/>
          <w:szCs w:val="24"/>
        </w:rPr>
        <w:t>I recognize that the designated provider named above will share test result with the student’s parent/authorized representative and will report that result to the appropriate public health authority (the Massachusetts Department of Public Health and/or the student’s local board of health) as required by state law.</w:t>
      </w:r>
    </w:p>
    <w:p w14:paraId="2B0EF522" w14:textId="77777777" w:rsidR="00942CA5" w:rsidRPr="00942CA5" w:rsidRDefault="00942CA5" w:rsidP="00942CA5">
      <w:pPr>
        <w:spacing w:line="288" w:lineRule="atLeast"/>
        <w:rPr>
          <w:color w:val="000000"/>
          <w:szCs w:val="24"/>
        </w:rPr>
      </w:pPr>
    </w:p>
    <w:p w14:paraId="77DED717" w14:textId="77777777" w:rsidR="00942CA5" w:rsidRPr="00942CA5" w:rsidRDefault="00942CA5" w:rsidP="00942CA5">
      <w:pPr>
        <w:spacing w:line="288" w:lineRule="atLeast"/>
        <w:rPr>
          <w:color w:val="000000"/>
          <w:szCs w:val="24"/>
        </w:rPr>
      </w:pPr>
      <w:r w:rsidRPr="00942CA5">
        <w:rPr>
          <w:color w:val="000000"/>
          <w:szCs w:val="24"/>
        </w:rPr>
        <w:t xml:space="preserve">Parents and guardians are encouraged to share the test results with the school department in order to promote public safety. </w:t>
      </w:r>
    </w:p>
    <w:p w14:paraId="3AEE80F8" w14:textId="77777777" w:rsidR="00942CA5" w:rsidRPr="00942CA5" w:rsidRDefault="00942CA5" w:rsidP="00942CA5">
      <w:pPr>
        <w:spacing w:line="288" w:lineRule="atLeast"/>
        <w:rPr>
          <w:color w:val="000000"/>
          <w:szCs w:val="24"/>
        </w:rPr>
      </w:pPr>
      <w:r w:rsidRPr="00942CA5">
        <w:rPr>
          <w:color w:val="000000"/>
          <w:szCs w:val="24"/>
        </w:rPr>
        <w:t xml:space="preserve">    </w:t>
      </w:r>
    </w:p>
    <w:p w14:paraId="6AD68E6C" w14:textId="77777777" w:rsidR="00942CA5" w:rsidRPr="00942CA5" w:rsidRDefault="00942CA5" w:rsidP="00942CA5">
      <w:pPr>
        <w:spacing w:line="288" w:lineRule="atLeast"/>
        <w:rPr>
          <w:szCs w:val="24"/>
        </w:rPr>
      </w:pPr>
      <w:r w:rsidRPr="00942CA5">
        <w:rPr>
          <w:color w:val="000000"/>
          <w:szCs w:val="24"/>
        </w:rPr>
        <w:t xml:space="preserve">By signing, I confirm that my student is not showing signs of COVID-19 symptoms (such as fever, congestion, or nausea), </w:t>
      </w:r>
      <w:r w:rsidRPr="00942CA5">
        <w:rPr>
          <w:szCs w:val="24"/>
        </w:rPr>
        <w:t xml:space="preserve">and I have not been notified that my student was in close contact with anyone confirmed to be positive with COVID-19.  </w:t>
      </w:r>
    </w:p>
    <w:p w14:paraId="4422A764" w14:textId="77777777" w:rsidR="00942CA5" w:rsidRPr="00942CA5" w:rsidRDefault="00942CA5" w:rsidP="00942CA5">
      <w:pPr>
        <w:spacing w:line="288" w:lineRule="atLeast"/>
        <w:rPr>
          <w:b/>
          <w:szCs w:val="24"/>
          <w:u w:val="single"/>
        </w:rPr>
      </w:pPr>
      <w:r w:rsidRPr="00942CA5">
        <w:rPr>
          <w:color w:val="000000"/>
          <w:szCs w:val="24"/>
        </w:rPr>
        <w:br/>
      </w:r>
      <w:r w:rsidRPr="00942CA5">
        <w:rPr>
          <w:b/>
          <w:szCs w:val="24"/>
          <w:u w:val="single"/>
        </w:rPr>
        <w:t>Authorized Signatory:</w:t>
      </w:r>
    </w:p>
    <w:p w14:paraId="007C7F60" w14:textId="77777777" w:rsidR="00942CA5" w:rsidRPr="00942CA5" w:rsidRDefault="00942CA5" w:rsidP="00942CA5">
      <w:pPr>
        <w:spacing w:line="288" w:lineRule="atLeast"/>
        <w:rPr>
          <w:szCs w:val="24"/>
        </w:rPr>
      </w:pPr>
    </w:p>
    <w:p w14:paraId="432F2366" w14:textId="77777777" w:rsidR="00942CA5" w:rsidRPr="00942CA5" w:rsidRDefault="00942CA5" w:rsidP="00942CA5">
      <w:pPr>
        <w:rPr>
          <w:szCs w:val="24"/>
        </w:rPr>
      </w:pPr>
      <w:r w:rsidRPr="00942CA5">
        <w:rPr>
          <w:szCs w:val="24"/>
        </w:rPr>
        <w:t>_________________________________________</w:t>
      </w:r>
    </w:p>
    <w:p w14:paraId="026DC944" w14:textId="77777777" w:rsidR="00942CA5" w:rsidRPr="00942CA5" w:rsidRDefault="00942CA5" w:rsidP="00942CA5">
      <w:pPr>
        <w:spacing w:line="288" w:lineRule="atLeast"/>
        <w:rPr>
          <w:szCs w:val="24"/>
        </w:rPr>
      </w:pPr>
      <w:r w:rsidRPr="00942CA5">
        <w:rPr>
          <w:szCs w:val="24"/>
        </w:rPr>
        <w:t>Parent/Guardian Name (Print)</w:t>
      </w:r>
    </w:p>
    <w:p w14:paraId="48CEE00A" w14:textId="77777777" w:rsidR="00942CA5" w:rsidRPr="00942CA5" w:rsidRDefault="00942CA5" w:rsidP="00942CA5">
      <w:pPr>
        <w:spacing w:line="288" w:lineRule="atLeast"/>
        <w:rPr>
          <w:color w:val="000000"/>
          <w:szCs w:val="24"/>
        </w:rPr>
      </w:pPr>
    </w:p>
    <w:p w14:paraId="4375AB2A" w14:textId="77777777" w:rsidR="00942CA5" w:rsidRPr="00942CA5" w:rsidRDefault="00942CA5" w:rsidP="00942CA5">
      <w:pPr>
        <w:spacing w:line="288" w:lineRule="atLeast"/>
        <w:rPr>
          <w:color w:val="000000"/>
          <w:szCs w:val="24"/>
        </w:rPr>
      </w:pPr>
      <w:r w:rsidRPr="00942CA5">
        <w:rPr>
          <w:color w:val="000000"/>
          <w:szCs w:val="24"/>
        </w:rPr>
        <w:t>_________________________________________         _____________________</w:t>
      </w:r>
    </w:p>
    <w:p w14:paraId="739C88AA" w14:textId="566A5ADD" w:rsidR="00942CA5" w:rsidRPr="00942CA5" w:rsidRDefault="00942CA5" w:rsidP="00942CA5">
      <w:pPr>
        <w:spacing w:after="160" w:line="259" w:lineRule="auto"/>
        <w:rPr>
          <w:color w:val="000000"/>
          <w:szCs w:val="24"/>
        </w:rPr>
      </w:pPr>
      <w:r w:rsidRPr="00942CA5">
        <w:rPr>
          <w:color w:val="000000"/>
          <w:szCs w:val="24"/>
        </w:rPr>
        <w:t>Parent/Guardian Signature</w:t>
      </w:r>
      <w:r w:rsidRPr="00942CA5">
        <w:rPr>
          <w:color w:val="000000"/>
          <w:szCs w:val="24"/>
        </w:rPr>
        <w:tab/>
        <w:t xml:space="preserve">                   </w:t>
      </w:r>
      <w:r w:rsidRPr="00942CA5">
        <w:rPr>
          <w:color w:val="000000"/>
          <w:szCs w:val="24"/>
        </w:rPr>
        <w:tab/>
      </w:r>
      <w:r w:rsidRPr="00942CA5">
        <w:rPr>
          <w:color w:val="000000"/>
          <w:szCs w:val="24"/>
        </w:rPr>
        <w:tab/>
        <w:t xml:space="preserve">       Date</w:t>
      </w:r>
      <w:r w:rsidRPr="00942CA5">
        <w:rPr>
          <w:color w:val="000000"/>
          <w:szCs w:val="24"/>
        </w:rPr>
        <w:br w:type="page"/>
      </w:r>
      <w:r w:rsidRPr="00942CA5">
        <w:rPr>
          <w:color w:val="000000"/>
          <w:szCs w:val="24"/>
        </w:rPr>
        <w:lastRenderedPageBreak/>
        <w:t xml:space="preserve">Appendix B: </w:t>
      </w:r>
      <w:r w:rsidRPr="00942CA5">
        <w:rPr>
          <w:szCs w:val="24"/>
        </w:rPr>
        <w:t xml:space="preserve">Sample consent form for students able to consent for themselves </w:t>
      </w:r>
    </w:p>
    <w:p w14:paraId="5733E841" w14:textId="77777777" w:rsidR="00942CA5" w:rsidRPr="00942CA5" w:rsidRDefault="00942CA5" w:rsidP="00942CA5">
      <w:pPr>
        <w:ind w:right="-540"/>
        <w:jc w:val="center"/>
        <w:rPr>
          <w:b/>
          <w:szCs w:val="24"/>
        </w:rPr>
      </w:pPr>
      <w:r w:rsidRPr="00942CA5">
        <w:rPr>
          <w:b/>
          <w:szCs w:val="24"/>
        </w:rPr>
        <w:t xml:space="preserve">AUTHORIZATION FOR ADMINISTRATION OF COVID-19 TEST DURING SCHOOL </w:t>
      </w:r>
    </w:p>
    <w:p w14:paraId="7D61E13F" w14:textId="77777777" w:rsidR="00942CA5" w:rsidRPr="00942CA5" w:rsidRDefault="00942CA5" w:rsidP="00942CA5">
      <w:pPr>
        <w:ind w:right="-540"/>
        <w:rPr>
          <w:szCs w:val="24"/>
        </w:rPr>
      </w:pPr>
    </w:p>
    <w:p w14:paraId="2F0B33B6" w14:textId="77777777" w:rsidR="00942CA5" w:rsidRPr="00942CA5" w:rsidRDefault="00942CA5" w:rsidP="00942CA5">
      <w:pPr>
        <w:spacing w:line="288" w:lineRule="atLeast"/>
        <w:rPr>
          <w:b/>
          <w:szCs w:val="24"/>
        </w:rPr>
      </w:pPr>
      <w:r w:rsidRPr="00942CA5">
        <w:rPr>
          <w:b/>
          <w:szCs w:val="24"/>
        </w:rPr>
        <w:t xml:space="preserve">By completing and signing this form, I confirm that I authorize ___________________ (designated provider) to perform a COVID-19 test on me during school hours on ________________ (date). I understand that such testing is optional. I can refuse to sign this authorization. </w:t>
      </w:r>
    </w:p>
    <w:p w14:paraId="5BCB907A" w14:textId="77777777" w:rsidR="00942CA5" w:rsidRPr="00942CA5" w:rsidRDefault="00942CA5" w:rsidP="00942CA5">
      <w:pPr>
        <w:spacing w:line="288" w:lineRule="atLeast"/>
        <w:rPr>
          <w:b/>
          <w:szCs w:val="24"/>
        </w:rPr>
      </w:pPr>
    </w:p>
    <w:p w14:paraId="2B727D7A" w14:textId="77777777" w:rsidR="00942CA5" w:rsidRPr="00942CA5" w:rsidRDefault="00942CA5" w:rsidP="00942CA5">
      <w:pPr>
        <w:ind w:right="-540"/>
        <w:rPr>
          <w:szCs w:val="24"/>
        </w:rPr>
      </w:pPr>
      <w:r w:rsidRPr="00942CA5">
        <w:rPr>
          <w:szCs w:val="24"/>
        </w:rPr>
        <w:t>NAME OF STUDENT: ____________________________DATE OF BIRTH____________________</w:t>
      </w:r>
    </w:p>
    <w:p w14:paraId="62446D09" w14:textId="77777777" w:rsidR="00942CA5" w:rsidRPr="00942CA5" w:rsidRDefault="00942CA5" w:rsidP="00942CA5">
      <w:pPr>
        <w:ind w:right="-540"/>
        <w:rPr>
          <w:szCs w:val="24"/>
        </w:rPr>
      </w:pPr>
    </w:p>
    <w:p w14:paraId="7617E98D" w14:textId="77777777" w:rsidR="00942CA5" w:rsidRPr="00942CA5" w:rsidRDefault="00942CA5" w:rsidP="00942CA5">
      <w:pPr>
        <w:ind w:right="-540"/>
        <w:rPr>
          <w:szCs w:val="24"/>
        </w:rPr>
      </w:pPr>
      <w:r w:rsidRPr="00942CA5">
        <w:rPr>
          <w:szCs w:val="24"/>
        </w:rPr>
        <w:t>ADDRESS:  _____________________________________TELEPHONE #: ____________________</w:t>
      </w:r>
    </w:p>
    <w:p w14:paraId="0E67CD06" w14:textId="77777777" w:rsidR="00942CA5" w:rsidRPr="00942CA5" w:rsidRDefault="00942CA5" w:rsidP="00942CA5">
      <w:pPr>
        <w:ind w:right="-540"/>
        <w:rPr>
          <w:bCs/>
          <w:szCs w:val="24"/>
        </w:rPr>
      </w:pPr>
    </w:p>
    <w:p w14:paraId="3F3109F7" w14:textId="77777777" w:rsidR="00942CA5" w:rsidRPr="00942CA5" w:rsidRDefault="00942CA5" w:rsidP="00942CA5">
      <w:pPr>
        <w:ind w:right="-540"/>
        <w:rPr>
          <w:b/>
          <w:szCs w:val="24"/>
          <w:u w:val="single"/>
        </w:rPr>
      </w:pPr>
      <w:r w:rsidRPr="00942CA5">
        <w:rPr>
          <w:b/>
          <w:szCs w:val="24"/>
          <w:u w:val="single"/>
        </w:rPr>
        <w:t>Demographic Information:</w:t>
      </w:r>
    </w:p>
    <w:p w14:paraId="575817B4" w14:textId="77777777" w:rsidR="00942CA5" w:rsidRPr="00942CA5" w:rsidRDefault="00942CA5" w:rsidP="00942CA5">
      <w:pPr>
        <w:ind w:right="-540"/>
        <w:rPr>
          <w:bCs/>
          <w:szCs w:val="24"/>
        </w:rPr>
      </w:pPr>
      <w:r w:rsidRPr="00942CA5">
        <w:rPr>
          <w:bCs/>
          <w:szCs w:val="24"/>
        </w:rPr>
        <w:t xml:space="preserve">The Department of Public Health is collecting the demographic information requested below. This form may be updated periodically, please check the DESE website for the most recent version of the form. </w:t>
      </w:r>
    </w:p>
    <w:p w14:paraId="69923F76" w14:textId="77777777" w:rsidR="00942CA5" w:rsidRPr="00942CA5" w:rsidRDefault="00942CA5" w:rsidP="00942CA5">
      <w:pPr>
        <w:ind w:right="-540"/>
        <w:rPr>
          <w:bCs/>
          <w:szCs w:val="24"/>
        </w:rPr>
      </w:pPr>
    </w:p>
    <w:p w14:paraId="2A99815D" w14:textId="77777777" w:rsidR="00942CA5" w:rsidRPr="00942CA5" w:rsidRDefault="00942CA5" w:rsidP="00942CA5">
      <w:pPr>
        <w:ind w:right="-540"/>
        <w:rPr>
          <w:szCs w:val="24"/>
        </w:rPr>
      </w:pPr>
      <w:r w:rsidRPr="00942CA5">
        <w:rPr>
          <w:szCs w:val="24"/>
        </w:rPr>
        <w:t>What is your race? (Select all that apply):</w:t>
      </w:r>
    </w:p>
    <w:p w14:paraId="5E048B0D" w14:textId="0F159E3F" w:rsidR="00942CA5" w:rsidRPr="00942CA5" w:rsidRDefault="00942CA5" w:rsidP="00942CA5">
      <w:pPr>
        <w:ind w:right="-540"/>
        <w:rPr>
          <w:szCs w:val="24"/>
        </w:rPr>
      </w:pPr>
      <w:r w:rsidRPr="00942CA5">
        <w:rPr>
          <w:szCs w:val="24"/>
        </w:rPr>
        <w:t xml:space="preserve">____  </w:t>
      </w:r>
      <w:r w:rsidR="00F117AC">
        <w:rPr>
          <w:szCs w:val="24"/>
        </w:rPr>
        <w:t xml:space="preserve">  </w:t>
      </w:r>
      <w:r w:rsidRPr="00942CA5">
        <w:rPr>
          <w:szCs w:val="24"/>
        </w:rPr>
        <w:t>American Indian/Alaskan Native</w:t>
      </w:r>
    </w:p>
    <w:p w14:paraId="6F574963" w14:textId="77777777" w:rsidR="00942CA5" w:rsidRPr="00942CA5" w:rsidRDefault="00942CA5" w:rsidP="00942CA5">
      <w:pPr>
        <w:ind w:right="-540"/>
        <w:rPr>
          <w:szCs w:val="24"/>
        </w:rPr>
      </w:pPr>
      <w:r w:rsidRPr="00942CA5">
        <w:rPr>
          <w:szCs w:val="24"/>
        </w:rPr>
        <w:t>____</w:t>
      </w:r>
      <w:r w:rsidRPr="00942CA5">
        <w:rPr>
          <w:szCs w:val="24"/>
        </w:rPr>
        <w:tab/>
        <w:t>Asian</w:t>
      </w:r>
    </w:p>
    <w:p w14:paraId="02A748BD" w14:textId="77777777" w:rsidR="00942CA5" w:rsidRPr="00942CA5" w:rsidRDefault="00942CA5" w:rsidP="00942CA5">
      <w:pPr>
        <w:ind w:right="-540"/>
        <w:rPr>
          <w:szCs w:val="24"/>
        </w:rPr>
      </w:pPr>
      <w:r w:rsidRPr="00942CA5">
        <w:rPr>
          <w:szCs w:val="24"/>
        </w:rPr>
        <w:t>____</w:t>
      </w:r>
      <w:r w:rsidRPr="00942CA5">
        <w:rPr>
          <w:szCs w:val="24"/>
        </w:rPr>
        <w:tab/>
        <w:t>Black/African American</w:t>
      </w:r>
    </w:p>
    <w:p w14:paraId="669E322E" w14:textId="77777777" w:rsidR="00942CA5" w:rsidRPr="00942CA5" w:rsidRDefault="00942CA5" w:rsidP="00942CA5">
      <w:pPr>
        <w:ind w:right="-540"/>
        <w:rPr>
          <w:szCs w:val="24"/>
        </w:rPr>
      </w:pPr>
      <w:r w:rsidRPr="00942CA5">
        <w:rPr>
          <w:szCs w:val="24"/>
        </w:rPr>
        <w:t>____</w:t>
      </w:r>
      <w:r w:rsidRPr="00942CA5">
        <w:rPr>
          <w:szCs w:val="24"/>
        </w:rPr>
        <w:tab/>
        <w:t>Native Hawaiian/Pacific Islander</w:t>
      </w:r>
    </w:p>
    <w:p w14:paraId="5DF7FF67" w14:textId="77777777" w:rsidR="00942CA5" w:rsidRPr="00942CA5" w:rsidRDefault="00942CA5" w:rsidP="00942CA5">
      <w:pPr>
        <w:ind w:right="-540"/>
        <w:rPr>
          <w:szCs w:val="24"/>
        </w:rPr>
      </w:pPr>
      <w:r w:rsidRPr="00942CA5">
        <w:rPr>
          <w:szCs w:val="24"/>
        </w:rPr>
        <w:t>____</w:t>
      </w:r>
      <w:r w:rsidRPr="00942CA5">
        <w:rPr>
          <w:szCs w:val="24"/>
        </w:rPr>
        <w:tab/>
        <w:t>White</w:t>
      </w:r>
    </w:p>
    <w:p w14:paraId="0E0E0A75" w14:textId="77777777" w:rsidR="00942CA5" w:rsidRPr="00942CA5" w:rsidRDefault="00942CA5" w:rsidP="00942CA5">
      <w:pPr>
        <w:ind w:right="-540"/>
        <w:rPr>
          <w:szCs w:val="24"/>
        </w:rPr>
      </w:pPr>
      <w:r w:rsidRPr="00942CA5">
        <w:rPr>
          <w:szCs w:val="24"/>
        </w:rPr>
        <w:t>____</w:t>
      </w:r>
      <w:r w:rsidRPr="00942CA5">
        <w:rPr>
          <w:szCs w:val="24"/>
        </w:rPr>
        <w:tab/>
        <w:t>Other</w:t>
      </w:r>
    </w:p>
    <w:p w14:paraId="4BB3DD88" w14:textId="77777777" w:rsidR="00942CA5" w:rsidRPr="00942CA5" w:rsidRDefault="00942CA5" w:rsidP="00942CA5">
      <w:pPr>
        <w:ind w:right="-540"/>
        <w:rPr>
          <w:szCs w:val="24"/>
        </w:rPr>
      </w:pPr>
      <w:r w:rsidRPr="00942CA5">
        <w:rPr>
          <w:szCs w:val="24"/>
        </w:rPr>
        <w:t>____</w:t>
      </w:r>
      <w:r w:rsidRPr="00942CA5">
        <w:rPr>
          <w:szCs w:val="24"/>
        </w:rPr>
        <w:tab/>
        <w:t>Unknown</w:t>
      </w:r>
    </w:p>
    <w:p w14:paraId="4E4678A1" w14:textId="77777777" w:rsidR="00942CA5" w:rsidRPr="00942CA5" w:rsidRDefault="00942CA5" w:rsidP="00942CA5">
      <w:pPr>
        <w:ind w:right="-540"/>
        <w:rPr>
          <w:szCs w:val="24"/>
        </w:rPr>
      </w:pPr>
    </w:p>
    <w:p w14:paraId="008EAA9C" w14:textId="77777777" w:rsidR="00942CA5" w:rsidRPr="00942CA5" w:rsidRDefault="00942CA5" w:rsidP="00942CA5">
      <w:pPr>
        <w:ind w:right="-540"/>
        <w:rPr>
          <w:szCs w:val="24"/>
        </w:rPr>
      </w:pPr>
      <w:r w:rsidRPr="00942CA5">
        <w:rPr>
          <w:szCs w:val="24"/>
        </w:rPr>
        <w:t xml:space="preserve">Are you of Hispanic origin? (Select one): </w:t>
      </w:r>
    </w:p>
    <w:p w14:paraId="7C33C848" w14:textId="77777777" w:rsidR="00942CA5" w:rsidRPr="00942CA5" w:rsidRDefault="00942CA5" w:rsidP="00942CA5">
      <w:pPr>
        <w:ind w:right="-540"/>
        <w:rPr>
          <w:szCs w:val="24"/>
        </w:rPr>
      </w:pPr>
      <w:r w:rsidRPr="00942CA5">
        <w:rPr>
          <w:szCs w:val="24"/>
        </w:rPr>
        <w:t>____</w:t>
      </w:r>
      <w:r w:rsidRPr="00942CA5">
        <w:rPr>
          <w:szCs w:val="24"/>
        </w:rPr>
        <w:tab/>
        <w:t>Yes</w:t>
      </w:r>
    </w:p>
    <w:p w14:paraId="69977967" w14:textId="77777777" w:rsidR="00942CA5" w:rsidRPr="00942CA5" w:rsidRDefault="00942CA5" w:rsidP="00942CA5">
      <w:pPr>
        <w:ind w:right="-540"/>
        <w:rPr>
          <w:szCs w:val="24"/>
        </w:rPr>
      </w:pPr>
      <w:r w:rsidRPr="00942CA5">
        <w:rPr>
          <w:szCs w:val="24"/>
        </w:rPr>
        <w:t>____</w:t>
      </w:r>
      <w:r w:rsidRPr="00942CA5">
        <w:rPr>
          <w:szCs w:val="24"/>
        </w:rPr>
        <w:tab/>
        <w:t>No</w:t>
      </w:r>
    </w:p>
    <w:p w14:paraId="7319448C" w14:textId="77777777" w:rsidR="00942CA5" w:rsidRPr="00942CA5" w:rsidRDefault="00942CA5" w:rsidP="00942CA5">
      <w:pPr>
        <w:ind w:right="-540"/>
        <w:rPr>
          <w:szCs w:val="24"/>
        </w:rPr>
      </w:pPr>
      <w:r w:rsidRPr="00942CA5">
        <w:rPr>
          <w:szCs w:val="24"/>
        </w:rPr>
        <w:t>____</w:t>
      </w:r>
      <w:r w:rsidRPr="00942CA5">
        <w:rPr>
          <w:szCs w:val="24"/>
        </w:rPr>
        <w:tab/>
        <w:t>Unknown</w:t>
      </w:r>
    </w:p>
    <w:p w14:paraId="2B67B0C9" w14:textId="77777777" w:rsidR="00942CA5" w:rsidRPr="00942CA5" w:rsidRDefault="00942CA5" w:rsidP="00942CA5">
      <w:pPr>
        <w:ind w:right="-540"/>
        <w:rPr>
          <w:szCs w:val="24"/>
        </w:rPr>
      </w:pPr>
    </w:p>
    <w:p w14:paraId="43F5E7A9" w14:textId="77777777" w:rsidR="00942CA5" w:rsidRPr="00942CA5" w:rsidRDefault="00942CA5" w:rsidP="00942CA5">
      <w:pPr>
        <w:ind w:right="-540"/>
        <w:rPr>
          <w:szCs w:val="24"/>
        </w:rPr>
      </w:pPr>
      <w:r w:rsidRPr="00942CA5">
        <w:rPr>
          <w:szCs w:val="24"/>
        </w:rPr>
        <w:t>What is your gender? (Select one):</w:t>
      </w:r>
    </w:p>
    <w:p w14:paraId="4BC513AA" w14:textId="77777777" w:rsidR="00942CA5" w:rsidRPr="00942CA5" w:rsidRDefault="00942CA5" w:rsidP="00942CA5">
      <w:pPr>
        <w:ind w:right="-540"/>
        <w:rPr>
          <w:szCs w:val="24"/>
        </w:rPr>
      </w:pPr>
      <w:r w:rsidRPr="00942CA5">
        <w:rPr>
          <w:szCs w:val="24"/>
        </w:rPr>
        <w:t>____</w:t>
      </w:r>
      <w:r w:rsidRPr="00942CA5">
        <w:rPr>
          <w:szCs w:val="24"/>
        </w:rPr>
        <w:tab/>
        <w:t>Male</w:t>
      </w:r>
    </w:p>
    <w:p w14:paraId="62902F5B" w14:textId="77777777" w:rsidR="00942CA5" w:rsidRPr="00942CA5" w:rsidRDefault="00942CA5" w:rsidP="00942CA5">
      <w:pPr>
        <w:ind w:right="-540"/>
        <w:rPr>
          <w:szCs w:val="24"/>
        </w:rPr>
      </w:pPr>
      <w:r w:rsidRPr="00942CA5">
        <w:rPr>
          <w:szCs w:val="24"/>
        </w:rPr>
        <w:t>____</w:t>
      </w:r>
      <w:r w:rsidRPr="00942CA5">
        <w:rPr>
          <w:szCs w:val="24"/>
        </w:rPr>
        <w:tab/>
        <w:t>Female</w:t>
      </w:r>
    </w:p>
    <w:p w14:paraId="5075A4A7" w14:textId="77777777" w:rsidR="00942CA5" w:rsidRPr="00942CA5" w:rsidRDefault="00942CA5" w:rsidP="00942CA5">
      <w:pPr>
        <w:ind w:right="-540"/>
        <w:rPr>
          <w:szCs w:val="24"/>
        </w:rPr>
      </w:pPr>
      <w:r w:rsidRPr="00942CA5">
        <w:rPr>
          <w:szCs w:val="24"/>
        </w:rPr>
        <w:t>____</w:t>
      </w:r>
      <w:r w:rsidRPr="00942CA5">
        <w:rPr>
          <w:szCs w:val="24"/>
        </w:rPr>
        <w:tab/>
        <w:t>Transgender</w:t>
      </w:r>
    </w:p>
    <w:p w14:paraId="4C3A7867" w14:textId="77777777" w:rsidR="00942CA5" w:rsidRPr="00942CA5" w:rsidRDefault="00942CA5" w:rsidP="00942CA5">
      <w:pPr>
        <w:ind w:right="-540"/>
        <w:rPr>
          <w:szCs w:val="24"/>
        </w:rPr>
      </w:pPr>
      <w:r w:rsidRPr="00942CA5">
        <w:rPr>
          <w:szCs w:val="24"/>
        </w:rPr>
        <w:t>____</w:t>
      </w:r>
      <w:r w:rsidRPr="00942CA5">
        <w:rPr>
          <w:szCs w:val="24"/>
        </w:rPr>
        <w:tab/>
        <w:t>Unknown</w:t>
      </w:r>
    </w:p>
    <w:p w14:paraId="7A29EA2C" w14:textId="77777777" w:rsidR="00942CA5" w:rsidRPr="00942CA5" w:rsidRDefault="00942CA5" w:rsidP="00942CA5">
      <w:pPr>
        <w:ind w:right="-540"/>
        <w:rPr>
          <w:szCs w:val="24"/>
        </w:rPr>
      </w:pPr>
    </w:p>
    <w:p w14:paraId="35098342" w14:textId="77777777" w:rsidR="00942CA5" w:rsidRPr="00942CA5" w:rsidRDefault="00942CA5" w:rsidP="00942CA5">
      <w:pPr>
        <w:ind w:right="-540"/>
        <w:rPr>
          <w:szCs w:val="24"/>
        </w:rPr>
      </w:pPr>
      <w:r w:rsidRPr="00942CA5">
        <w:rPr>
          <w:szCs w:val="24"/>
        </w:rPr>
        <w:t>Do you have a disability? (Select one):</w:t>
      </w:r>
    </w:p>
    <w:p w14:paraId="48FD5CC2" w14:textId="77777777" w:rsidR="00942CA5" w:rsidRPr="00942CA5" w:rsidRDefault="00942CA5" w:rsidP="00942CA5">
      <w:pPr>
        <w:ind w:right="-540"/>
        <w:rPr>
          <w:szCs w:val="24"/>
        </w:rPr>
      </w:pPr>
      <w:r w:rsidRPr="00942CA5">
        <w:rPr>
          <w:szCs w:val="24"/>
        </w:rPr>
        <w:t>____</w:t>
      </w:r>
      <w:r w:rsidRPr="00942CA5">
        <w:rPr>
          <w:szCs w:val="24"/>
        </w:rPr>
        <w:tab/>
        <w:t>Yes</w:t>
      </w:r>
    </w:p>
    <w:p w14:paraId="3ADC59E4" w14:textId="77777777" w:rsidR="00942CA5" w:rsidRPr="00942CA5" w:rsidRDefault="00942CA5" w:rsidP="00942CA5">
      <w:pPr>
        <w:ind w:right="-540"/>
        <w:rPr>
          <w:szCs w:val="24"/>
        </w:rPr>
      </w:pPr>
      <w:r w:rsidRPr="00942CA5">
        <w:rPr>
          <w:szCs w:val="24"/>
        </w:rPr>
        <w:t>____</w:t>
      </w:r>
      <w:r w:rsidRPr="00942CA5">
        <w:rPr>
          <w:szCs w:val="24"/>
        </w:rPr>
        <w:tab/>
        <w:t xml:space="preserve">No </w:t>
      </w:r>
    </w:p>
    <w:p w14:paraId="32714A62" w14:textId="77777777" w:rsidR="00942CA5" w:rsidRPr="00942CA5" w:rsidRDefault="00942CA5" w:rsidP="00942CA5">
      <w:pPr>
        <w:ind w:right="-540"/>
        <w:rPr>
          <w:szCs w:val="24"/>
        </w:rPr>
      </w:pPr>
    </w:p>
    <w:p w14:paraId="3F3F612D" w14:textId="77777777" w:rsidR="00942CA5" w:rsidRPr="00942CA5" w:rsidRDefault="00942CA5" w:rsidP="00942CA5">
      <w:pPr>
        <w:ind w:right="-540"/>
        <w:rPr>
          <w:szCs w:val="24"/>
        </w:rPr>
      </w:pPr>
      <w:r w:rsidRPr="00942CA5">
        <w:rPr>
          <w:szCs w:val="24"/>
        </w:rPr>
        <w:t>Are you pregnant?</w:t>
      </w:r>
    </w:p>
    <w:p w14:paraId="7D7FD170" w14:textId="77777777" w:rsidR="00942CA5" w:rsidRPr="00942CA5" w:rsidRDefault="00942CA5" w:rsidP="00942CA5">
      <w:pPr>
        <w:ind w:right="-540"/>
        <w:rPr>
          <w:szCs w:val="24"/>
        </w:rPr>
      </w:pPr>
      <w:r w:rsidRPr="00942CA5">
        <w:rPr>
          <w:szCs w:val="24"/>
        </w:rPr>
        <w:t>____</w:t>
      </w:r>
      <w:r w:rsidRPr="00942CA5">
        <w:rPr>
          <w:szCs w:val="24"/>
        </w:rPr>
        <w:tab/>
        <w:t>Yes</w:t>
      </w:r>
    </w:p>
    <w:p w14:paraId="2B92AA94" w14:textId="77777777" w:rsidR="00942CA5" w:rsidRPr="00942CA5" w:rsidRDefault="00942CA5" w:rsidP="00942CA5">
      <w:pPr>
        <w:ind w:right="-540"/>
        <w:rPr>
          <w:szCs w:val="24"/>
        </w:rPr>
      </w:pPr>
      <w:r w:rsidRPr="00942CA5">
        <w:rPr>
          <w:szCs w:val="24"/>
        </w:rPr>
        <w:t>____</w:t>
      </w:r>
      <w:r w:rsidRPr="00942CA5">
        <w:rPr>
          <w:szCs w:val="24"/>
        </w:rPr>
        <w:tab/>
        <w:t xml:space="preserve">No </w:t>
      </w:r>
    </w:p>
    <w:p w14:paraId="34A6B107" w14:textId="77777777" w:rsidR="00942CA5" w:rsidRPr="00942CA5" w:rsidRDefault="00942CA5" w:rsidP="00942CA5">
      <w:pPr>
        <w:ind w:right="-540"/>
        <w:rPr>
          <w:b/>
          <w:szCs w:val="24"/>
          <w:u w:val="single"/>
        </w:rPr>
      </w:pPr>
    </w:p>
    <w:p w14:paraId="79E23B65" w14:textId="77777777" w:rsidR="00942CA5" w:rsidRPr="00942CA5" w:rsidRDefault="00942CA5" w:rsidP="00942CA5">
      <w:pPr>
        <w:ind w:right="-540"/>
        <w:rPr>
          <w:szCs w:val="24"/>
        </w:rPr>
      </w:pPr>
      <w:r w:rsidRPr="00942CA5">
        <w:rPr>
          <w:szCs w:val="24"/>
        </w:rPr>
        <w:t>What is your primary language? _________________________________</w:t>
      </w:r>
    </w:p>
    <w:p w14:paraId="770D9A6F" w14:textId="77777777" w:rsidR="00942CA5" w:rsidRPr="00942CA5" w:rsidRDefault="00942CA5" w:rsidP="00942CA5">
      <w:pPr>
        <w:ind w:right="-540"/>
        <w:rPr>
          <w:b/>
          <w:szCs w:val="24"/>
          <w:u w:val="single"/>
        </w:rPr>
      </w:pPr>
    </w:p>
    <w:p w14:paraId="5FEA8132" w14:textId="77777777" w:rsidR="00942CA5" w:rsidRPr="00942CA5" w:rsidRDefault="00942CA5" w:rsidP="00942CA5">
      <w:pPr>
        <w:ind w:right="-540"/>
        <w:rPr>
          <w:b/>
          <w:szCs w:val="24"/>
          <w:u w:val="single"/>
        </w:rPr>
      </w:pPr>
      <w:r w:rsidRPr="00942CA5">
        <w:rPr>
          <w:b/>
          <w:szCs w:val="24"/>
          <w:u w:val="single"/>
        </w:rPr>
        <w:t>Emergency Contact:</w:t>
      </w:r>
    </w:p>
    <w:p w14:paraId="426B3228" w14:textId="77777777" w:rsidR="00942CA5" w:rsidRPr="00942CA5" w:rsidRDefault="00942CA5" w:rsidP="00942CA5">
      <w:pPr>
        <w:ind w:right="-540"/>
        <w:rPr>
          <w:szCs w:val="24"/>
        </w:rPr>
      </w:pPr>
      <w:r w:rsidRPr="00942CA5">
        <w:rPr>
          <w:szCs w:val="24"/>
        </w:rPr>
        <w:t>In case of emergency, please notify:</w:t>
      </w:r>
    </w:p>
    <w:p w14:paraId="256FFDF4" w14:textId="77777777" w:rsidR="00942CA5" w:rsidRPr="00942CA5" w:rsidRDefault="00942CA5" w:rsidP="00942CA5">
      <w:pPr>
        <w:ind w:right="-540"/>
        <w:rPr>
          <w:szCs w:val="24"/>
        </w:rPr>
      </w:pPr>
    </w:p>
    <w:p w14:paraId="546E2FD0" w14:textId="77777777" w:rsidR="00942CA5" w:rsidRPr="00942CA5" w:rsidRDefault="00942CA5" w:rsidP="00942CA5">
      <w:pPr>
        <w:rPr>
          <w:szCs w:val="24"/>
        </w:rPr>
      </w:pPr>
      <w:r w:rsidRPr="00942CA5">
        <w:rPr>
          <w:szCs w:val="24"/>
        </w:rPr>
        <w:t>_________________________________________  ___________________________________</w:t>
      </w:r>
    </w:p>
    <w:p w14:paraId="222D24EB" w14:textId="77777777" w:rsidR="00942CA5" w:rsidRPr="00942CA5" w:rsidRDefault="00942CA5" w:rsidP="00942CA5">
      <w:pPr>
        <w:ind w:right="-540"/>
        <w:rPr>
          <w:szCs w:val="24"/>
        </w:rPr>
      </w:pPr>
      <w:r w:rsidRPr="00942CA5">
        <w:rPr>
          <w:szCs w:val="24"/>
        </w:rPr>
        <w:t>Name</w:t>
      </w:r>
      <w:r w:rsidRPr="00942CA5">
        <w:rPr>
          <w:szCs w:val="24"/>
        </w:rPr>
        <w:tab/>
      </w:r>
      <w:r w:rsidRPr="00942CA5">
        <w:rPr>
          <w:szCs w:val="24"/>
        </w:rPr>
        <w:tab/>
      </w:r>
      <w:r w:rsidRPr="00942CA5">
        <w:rPr>
          <w:szCs w:val="24"/>
        </w:rPr>
        <w:tab/>
      </w:r>
      <w:r w:rsidRPr="00942CA5">
        <w:rPr>
          <w:szCs w:val="24"/>
        </w:rPr>
        <w:tab/>
      </w:r>
      <w:r w:rsidRPr="00942CA5">
        <w:rPr>
          <w:szCs w:val="24"/>
        </w:rPr>
        <w:tab/>
      </w:r>
      <w:r w:rsidRPr="00942CA5">
        <w:rPr>
          <w:szCs w:val="24"/>
        </w:rPr>
        <w:tab/>
      </w:r>
      <w:r w:rsidRPr="00942CA5">
        <w:rPr>
          <w:szCs w:val="24"/>
        </w:rPr>
        <w:tab/>
        <w:t>Relationship to you</w:t>
      </w:r>
    </w:p>
    <w:p w14:paraId="38EE037E" w14:textId="77777777" w:rsidR="00942CA5" w:rsidRPr="00942CA5" w:rsidRDefault="00942CA5" w:rsidP="00942CA5">
      <w:pPr>
        <w:ind w:right="-540"/>
        <w:rPr>
          <w:szCs w:val="24"/>
          <w:shd w:val="clear" w:color="auto" w:fill="D9D9D9" w:themeFill="background1" w:themeFillShade="D9"/>
        </w:rPr>
      </w:pPr>
    </w:p>
    <w:p w14:paraId="1E08D47D" w14:textId="77777777" w:rsidR="00942CA5" w:rsidRPr="00942CA5" w:rsidRDefault="00942CA5" w:rsidP="00942CA5">
      <w:pPr>
        <w:ind w:right="-540"/>
        <w:rPr>
          <w:szCs w:val="24"/>
        </w:rPr>
      </w:pPr>
      <w:r w:rsidRPr="00942CA5">
        <w:rPr>
          <w:szCs w:val="24"/>
        </w:rPr>
        <w:t>_________________________________________   ____________________________________</w:t>
      </w:r>
    </w:p>
    <w:p w14:paraId="53CC7F79" w14:textId="0C0CD6FC" w:rsidR="00942CA5" w:rsidRPr="00942CA5" w:rsidRDefault="00942CA5" w:rsidP="00942CA5">
      <w:pPr>
        <w:ind w:right="-540"/>
        <w:rPr>
          <w:szCs w:val="24"/>
        </w:rPr>
      </w:pPr>
      <w:r w:rsidRPr="00942CA5">
        <w:rPr>
          <w:szCs w:val="24"/>
        </w:rPr>
        <w:t xml:space="preserve">Address  </w:t>
      </w:r>
      <w:r w:rsidR="00F117AC">
        <w:rPr>
          <w:szCs w:val="24"/>
        </w:rPr>
        <w:tab/>
      </w:r>
      <w:r w:rsidRPr="00942CA5">
        <w:rPr>
          <w:szCs w:val="24"/>
        </w:rPr>
        <w:tab/>
      </w:r>
      <w:r w:rsidRPr="00942CA5">
        <w:rPr>
          <w:szCs w:val="24"/>
        </w:rPr>
        <w:tab/>
      </w:r>
      <w:r w:rsidRPr="00942CA5">
        <w:rPr>
          <w:szCs w:val="24"/>
        </w:rPr>
        <w:tab/>
      </w:r>
      <w:r w:rsidRPr="00942CA5">
        <w:rPr>
          <w:szCs w:val="24"/>
        </w:rPr>
        <w:tab/>
        <w:t xml:space="preserve">             Telephone number</w:t>
      </w:r>
    </w:p>
    <w:p w14:paraId="67432A68" w14:textId="77777777" w:rsidR="00942CA5" w:rsidRPr="00942CA5" w:rsidRDefault="00942CA5" w:rsidP="00942CA5">
      <w:pPr>
        <w:ind w:right="-540"/>
        <w:rPr>
          <w:szCs w:val="24"/>
          <w:shd w:val="clear" w:color="auto" w:fill="D9D9D9" w:themeFill="background1" w:themeFillShade="D9"/>
        </w:rPr>
      </w:pPr>
    </w:p>
    <w:p w14:paraId="16BED5BD" w14:textId="77777777" w:rsidR="00942CA5" w:rsidRPr="00942CA5" w:rsidRDefault="00942CA5" w:rsidP="00942CA5">
      <w:pPr>
        <w:spacing w:line="288" w:lineRule="atLeast"/>
        <w:rPr>
          <w:b/>
          <w:color w:val="000000"/>
          <w:szCs w:val="24"/>
        </w:rPr>
      </w:pPr>
      <w:r w:rsidRPr="00942CA5">
        <w:rPr>
          <w:b/>
          <w:color w:val="000000"/>
          <w:szCs w:val="24"/>
        </w:rPr>
        <w:t>Test Results (please initial):</w:t>
      </w:r>
    </w:p>
    <w:p w14:paraId="321A741A" w14:textId="77777777" w:rsidR="00942CA5" w:rsidRPr="00942CA5" w:rsidRDefault="00942CA5" w:rsidP="00942CA5">
      <w:pPr>
        <w:spacing w:line="288" w:lineRule="atLeast"/>
        <w:rPr>
          <w:color w:val="000000"/>
          <w:szCs w:val="24"/>
        </w:rPr>
      </w:pPr>
      <w:r w:rsidRPr="00942CA5">
        <w:rPr>
          <w:szCs w:val="24"/>
        </w:rPr>
        <w:t>____</w:t>
      </w:r>
      <w:r w:rsidRPr="00942CA5">
        <w:rPr>
          <w:szCs w:val="24"/>
        </w:rPr>
        <w:tab/>
      </w:r>
      <w:r w:rsidRPr="00942CA5">
        <w:rPr>
          <w:color w:val="000000"/>
          <w:szCs w:val="24"/>
        </w:rPr>
        <w:t xml:space="preserve">I recognize that the designated provider named above will share test result with me and will report that result to the appropriate public health authority (the Massachusetts Department of Public Health and/or the student’s local board of health) as required by state law.    </w:t>
      </w:r>
    </w:p>
    <w:p w14:paraId="3BE4C504" w14:textId="77777777" w:rsidR="00942CA5" w:rsidRPr="00942CA5" w:rsidRDefault="00942CA5" w:rsidP="00942CA5">
      <w:pPr>
        <w:spacing w:line="288" w:lineRule="atLeast"/>
        <w:rPr>
          <w:color w:val="000000"/>
          <w:szCs w:val="24"/>
        </w:rPr>
      </w:pPr>
    </w:p>
    <w:p w14:paraId="5266ED70" w14:textId="77777777" w:rsidR="00942CA5" w:rsidRPr="00942CA5" w:rsidRDefault="00942CA5" w:rsidP="00942CA5">
      <w:pPr>
        <w:spacing w:line="288" w:lineRule="atLeast"/>
        <w:rPr>
          <w:color w:val="000000"/>
          <w:szCs w:val="24"/>
        </w:rPr>
      </w:pPr>
      <w:r w:rsidRPr="00942CA5">
        <w:rPr>
          <w:color w:val="000000"/>
          <w:szCs w:val="24"/>
        </w:rPr>
        <w:t xml:space="preserve">Individuals are encouraged to share the test results with the school department in order to promote public safety. </w:t>
      </w:r>
    </w:p>
    <w:p w14:paraId="51AFCA5D" w14:textId="77777777" w:rsidR="00942CA5" w:rsidRPr="00942CA5" w:rsidRDefault="00942CA5" w:rsidP="00942CA5">
      <w:pPr>
        <w:spacing w:line="288" w:lineRule="atLeast"/>
        <w:rPr>
          <w:color w:val="000000"/>
          <w:szCs w:val="24"/>
        </w:rPr>
      </w:pPr>
    </w:p>
    <w:p w14:paraId="5FF3221B" w14:textId="77777777" w:rsidR="00942CA5" w:rsidRPr="00942CA5" w:rsidRDefault="00942CA5" w:rsidP="00942CA5">
      <w:pPr>
        <w:spacing w:line="288" w:lineRule="atLeast"/>
        <w:rPr>
          <w:szCs w:val="24"/>
        </w:rPr>
      </w:pPr>
      <w:r w:rsidRPr="00942CA5">
        <w:rPr>
          <w:color w:val="000000"/>
          <w:szCs w:val="24"/>
        </w:rPr>
        <w:t xml:space="preserve">By signing, I confirm that I am not showing signs of COVID-19 symptoms (such as fever, congestion, or nausea), </w:t>
      </w:r>
      <w:r w:rsidRPr="00942CA5">
        <w:rPr>
          <w:szCs w:val="24"/>
        </w:rPr>
        <w:t xml:space="preserve">and I have not been notified I was in close contact with anyone confirmed to be positive with COVID-19.  </w:t>
      </w:r>
    </w:p>
    <w:p w14:paraId="0D705B3A" w14:textId="77777777" w:rsidR="00942CA5" w:rsidRPr="00942CA5" w:rsidRDefault="00942CA5" w:rsidP="00942CA5">
      <w:pPr>
        <w:spacing w:line="288" w:lineRule="atLeast"/>
        <w:rPr>
          <w:b/>
          <w:szCs w:val="24"/>
          <w:u w:val="single"/>
        </w:rPr>
      </w:pPr>
      <w:r w:rsidRPr="00942CA5">
        <w:rPr>
          <w:color w:val="000000"/>
          <w:szCs w:val="24"/>
        </w:rPr>
        <w:br/>
      </w:r>
      <w:r w:rsidRPr="00942CA5">
        <w:rPr>
          <w:b/>
          <w:szCs w:val="24"/>
          <w:u w:val="single"/>
        </w:rPr>
        <w:t>Authorized Signatory:</w:t>
      </w:r>
    </w:p>
    <w:p w14:paraId="2A686563" w14:textId="77777777" w:rsidR="00942CA5" w:rsidRPr="00942CA5" w:rsidRDefault="00942CA5" w:rsidP="00942CA5">
      <w:pPr>
        <w:spacing w:line="288" w:lineRule="atLeast"/>
        <w:rPr>
          <w:szCs w:val="24"/>
        </w:rPr>
      </w:pPr>
    </w:p>
    <w:p w14:paraId="02064BFA" w14:textId="77777777" w:rsidR="00942CA5" w:rsidRPr="00942CA5" w:rsidRDefault="00942CA5" w:rsidP="00942CA5">
      <w:pPr>
        <w:rPr>
          <w:szCs w:val="24"/>
        </w:rPr>
      </w:pPr>
      <w:r w:rsidRPr="00942CA5">
        <w:rPr>
          <w:szCs w:val="24"/>
        </w:rPr>
        <w:t>_________________________________________</w:t>
      </w:r>
    </w:p>
    <w:p w14:paraId="469D7476" w14:textId="77777777" w:rsidR="00942CA5" w:rsidRPr="00942CA5" w:rsidRDefault="00942CA5" w:rsidP="00942CA5">
      <w:pPr>
        <w:spacing w:line="288" w:lineRule="atLeast"/>
        <w:rPr>
          <w:szCs w:val="24"/>
        </w:rPr>
      </w:pPr>
      <w:r w:rsidRPr="00942CA5">
        <w:rPr>
          <w:szCs w:val="24"/>
        </w:rPr>
        <w:t>Name (Print)</w:t>
      </w:r>
    </w:p>
    <w:p w14:paraId="2189A704" w14:textId="77777777" w:rsidR="00942CA5" w:rsidRPr="00942CA5" w:rsidRDefault="00942CA5" w:rsidP="00942CA5">
      <w:pPr>
        <w:spacing w:line="288" w:lineRule="atLeast"/>
        <w:rPr>
          <w:color w:val="000000"/>
          <w:szCs w:val="24"/>
        </w:rPr>
      </w:pPr>
    </w:p>
    <w:p w14:paraId="38D90E42" w14:textId="77777777" w:rsidR="00942CA5" w:rsidRPr="00942CA5" w:rsidRDefault="00942CA5" w:rsidP="00942CA5">
      <w:pPr>
        <w:spacing w:line="288" w:lineRule="atLeast"/>
        <w:rPr>
          <w:color w:val="000000"/>
          <w:szCs w:val="24"/>
        </w:rPr>
      </w:pPr>
      <w:r w:rsidRPr="00942CA5">
        <w:rPr>
          <w:color w:val="000000"/>
          <w:szCs w:val="24"/>
        </w:rPr>
        <w:t>_________________________________________         _____________________</w:t>
      </w:r>
    </w:p>
    <w:p w14:paraId="7A04D097" w14:textId="77777777" w:rsidR="00942CA5" w:rsidRPr="00942CA5" w:rsidRDefault="00942CA5" w:rsidP="00942CA5">
      <w:pPr>
        <w:rPr>
          <w:color w:val="000000"/>
          <w:szCs w:val="24"/>
        </w:rPr>
      </w:pPr>
      <w:r w:rsidRPr="00942CA5">
        <w:rPr>
          <w:color w:val="000000"/>
          <w:szCs w:val="24"/>
        </w:rPr>
        <w:t>Signature</w:t>
      </w:r>
      <w:r w:rsidRPr="00942CA5">
        <w:rPr>
          <w:color w:val="000000"/>
          <w:szCs w:val="24"/>
        </w:rPr>
        <w:tab/>
      </w:r>
      <w:r w:rsidRPr="00942CA5">
        <w:rPr>
          <w:color w:val="000000"/>
          <w:szCs w:val="24"/>
        </w:rPr>
        <w:tab/>
      </w:r>
      <w:r w:rsidRPr="00942CA5">
        <w:rPr>
          <w:color w:val="000000"/>
          <w:szCs w:val="24"/>
        </w:rPr>
        <w:tab/>
      </w:r>
      <w:r w:rsidRPr="00942CA5">
        <w:rPr>
          <w:color w:val="000000"/>
          <w:szCs w:val="24"/>
        </w:rPr>
        <w:tab/>
        <w:t xml:space="preserve">       </w:t>
      </w:r>
      <w:r w:rsidRPr="00942CA5">
        <w:rPr>
          <w:color w:val="000000"/>
          <w:szCs w:val="24"/>
        </w:rPr>
        <w:tab/>
      </w:r>
      <w:r w:rsidRPr="00942CA5">
        <w:rPr>
          <w:color w:val="000000"/>
          <w:szCs w:val="24"/>
        </w:rPr>
        <w:tab/>
        <w:t xml:space="preserve">       Date</w:t>
      </w:r>
    </w:p>
    <w:p w14:paraId="25C33029" w14:textId="77777777" w:rsidR="00942CA5" w:rsidRPr="00942CA5" w:rsidRDefault="00942CA5" w:rsidP="00942CA5">
      <w:pPr>
        <w:spacing w:after="160" w:line="259" w:lineRule="auto"/>
        <w:rPr>
          <w:color w:val="000000"/>
          <w:szCs w:val="24"/>
        </w:rPr>
      </w:pPr>
      <w:r w:rsidRPr="00942CA5">
        <w:rPr>
          <w:color w:val="000000"/>
          <w:szCs w:val="24"/>
        </w:rPr>
        <w:br w:type="page"/>
      </w:r>
    </w:p>
    <w:p w14:paraId="4C1B5FBF" w14:textId="77777777" w:rsidR="00942CA5" w:rsidRPr="00942CA5" w:rsidRDefault="00942CA5" w:rsidP="00942CA5">
      <w:pPr>
        <w:ind w:right="-540"/>
        <w:rPr>
          <w:szCs w:val="24"/>
        </w:rPr>
      </w:pPr>
      <w:r w:rsidRPr="00942CA5">
        <w:rPr>
          <w:szCs w:val="24"/>
        </w:rPr>
        <w:lastRenderedPageBreak/>
        <w:t xml:space="preserve">Appendix C: Sample authorization for faculty or staff </w:t>
      </w:r>
    </w:p>
    <w:p w14:paraId="51350DD5" w14:textId="77777777" w:rsidR="00942CA5" w:rsidRPr="00942CA5" w:rsidRDefault="00942CA5" w:rsidP="00942CA5">
      <w:pPr>
        <w:jc w:val="center"/>
        <w:rPr>
          <w:szCs w:val="24"/>
        </w:rPr>
      </w:pPr>
    </w:p>
    <w:p w14:paraId="7B609059" w14:textId="77777777" w:rsidR="00942CA5" w:rsidRPr="00942CA5" w:rsidRDefault="00942CA5" w:rsidP="00942CA5">
      <w:pPr>
        <w:ind w:right="-540"/>
        <w:jc w:val="center"/>
        <w:rPr>
          <w:b/>
          <w:szCs w:val="24"/>
        </w:rPr>
      </w:pPr>
      <w:r w:rsidRPr="00942CA5">
        <w:rPr>
          <w:b/>
          <w:szCs w:val="24"/>
        </w:rPr>
        <w:t xml:space="preserve">AUTHORIZATION FOR ADMINISTRATION OF COVID-19 TEST DURING SCHOOL </w:t>
      </w:r>
    </w:p>
    <w:p w14:paraId="428E9CB8" w14:textId="77777777" w:rsidR="00942CA5" w:rsidRPr="00942CA5" w:rsidRDefault="00942CA5" w:rsidP="00942CA5">
      <w:pPr>
        <w:ind w:right="-540"/>
        <w:jc w:val="center"/>
        <w:rPr>
          <w:szCs w:val="24"/>
        </w:rPr>
      </w:pPr>
    </w:p>
    <w:p w14:paraId="741F1861" w14:textId="77777777" w:rsidR="00942CA5" w:rsidRPr="00942CA5" w:rsidRDefault="00942CA5" w:rsidP="00942CA5">
      <w:pPr>
        <w:spacing w:line="288" w:lineRule="atLeast"/>
        <w:rPr>
          <w:b/>
          <w:szCs w:val="24"/>
        </w:rPr>
      </w:pPr>
      <w:r w:rsidRPr="00942CA5">
        <w:rPr>
          <w:b/>
          <w:szCs w:val="24"/>
        </w:rPr>
        <w:t xml:space="preserve">By completing and signing this form, I confirm that I authorize ___________________ (designated provider) to perform a COVID-19 test on me during school hours on ________________ (date). I understand that such testing is optional. I can refuse to sign this authorization. </w:t>
      </w:r>
    </w:p>
    <w:p w14:paraId="67F743C3" w14:textId="77777777" w:rsidR="00942CA5" w:rsidRPr="00942CA5" w:rsidRDefault="00942CA5" w:rsidP="00942CA5">
      <w:pPr>
        <w:ind w:right="-540"/>
        <w:rPr>
          <w:szCs w:val="24"/>
        </w:rPr>
      </w:pPr>
    </w:p>
    <w:p w14:paraId="13EF79DE" w14:textId="77777777" w:rsidR="00942CA5" w:rsidRPr="00942CA5" w:rsidRDefault="00942CA5" w:rsidP="00942CA5">
      <w:pPr>
        <w:ind w:right="-540"/>
        <w:rPr>
          <w:szCs w:val="24"/>
        </w:rPr>
      </w:pPr>
      <w:r w:rsidRPr="00942CA5">
        <w:rPr>
          <w:szCs w:val="24"/>
        </w:rPr>
        <w:t>NAME: _________________________________________DATE OF BIRTH___________________</w:t>
      </w:r>
    </w:p>
    <w:p w14:paraId="6522EDF2" w14:textId="77777777" w:rsidR="00942CA5" w:rsidRPr="00942CA5" w:rsidRDefault="00942CA5" w:rsidP="00942CA5">
      <w:pPr>
        <w:ind w:right="-540"/>
        <w:rPr>
          <w:szCs w:val="24"/>
        </w:rPr>
      </w:pPr>
    </w:p>
    <w:p w14:paraId="080F54E1" w14:textId="77777777" w:rsidR="00942CA5" w:rsidRPr="00942CA5" w:rsidRDefault="00942CA5" w:rsidP="00942CA5">
      <w:pPr>
        <w:ind w:right="-540"/>
        <w:rPr>
          <w:szCs w:val="24"/>
        </w:rPr>
      </w:pPr>
      <w:r w:rsidRPr="00942CA5">
        <w:rPr>
          <w:szCs w:val="24"/>
        </w:rPr>
        <w:t>ADDRESS:  _____________________________________TELEPHONE #: ____________________</w:t>
      </w:r>
    </w:p>
    <w:p w14:paraId="4F37E7CC" w14:textId="77777777" w:rsidR="00942CA5" w:rsidRPr="00942CA5" w:rsidRDefault="00942CA5" w:rsidP="00942CA5">
      <w:pPr>
        <w:ind w:right="-540"/>
        <w:rPr>
          <w:szCs w:val="24"/>
        </w:rPr>
      </w:pPr>
    </w:p>
    <w:p w14:paraId="2EC44F75" w14:textId="77777777" w:rsidR="00942CA5" w:rsidRPr="00942CA5" w:rsidRDefault="00942CA5" w:rsidP="00942CA5">
      <w:pPr>
        <w:ind w:right="-540"/>
        <w:rPr>
          <w:b/>
          <w:szCs w:val="24"/>
          <w:u w:val="single"/>
        </w:rPr>
      </w:pPr>
      <w:r w:rsidRPr="00942CA5">
        <w:rPr>
          <w:b/>
          <w:szCs w:val="24"/>
          <w:u w:val="single"/>
        </w:rPr>
        <w:t>Demographic Information:</w:t>
      </w:r>
    </w:p>
    <w:p w14:paraId="3C2906E2" w14:textId="77777777" w:rsidR="00942CA5" w:rsidRPr="00942CA5" w:rsidRDefault="00942CA5" w:rsidP="00942CA5">
      <w:pPr>
        <w:ind w:right="-540"/>
        <w:rPr>
          <w:bCs/>
          <w:szCs w:val="24"/>
        </w:rPr>
      </w:pPr>
      <w:r w:rsidRPr="00942CA5">
        <w:rPr>
          <w:bCs/>
          <w:szCs w:val="24"/>
        </w:rPr>
        <w:t>The Department of Public Health is collecting the demographic information requested below. This form may be updated periodically, please check the DESE website for the most recent versions of the form.</w:t>
      </w:r>
    </w:p>
    <w:p w14:paraId="0CF9DB9B" w14:textId="77777777" w:rsidR="00942CA5" w:rsidRPr="00942CA5" w:rsidRDefault="00942CA5" w:rsidP="00942CA5">
      <w:pPr>
        <w:ind w:right="-540"/>
        <w:rPr>
          <w:b/>
          <w:szCs w:val="24"/>
          <w:u w:val="single"/>
        </w:rPr>
      </w:pPr>
    </w:p>
    <w:p w14:paraId="686A7211" w14:textId="77777777" w:rsidR="00942CA5" w:rsidRPr="00942CA5" w:rsidRDefault="00942CA5" w:rsidP="00942CA5">
      <w:pPr>
        <w:ind w:right="-540"/>
        <w:rPr>
          <w:szCs w:val="24"/>
        </w:rPr>
      </w:pPr>
      <w:r w:rsidRPr="00942CA5">
        <w:rPr>
          <w:szCs w:val="24"/>
        </w:rPr>
        <w:t>What is your race? (Select all that apply):</w:t>
      </w:r>
    </w:p>
    <w:p w14:paraId="56A6EF2F" w14:textId="347D79AE" w:rsidR="00942CA5" w:rsidRPr="00942CA5" w:rsidRDefault="00942CA5" w:rsidP="00942CA5">
      <w:pPr>
        <w:ind w:right="-540"/>
        <w:rPr>
          <w:szCs w:val="24"/>
        </w:rPr>
      </w:pPr>
      <w:r w:rsidRPr="00942CA5">
        <w:rPr>
          <w:szCs w:val="24"/>
        </w:rPr>
        <w:t xml:space="preserve">____  </w:t>
      </w:r>
      <w:r w:rsidR="00F117AC">
        <w:rPr>
          <w:szCs w:val="24"/>
        </w:rPr>
        <w:t xml:space="preserve">  </w:t>
      </w:r>
      <w:r w:rsidRPr="00942CA5">
        <w:rPr>
          <w:szCs w:val="24"/>
        </w:rPr>
        <w:t>American Indian/Alaskan Native</w:t>
      </w:r>
    </w:p>
    <w:p w14:paraId="5D32C553" w14:textId="77777777" w:rsidR="00942CA5" w:rsidRPr="00942CA5" w:rsidRDefault="00942CA5" w:rsidP="00942CA5">
      <w:pPr>
        <w:ind w:right="-540"/>
        <w:rPr>
          <w:szCs w:val="24"/>
        </w:rPr>
      </w:pPr>
      <w:r w:rsidRPr="00942CA5">
        <w:rPr>
          <w:szCs w:val="24"/>
        </w:rPr>
        <w:t>____</w:t>
      </w:r>
      <w:r w:rsidRPr="00942CA5">
        <w:rPr>
          <w:szCs w:val="24"/>
        </w:rPr>
        <w:tab/>
        <w:t>Asian</w:t>
      </w:r>
    </w:p>
    <w:p w14:paraId="7FC8E687" w14:textId="77777777" w:rsidR="00942CA5" w:rsidRPr="00942CA5" w:rsidRDefault="00942CA5" w:rsidP="00942CA5">
      <w:pPr>
        <w:ind w:right="-540"/>
        <w:rPr>
          <w:szCs w:val="24"/>
        </w:rPr>
      </w:pPr>
      <w:r w:rsidRPr="00942CA5">
        <w:rPr>
          <w:szCs w:val="24"/>
        </w:rPr>
        <w:t>____</w:t>
      </w:r>
      <w:r w:rsidRPr="00942CA5">
        <w:rPr>
          <w:szCs w:val="24"/>
        </w:rPr>
        <w:tab/>
        <w:t>Black/African American</w:t>
      </w:r>
    </w:p>
    <w:p w14:paraId="5940C007" w14:textId="77777777" w:rsidR="00942CA5" w:rsidRPr="00942CA5" w:rsidRDefault="00942CA5" w:rsidP="00942CA5">
      <w:pPr>
        <w:ind w:right="-540"/>
        <w:rPr>
          <w:szCs w:val="24"/>
        </w:rPr>
      </w:pPr>
      <w:r w:rsidRPr="00942CA5">
        <w:rPr>
          <w:szCs w:val="24"/>
        </w:rPr>
        <w:t>____</w:t>
      </w:r>
      <w:r w:rsidRPr="00942CA5">
        <w:rPr>
          <w:szCs w:val="24"/>
        </w:rPr>
        <w:tab/>
        <w:t>Native Hawaiian/Pacific Islander</w:t>
      </w:r>
    </w:p>
    <w:p w14:paraId="2413B778" w14:textId="77777777" w:rsidR="00942CA5" w:rsidRPr="00942CA5" w:rsidRDefault="00942CA5" w:rsidP="00942CA5">
      <w:pPr>
        <w:ind w:right="-540"/>
        <w:rPr>
          <w:szCs w:val="24"/>
        </w:rPr>
      </w:pPr>
      <w:r w:rsidRPr="00942CA5">
        <w:rPr>
          <w:szCs w:val="24"/>
        </w:rPr>
        <w:t>____</w:t>
      </w:r>
      <w:r w:rsidRPr="00942CA5">
        <w:rPr>
          <w:szCs w:val="24"/>
        </w:rPr>
        <w:tab/>
        <w:t>White</w:t>
      </w:r>
    </w:p>
    <w:p w14:paraId="237231CA" w14:textId="77777777" w:rsidR="00942CA5" w:rsidRPr="00942CA5" w:rsidRDefault="00942CA5" w:rsidP="00942CA5">
      <w:pPr>
        <w:ind w:right="-540"/>
        <w:rPr>
          <w:szCs w:val="24"/>
        </w:rPr>
      </w:pPr>
      <w:r w:rsidRPr="00942CA5">
        <w:rPr>
          <w:szCs w:val="24"/>
        </w:rPr>
        <w:t>____</w:t>
      </w:r>
      <w:r w:rsidRPr="00942CA5">
        <w:rPr>
          <w:szCs w:val="24"/>
        </w:rPr>
        <w:tab/>
        <w:t>Other</w:t>
      </w:r>
    </w:p>
    <w:p w14:paraId="6EECD8E3" w14:textId="77777777" w:rsidR="00942CA5" w:rsidRPr="00942CA5" w:rsidRDefault="00942CA5" w:rsidP="00942CA5">
      <w:pPr>
        <w:ind w:right="-540"/>
        <w:rPr>
          <w:szCs w:val="24"/>
        </w:rPr>
      </w:pPr>
      <w:r w:rsidRPr="00942CA5">
        <w:rPr>
          <w:szCs w:val="24"/>
        </w:rPr>
        <w:t>____</w:t>
      </w:r>
      <w:r w:rsidRPr="00942CA5">
        <w:rPr>
          <w:szCs w:val="24"/>
        </w:rPr>
        <w:tab/>
        <w:t>Unknown</w:t>
      </w:r>
    </w:p>
    <w:p w14:paraId="0F4979C0" w14:textId="77777777" w:rsidR="00942CA5" w:rsidRPr="00942CA5" w:rsidRDefault="00942CA5" w:rsidP="00942CA5">
      <w:pPr>
        <w:ind w:right="-540"/>
        <w:rPr>
          <w:szCs w:val="24"/>
        </w:rPr>
      </w:pPr>
    </w:p>
    <w:p w14:paraId="10D062D7" w14:textId="77777777" w:rsidR="00942CA5" w:rsidRPr="00942CA5" w:rsidRDefault="00942CA5" w:rsidP="00942CA5">
      <w:pPr>
        <w:ind w:right="-540"/>
        <w:rPr>
          <w:szCs w:val="24"/>
        </w:rPr>
      </w:pPr>
      <w:r w:rsidRPr="00942CA5">
        <w:rPr>
          <w:szCs w:val="24"/>
        </w:rPr>
        <w:t xml:space="preserve">Are you of Hispanic origin? (Select one): </w:t>
      </w:r>
    </w:p>
    <w:p w14:paraId="256C8C67" w14:textId="77777777" w:rsidR="00942CA5" w:rsidRPr="00942CA5" w:rsidRDefault="00942CA5" w:rsidP="00942CA5">
      <w:pPr>
        <w:ind w:right="-540"/>
        <w:rPr>
          <w:szCs w:val="24"/>
        </w:rPr>
      </w:pPr>
      <w:r w:rsidRPr="00942CA5">
        <w:rPr>
          <w:szCs w:val="24"/>
        </w:rPr>
        <w:t>____</w:t>
      </w:r>
      <w:r w:rsidRPr="00942CA5">
        <w:rPr>
          <w:szCs w:val="24"/>
        </w:rPr>
        <w:tab/>
        <w:t>Yes</w:t>
      </w:r>
    </w:p>
    <w:p w14:paraId="50530B08" w14:textId="77777777" w:rsidR="00942CA5" w:rsidRPr="00942CA5" w:rsidRDefault="00942CA5" w:rsidP="00942CA5">
      <w:pPr>
        <w:ind w:right="-540"/>
        <w:rPr>
          <w:szCs w:val="24"/>
        </w:rPr>
      </w:pPr>
      <w:r w:rsidRPr="00942CA5">
        <w:rPr>
          <w:szCs w:val="24"/>
        </w:rPr>
        <w:t>____</w:t>
      </w:r>
      <w:r w:rsidRPr="00942CA5">
        <w:rPr>
          <w:szCs w:val="24"/>
        </w:rPr>
        <w:tab/>
        <w:t>No</w:t>
      </w:r>
    </w:p>
    <w:p w14:paraId="1CDB13EA" w14:textId="77777777" w:rsidR="00942CA5" w:rsidRPr="00942CA5" w:rsidRDefault="00942CA5" w:rsidP="00942CA5">
      <w:pPr>
        <w:ind w:right="-540"/>
        <w:rPr>
          <w:szCs w:val="24"/>
        </w:rPr>
      </w:pPr>
      <w:r w:rsidRPr="00942CA5">
        <w:rPr>
          <w:szCs w:val="24"/>
        </w:rPr>
        <w:t>____</w:t>
      </w:r>
      <w:r w:rsidRPr="00942CA5">
        <w:rPr>
          <w:szCs w:val="24"/>
        </w:rPr>
        <w:tab/>
        <w:t>Unknown</w:t>
      </w:r>
    </w:p>
    <w:p w14:paraId="1B97C1F7" w14:textId="77777777" w:rsidR="00942CA5" w:rsidRPr="00942CA5" w:rsidRDefault="00942CA5" w:rsidP="00942CA5">
      <w:pPr>
        <w:ind w:right="-540"/>
        <w:rPr>
          <w:szCs w:val="24"/>
        </w:rPr>
      </w:pPr>
    </w:p>
    <w:p w14:paraId="27F8DEEC" w14:textId="77777777" w:rsidR="00942CA5" w:rsidRPr="00942CA5" w:rsidRDefault="00942CA5" w:rsidP="00942CA5">
      <w:pPr>
        <w:ind w:right="-540"/>
        <w:rPr>
          <w:szCs w:val="24"/>
        </w:rPr>
      </w:pPr>
      <w:r w:rsidRPr="00942CA5">
        <w:rPr>
          <w:szCs w:val="24"/>
        </w:rPr>
        <w:t>What is your gender? (Select one):</w:t>
      </w:r>
    </w:p>
    <w:p w14:paraId="118CD46F" w14:textId="77777777" w:rsidR="00942CA5" w:rsidRPr="00942CA5" w:rsidRDefault="00942CA5" w:rsidP="00942CA5">
      <w:pPr>
        <w:ind w:right="-540"/>
        <w:rPr>
          <w:szCs w:val="24"/>
        </w:rPr>
      </w:pPr>
      <w:r w:rsidRPr="00942CA5">
        <w:rPr>
          <w:szCs w:val="24"/>
        </w:rPr>
        <w:t>____</w:t>
      </w:r>
      <w:r w:rsidRPr="00942CA5">
        <w:rPr>
          <w:szCs w:val="24"/>
        </w:rPr>
        <w:tab/>
        <w:t>Male</w:t>
      </w:r>
    </w:p>
    <w:p w14:paraId="62BE71DA" w14:textId="77777777" w:rsidR="00942CA5" w:rsidRPr="00942CA5" w:rsidRDefault="00942CA5" w:rsidP="00942CA5">
      <w:pPr>
        <w:ind w:right="-540"/>
        <w:rPr>
          <w:szCs w:val="24"/>
        </w:rPr>
      </w:pPr>
      <w:r w:rsidRPr="00942CA5">
        <w:rPr>
          <w:szCs w:val="24"/>
        </w:rPr>
        <w:t>____</w:t>
      </w:r>
      <w:r w:rsidRPr="00942CA5">
        <w:rPr>
          <w:szCs w:val="24"/>
        </w:rPr>
        <w:tab/>
        <w:t>Female</w:t>
      </w:r>
    </w:p>
    <w:p w14:paraId="3F2295A2" w14:textId="77777777" w:rsidR="00942CA5" w:rsidRPr="00942CA5" w:rsidRDefault="00942CA5" w:rsidP="00942CA5">
      <w:pPr>
        <w:ind w:right="-540"/>
        <w:rPr>
          <w:szCs w:val="24"/>
        </w:rPr>
      </w:pPr>
      <w:r w:rsidRPr="00942CA5">
        <w:rPr>
          <w:szCs w:val="24"/>
        </w:rPr>
        <w:t>____</w:t>
      </w:r>
      <w:r w:rsidRPr="00942CA5">
        <w:rPr>
          <w:szCs w:val="24"/>
        </w:rPr>
        <w:tab/>
        <w:t>Transgender</w:t>
      </w:r>
    </w:p>
    <w:p w14:paraId="2CD32EBC" w14:textId="77777777" w:rsidR="00942CA5" w:rsidRPr="00942CA5" w:rsidRDefault="00942CA5" w:rsidP="00942CA5">
      <w:pPr>
        <w:ind w:right="-540"/>
        <w:rPr>
          <w:szCs w:val="24"/>
        </w:rPr>
      </w:pPr>
      <w:r w:rsidRPr="00942CA5">
        <w:rPr>
          <w:szCs w:val="24"/>
        </w:rPr>
        <w:t>____</w:t>
      </w:r>
      <w:r w:rsidRPr="00942CA5">
        <w:rPr>
          <w:szCs w:val="24"/>
        </w:rPr>
        <w:tab/>
        <w:t>Unknown</w:t>
      </w:r>
    </w:p>
    <w:p w14:paraId="3CB4B5B1" w14:textId="77777777" w:rsidR="00942CA5" w:rsidRPr="00942CA5" w:rsidRDefault="00942CA5" w:rsidP="00942CA5">
      <w:pPr>
        <w:ind w:right="-540"/>
        <w:rPr>
          <w:szCs w:val="24"/>
        </w:rPr>
      </w:pPr>
    </w:p>
    <w:p w14:paraId="7BAB2781" w14:textId="77777777" w:rsidR="00942CA5" w:rsidRPr="00942CA5" w:rsidRDefault="00942CA5" w:rsidP="00942CA5">
      <w:pPr>
        <w:ind w:right="-540"/>
        <w:rPr>
          <w:szCs w:val="24"/>
        </w:rPr>
      </w:pPr>
      <w:r w:rsidRPr="00942CA5">
        <w:rPr>
          <w:szCs w:val="24"/>
        </w:rPr>
        <w:t>Do you have a disability? (Select one):</w:t>
      </w:r>
    </w:p>
    <w:p w14:paraId="701788C1" w14:textId="77777777" w:rsidR="00942CA5" w:rsidRPr="00942CA5" w:rsidRDefault="00942CA5" w:rsidP="00942CA5">
      <w:pPr>
        <w:ind w:right="-540"/>
        <w:rPr>
          <w:szCs w:val="24"/>
        </w:rPr>
      </w:pPr>
      <w:r w:rsidRPr="00942CA5">
        <w:rPr>
          <w:szCs w:val="24"/>
        </w:rPr>
        <w:t>____</w:t>
      </w:r>
      <w:r w:rsidRPr="00942CA5">
        <w:rPr>
          <w:szCs w:val="24"/>
        </w:rPr>
        <w:tab/>
        <w:t>Yes</w:t>
      </w:r>
    </w:p>
    <w:p w14:paraId="51E64EEC" w14:textId="77777777" w:rsidR="00942CA5" w:rsidRPr="00942CA5" w:rsidRDefault="00942CA5" w:rsidP="00942CA5">
      <w:pPr>
        <w:ind w:right="-540"/>
        <w:rPr>
          <w:szCs w:val="24"/>
        </w:rPr>
      </w:pPr>
      <w:r w:rsidRPr="00942CA5">
        <w:rPr>
          <w:szCs w:val="24"/>
        </w:rPr>
        <w:t>____</w:t>
      </w:r>
      <w:r w:rsidRPr="00942CA5">
        <w:rPr>
          <w:szCs w:val="24"/>
        </w:rPr>
        <w:tab/>
        <w:t xml:space="preserve">No </w:t>
      </w:r>
    </w:p>
    <w:p w14:paraId="0B6E827D" w14:textId="77777777" w:rsidR="00942CA5" w:rsidRPr="00942CA5" w:rsidRDefault="00942CA5" w:rsidP="00942CA5">
      <w:pPr>
        <w:ind w:right="-540"/>
        <w:rPr>
          <w:szCs w:val="24"/>
        </w:rPr>
      </w:pPr>
    </w:p>
    <w:p w14:paraId="681A8D9C" w14:textId="77777777" w:rsidR="00A7500D" w:rsidRDefault="00A7500D">
      <w:pPr>
        <w:widowControl/>
        <w:rPr>
          <w:szCs w:val="24"/>
        </w:rPr>
      </w:pPr>
      <w:r>
        <w:rPr>
          <w:szCs w:val="24"/>
        </w:rPr>
        <w:br w:type="page"/>
      </w:r>
    </w:p>
    <w:p w14:paraId="2990A537" w14:textId="036F83A9" w:rsidR="00942CA5" w:rsidRPr="00942CA5" w:rsidRDefault="00942CA5" w:rsidP="00942CA5">
      <w:pPr>
        <w:ind w:right="-540"/>
        <w:rPr>
          <w:szCs w:val="24"/>
        </w:rPr>
      </w:pPr>
      <w:r w:rsidRPr="00942CA5">
        <w:rPr>
          <w:szCs w:val="24"/>
        </w:rPr>
        <w:lastRenderedPageBreak/>
        <w:t>Are you pregnant?</w:t>
      </w:r>
    </w:p>
    <w:p w14:paraId="2D1F047A" w14:textId="77777777" w:rsidR="00942CA5" w:rsidRPr="00942CA5" w:rsidRDefault="00942CA5" w:rsidP="00942CA5">
      <w:pPr>
        <w:ind w:right="-540"/>
        <w:rPr>
          <w:szCs w:val="24"/>
        </w:rPr>
      </w:pPr>
      <w:r w:rsidRPr="00942CA5">
        <w:rPr>
          <w:szCs w:val="24"/>
        </w:rPr>
        <w:t>____</w:t>
      </w:r>
      <w:r w:rsidRPr="00942CA5">
        <w:rPr>
          <w:szCs w:val="24"/>
        </w:rPr>
        <w:tab/>
        <w:t>Yes</w:t>
      </w:r>
    </w:p>
    <w:p w14:paraId="19FB7977" w14:textId="77777777" w:rsidR="00942CA5" w:rsidRPr="00942CA5" w:rsidRDefault="00942CA5" w:rsidP="00942CA5">
      <w:pPr>
        <w:ind w:right="-540"/>
        <w:rPr>
          <w:szCs w:val="24"/>
        </w:rPr>
      </w:pPr>
      <w:r w:rsidRPr="00942CA5">
        <w:rPr>
          <w:szCs w:val="24"/>
        </w:rPr>
        <w:t>____</w:t>
      </w:r>
      <w:r w:rsidRPr="00942CA5">
        <w:rPr>
          <w:szCs w:val="24"/>
        </w:rPr>
        <w:tab/>
        <w:t xml:space="preserve">No </w:t>
      </w:r>
    </w:p>
    <w:p w14:paraId="5F6F8619" w14:textId="77777777" w:rsidR="00942CA5" w:rsidRPr="00942CA5" w:rsidRDefault="00942CA5" w:rsidP="00942CA5">
      <w:pPr>
        <w:ind w:right="-540"/>
        <w:rPr>
          <w:b/>
          <w:szCs w:val="24"/>
          <w:u w:val="single"/>
        </w:rPr>
      </w:pPr>
    </w:p>
    <w:p w14:paraId="54784BF1" w14:textId="77777777" w:rsidR="00942CA5" w:rsidRPr="00942CA5" w:rsidRDefault="00942CA5" w:rsidP="00942CA5">
      <w:pPr>
        <w:ind w:right="-540"/>
        <w:rPr>
          <w:szCs w:val="24"/>
        </w:rPr>
      </w:pPr>
      <w:r w:rsidRPr="00942CA5">
        <w:rPr>
          <w:szCs w:val="24"/>
        </w:rPr>
        <w:t>What is your primary language? _________________________________</w:t>
      </w:r>
    </w:p>
    <w:p w14:paraId="260634BE" w14:textId="77777777" w:rsidR="00942CA5" w:rsidRPr="00942CA5" w:rsidRDefault="00942CA5" w:rsidP="00942CA5">
      <w:pPr>
        <w:ind w:right="-540"/>
        <w:rPr>
          <w:b/>
          <w:szCs w:val="24"/>
          <w:u w:val="single"/>
        </w:rPr>
      </w:pPr>
    </w:p>
    <w:p w14:paraId="57222ED8" w14:textId="77777777" w:rsidR="00942CA5" w:rsidRPr="00942CA5" w:rsidRDefault="00942CA5" w:rsidP="00942CA5">
      <w:pPr>
        <w:ind w:right="-540"/>
        <w:rPr>
          <w:b/>
          <w:szCs w:val="24"/>
          <w:u w:val="single"/>
        </w:rPr>
      </w:pPr>
      <w:r w:rsidRPr="00942CA5">
        <w:rPr>
          <w:b/>
          <w:szCs w:val="24"/>
          <w:u w:val="single"/>
        </w:rPr>
        <w:t>Emergency Contact:</w:t>
      </w:r>
    </w:p>
    <w:p w14:paraId="556BFBCB" w14:textId="77777777" w:rsidR="00942CA5" w:rsidRPr="00942CA5" w:rsidRDefault="00942CA5" w:rsidP="00942CA5">
      <w:pPr>
        <w:ind w:right="-540"/>
        <w:rPr>
          <w:szCs w:val="24"/>
        </w:rPr>
      </w:pPr>
      <w:r w:rsidRPr="00942CA5">
        <w:rPr>
          <w:szCs w:val="24"/>
        </w:rPr>
        <w:t>In case of emergency, please notify:</w:t>
      </w:r>
    </w:p>
    <w:p w14:paraId="2AA78718" w14:textId="77777777" w:rsidR="00942CA5" w:rsidRPr="00942CA5" w:rsidRDefault="00942CA5" w:rsidP="00942CA5">
      <w:pPr>
        <w:ind w:right="-540"/>
        <w:rPr>
          <w:szCs w:val="24"/>
        </w:rPr>
      </w:pPr>
    </w:p>
    <w:p w14:paraId="77F67038" w14:textId="77777777" w:rsidR="00942CA5" w:rsidRPr="00942CA5" w:rsidRDefault="00942CA5" w:rsidP="00942CA5">
      <w:pPr>
        <w:rPr>
          <w:szCs w:val="24"/>
        </w:rPr>
      </w:pPr>
      <w:r w:rsidRPr="00942CA5">
        <w:rPr>
          <w:szCs w:val="24"/>
        </w:rPr>
        <w:t>_________________________________________  ___________________________________</w:t>
      </w:r>
    </w:p>
    <w:p w14:paraId="443BFFA4" w14:textId="77777777" w:rsidR="00942CA5" w:rsidRPr="00942CA5" w:rsidRDefault="00942CA5" w:rsidP="00942CA5">
      <w:pPr>
        <w:ind w:right="-540"/>
        <w:rPr>
          <w:szCs w:val="24"/>
        </w:rPr>
      </w:pPr>
      <w:r w:rsidRPr="00942CA5">
        <w:rPr>
          <w:szCs w:val="24"/>
        </w:rPr>
        <w:t>Name</w:t>
      </w:r>
      <w:r w:rsidRPr="00942CA5">
        <w:rPr>
          <w:szCs w:val="24"/>
        </w:rPr>
        <w:tab/>
      </w:r>
      <w:r w:rsidRPr="00942CA5">
        <w:rPr>
          <w:szCs w:val="24"/>
        </w:rPr>
        <w:tab/>
      </w:r>
      <w:r w:rsidRPr="00942CA5">
        <w:rPr>
          <w:szCs w:val="24"/>
        </w:rPr>
        <w:tab/>
      </w:r>
      <w:r w:rsidRPr="00942CA5">
        <w:rPr>
          <w:szCs w:val="24"/>
        </w:rPr>
        <w:tab/>
      </w:r>
      <w:r w:rsidRPr="00942CA5">
        <w:rPr>
          <w:szCs w:val="24"/>
        </w:rPr>
        <w:tab/>
      </w:r>
      <w:r w:rsidRPr="00942CA5">
        <w:rPr>
          <w:szCs w:val="24"/>
        </w:rPr>
        <w:tab/>
      </w:r>
      <w:r w:rsidRPr="00942CA5">
        <w:rPr>
          <w:szCs w:val="24"/>
        </w:rPr>
        <w:tab/>
        <w:t>Relationship</w:t>
      </w:r>
    </w:p>
    <w:p w14:paraId="4CCB149D" w14:textId="77777777" w:rsidR="00942CA5" w:rsidRPr="00942CA5" w:rsidRDefault="00942CA5" w:rsidP="00942CA5">
      <w:pPr>
        <w:ind w:right="-540"/>
        <w:rPr>
          <w:szCs w:val="24"/>
          <w:shd w:val="clear" w:color="auto" w:fill="D9D9D9" w:themeFill="background1" w:themeFillShade="D9"/>
        </w:rPr>
      </w:pPr>
    </w:p>
    <w:p w14:paraId="25E2A34D" w14:textId="77777777" w:rsidR="00942CA5" w:rsidRPr="00942CA5" w:rsidRDefault="00942CA5" w:rsidP="00942CA5">
      <w:pPr>
        <w:ind w:right="-540"/>
        <w:rPr>
          <w:szCs w:val="24"/>
        </w:rPr>
      </w:pPr>
      <w:r w:rsidRPr="00942CA5">
        <w:rPr>
          <w:szCs w:val="24"/>
        </w:rPr>
        <w:t>_________________________________________   ____________________________________</w:t>
      </w:r>
    </w:p>
    <w:p w14:paraId="029F99C4" w14:textId="5CEC98E8" w:rsidR="00942CA5" w:rsidRPr="00942CA5" w:rsidRDefault="00942CA5" w:rsidP="00942CA5">
      <w:pPr>
        <w:ind w:right="-540"/>
        <w:rPr>
          <w:szCs w:val="24"/>
        </w:rPr>
      </w:pPr>
      <w:r w:rsidRPr="00942CA5">
        <w:rPr>
          <w:szCs w:val="24"/>
        </w:rPr>
        <w:t xml:space="preserve">Address  </w:t>
      </w:r>
      <w:r w:rsidR="00F117AC">
        <w:rPr>
          <w:szCs w:val="24"/>
        </w:rPr>
        <w:tab/>
      </w:r>
      <w:r w:rsidRPr="00942CA5">
        <w:rPr>
          <w:szCs w:val="24"/>
        </w:rPr>
        <w:tab/>
      </w:r>
      <w:r w:rsidRPr="00942CA5">
        <w:rPr>
          <w:szCs w:val="24"/>
        </w:rPr>
        <w:tab/>
      </w:r>
      <w:r w:rsidRPr="00942CA5">
        <w:rPr>
          <w:szCs w:val="24"/>
        </w:rPr>
        <w:tab/>
      </w:r>
      <w:r w:rsidRPr="00942CA5">
        <w:rPr>
          <w:szCs w:val="24"/>
        </w:rPr>
        <w:tab/>
        <w:t xml:space="preserve">             Telephone number</w:t>
      </w:r>
    </w:p>
    <w:p w14:paraId="3FDAB10C" w14:textId="77777777" w:rsidR="00942CA5" w:rsidRPr="00942CA5" w:rsidRDefault="00942CA5" w:rsidP="00942CA5">
      <w:pPr>
        <w:ind w:right="-540"/>
        <w:rPr>
          <w:szCs w:val="24"/>
          <w:shd w:val="clear" w:color="auto" w:fill="D9D9D9" w:themeFill="background1" w:themeFillShade="D9"/>
        </w:rPr>
      </w:pPr>
    </w:p>
    <w:p w14:paraId="43C6DFB8" w14:textId="77777777" w:rsidR="00942CA5" w:rsidRPr="00942CA5" w:rsidRDefault="00942CA5" w:rsidP="00942CA5">
      <w:pPr>
        <w:spacing w:line="288" w:lineRule="atLeast"/>
        <w:rPr>
          <w:b/>
          <w:color w:val="000000"/>
          <w:szCs w:val="24"/>
        </w:rPr>
      </w:pPr>
      <w:r w:rsidRPr="00942CA5">
        <w:rPr>
          <w:b/>
          <w:color w:val="000000"/>
          <w:szCs w:val="24"/>
        </w:rPr>
        <w:t>Test Results (please initial):</w:t>
      </w:r>
    </w:p>
    <w:p w14:paraId="3F8175D4" w14:textId="77777777" w:rsidR="00942CA5" w:rsidRPr="00942CA5" w:rsidRDefault="00942CA5" w:rsidP="00942CA5">
      <w:pPr>
        <w:spacing w:line="288" w:lineRule="atLeast"/>
        <w:rPr>
          <w:b/>
          <w:color w:val="000000"/>
          <w:szCs w:val="24"/>
        </w:rPr>
      </w:pPr>
      <w:r w:rsidRPr="00942CA5">
        <w:rPr>
          <w:szCs w:val="24"/>
        </w:rPr>
        <w:t>____</w:t>
      </w:r>
      <w:r w:rsidRPr="00942CA5">
        <w:rPr>
          <w:szCs w:val="24"/>
        </w:rPr>
        <w:tab/>
      </w:r>
      <w:r w:rsidRPr="00942CA5">
        <w:rPr>
          <w:color w:val="000000"/>
          <w:szCs w:val="24"/>
        </w:rPr>
        <w:t xml:space="preserve">I recognize that the designated provider named above will share test result with me and will report that result to the appropriate public health authority (the Massachusetts Department of Public Health and/or the student’s local board of health) as required by state law.    </w:t>
      </w:r>
    </w:p>
    <w:p w14:paraId="649213A4" w14:textId="77777777" w:rsidR="00942CA5" w:rsidRPr="00942CA5" w:rsidRDefault="00942CA5" w:rsidP="00942CA5">
      <w:pPr>
        <w:spacing w:line="288" w:lineRule="atLeast"/>
        <w:rPr>
          <w:color w:val="000000"/>
          <w:szCs w:val="24"/>
        </w:rPr>
      </w:pPr>
    </w:p>
    <w:p w14:paraId="53085B4F" w14:textId="77777777" w:rsidR="00942CA5" w:rsidRPr="00942CA5" w:rsidRDefault="00942CA5" w:rsidP="00942CA5">
      <w:pPr>
        <w:spacing w:line="288" w:lineRule="atLeast"/>
        <w:rPr>
          <w:color w:val="000000"/>
          <w:szCs w:val="24"/>
        </w:rPr>
      </w:pPr>
      <w:r w:rsidRPr="00942CA5">
        <w:rPr>
          <w:color w:val="000000"/>
          <w:szCs w:val="24"/>
        </w:rPr>
        <w:t xml:space="preserve">Individuals are encouraged to share the test results with the school department in order to promote public safety. </w:t>
      </w:r>
    </w:p>
    <w:p w14:paraId="02A3D2A6" w14:textId="77777777" w:rsidR="00942CA5" w:rsidRPr="00942CA5" w:rsidRDefault="00942CA5" w:rsidP="00942CA5">
      <w:pPr>
        <w:spacing w:line="288" w:lineRule="atLeast"/>
        <w:rPr>
          <w:color w:val="000000"/>
          <w:szCs w:val="24"/>
        </w:rPr>
      </w:pPr>
    </w:p>
    <w:p w14:paraId="61D4E1D3" w14:textId="77777777" w:rsidR="00942CA5" w:rsidRPr="00942CA5" w:rsidRDefault="00942CA5" w:rsidP="00942CA5">
      <w:pPr>
        <w:spacing w:line="288" w:lineRule="atLeast"/>
        <w:rPr>
          <w:szCs w:val="24"/>
        </w:rPr>
      </w:pPr>
      <w:r w:rsidRPr="00942CA5">
        <w:rPr>
          <w:color w:val="000000"/>
          <w:szCs w:val="24"/>
        </w:rPr>
        <w:t xml:space="preserve">By signing, I confirm that I am not showing signs of COVID-19 symptoms (such as fever, congestion, or nausea), </w:t>
      </w:r>
      <w:r w:rsidRPr="00942CA5">
        <w:rPr>
          <w:szCs w:val="24"/>
        </w:rPr>
        <w:t xml:space="preserve">and I have not been notified I was in close contact with anyone confirmed to be positive with COVID-19.  </w:t>
      </w:r>
    </w:p>
    <w:p w14:paraId="3EE84C59" w14:textId="77777777" w:rsidR="00942CA5" w:rsidRPr="00942CA5" w:rsidRDefault="00942CA5" w:rsidP="00942CA5">
      <w:pPr>
        <w:spacing w:line="288" w:lineRule="atLeast"/>
        <w:rPr>
          <w:color w:val="000000"/>
          <w:szCs w:val="24"/>
        </w:rPr>
      </w:pPr>
      <w:r w:rsidRPr="00942CA5">
        <w:rPr>
          <w:color w:val="000000"/>
          <w:szCs w:val="24"/>
        </w:rPr>
        <w:br/>
      </w:r>
    </w:p>
    <w:p w14:paraId="70C5C400" w14:textId="77777777" w:rsidR="00942CA5" w:rsidRPr="00942CA5" w:rsidRDefault="00942CA5" w:rsidP="00942CA5">
      <w:pPr>
        <w:spacing w:line="288" w:lineRule="atLeast"/>
        <w:rPr>
          <w:b/>
          <w:szCs w:val="24"/>
          <w:u w:val="single"/>
        </w:rPr>
      </w:pPr>
      <w:r w:rsidRPr="00942CA5">
        <w:rPr>
          <w:b/>
          <w:szCs w:val="24"/>
          <w:u w:val="single"/>
        </w:rPr>
        <w:t>Signature:</w:t>
      </w:r>
    </w:p>
    <w:p w14:paraId="6DFD33C0" w14:textId="77777777" w:rsidR="00942CA5" w:rsidRPr="00942CA5" w:rsidRDefault="00942CA5" w:rsidP="00942CA5">
      <w:pPr>
        <w:spacing w:line="288" w:lineRule="atLeast"/>
        <w:rPr>
          <w:szCs w:val="24"/>
        </w:rPr>
      </w:pPr>
    </w:p>
    <w:p w14:paraId="25B7416A" w14:textId="77777777" w:rsidR="00942CA5" w:rsidRPr="00942CA5" w:rsidRDefault="00942CA5" w:rsidP="00942CA5">
      <w:pPr>
        <w:rPr>
          <w:szCs w:val="24"/>
        </w:rPr>
      </w:pPr>
      <w:r w:rsidRPr="00942CA5">
        <w:rPr>
          <w:szCs w:val="24"/>
        </w:rPr>
        <w:t>_________________________________________</w:t>
      </w:r>
    </w:p>
    <w:p w14:paraId="0255524F" w14:textId="77777777" w:rsidR="00942CA5" w:rsidRPr="00942CA5" w:rsidRDefault="00942CA5" w:rsidP="00942CA5">
      <w:pPr>
        <w:spacing w:line="288" w:lineRule="atLeast"/>
        <w:rPr>
          <w:szCs w:val="24"/>
        </w:rPr>
      </w:pPr>
      <w:r w:rsidRPr="00942CA5">
        <w:rPr>
          <w:szCs w:val="24"/>
        </w:rPr>
        <w:t>Name (Print)</w:t>
      </w:r>
    </w:p>
    <w:p w14:paraId="1E43492A" w14:textId="77777777" w:rsidR="00942CA5" w:rsidRPr="00942CA5" w:rsidRDefault="00942CA5" w:rsidP="00942CA5">
      <w:pPr>
        <w:spacing w:line="288" w:lineRule="atLeast"/>
        <w:rPr>
          <w:color w:val="000000"/>
          <w:szCs w:val="24"/>
        </w:rPr>
      </w:pPr>
    </w:p>
    <w:p w14:paraId="165A8709" w14:textId="77777777" w:rsidR="00942CA5" w:rsidRPr="00942CA5" w:rsidRDefault="00942CA5" w:rsidP="00942CA5">
      <w:pPr>
        <w:spacing w:line="288" w:lineRule="atLeast"/>
        <w:rPr>
          <w:color w:val="000000"/>
          <w:szCs w:val="24"/>
        </w:rPr>
      </w:pPr>
      <w:r w:rsidRPr="00942CA5">
        <w:rPr>
          <w:color w:val="000000"/>
          <w:szCs w:val="24"/>
        </w:rPr>
        <w:t>_________________________________________         _____________________</w:t>
      </w:r>
    </w:p>
    <w:p w14:paraId="29FB2648" w14:textId="77777777" w:rsidR="00942CA5" w:rsidRPr="00942CA5" w:rsidRDefault="00942CA5" w:rsidP="00942CA5">
      <w:pPr>
        <w:rPr>
          <w:color w:val="000000"/>
          <w:szCs w:val="24"/>
        </w:rPr>
      </w:pPr>
      <w:r w:rsidRPr="00942CA5">
        <w:rPr>
          <w:color w:val="000000"/>
          <w:szCs w:val="24"/>
        </w:rPr>
        <w:t>Signature</w:t>
      </w:r>
      <w:r w:rsidRPr="00942CA5">
        <w:rPr>
          <w:color w:val="000000"/>
          <w:szCs w:val="24"/>
        </w:rPr>
        <w:tab/>
      </w:r>
      <w:r w:rsidRPr="00942CA5">
        <w:rPr>
          <w:color w:val="000000"/>
          <w:szCs w:val="24"/>
        </w:rPr>
        <w:tab/>
      </w:r>
      <w:r w:rsidRPr="00942CA5">
        <w:rPr>
          <w:color w:val="000000"/>
          <w:szCs w:val="24"/>
        </w:rPr>
        <w:tab/>
      </w:r>
      <w:r w:rsidRPr="00942CA5">
        <w:rPr>
          <w:color w:val="000000"/>
          <w:szCs w:val="24"/>
        </w:rPr>
        <w:tab/>
        <w:t xml:space="preserve">      </w:t>
      </w:r>
      <w:r w:rsidRPr="00942CA5">
        <w:rPr>
          <w:color w:val="000000"/>
          <w:szCs w:val="24"/>
        </w:rPr>
        <w:tab/>
      </w:r>
      <w:r w:rsidRPr="00942CA5">
        <w:rPr>
          <w:color w:val="000000"/>
          <w:szCs w:val="24"/>
        </w:rPr>
        <w:tab/>
        <w:t xml:space="preserve">       Date</w:t>
      </w:r>
    </w:p>
    <w:p w14:paraId="22F872F9" w14:textId="77777777" w:rsidR="00942CA5" w:rsidRPr="00942CA5" w:rsidRDefault="00942CA5" w:rsidP="00942CA5">
      <w:pPr>
        <w:rPr>
          <w:szCs w:val="24"/>
        </w:rPr>
      </w:pPr>
    </w:p>
    <w:p w14:paraId="1E1820E7" w14:textId="77777777" w:rsidR="00942CA5" w:rsidRPr="00942CA5" w:rsidRDefault="00942CA5" w:rsidP="00942CA5">
      <w:pPr>
        <w:rPr>
          <w:szCs w:val="24"/>
        </w:rPr>
      </w:pPr>
    </w:p>
    <w:sectPr w:rsidR="00942CA5" w:rsidRPr="00942CA5" w:rsidSect="00942CA5">
      <w:endnotePr>
        <w:numFmt w:val="decimal"/>
      </w:endnotePr>
      <w:type w:val="continuous"/>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ECD334" w14:textId="77777777" w:rsidR="00E95830" w:rsidRDefault="00E95830">
      <w:r>
        <w:separator/>
      </w:r>
    </w:p>
  </w:endnote>
  <w:endnote w:type="continuationSeparator" w:id="0">
    <w:p w14:paraId="77BCA483" w14:textId="77777777" w:rsidR="00E95830" w:rsidRDefault="00E9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4DF55" w14:textId="77777777" w:rsidR="002B014B" w:rsidRDefault="0063563D">
    <w:pPr>
      <w:pStyle w:val="Footer"/>
      <w:framePr w:wrap="around" w:vAnchor="text" w:hAnchor="margin" w:xAlign="right" w:y="1"/>
      <w:rPr>
        <w:rStyle w:val="PageNumber"/>
      </w:rPr>
    </w:pPr>
    <w:r>
      <w:rPr>
        <w:rStyle w:val="PageNumber"/>
      </w:rPr>
      <w:fldChar w:fldCharType="begin"/>
    </w:r>
    <w:r w:rsidR="002B014B">
      <w:rPr>
        <w:rStyle w:val="PageNumber"/>
      </w:rPr>
      <w:instrText xml:space="preserve">PAGE  </w:instrText>
    </w:r>
    <w:r>
      <w:rPr>
        <w:rStyle w:val="PageNumber"/>
      </w:rPr>
      <w:fldChar w:fldCharType="end"/>
    </w:r>
  </w:p>
  <w:p w14:paraId="27A8736E" w14:textId="77777777" w:rsidR="002B014B" w:rsidRDefault="002B01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CB837" w14:textId="023B9558" w:rsidR="004A16E4" w:rsidRDefault="0063563D">
    <w:pPr>
      <w:pStyle w:val="Footer"/>
      <w:jc w:val="right"/>
    </w:pPr>
    <w:r>
      <w:fldChar w:fldCharType="begin"/>
    </w:r>
    <w:r w:rsidR="004A16E4">
      <w:instrText xml:space="preserve"> PAGE   \* MERGEFORMAT </w:instrText>
    </w:r>
    <w:r>
      <w:fldChar w:fldCharType="separate"/>
    </w:r>
    <w:r w:rsidR="007940E5">
      <w:rPr>
        <w:noProof/>
      </w:rPr>
      <w:t>11</w:t>
    </w:r>
    <w:r>
      <w:rPr>
        <w:noProof/>
      </w:rPr>
      <w:fldChar w:fldCharType="end"/>
    </w:r>
  </w:p>
  <w:p w14:paraId="11E3E495" w14:textId="77777777" w:rsidR="002B014B" w:rsidRDefault="002B014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B13BB" w14:textId="77777777" w:rsidR="00E95830" w:rsidRDefault="00E95830">
      <w:r>
        <w:separator/>
      </w:r>
    </w:p>
  </w:footnote>
  <w:footnote w:type="continuationSeparator" w:id="0">
    <w:p w14:paraId="2D102955" w14:textId="77777777" w:rsidR="00E95830" w:rsidRDefault="00E95830">
      <w:r>
        <w:continuationSeparator/>
      </w:r>
    </w:p>
  </w:footnote>
  <w:footnote w:id="1">
    <w:p w14:paraId="305F73A1" w14:textId="6AF82218" w:rsidR="00942CA5" w:rsidRPr="00EC0064" w:rsidRDefault="00942CA5" w:rsidP="00942CA5">
      <w:pPr>
        <w:pStyle w:val="FootnoteText"/>
      </w:pPr>
      <w:r w:rsidRPr="00F117AC">
        <w:rPr>
          <w:rStyle w:val="FootnoteReference"/>
          <w:sz w:val="16"/>
          <w:szCs w:val="16"/>
          <w:vertAlign w:val="superscript"/>
        </w:rPr>
        <w:footnoteRef/>
      </w:r>
      <w:r w:rsidRPr="00F117AC">
        <w:t>Private schools fall within the scope of DPH’s applicable authority, but are not overseen by DESE.  References in this guidance to federal and Massachusetts public records laws apply to public school students.  Private schools should consult with their attorneys if they have questions about their students’ records or any other concerns.</w:t>
      </w:r>
      <w:r w:rsidRPr="00F117AC">
        <w:rPr>
          <w:sz w:val="16"/>
          <w:szCs w:val="16"/>
        </w:rPr>
        <w:t xml:space="preserve">         </w:t>
      </w:r>
    </w:p>
  </w:footnote>
  <w:footnote w:id="2">
    <w:p w14:paraId="58E3B1AB" w14:textId="77777777" w:rsidR="00942CA5" w:rsidRPr="00261F48" w:rsidRDefault="00942CA5" w:rsidP="00942CA5">
      <w:pPr>
        <w:pStyle w:val="FootnoteText"/>
      </w:pPr>
      <w:r w:rsidRPr="00F117AC">
        <w:rPr>
          <w:rStyle w:val="FootnoteReference"/>
          <w:sz w:val="16"/>
          <w:szCs w:val="16"/>
          <w:vertAlign w:val="superscript"/>
        </w:rPr>
        <w:footnoteRef/>
      </w:r>
      <w:r w:rsidRPr="00F117AC">
        <w:rPr>
          <w:sz w:val="16"/>
          <w:szCs w:val="16"/>
          <w:vertAlign w:val="superscript"/>
        </w:rPr>
        <w:t xml:space="preserve"> </w:t>
      </w:r>
      <w:r w:rsidRPr="00F117AC">
        <w:t>Some examples of the local points of contact are the superintendent, the COVID-19 response leader, a school nurse, local board of health, etc.</w:t>
      </w:r>
      <w:r w:rsidRPr="00F117AC">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16D5"/>
    <w:multiLevelType w:val="hybridMultilevel"/>
    <w:tmpl w:val="A53C71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52468C"/>
    <w:multiLevelType w:val="hybridMultilevel"/>
    <w:tmpl w:val="486E06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76716B"/>
    <w:multiLevelType w:val="hybridMultilevel"/>
    <w:tmpl w:val="2A36E53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6D5510"/>
    <w:multiLevelType w:val="hybridMultilevel"/>
    <w:tmpl w:val="9F3C61B2"/>
    <w:lvl w:ilvl="0" w:tplc="0409000F">
      <w:start w:val="4"/>
      <w:numFmt w:val="decimal"/>
      <w:lvlText w:val="%1."/>
      <w:lvlJc w:val="left"/>
      <w:pPr>
        <w:tabs>
          <w:tab w:val="num" w:pos="720"/>
        </w:tabs>
        <w:ind w:left="720" w:hanging="360"/>
      </w:pPr>
      <w:rPr>
        <w:rFonts w:hint="default"/>
        <w:b w:val="0"/>
      </w:rPr>
    </w:lvl>
    <w:lvl w:ilvl="1" w:tplc="74E4CF1A">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25159A2"/>
    <w:multiLevelType w:val="hybridMultilevel"/>
    <w:tmpl w:val="80CE0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120F7"/>
    <w:multiLevelType w:val="multilevel"/>
    <w:tmpl w:val="9BDC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C64AB8"/>
    <w:multiLevelType w:val="multilevel"/>
    <w:tmpl w:val="643E142A"/>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5825B5"/>
    <w:multiLevelType w:val="hybridMultilevel"/>
    <w:tmpl w:val="ED1E4E12"/>
    <w:lvl w:ilvl="0" w:tplc="EA3CC7FA">
      <w:start w:val="1"/>
      <w:numFmt w:val="decimal"/>
      <w:lvlText w:val="%1."/>
      <w:lvlJc w:val="left"/>
      <w:pPr>
        <w:ind w:left="720" w:hanging="360"/>
      </w:pPr>
      <w:rPr>
        <w:rFonts w:ascii="Times New Roman" w:eastAsia="Arial"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5F4443"/>
    <w:multiLevelType w:val="hybridMultilevel"/>
    <w:tmpl w:val="43DE1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DE1D79"/>
    <w:multiLevelType w:val="hybridMultilevel"/>
    <w:tmpl w:val="006202F0"/>
    <w:lvl w:ilvl="0" w:tplc="0409000F">
      <w:start w:val="1"/>
      <w:numFmt w:val="decimal"/>
      <w:lvlText w:val="%1."/>
      <w:lvlJc w:val="left"/>
      <w:pPr>
        <w:tabs>
          <w:tab w:val="num" w:pos="720"/>
        </w:tabs>
        <w:ind w:left="720" w:hanging="360"/>
      </w:pPr>
      <w:rPr>
        <w:rFonts w:hint="default"/>
        <w:b w:val="0"/>
      </w:rPr>
    </w:lvl>
    <w:lvl w:ilvl="1" w:tplc="155855E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B466A0"/>
    <w:multiLevelType w:val="hybridMultilevel"/>
    <w:tmpl w:val="C8BA0018"/>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FC5246"/>
    <w:multiLevelType w:val="hybridMultilevel"/>
    <w:tmpl w:val="681442A0"/>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FE14EA3"/>
    <w:multiLevelType w:val="singleLevel"/>
    <w:tmpl w:val="784C7184"/>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41B57141"/>
    <w:multiLevelType w:val="hybridMultilevel"/>
    <w:tmpl w:val="776AAFAA"/>
    <w:lvl w:ilvl="0" w:tplc="C3CA9020">
      <w:start w:val="2"/>
      <w:numFmt w:val="lowerLetter"/>
      <w:lvlText w:val="%1."/>
      <w:lvlJc w:val="left"/>
      <w:pPr>
        <w:tabs>
          <w:tab w:val="num" w:pos="1140"/>
        </w:tabs>
        <w:ind w:left="1140" w:hanging="420"/>
      </w:pPr>
      <w:rPr>
        <w:rFonts w:hint="default"/>
      </w:rPr>
    </w:lvl>
    <w:lvl w:ilvl="1" w:tplc="84449378">
      <w:start w:val="9"/>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181799E"/>
    <w:multiLevelType w:val="hybridMultilevel"/>
    <w:tmpl w:val="72F45A0C"/>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14677C0"/>
    <w:multiLevelType w:val="hybridMultilevel"/>
    <w:tmpl w:val="82EAA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D47BCE"/>
    <w:multiLevelType w:val="hybridMultilevel"/>
    <w:tmpl w:val="2D94D344"/>
    <w:lvl w:ilvl="0" w:tplc="0409000F">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7" w15:restartNumberingAfterBreak="0">
    <w:nsid w:val="65AF2794"/>
    <w:multiLevelType w:val="hybridMultilevel"/>
    <w:tmpl w:val="4F68A2A0"/>
    <w:lvl w:ilvl="0" w:tplc="85EADD4A">
      <w:start w:val="1"/>
      <w:numFmt w:val="decimal"/>
      <w:lvlText w:val="%1."/>
      <w:lvlJc w:val="left"/>
      <w:pPr>
        <w:tabs>
          <w:tab w:val="num" w:pos="720"/>
        </w:tabs>
        <w:ind w:left="720" w:hanging="360"/>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F53F6D"/>
    <w:multiLevelType w:val="hybridMultilevel"/>
    <w:tmpl w:val="DBBC4B6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7DDC2410"/>
    <w:multiLevelType w:val="hybridMultilevel"/>
    <w:tmpl w:val="48B822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13"/>
  </w:num>
  <w:num w:numId="3">
    <w:abstractNumId w:val="0"/>
  </w:num>
  <w:num w:numId="4">
    <w:abstractNumId w:val="16"/>
  </w:num>
  <w:num w:numId="5">
    <w:abstractNumId w:val="15"/>
  </w:num>
  <w:num w:numId="6">
    <w:abstractNumId w:val="2"/>
  </w:num>
  <w:num w:numId="7">
    <w:abstractNumId w:val="12"/>
  </w:num>
  <w:num w:numId="8">
    <w:abstractNumId w:val="14"/>
  </w:num>
  <w:num w:numId="9">
    <w:abstractNumId w:val="9"/>
  </w:num>
  <w:num w:numId="10">
    <w:abstractNumId w:val="17"/>
  </w:num>
  <w:num w:numId="11">
    <w:abstractNumId w:val="3"/>
  </w:num>
  <w:num w:numId="12">
    <w:abstractNumId w:val="11"/>
  </w:num>
  <w:num w:numId="13">
    <w:abstractNumId w:val="10"/>
  </w:num>
  <w:num w:numId="14">
    <w:abstractNumId w:val="7"/>
  </w:num>
  <w:num w:numId="15">
    <w:abstractNumId w:val="6"/>
  </w:num>
  <w:num w:numId="16">
    <w:abstractNumId w:val="5"/>
  </w:num>
  <w:num w:numId="17">
    <w:abstractNumId w:val="8"/>
  </w:num>
  <w:num w:numId="18">
    <w:abstractNumId w:val="4"/>
  </w:num>
  <w:num w:numId="19">
    <w:abstractNumId w:val="19"/>
  </w:num>
  <w:num w:numId="2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B87"/>
    <w:rsid w:val="00001329"/>
    <w:rsid w:val="000063B9"/>
    <w:rsid w:val="000072AA"/>
    <w:rsid w:val="0001606C"/>
    <w:rsid w:val="00027086"/>
    <w:rsid w:val="00030DD3"/>
    <w:rsid w:val="00034C92"/>
    <w:rsid w:val="00043474"/>
    <w:rsid w:val="00053AA3"/>
    <w:rsid w:val="00055A3D"/>
    <w:rsid w:val="00056B96"/>
    <w:rsid w:val="00063782"/>
    <w:rsid w:val="0007158E"/>
    <w:rsid w:val="0007250C"/>
    <w:rsid w:val="00074701"/>
    <w:rsid w:val="00077595"/>
    <w:rsid w:val="000853D9"/>
    <w:rsid w:val="00090BBA"/>
    <w:rsid w:val="00097A70"/>
    <w:rsid w:val="000A0B86"/>
    <w:rsid w:val="000A1302"/>
    <w:rsid w:val="000A5AA5"/>
    <w:rsid w:val="000B2C99"/>
    <w:rsid w:val="000B63DE"/>
    <w:rsid w:val="000B6697"/>
    <w:rsid w:val="000D052C"/>
    <w:rsid w:val="000D703F"/>
    <w:rsid w:val="000E1B88"/>
    <w:rsid w:val="000E1DFE"/>
    <w:rsid w:val="000E3F4E"/>
    <w:rsid w:val="000E3F88"/>
    <w:rsid w:val="000E6832"/>
    <w:rsid w:val="000F7EAB"/>
    <w:rsid w:val="00102267"/>
    <w:rsid w:val="00103AB9"/>
    <w:rsid w:val="001160EA"/>
    <w:rsid w:val="00121B6D"/>
    <w:rsid w:val="00132C9F"/>
    <w:rsid w:val="00132F44"/>
    <w:rsid w:val="00133302"/>
    <w:rsid w:val="001362F3"/>
    <w:rsid w:val="00141A59"/>
    <w:rsid w:val="00163AEA"/>
    <w:rsid w:val="00171CF8"/>
    <w:rsid w:val="00173F1B"/>
    <w:rsid w:val="00175E4E"/>
    <w:rsid w:val="0017686B"/>
    <w:rsid w:val="00181784"/>
    <w:rsid w:val="0018208E"/>
    <w:rsid w:val="00183DF0"/>
    <w:rsid w:val="001925A3"/>
    <w:rsid w:val="00193BBC"/>
    <w:rsid w:val="00195E0F"/>
    <w:rsid w:val="0019721B"/>
    <w:rsid w:val="001A4CA9"/>
    <w:rsid w:val="001B3A5F"/>
    <w:rsid w:val="001B71EB"/>
    <w:rsid w:val="001C14FC"/>
    <w:rsid w:val="001C2471"/>
    <w:rsid w:val="001C2712"/>
    <w:rsid w:val="001D7ECC"/>
    <w:rsid w:val="001E0FC4"/>
    <w:rsid w:val="001E111C"/>
    <w:rsid w:val="001F1874"/>
    <w:rsid w:val="001F26EB"/>
    <w:rsid w:val="00202DBD"/>
    <w:rsid w:val="002049E8"/>
    <w:rsid w:val="0021159D"/>
    <w:rsid w:val="002123AB"/>
    <w:rsid w:val="002150AA"/>
    <w:rsid w:val="00215989"/>
    <w:rsid w:val="00216FEC"/>
    <w:rsid w:val="00217B6E"/>
    <w:rsid w:val="00223A0F"/>
    <w:rsid w:val="00226754"/>
    <w:rsid w:val="00226D5D"/>
    <w:rsid w:val="0023149B"/>
    <w:rsid w:val="0023493F"/>
    <w:rsid w:val="00237924"/>
    <w:rsid w:val="00240E6A"/>
    <w:rsid w:val="002425E3"/>
    <w:rsid w:val="00246035"/>
    <w:rsid w:val="0025000B"/>
    <w:rsid w:val="00261E31"/>
    <w:rsid w:val="00262458"/>
    <w:rsid w:val="0026636C"/>
    <w:rsid w:val="002673FE"/>
    <w:rsid w:val="002710F1"/>
    <w:rsid w:val="0027262E"/>
    <w:rsid w:val="0027294B"/>
    <w:rsid w:val="00281E0D"/>
    <w:rsid w:val="002845F8"/>
    <w:rsid w:val="002A70A7"/>
    <w:rsid w:val="002B014B"/>
    <w:rsid w:val="002B359D"/>
    <w:rsid w:val="002C2E4F"/>
    <w:rsid w:val="002C337A"/>
    <w:rsid w:val="002C7591"/>
    <w:rsid w:val="002D1039"/>
    <w:rsid w:val="002E102C"/>
    <w:rsid w:val="002E41B2"/>
    <w:rsid w:val="002E51BC"/>
    <w:rsid w:val="002F061C"/>
    <w:rsid w:val="002F71C2"/>
    <w:rsid w:val="00305463"/>
    <w:rsid w:val="003149DE"/>
    <w:rsid w:val="00314F04"/>
    <w:rsid w:val="00317064"/>
    <w:rsid w:val="00324E4C"/>
    <w:rsid w:val="00330A7E"/>
    <w:rsid w:val="00334D40"/>
    <w:rsid w:val="00353491"/>
    <w:rsid w:val="00356545"/>
    <w:rsid w:val="003625A9"/>
    <w:rsid w:val="003641D0"/>
    <w:rsid w:val="00364FF1"/>
    <w:rsid w:val="0037790E"/>
    <w:rsid w:val="00387541"/>
    <w:rsid w:val="003906C7"/>
    <w:rsid w:val="00391E0B"/>
    <w:rsid w:val="0039536F"/>
    <w:rsid w:val="00396344"/>
    <w:rsid w:val="003A17FE"/>
    <w:rsid w:val="003A1D63"/>
    <w:rsid w:val="003B31F6"/>
    <w:rsid w:val="003B4529"/>
    <w:rsid w:val="003C7113"/>
    <w:rsid w:val="003D4453"/>
    <w:rsid w:val="003D5981"/>
    <w:rsid w:val="003E2E9E"/>
    <w:rsid w:val="003F2098"/>
    <w:rsid w:val="003F45CB"/>
    <w:rsid w:val="004066EF"/>
    <w:rsid w:val="00406ADD"/>
    <w:rsid w:val="004117E5"/>
    <w:rsid w:val="00411941"/>
    <w:rsid w:val="0041778C"/>
    <w:rsid w:val="00432013"/>
    <w:rsid w:val="004320BB"/>
    <w:rsid w:val="004323E2"/>
    <w:rsid w:val="004360CB"/>
    <w:rsid w:val="004412C3"/>
    <w:rsid w:val="0044226F"/>
    <w:rsid w:val="004528BB"/>
    <w:rsid w:val="004628FA"/>
    <w:rsid w:val="00467314"/>
    <w:rsid w:val="00472450"/>
    <w:rsid w:val="00483A49"/>
    <w:rsid w:val="004864C6"/>
    <w:rsid w:val="00486520"/>
    <w:rsid w:val="0049108E"/>
    <w:rsid w:val="0049178A"/>
    <w:rsid w:val="00491797"/>
    <w:rsid w:val="00497E17"/>
    <w:rsid w:val="004A16E4"/>
    <w:rsid w:val="004A2086"/>
    <w:rsid w:val="004A3523"/>
    <w:rsid w:val="004A46FF"/>
    <w:rsid w:val="004A5CA3"/>
    <w:rsid w:val="004B1A61"/>
    <w:rsid w:val="004B1EBB"/>
    <w:rsid w:val="004C33BC"/>
    <w:rsid w:val="004D18E2"/>
    <w:rsid w:val="004D1CC7"/>
    <w:rsid w:val="004D7E25"/>
    <w:rsid w:val="004E02B6"/>
    <w:rsid w:val="004E295A"/>
    <w:rsid w:val="004E7FFB"/>
    <w:rsid w:val="004F377F"/>
    <w:rsid w:val="005018F2"/>
    <w:rsid w:val="00512093"/>
    <w:rsid w:val="00512A29"/>
    <w:rsid w:val="00526BBE"/>
    <w:rsid w:val="00531C9F"/>
    <w:rsid w:val="00534010"/>
    <w:rsid w:val="00540887"/>
    <w:rsid w:val="00543BE2"/>
    <w:rsid w:val="0054507D"/>
    <w:rsid w:val="00552248"/>
    <w:rsid w:val="00552DC8"/>
    <w:rsid w:val="00555582"/>
    <w:rsid w:val="005603C5"/>
    <w:rsid w:val="0056082C"/>
    <w:rsid w:val="00561DC6"/>
    <w:rsid w:val="00561F0C"/>
    <w:rsid w:val="00561F32"/>
    <w:rsid w:val="00562D31"/>
    <w:rsid w:val="005632C2"/>
    <w:rsid w:val="00564569"/>
    <w:rsid w:val="00567DFE"/>
    <w:rsid w:val="0058020F"/>
    <w:rsid w:val="00581828"/>
    <w:rsid w:val="005849A5"/>
    <w:rsid w:val="00594483"/>
    <w:rsid w:val="005A2808"/>
    <w:rsid w:val="005A42B8"/>
    <w:rsid w:val="005A56AA"/>
    <w:rsid w:val="005B1E54"/>
    <w:rsid w:val="005B269E"/>
    <w:rsid w:val="005B6D5E"/>
    <w:rsid w:val="005B7436"/>
    <w:rsid w:val="005C42DA"/>
    <w:rsid w:val="005E2191"/>
    <w:rsid w:val="005E4844"/>
    <w:rsid w:val="005E5D8E"/>
    <w:rsid w:val="005F1874"/>
    <w:rsid w:val="005F5D54"/>
    <w:rsid w:val="00600FF4"/>
    <w:rsid w:val="006117B5"/>
    <w:rsid w:val="00613BF0"/>
    <w:rsid w:val="006345E9"/>
    <w:rsid w:val="0063563D"/>
    <w:rsid w:val="00636AC7"/>
    <w:rsid w:val="00641DFD"/>
    <w:rsid w:val="0066491A"/>
    <w:rsid w:val="0066511D"/>
    <w:rsid w:val="00666BEC"/>
    <w:rsid w:val="00676217"/>
    <w:rsid w:val="00676769"/>
    <w:rsid w:val="00685AD0"/>
    <w:rsid w:val="00687A34"/>
    <w:rsid w:val="00690654"/>
    <w:rsid w:val="00692A67"/>
    <w:rsid w:val="00693BC1"/>
    <w:rsid w:val="0069669A"/>
    <w:rsid w:val="0069716C"/>
    <w:rsid w:val="006A3BCD"/>
    <w:rsid w:val="006A5B5A"/>
    <w:rsid w:val="006B5DD1"/>
    <w:rsid w:val="006B7F08"/>
    <w:rsid w:val="006C60B0"/>
    <w:rsid w:val="006D1D27"/>
    <w:rsid w:val="006D4039"/>
    <w:rsid w:val="006D4CBC"/>
    <w:rsid w:val="006E620A"/>
    <w:rsid w:val="007045E4"/>
    <w:rsid w:val="00705EED"/>
    <w:rsid w:val="007071B2"/>
    <w:rsid w:val="0070733C"/>
    <w:rsid w:val="007143B5"/>
    <w:rsid w:val="00717A96"/>
    <w:rsid w:val="0072082D"/>
    <w:rsid w:val="00723057"/>
    <w:rsid w:val="007239F3"/>
    <w:rsid w:val="00723D53"/>
    <w:rsid w:val="0072430F"/>
    <w:rsid w:val="00730853"/>
    <w:rsid w:val="00731AF4"/>
    <w:rsid w:val="007358F4"/>
    <w:rsid w:val="00735907"/>
    <w:rsid w:val="00735D52"/>
    <w:rsid w:val="00737900"/>
    <w:rsid w:val="007379AC"/>
    <w:rsid w:val="0074184A"/>
    <w:rsid w:val="00743AB6"/>
    <w:rsid w:val="00753271"/>
    <w:rsid w:val="00763486"/>
    <w:rsid w:val="00766272"/>
    <w:rsid w:val="007709BB"/>
    <w:rsid w:val="00770F7B"/>
    <w:rsid w:val="007718AD"/>
    <w:rsid w:val="0078028D"/>
    <w:rsid w:val="007940E5"/>
    <w:rsid w:val="007965D9"/>
    <w:rsid w:val="007966DA"/>
    <w:rsid w:val="007A0123"/>
    <w:rsid w:val="007A22FF"/>
    <w:rsid w:val="007B5B50"/>
    <w:rsid w:val="007B65CB"/>
    <w:rsid w:val="007B7FC8"/>
    <w:rsid w:val="007C5222"/>
    <w:rsid w:val="007C71E4"/>
    <w:rsid w:val="007D0007"/>
    <w:rsid w:val="007D6BF1"/>
    <w:rsid w:val="007E19B0"/>
    <w:rsid w:val="007E5344"/>
    <w:rsid w:val="007F38DA"/>
    <w:rsid w:val="007F6D30"/>
    <w:rsid w:val="008011DD"/>
    <w:rsid w:val="00806779"/>
    <w:rsid w:val="00807214"/>
    <w:rsid w:val="00814B5D"/>
    <w:rsid w:val="00814D48"/>
    <w:rsid w:val="00820F63"/>
    <w:rsid w:val="00821C27"/>
    <w:rsid w:val="00843516"/>
    <w:rsid w:val="0084404F"/>
    <w:rsid w:val="0085432C"/>
    <w:rsid w:val="00856A08"/>
    <w:rsid w:val="00861570"/>
    <w:rsid w:val="00871C6C"/>
    <w:rsid w:val="00873E2A"/>
    <w:rsid w:val="0088140A"/>
    <w:rsid w:val="00881B8C"/>
    <w:rsid w:val="00881D9A"/>
    <w:rsid w:val="0088225A"/>
    <w:rsid w:val="00883084"/>
    <w:rsid w:val="00884064"/>
    <w:rsid w:val="00895CB2"/>
    <w:rsid w:val="008A1373"/>
    <w:rsid w:val="008A2E0F"/>
    <w:rsid w:val="008A6332"/>
    <w:rsid w:val="008B0636"/>
    <w:rsid w:val="008B4475"/>
    <w:rsid w:val="008B6DCA"/>
    <w:rsid w:val="008B73D8"/>
    <w:rsid w:val="008C1C16"/>
    <w:rsid w:val="008C2BE1"/>
    <w:rsid w:val="008C327E"/>
    <w:rsid w:val="008C551B"/>
    <w:rsid w:val="008C7DAC"/>
    <w:rsid w:val="008D08BB"/>
    <w:rsid w:val="008E1431"/>
    <w:rsid w:val="008F2EC4"/>
    <w:rsid w:val="008F7DF3"/>
    <w:rsid w:val="009073FC"/>
    <w:rsid w:val="00911054"/>
    <w:rsid w:val="0091782C"/>
    <w:rsid w:val="00920E7C"/>
    <w:rsid w:val="00921189"/>
    <w:rsid w:val="0092272F"/>
    <w:rsid w:val="00927714"/>
    <w:rsid w:val="00930EB6"/>
    <w:rsid w:val="00937A15"/>
    <w:rsid w:val="00942697"/>
    <w:rsid w:val="00942CA5"/>
    <w:rsid w:val="00943163"/>
    <w:rsid w:val="00946642"/>
    <w:rsid w:val="009475FC"/>
    <w:rsid w:val="00955039"/>
    <w:rsid w:val="0095696F"/>
    <w:rsid w:val="00957155"/>
    <w:rsid w:val="009628B0"/>
    <w:rsid w:val="00963B70"/>
    <w:rsid w:val="00970D92"/>
    <w:rsid w:val="0097243C"/>
    <w:rsid w:val="00980854"/>
    <w:rsid w:val="00980B43"/>
    <w:rsid w:val="00991317"/>
    <w:rsid w:val="00991B7F"/>
    <w:rsid w:val="00991B9B"/>
    <w:rsid w:val="009A3651"/>
    <w:rsid w:val="009B4876"/>
    <w:rsid w:val="009D0E22"/>
    <w:rsid w:val="009D25AD"/>
    <w:rsid w:val="009D559B"/>
    <w:rsid w:val="009D5A72"/>
    <w:rsid w:val="009D6479"/>
    <w:rsid w:val="009D6BF9"/>
    <w:rsid w:val="009D73AA"/>
    <w:rsid w:val="009E3257"/>
    <w:rsid w:val="009E74CB"/>
    <w:rsid w:val="009F0450"/>
    <w:rsid w:val="009F1E11"/>
    <w:rsid w:val="009F3C73"/>
    <w:rsid w:val="009F64AE"/>
    <w:rsid w:val="00A00281"/>
    <w:rsid w:val="00A0258F"/>
    <w:rsid w:val="00A15085"/>
    <w:rsid w:val="00A20567"/>
    <w:rsid w:val="00A24C8B"/>
    <w:rsid w:val="00A30C5B"/>
    <w:rsid w:val="00A31947"/>
    <w:rsid w:val="00A36AED"/>
    <w:rsid w:val="00A375F5"/>
    <w:rsid w:val="00A40123"/>
    <w:rsid w:val="00A4026B"/>
    <w:rsid w:val="00A42F3D"/>
    <w:rsid w:val="00A443D7"/>
    <w:rsid w:val="00A46795"/>
    <w:rsid w:val="00A477B0"/>
    <w:rsid w:val="00A50881"/>
    <w:rsid w:val="00A52974"/>
    <w:rsid w:val="00A57ACB"/>
    <w:rsid w:val="00A645C5"/>
    <w:rsid w:val="00A65A44"/>
    <w:rsid w:val="00A70BFE"/>
    <w:rsid w:val="00A72D38"/>
    <w:rsid w:val="00A74663"/>
    <w:rsid w:val="00A7500D"/>
    <w:rsid w:val="00A75214"/>
    <w:rsid w:val="00A76029"/>
    <w:rsid w:val="00A83364"/>
    <w:rsid w:val="00A925E5"/>
    <w:rsid w:val="00A95089"/>
    <w:rsid w:val="00A964AC"/>
    <w:rsid w:val="00AA1067"/>
    <w:rsid w:val="00AA2373"/>
    <w:rsid w:val="00AB0230"/>
    <w:rsid w:val="00AB254C"/>
    <w:rsid w:val="00AC07B4"/>
    <w:rsid w:val="00AC1060"/>
    <w:rsid w:val="00AC2B41"/>
    <w:rsid w:val="00AC48C5"/>
    <w:rsid w:val="00AD11C2"/>
    <w:rsid w:val="00AD7FFB"/>
    <w:rsid w:val="00AE1D7A"/>
    <w:rsid w:val="00AE708E"/>
    <w:rsid w:val="00AF411A"/>
    <w:rsid w:val="00B04CB4"/>
    <w:rsid w:val="00B10CD1"/>
    <w:rsid w:val="00B12122"/>
    <w:rsid w:val="00B14926"/>
    <w:rsid w:val="00B223EF"/>
    <w:rsid w:val="00B26F78"/>
    <w:rsid w:val="00B31568"/>
    <w:rsid w:val="00B34436"/>
    <w:rsid w:val="00B346EC"/>
    <w:rsid w:val="00B36CC5"/>
    <w:rsid w:val="00B4785F"/>
    <w:rsid w:val="00B6078C"/>
    <w:rsid w:val="00B64E34"/>
    <w:rsid w:val="00B678F6"/>
    <w:rsid w:val="00B70C76"/>
    <w:rsid w:val="00B714CF"/>
    <w:rsid w:val="00B71DC2"/>
    <w:rsid w:val="00B720CE"/>
    <w:rsid w:val="00B76A63"/>
    <w:rsid w:val="00B82F0A"/>
    <w:rsid w:val="00B86EE1"/>
    <w:rsid w:val="00B87612"/>
    <w:rsid w:val="00B92842"/>
    <w:rsid w:val="00BA3BBC"/>
    <w:rsid w:val="00BA3DED"/>
    <w:rsid w:val="00BA4316"/>
    <w:rsid w:val="00BB0169"/>
    <w:rsid w:val="00BB0A92"/>
    <w:rsid w:val="00BB5EA5"/>
    <w:rsid w:val="00BB6D04"/>
    <w:rsid w:val="00BC47EE"/>
    <w:rsid w:val="00BC7C35"/>
    <w:rsid w:val="00BD09AC"/>
    <w:rsid w:val="00BD3AE8"/>
    <w:rsid w:val="00BD52B8"/>
    <w:rsid w:val="00BD7176"/>
    <w:rsid w:val="00BE2AD9"/>
    <w:rsid w:val="00BE6925"/>
    <w:rsid w:val="00BF06B2"/>
    <w:rsid w:val="00BF54E1"/>
    <w:rsid w:val="00C02C99"/>
    <w:rsid w:val="00C02E92"/>
    <w:rsid w:val="00C0735A"/>
    <w:rsid w:val="00C12A11"/>
    <w:rsid w:val="00C414E3"/>
    <w:rsid w:val="00C43DA7"/>
    <w:rsid w:val="00C44992"/>
    <w:rsid w:val="00C46D42"/>
    <w:rsid w:val="00C521C8"/>
    <w:rsid w:val="00C528BD"/>
    <w:rsid w:val="00C566D5"/>
    <w:rsid w:val="00C57231"/>
    <w:rsid w:val="00C62DE5"/>
    <w:rsid w:val="00C637A2"/>
    <w:rsid w:val="00C63E93"/>
    <w:rsid w:val="00C74B50"/>
    <w:rsid w:val="00C76ED7"/>
    <w:rsid w:val="00C827A2"/>
    <w:rsid w:val="00C82914"/>
    <w:rsid w:val="00C876DD"/>
    <w:rsid w:val="00C91411"/>
    <w:rsid w:val="00C9397B"/>
    <w:rsid w:val="00CA2D7A"/>
    <w:rsid w:val="00CA46AA"/>
    <w:rsid w:val="00CA57EB"/>
    <w:rsid w:val="00CA7396"/>
    <w:rsid w:val="00CB5098"/>
    <w:rsid w:val="00CB6E14"/>
    <w:rsid w:val="00CB7517"/>
    <w:rsid w:val="00CC0E1C"/>
    <w:rsid w:val="00CC43CA"/>
    <w:rsid w:val="00CD2E04"/>
    <w:rsid w:val="00CE0A55"/>
    <w:rsid w:val="00CE739F"/>
    <w:rsid w:val="00CE76B7"/>
    <w:rsid w:val="00CF4B25"/>
    <w:rsid w:val="00CF4F03"/>
    <w:rsid w:val="00D07B9A"/>
    <w:rsid w:val="00D15B90"/>
    <w:rsid w:val="00D229F5"/>
    <w:rsid w:val="00D22BBA"/>
    <w:rsid w:val="00D2338F"/>
    <w:rsid w:val="00D30764"/>
    <w:rsid w:val="00D32426"/>
    <w:rsid w:val="00D34B7E"/>
    <w:rsid w:val="00D372F5"/>
    <w:rsid w:val="00D40BD2"/>
    <w:rsid w:val="00D5037F"/>
    <w:rsid w:val="00D5524E"/>
    <w:rsid w:val="00D71AFA"/>
    <w:rsid w:val="00D8267B"/>
    <w:rsid w:val="00D84D0A"/>
    <w:rsid w:val="00DA04F5"/>
    <w:rsid w:val="00DA0850"/>
    <w:rsid w:val="00DA0FF8"/>
    <w:rsid w:val="00DA2496"/>
    <w:rsid w:val="00DA738C"/>
    <w:rsid w:val="00DB7F7C"/>
    <w:rsid w:val="00DC5246"/>
    <w:rsid w:val="00DD5420"/>
    <w:rsid w:val="00DD5920"/>
    <w:rsid w:val="00DE18A3"/>
    <w:rsid w:val="00DE6900"/>
    <w:rsid w:val="00DF1633"/>
    <w:rsid w:val="00DF79CD"/>
    <w:rsid w:val="00E01EFC"/>
    <w:rsid w:val="00E20B08"/>
    <w:rsid w:val="00E44774"/>
    <w:rsid w:val="00E45E92"/>
    <w:rsid w:val="00E45FAB"/>
    <w:rsid w:val="00E509C5"/>
    <w:rsid w:val="00E5661A"/>
    <w:rsid w:val="00E57A43"/>
    <w:rsid w:val="00E6486D"/>
    <w:rsid w:val="00E708B6"/>
    <w:rsid w:val="00E71932"/>
    <w:rsid w:val="00E72A50"/>
    <w:rsid w:val="00E74632"/>
    <w:rsid w:val="00E8146C"/>
    <w:rsid w:val="00E86F08"/>
    <w:rsid w:val="00E87B87"/>
    <w:rsid w:val="00E90AB5"/>
    <w:rsid w:val="00E90B3D"/>
    <w:rsid w:val="00E94E71"/>
    <w:rsid w:val="00E95830"/>
    <w:rsid w:val="00E96CDB"/>
    <w:rsid w:val="00EA460A"/>
    <w:rsid w:val="00EA654A"/>
    <w:rsid w:val="00EB133E"/>
    <w:rsid w:val="00EB28BB"/>
    <w:rsid w:val="00EB65E2"/>
    <w:rsid w:val="00EC6614"/>
    <w:rsid w:val="00EC6B6F"/>
    <w:rsid w:val="00ED1D14"/>
    <w:rsid w:val="00ED7C97"/>
    <w:rsid w:val="00EE11C8"/>
    <w:rsid w:val="00EE1AA3"/>
    <w:rsid w:val="00EE3A31"/>
    <w:rsid w:val="00EE4119"/>
    <w:rsid w:val="00EE5C4E"/>
    <w:rsid w:val="00EE64FC"/>
    <w:rsid w:val="00EE6A34"/>
    <w:rsid w:val="00EF2EE2"/>
    <w:rsid w:val="00EF2F5D"/>
    <w:rsid w:val="00EF5DB0"/>
    <w:rsid w:val="00EF7985"/>
    <w:rsid w:val="00EF7A30"/>
    <w:rsid w:val="00F1120A"/>
    <w:rsid w:val="00F117AC"/>
    <w:rsid w:val="00F11BC7"/>
    <w:rsid w:val="00F1429A"/>
    <w:rsid w:val="00F17739"/>
    <w:rsid w:val="00F33734"/>
    <w:rsid w:val="00F35503"/>
    <w:rsid w:val="00F40987"/>
    <w:rsid w:val="00F4186B"/>
    <w:rsid w:val="00F47F6A"/>
    <w:rsid w:val="00F502A4"/>
    <w:rsid w:val="00F56E73"/>
    <w:rsid w:val="00F60C57"/>
    <w:rsid w:val="00F61C39"/>
    <w:rsid w:val="00F64DB1"/>
    <w:rsid w:val="00F75C76"/>
    <w:rsid w:val="00F80420"/>
    <w:rsid w:val="00F871B5"/>
    <w:rsid w:val="00F95F6E"/>
    <w:rsid w:val="00F9630B"/>
    <w:rsid w:val="00F96CAB"/>
    <w:rsid w:val="00FA7E0D"/>
    <w:rsid w:val="00FB577A"/>
    <w:rsid w:val="00FC100E"/>
    <w:rsid w:val="00FC1EF6"/>
    <w:rsid w:val="00FC2278"/>
    <w:rsid w:val="00FD23FE"/>
    <w:rsid w:val="00FE1348"/>
    <w:rsid w:val="00FE2208"/>
    <w:rsid w:val="00FF1D4C"/>
    <w:rsid w:val="00FF200D"/>
    <w:rsid w:val="00FF47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D45AB"/>
  <w15:docId w15:val="{A3D572A4-4A04-41FC-BA91-3FABC4244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outlineLvl w:val="4"/>
    </w:pPr>
    <w:rPr>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style>
  <w:style w:type="paragraph" w:styleId="Footer">
    <w:name w:val="footer"/>
    <w:basedOn w:val="Normal"/>
    <w:link w:val="FooterChar"/>
    <w:uiPriority w:val="99"/>
    <w:pPr>
      <w:widowControl/>
      <w:tabs>
        <w:tab w:val="center" w:pos="4320"/>
        <w:tab w:val="right" w:pos="8640"/>
      </w:tabs>
    </w:pPr>
    <w:rPr>
      <w:snapToGrid/>
      <w:szCs w:val="24"/>
    </w:rPr>
  </w:style>
  <w:style w:type="paragraph" w:styleId="BodyText">
    <w:name w:val="Body Text"/>
    <w:basedOn w:val="Normal"/>
    <w:pPr>
      <w:widowControl/>
    </w:pPr>
    <w:rPr>
      <w:rFonts w:ascii="Times" w:hAnsi="Times"/>
      <w:color w:val="000000"/>
    </w:rPr>
  </w:style>
  <w:style w:type="character" w:styleId="Hyperlink">
    <w:name w:val="Hyperlink"/>
    <w:uiPriority w:val="99"/>
    <w:rPr>
      <w:color w:val="0000FF"/>
      <w:u w:val="single"/>
    </w:rPr>
  </w:style>
  <w:style w:type="paragraph" w:styleId="BodyText2">
    <w:name w:val="Body Text 2"/>
    <w:basedOn w:val="Normal"/>
    <w:rPr>
      <w:i/>
      <w:iCs/>
    </w:rPr>
  </w:style>
  <w:style w:type="paragraph" w:styleId="BodyTextIndent">
    <w:name w:val="Body Text Indent"/>
    <w:basedOn w:val="Normal"/>
    <w:pPr>
      <w:autoSpaceDE w:val="0"/>
      <w:autoSpaceDN w:val="0"/>
      <w:adjustRightInd w:val="0"/>
      <w:ind w:left="-360"/>
    </w:pPr>
    <w:rPr>
      <w:snapToGrid/>
      <w:szCs w:val="24"/>
    </w:rPr>
  </w:style>
  <w:style w:type="character" w:styleId="PageNumber">
    <w:name w:val="page number"/>
    <w:basedOn w:val="DefaultParagraphFont"/>
  </w:style>
  <w:style w:type="paragraph" w:styleId="BodyTextIndent3">
    <w:name w:val="Body Text Indent 3"/>
    <w:basedOn w:val="Normal"/>
    <w:pPr>
      <w:widowControl/>
      <w:ind w:left="360" w:hanging="360"/>
    </w:pPr>
    <w:rPr>
      <w:szCs w:val="24"/>
    </w:rPr>
  </w:style>
  <w:style w:type="paragraph" w:styleId="BodyText3">
    <w:name w:val="Body Text 3"/>
    <w:basedOn w:val="Normal"/>
    <w:pPr>
      <w:autoSpaceDE w:val="0"/>
      <w:autoSpaceDN w:val="0"/>
      <w:adjustRightInd w:val="0"/>
    </w:pPr>
    <w:rPr>
      <w:b/>
      <w:bCs/>
    </w:rPr>
  </w:style>
  <w:style w:type="character" w:styleId="FollowedHyperlink">
    <w:name w:val="FollowedHyperlink"/>
    <w:rPr>
      <w:color w:val="800080"/>
      <w:u w:val="single"/>
    </w:rPr>
  </w:style>
  <w:style w:type="character" w:styleId="Strong">
    <w:name w:val="Strong"/>
    <w:qFormat/>
    <w:rPr>
      <w:b/>
      <w:bCs/>
    </w:rPr>
  </w:style>
  <w:style w:type="paragraph" w:styleId="NormalWeb">
    <w:name w:val="Normal (Web)"/>
    <w:basedOn w:val="Normal"/>
    <w:uiPriority w:val="99"/>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rsid w:val="004E02B6"/>
    <w:pPr>
      <w:tabs>
        <w:tab w:val="center" w:pos="4680"/>
        <w:tab w:val="right" w:pos="9360"/>
      </w:tabs>
    </w:pPr>
  </w:style>
  <w:style w:type="character" w:customStyle="1" w:styleId="HeaderChar">
    <w:name w:val="Header Char"/>
    <w:link w:val="Header"/>
    <w:rsid w:val="004E02B6"/>
    <w:rPr>
      <w:snapToGrid w:val="0"/>
      <w:sz w:val="24"/>
    </w:rPr>
  </w:style>
  <w:style w:type="character" w:customStyle="1" w:styleId="FooterChar">
    <w:name w:val="Footer Char"/>
    <w:link w:val="Footer"/>
    <w:uiPriority w:val="99"/>
    <w:rsid w:val="004E02B6"/>
    <w:rPr>
      <w:sz w:val="24"/>
      <w:szCs w:val="24"/>
    </w:rPr>
  </w:style>
  <w:style w:type="paragraph" w:styleId="ListParagraph">
    <w:name w:val="List Paragraph"/>
    <w:basedOn w:val="Normal"/>
    <w:uiPriority w:val="34"/>
    <w:qFormat/>
    <w:rsid w:val="00314F04"/>
    <w:pPr>
      <w:widowControl/>
      <w:spacing w:line="276" w:lineRule="auto"/>
      <w:ind w:left="720"/>
      <w:contextualSpacing/>
    </w:pPr>
    <w:rPr>
      <w:rFonts w:ascii="Arial" w:eastAsia="Arial" w:hAnsi="Arial" w:cs="Arial"/>
      <w:snapToGrid/>
      <w:sz w:val="22"/>
      <w:szCs w:val="22"/>
      <w:lang w:val="en"/>
    </w:rPr>
  </w:style>
  <w:style w:type="character" w:styleId="CommentReference">
    <w:name w:val="annotation reference"/>
    <w:basedOn w:val="DefaultParagraphFont"/>
    <w:semiHidden/>
    <w:unhideWhenUsed/>
    <w:rsid w:val="00A52974"/>
    <w:rPr>
      <w:sz w:val="16"/>
      <w:szCs w:val="16"/>
    </w:rPr>
  </w:style>
  <w:style w:type="paragraph" w:styleId="CommentText">
    <w:name w:val="annotation text"/>
    <w:basedOn w:val="Normal"/>
    <w:link w:val="CommentTextChar"/>
    <w:semiHidden/>
    <w:unhideWhenUsed/>
    <w:rsid w:val="00A52974"/>
    <w:rPr>
      <w:sz w:val="20"/>
    </w:rPr>
  </w:style>
  <w:style w:type="character" w:customStyle="1" w:styleId="CommentTextChar">
    <w:name w:val="Comment Text Char"/>
    <w:basedOn w:val="DefaultParagraphFont"/>
    <w:link w:val="CommentText"/>
    <w:semiHidden/>
    <w:rsid w:val="00A52974"/>
    <w:rPr>
      <w:snapToGrid w:val="0"/>
    </w:rPr>
  </w:style>
  <w:style w:type="paragraph" w:styleId="CommentSubject">
    <w:name w:val="annotation subject"/>
    <w:basedOn w:val="CommentText"/>
    <w:next w:val="CommentText"/>
    <w:link w:val="CommentSubjectChar"/>
    <w:semiHidden/>
    <w:unhideWhenUsed/>
    <w:rsid w:val="00A52974"/>
    <w:rPr>
      <w:b/>
      <w:bCs/>
    </w:rPr>
  </w:style>
  <w:style w:type="character" w:customStyle="1" w:styleId="CommentSubjectChar">
    <w:name w:val="Comment Subject Char"/>
    <w:basedOn w:val="CommentTextChar"/>
    <w:link w:val="CommentSubject"/>
    <w:semiHidden/>
    <w:rsid w:val="00A52974"/>
    <w:rPr>
      <w:b/>
      <w:bCs/>
      <w:snapToGrid w:val="0"/>
    </w:rPr>
  </w:style>
  <w:style w:type="character" w:customStyle="1" w:styleId="FootnoteTextChar">
    <w:name w:val="Footnote Text Char"/>
    <w:basedOn w:val="DefaultParagraphFont"/>
    <w:link w:val="FootnoteText"/>
    <w:uiPriority w:val="99"/>
    <w:semiHidden/>
    <w:rsid w:val="00942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9952">
      <w:bodyDiv w:val="1"/>
      <w:marLeft w:val="0"/>
      <w:marRight w:val="0"/>
      <w:marTop w:val="0"/>
      <w:marBottom w:val="0"/>
      <w:divBdr>
        <w:top w:val="none" w:sz="0" w:space="0" w:color="auto"/>
        <w:left w:val="none" w:sz="0" w:space="0" w:color="auto"/>
        <w:bottom w:val="none" w:sz="0" w:space="0" w:color="auto"/>
        <w:right w:val="none" w:sz="0" w:space="0" w:color="auto"/>
      </w:divBdr>
    </w:div>
    <w:div w:id="79304061">
      <w:bodyDiv w:val="1"/>
      <w:marLeft w:val="0"/>
      <w:marRight w:val="0"/>
      <w:marTop w:val="0"/>
      <w:marBottom w:val="0"/>
      <w:divBdr>
        <w:top w:val="none" w:sz="0" w:space="0" w:color="auto"/>
        <w:left w:val="none" w:sz="0" w:space="0" w:color="auto"/>
        <w:bottom w:val="none" w:sz="0" w:space="0" w:color="auto"/>
        <w:right w:val="none" w:sz="0" w:space="0" w:color="auto"/>
      </w:divBdr>
    </w:div>
    <w:div w:id="80025473">
      <w:bodyDiv w:val="1"/>
      <w:marLeft w:val="0"/>
      <w:marRight w:val="0"/>
      <w:marTop w:val="0"/>
      <w:marBottom w:val="0"/>
      <w:divBdr>
        <w:top w:val="none" w:sz="0" w:space="0" w:color="auto"/>
        <w:left w:val="none" w:sz="0" w:space="0" w:color="auto"/>
        <w:bottom w:val="none" w:sz="0" w:space="0" w:color="auto"/>
        <w:right w:val="none" w:sz="0" w:space="0" w:color="auto"/>
      </w:divBdr>
    </w:div>
    <w:div w:id="98643092">
      <w:bodyDiv w:val="1"/>
      <w:marLeft w:val="0"/>
      <w:marRight w:val="0"/>
      <w:marTop w:val="0"/>
      <w:marBottom w:val="0"/>
      <w:divBdr>
        <w:top w:val="none" w:sz="0" w:space="0" w:color="auto"/>
        <w:left w:val="none" w:sz="0" w:space="0" w:color="auto"/>
        <w:bottom w:val="none" w:sz="0" w:space="0" w:color="auto"/>
        <w:right w:val="none" w:sz="0" w:space="0" w:color="auto"/>
      </w:divBdr>
    </w:div>
    <w:div w:id="118688600">
      <w:bodyDiv w:val="1"/>
      <w:marLeft w:val="0"/>
      <w:marRight w:val="0"/>
      <w:marTop w:val="0"/>
      <w:marBottom w:val="0"/>
      <w:divBdr>
        <w:top w:val="none" w:sz="0" w:space="0" w:color="auto"/>
        <w:left w:val="none" w:sz="0" w:space="0" w:color="auto"/>
        <w:bottom w:val="none" w:sz="0" w:space="0" w:color="auto"/>
        <w:right w:val="none" w:sz="0" w:space="0" w:color="auto"/>
      </w:divBdr>
    </w:div>
    <w:div w:id="377898932">
      <w:bodyDiv w:val="1"/>
      <w:marLeft w:val="0"/>
      <w:marRight w:val="0"/>
      <w:marTop w:val="0"/>
      <w:marBottom w:val="0"/>
      <w:divBdr>
        <w:top w:val="none" w:sz="0" w:space="0" w:color="auto"/>
        <w:left w:val="none" w:sz="0" w:space="0" w:color="auto"/>
        <w:bottom w:val="none" w:sz="0" w:space="0" w:color="auto"/>
        <w:right w:val="none" w:sz="0" w:space="0" w:color="auto"/>
      </w:divBdr>
    </w:div>
    <w:div w:id="382407542">
      <w:bodyDiv w:val="1"/>
      <w:marLeft w:val="0"/>
      <w:marRight w:val="0"/>
      <w:marTop w:val="0"/>
      <w:marBottom w:val="0"/>
      <w:divBdr>
        <w:top w:val="none" w:sz="0" w:space="0" w:color="auto"/>
        <w:left w:val="none" w:sz="0" w:space="0" w:color="auto"/>
        <w:bottom w:val="none" w:sz="0" w:space="0" w:color="auto"/>
        <w:right w:val="none" w:sz="0" w:space="0" w:color="auto"/>
      </w:divBdr>
      <w:divsChild>
        <w:div w:id="85001904">
          <w:marLeft w:val="0"/>
          <w:marRight w:val="0"/>
          <w:marTop w:val="0"/>
          <w:marBottom w:val="0"/>
          <w:divBdr>
            <w:top w:val="none" w:sz="0" w:space="0" w:color="auto"/>
            <w:left w:val="none" w:sz="0" w:space="0" w:color="auto"/>
            <w:bottom w:val="none" w:sz="0" w:space="0" w:color="auto"/>
            <w:right w:val="none" w:sz="0" w:space="0" w:color="auto"/>
          </w:divBdr>
        </w:div>
        <w:div w:id="705788341">
          <w:marLeft w:val="0"/>
          <w:marRight w:val="0"/>
          <w:marTop w:val="0"/>
          <w:marBottom w:val="0"/>
          <w:divBdr>
            <w:top w:val="none" w:sz="0" w:space="0" w:color="auto"/>
            <w:left w:val="none" w:sz="0" w:space="0" w:color="auto"/>
            <w:bottom w:val="none" w:sz="0" w:space="0" w:color="auto"/>
            <w:right w:val="none" w:sz="0" w:space="0" w:color="auto"/>
          </w:divBdr>
        </w:div>
        <w:div w:id="1133207135">
          <w:marLeft w:val="0"/>
          <w:marRight w:val="0"/>
          <w:marTop w:val="0"/>
          <w:marBottom w:val="0"/>
          <w:divBdr>
            <w:top w:val="none" w:sz="0" w:space="0" w:color="auto"/>
            <w:left w:val="none" w:sz="0" w:space="0" w:color="auto"/>
            <w:bottom w:val="none" w:sz="0" w:space="0" w:color="auto"/>
            <w:right w:val="none" w:sz="0" w:space="0" w:color="auto"/>
          </w:divBdr>
        </w:div>
        <w:div w:id="1202087334">
          <w:marLeft w:val="0"/>
          <w:marRight w:val="0"/>
          <w:marTop w:val="0"/>
          <w:marBottom w:val="0"/>
          <w:divBdr>
            <w:top w:val="none" w:sz="0" w:space="0" w:color="auto"/>
            <w:left w:val="none" w:sz="0" w:space="0" w:color="auto"/>
            <w:bottom w:val="none" w:sz="0" w:space="0" w:color="auto"/>
            <w:right w:val="none" w:sz="0" w:space="0" w:color="auto"/>
          </w:divBdr>
        </w:div>
        <w:div w:id="1792897359">
          <w:marLeft w:val="0"/>
          <w:marRight w:val="0"/>
          <w:marTop w:val="0"/>
          <w:marBottom w:val="0"/>
          <w:divBdr>
            <w:top w:val="none" w:sz="0" w:space="0" w:color="auto"/>
            <w:left w:val="none" w:sz="0" w:space="0" w:color="auto"/>
            <w:bottom w:val="none" w:sz="0" w:space="0" w:color="auto"/>
            <w:right w:val="none" w:sz="0" w:space="0" w:color="auto"/>
          </w:divBdr>
        </w:div>
      </w:divsChild>
    </w:div>
    <w:div w:id="419059312">
      <w:bodyDiv w:val="1"/>
      <w:marLeft w:val="0"/>
      <w:marRight w:val="0"/>
      <w:marTop w:val="0"/>
      <w:marBottom w:val="0"/>
      <w:divBdr>
        <w:top w:val="none" w:sz="0" w:space="0" w:color="auto"/>
        <w:left w:val="none" w:sz="0" w:space="0" w:color="auto"/>
        <w:bottom w:val="none" w:sz="0" w:space="0" w:color="auto"/>
        <w:right w:val="none" w:sz="0" w:space="0" w:color="auto"/>
      </w:divBdr>
    </w:div>
    <w:div w:id="446700476">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
      </w:divsChild>
    </w:div>
    <w:div w:id="773013821">
      <w:bodyDiv w:val="1"/>
      <w:marLeft w:val="0"/>
      <w:marRight w:val="0"/>
      <w:marTop w:val="0"/>
      <w:marBottom w:val="0"/>
      <w:divBdr>
        <w:top w:val="none" w:sz="0" w:space="0" w:color="auto"/>
        <w:left w:val="none" w:sz="0" w:space="0" w:color="auto"/>
        <w:bottom w:val="none" w:sz="0" w:space="0" w:color="auto"/>
        <w:right w:val="none" w:sz="0" w:space="0" w:color="auto"/>
      </w:divBdr>
    </w:div>
    <w:div w:id="840702849">
      <w:bodyDiv w:val="1"/>
      <w:marLeft w:val="0"/>
      <w:marRight w:val="0"/>
      <w:marTop w:val="0"/>
      <w:marBottom w:val="0"/>
      <w:divBdr>
        <w:top w:val="none" w:sz="0" w:space="0" w:color="auto"/>
        <w:left w:val="none" w:sz="0" w:space="0" w:color="auto"/>
        <w:bottom w:val="none" w:sz="0" w:space="0" w:color="auto"/>
        <w:right w:val="none" w:sz="0" w:space="0" w:color="auto"/>
      </w:divBdr>
    </w:div>
    <w:div w:id="855654835">
      <w:bodyDiv w:val="1"/>
      <w:marLeft w:val="0"/>
      <w:marRight w:val="0"/>
      <w:marTop w:val="0"/>
      <w:marBottom w:val="0"/>
      <w:divBdr>
        <w:top w:val="none" w:sz="0" w:space="0" w:color="auto"/>
        <w:left w:val="none" w:sz="0" w:space="0" w:color="auto"/>
        <w:bottom w:val="none" w:sz="0" w:space="0" w:color="auto"/>
        <w:right w:val="none" w:sz="0" w:space="0" w:color="auto"/>
      </w:divBdr>
    </w:div>
    <w:div w:id="889153957">
      <w:bodyDiv w:val="1"/>
      <w:marLeft w:val="0"/>
      <w:marRight w:val="0"/>
      <w:marTop w:val="0"/>
      <w:marBottom w:val="0"/>
      <w:divBdr>
        <w:top w:val="none" w:sz="0" w:space="0" w:color="auto"/>
        <w:left w:val="none" w:sz="0" w:space="0" w:color="auto"/>
        <w:bottom w:val="none" w:sz="0" w:space="0" w:color="auto"/>
        <w:right w:val="none" w:sz="0" w:space="0" w:color="auto"/>
      </w:divBdr>
    </w:div>
    <w:div w:id="960108891">
      <w:bodyDiv w:val="1"/>
      <w:marLeft w:val="0"/>
      <w:marRight w:val="0"/>
      <w:marTop w:val="0"/>
      <w:marBottom w:val="0"/>
      <w:divBdr>
        <w:top w:val="none" w:sz="0" w:space="0" w:color="auto"/>
        <w:left w:val="none" w:sz="0" w:space="0" w:color="auto"/>
        <w:bottom w:val="none" w:sz="0" w:space="0" w:color="auto"/>
        <w:right w:val="none" w:sz="0" w:space="0" w:color="auto"/>
      </w:divBdr>
      <w:divsChild>
        <w:div w:id="1211069106">
          <w:marLeft w:val="0"/>
          <w:marRight w:val="0"/>
          <w:marTop w:val="0"/>
          <w:marBottom w:val="0"/>
          <w:divBdr>
            <w:top w:val="none" w:sz="0" w:space="0" w:color="auto"/>
            <w:left w:val="none" w:sz="0" w:space="0" w:color="auto"/>
            <w:bottom w:val="none" w:sz="0" w:space="0" w:color="auto"/>
            <w:right w:val="none" w:sz="0" w:space="0" w:color="auto"/>
          </w:divBdr>
        </w:div>
      </w:divsChild>
    </w:div>
    <w:div w:id="973096235">
      <w:bodyDiv w:val="1"/>
      <w:marLeft w:val="0"/>
      <w:marRight w:val="0"/>
      <w:marTop w:val="0"/>
      <w:marBottom w:val="0"/>
      <w:divBdr>
        <w:top w:val="none" w:sz="0" w:space="0" w:color="auto"/>
        <w:left w:val="none" w:sz="0" w:space="0" w:color="auto"/>
        <w:bottom w:val="none" w:sz="0" w:space="0" w:color="auto"/>
        <w:right w:val="none" w:sz="0" w:space="0" w:color="auto"/>
      </w:divBdr>
      <w:divsChild>
        <w:div w:id="917136916">
          <w:marLeft w:val="0"/>
          <w:marRight w:val="0"/>
          <w:marTop w:val="0"/>
          <w:marBottom w:val="0"/>
          <w:divBdr>
            <w:top w:val="none" w:sz="0" w:space="0" w:color="auto"/>
            <w:left w:val="none" w:sz="0" w:space="0" w:color="auto"/>
            <w:bottom w:val="none" w:sz="0" w:space="0" w:color="auto"/>
            <w:right w:val="none" w:sz="0" w:space="0" w:color="auto"/>
          </w:divBdr>
        </w:div>
      </w:divsChild>
    </w:div>
    <w:div w:id="1163813592">
      <w:bodyDiv w:val="1"/>
      <w:marLeft w:val="0"/>
      <w:marRight w:val="0"/>
      <w:marTop w:val="0"/>
      <w:marBottom w:val="0"/>
      <w:divBdr>
        <w:top w:val="none" w:sz="0" w:space="0" w:color="auto"/>
        <w:left w:val="none" w:sz="0" w:space="0" w:color="auto"/>
        <w:bottom w:val="none" w:sz="0" w:space="0" w:color="auto"/>
        <w:right w:val="none" w:sz="0" w:space="0" w:color="auto"/>
      </w:divBdr>
    </w:div>
    <w:div w:id="1209879328">
      <w:bodyDiv w:val="1"/>
      <w:marLeft w:val="0"/>
      <w:marRight w:val="0"/>
      <w:marTop w:val="0"/>
      <w:marBottom w:val="0"/>
      <w:divBdr>
        <w:top w:val="none" w:sz="0" w:space="0" w:color="auto"/>
        <w:left w:val="none" w:sz="0" w:space="0" w:color="auto"/>
        <w:bottom w:val="none" w:sz="0" w:space="0" w:color="auto"/>
        <w:right w:val="none" w:sz="0" w:space="0" w:color="auto"/>
      </w:divBdr>
      <w:divsChild>
        <w:div w:id="843323322">
          <w:marLeft w:val="0"/>
          <w:marRight w:val="0"/>
          <w:marTop w:val="0"/>
          <w:marBottom w:val="0"/>
          <w:divBdr>
            <w:top w:val="none" w:sz="0" w:space="0" w:color="auto"/>
            <w:left w:val="none" w:sz="0" w:space="0" w:color="auto"/>
            <w:bottom w:val="none" w:sz="0" w:space="0" w:color="auto"/>
            <w:right w:val="none" w:sz="0" w:space="0" w:color="auto"/>
          </w:divBdr>
        </w:div>
        <w:div w:id="1439645288">
          <w:marLeft w:val="0"/>
          <w:marRight w:val="0"/>
          <w:marTop w:val="0"/>
          <w:marBottom w:val="0"/>
          <w:divBdr>
            <w:top w:val="none" w:sz="0" w:space="0" w:color="auto"/>
            <w:left w:val="none" w:sz="0" w:space="0" w:color="auto"/>
            <w:bottom w:val="none" w:sz="0" w:space="0" w:color="auto"/>
            <w:right w:val="none" w:sz="0" w:space="0" w:color="auto"/>
          </w:divBdr>
        </w:div>
      </w:divsChild>
    </w:div>
    <w:div w:id="1367372224">
      <w:bodyDiv w:val="1"/>
      <w:marLeft w:val="0"/>
      <w:marRight w:val="0"/>
      <w:marTop w:val="0"/>
      <w:marBottom w:val="0"/>
      <w:divBdr>
        <w:top w:val="none" w:sz="0" w:space="0" w:color="auto"/>
        <w:left w:val="none" w:sz="0" w:space="0" w:color="auto"/>
        <w:bottom w:val="none" w:sz="0" w:space="0" w:color="auto"/>
        <w:right w:val="none" w:sz="0" w:space="0" w:color="auto"/>
      </w:divBdr>
    </w:div>
    <w:div w:id="1491797933">
      <w:bodyDiv w:val="1"/>
      <w:marLeft w:val="0"/>
      <w:marRight w:val="0"/>
      <w:marTop w:val="0"/>
      <w:marBottom w:val="0"/>
      <w:divBdr>
        <w:top w:val="none" w:sz="0" w:space="0" w:color="auto"/>
        <w:left w:val="none" w:sz="0" w:space="0" w:color="auto"/>
        <w:bottom w:val="none" w:sz="0" w:space="0" w:color="auto"/>
        <w:right w:val="none" w:sz="0" w:space="0" w:color="auto"/>
      </w:divBdr>
    </w:div>
    <w:div w:id="1600675101">
      <w:bodyDiv w:val="1"/>
      <w:marLeft w:val="0"/>
      <w:marRight w:val="0"/>
      <w:marTop w:val="0"/>
      <w:marBottom w:val="0"/>
      <w:divBdr>
        <w:top w:val="none" w:sz="0" w:space="0" w:color="auto"/>
        <w:left w:val="none" w:sz="0" w:space="0" w:color="auto"/>
        <w:bottom w:val="none" w:sz="0" w:space="0" w:color="auto"/>
        <w:right w:val="none" w:sz="0" w:space="0" w:color="auto"/>
      </w:divBdr>
    </w:div>
    <w:div w:id="2002082136">
      <w:bodyDiv w:val="1"/>
      <w:marLeft w:val="0"/>
      <w:marRight w:val="0"/>
      <w:marTop w:val="0"/>
      <w:marBottom w:val="0"/>
      <w:divBdr>
        <w:top w:val="none" w:sz="0" w:space="0" w:color="auto"/>
        <w:left w:val="none" w:sz="0" w:space="0" w:color="auto"/>
        <w:bottom w:val="none" w:sz="0" w:space="0" w:color="auto"/>
        <w:right w:val="none" w:sz="0" w:space="0" w:color="auto"/>
      </w:divBdr>
    </w:div>
    <w:div w:id="2145267172">
      <w:bodyDiv w:val="1"/>
      <w:marLeft w:val="0"/>
      <w:marRight w:val="0"/>
      <w:marTop w:val="0"/>
      <w:marBottom w:val="0"/>
      <w:divBdr>
        <w:top w:val="none" w:sz="0" w:space="0" w:color="auto"/>
        <w:left w:val="none" w:sz="0" w:space="0" w:color="auto"/>
        <w:bottom w:val="none" w:sz="0" w:space="0" w:color="auto"/>
        <w:right w:val="none" w:sz="0" w:space="0" w:color="auto"/>
      </w:divBdr>
      <w:divsChild>
        <w:div w:id="280192290">
          <w:marLeft w:val="150"/>
          <w:marRight w:val="150"/>
          <w:marTop w:val="240"/>
          <w:marBottom w:val="240"/>
          <w:divBdr>
            <w:top w:val="single" w:sz="6" w:space="0" w:color="B4C4D3"/>
            <w:left w:val="none" w:sz="0" w:space="0" w:color="auto"/>
            <w:bottom w:val="none" w:sz="0" w:space="0" w:color="auto"/>
            <w:right w:val="none" w:sz="0" w:space="0" w:color="auto"/>
          </w:divBdr>
          <w:divsChild>
            <w:div w:id="363480293">
              <w:marLeft w:val="0"/>
              <w:marRight w:val="150"/>
              <w:marTop w:val="0"/>
              <w:marBottom w:val="0"/>
              <w:divBdr>
                <w:top w:val="none" w:sz="0" w:space="0" w:color="auto"/>
                <w:left w:val="none" w:sz="0" w:space="0" w:color="auto"/>
                <w:bottom w:val="none" w:sz="0" w:space="0" w:color="auto"/>
                <w:right w:val="none" w:sz="0" w:space="0" w:color="auto"/>
              </w:divBdr>
              <w:divsChild>
                <w:div w:id="1672442668">
                  <w:marLeft w:val="300"/>
                  <w:marRight w:val="0"/>
                  <w:marTop w:val="0"/>
                  <w:marBottom w:val="0"/>
                  <w:divBdr>
                    <w:top w:val="none" w:sz="0" w:space="0" w:color="auto"/>
                    <w:left w:val="none" w:sz="0" w:space="0" w:color="auto"/>
                    <w:bottom w:val="none" w:sz="0" w:space="0" w:color="auto"/>
                    <w:right w:val="none" w:sz="0" w:space="0" w:color="auto"/>
                  </w:divBdr>
                  <w:divsChild>
                    <w:div w:id="801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hhs.gov/hipaa/for-professionals/privacy/guidance/disclosures-public-health-activities/index.html" TargetMode="External"/><Relationship Id="rId2" Type="http://schemas.openxmlformats.org/officeDocument/2006/relationships/customXml" Target="../customXml/item2.xml"/><Relationship Id="rId16" Type="http://schemas.openxmlformats.org/officeDocument/2006/relationships/hyperlink" Target="https://studentprivacy.ed.gov/sites/default/files/resource_document/file/FERPA%20and%20Coronavirus%20Frequently%20Asked%20Questions_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mass.gov/service-details/contact-information-for-surveillance-reporting-and-contro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2021-0604protocol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DESE-231-64534</_dlc_DocId>
    <_dlc_DocIdUrl xmlns="733efe1c-5bbe-4968-87dc-d400e65c879f">
      <Url>https://sharepoint.doemass.org/ese/webteam/cps/_layouts/DocIdRedir.aspx?ID=DESE-231-64534</Url>
      <Description>DESE-231-64534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4AFFDC-4BDF-4DC3-BF55-EB376EF555B3}">
  <ds:schemaRefs>
    <ds:schemaRef ds:uri="http://schemas.microsoft.com/sharepoint/v3/contenttype/forms"/>
  </ds:schemaRefs>
</ds:datastoreItem>
</file>

<file path=customXml/itemProps2.xml><?xml version="1.0" encoding="utf-8"?>
<ds:datastoreItem xmlns:ds="http://schemas.openxmlformats.org/officeDocument/2006/customXml" ds:itemID="{0A43FDDA-3D33-4DE3-89C1-EEF06D8BF494}">
  <ds:schemaRefs>
    <ds:schemaRef ds:uri="http://schemas.microsoft.com/office/2006/documentManagement/types"/>
    <ds:schemaRef ds:uri="http://purl.org/dc/elements/1.1/"/>
    <ds:schemaRef ds:uri="http://schemas.microsoft.com/office/2006/metadata/properties"/>
    <ds:schemaRef ds:uri="0a4e05da-b9bc-4326-ad73-01ef31b95567"/>
    <ds:schemaRef ds:uri="733efe1c-5bbe-4968-87dc-d400e65c879f"/>
    <ds:schemaRef ds:uri="http://purl.org/dc/terms/"/>
    <ds:schemaRef ds:uri="http://schemas.microsoft.com/office/infopath/2007/PartnerControl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D2F8B83-1E97-4F9B-989A-8EBEDD518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63DBB4-A41B-4463-AB46-571341919B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2705</Words>
  <Characters>16650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Protocol for Requesting Mobile Rapid Response Units, September 11, 2020</vt:lpstr>
    </vt:vector>
  </TitlesOfParts>
  <Company/>
  <LinksUpToDate>false</LinksUpToDate>
  <CharactersWithSpaces>19317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for Requesting Mobile Rapid Response Units</dc:title>
  <dc:creator>DESE</dc:creator>
  <cp:lastModifiedBy>Zou, Dong (EOE)</cp:lastModifiedBy>
  <cp:revision>5</cp:revision>
  <cp:lastPrinted>2011-01-14T19:54:00Z</cp:lastPrinted>
  <dcterms:created xsi:type="dcterms:W3CDTF">2020-09-14T14:30:00Z</dcterms:created>
  <dcterms:modified xsi:type="dcterms:W3CDTF">2021-07-02T18:45:00Z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Sep 14 2020</vt:lpwstr>
  </property>
</Properties>
</file>